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4255" w:tblpY="455"/>
        <w:tblOverlap w:val="never"/>
        <w:tblW w:w="0" w:type="auto"/>
        <w:tblLayout w:type="fixed"/>
        <w:tblCellMar>
          <w:left w:w="0" w:type="dxa"/>
          <w:right w:w="0" w:type="dxa"/>
        </w:tblCellMar>
        <w:tblLook w:val="04A0" w:firstRow="1" w:lastRow="0" w:firstColumn="1" w:lastColumn="0" w:noHBand="0" w:noVBand="1"/>
      </w:tblPr>
      <w:tblGrid>
        <w:gridCol w:w="7088"/>
      </w:tblGrid>
      <w:tr w:rsidR="00975ED3" w:rsidRPr="00975ED3" w14:paraId="452C6516" w14:textId="77777777" w:rsidTr="00A060DA">
        <w:trPr>
          <w:trHeight w:hRule="exact" w:val="1418"/>
        </w:trPr>
        <w:tc>
          <w:tcPr>
            <w:tcW w:w="7088" w:type="dxa"/>
            <w:vAlign w:val="center"/>
          </w:tcPr>
          <w:p w14:paraId="67282813" w14:textId="77777777" w:rsidR="00EF306E" w:rsidRDefault="00135E9E" w:rsidP="00A060DA">
            <w:pPr>
              <w:pStyle w:val="Title"/>
            </w:pPr>
            <w:r>
              <w:t xml:space="preserve">Native Vegetation </w:t>
            </w:r>
            <w:r w:rsidR="008A3013">
              <w:t>Offset</w:t>
            </w:r>
            <w:r>
              <w:t xml:space="preserve"> Register</w:t>
            </w:r>
            <w:r w:rsidR="00EF306E">
              <w:t xml:space="preserve">  </w:t>
            </w:r>
          </w:p>
          <w:p w14:paraId="0A965AF7" w14:textId="77777777" w:rsidR="009B1003" w:rsidRPr="009B1003" w:rsidRDefault="00F821AB" w:rsidP="00A060DA">
            <w:pPr>
              <w:pStyle w:val="Title"/>
              <w:ind w:left="720"/>
            </w:pPr>
            <w:r>
              <w:rPr>
                <w:sz w:val="28"/>
              </w:rPr>
              <w:t>Offset allocation form</w:t>
            </w:r>
          </w:p>
        </w:tc>
      </w:tr>
      <w:tr w:rsidR="00A060DA" w:rsidRPr="00975ED3" w14:paraId="5F86767B" w14:textId="77777777" w:rsidTr="00A060DA">
        <w:trPr>
          <w:trHeight w:hRule="exact" w:val="1129"/>
        </w:trPr>
        <w:tc>
          <w:tcPr>
            <w:tcW w:w="7088" w:type="dxa"/>
            <w:vAlign w:val="center"/>
          </w:tcPr>
          <w:p w14:paraId="532ECF0A" w14:textId="77777777" w:rsidR="00A060DA" w:rsidRPr="00A060DA" w:rsidRDefault="00A060DA" w:rsidP="00A060DA">
            <w:pPr>
              <w:pStyle w:val="Header"/>
              <w:spacing w:before="120" w:line="340" w:lineRule="exact"/>
              <w:rPr>
                <w:rFonts w:ascii="Arial" w:hAnsi="Arial"/>
                <w:b w:val="0"/>
                <w:color w:val="00B2A9" w:themeColor="accent1"/>
                <w:sz w:val="28"/>
                <w:szCs w:val="28"/>
              </w:rPr>
            </w:pPr>
            <w:r w:rsidRPr="00A060DA">
              <w:rPr>
                <w:rFonts w:ascii="Arial" w:hAnsi="Arial"/>
                <w:b w:val="0"/>
                <w:color w:val="00B2A9" w:themeColor="accent1"/>
                <w:sz w:val="28"/>
                <w:szCs w:val="28"/>
              </w:rPr>
              <w:t xml:space="preserve">Form to allocate native vegetation first party offsets to </w:t>
            </w:r>
            <w:r w:rsidR="00F821AB">
              <w:rPr>
                <w:rFonts w:ascii="Arial" w:hAnsi="Arial"/>
                <w:b w:val="0"/>
                <w:color w:val="00B2A9" w:themeColor="accent1"/>
                <w:sz w:val="28"/>
                <w:szCs w:val="28"/>
              </w:rPr>
              <w:t>satisfy</w:t>
            </w:r>
            <w:r w:rsidRPr="00A060DA">
              <w:rPr>
                <w:rFonts w:ascii="Arial" w:hAnsi="Arial"/>
                <w:b w:val="0"/>
                <w:color w:val="00B2A9" w:themeColor="accent1"/>
                <w:sz w:val="28"/>
                <w:szCs w:val="28"/>
              </w:rPr>
              <w:t xml:space="preserve"> a native vegetation offset requirement</w:t>
            </w:r>
          </w:p>
          <w:p w14:paraId="45C98880" w14:textId="77777777" w:rsidR="00A060DA" w:rsidRDefault="00A060DA" w:rsidP="00A060DA">
            <w:pPr>
              <w:pStyle w:val="Title"/>
            </w:pPr>
          </w:p>
        </w:tc>
      </w:tr>
    </w:tbl>
    <w:p w14:paraId="447C40AC" w14:textId="77777777" w:rsidR="00806AB6" w:rsidRDefault="00806AB6" w:rsidP="00806AB6">
      <w:pPr>
        <w:pStyle w:val="BodyText"/>
        <w:sectPr w:rsidR="00806AB6" w:rsidSect="0033793B">
          <w:headerReference w:type="even" r:id="rId8"/>
          <w:headerReference w:type="default" r:id="rId9"/>
          <w:footerReference w:type="even" r:id="rId10"/>
          <w:footerReference w:type="default" r:id="rId11"/>
          <w:headerReference w:type="first" r:id="rId12"/>
          <w:footerReference w:type="first" r:id="rId13"/>
          <w:pgSz w:w="11907" w:h="16840" w:code="9"/>
          <w:pgMar w:top="2211" w:right="737" w:bottom="1758" w:left="851" w:header="284" w:footer="284" w:gutter="0"/>
          <w:cols w:space="284"/>
          <w:titlePg/>
          <w:docGrid w:linePitch="360"/>
        </w:sectPr>
      </w:pPr>
    </w:p>
    <w:p w14:paraId="6DC9E737" w14:textId="77777777" w:rsidR="00D01509" w:rsidRDefault="006D34D9" w:rsidP="00A060DA">
      <w:pPr>
        <w:pStyle w:val="BodyText"/>
        <w:spacing w:before="0"/>
        <w:rPr>
          <w:lang w:eastAsia="en-AU"/>
        </w:rPr>
      </w:pPr>
      <w:bookmarkStart w:id="0" w:name="Here"/>
      <w:bookmarkStart w:id="1" w:name="_Toc358825452"/>
      <w:bookmarkEnd w:id="0"/>
      <w:r>
        <w:rPr>
          <w:lang w:eastAsia="en-AU"/>
        </w:rPr>
        <w:t xml:space="preserve">This form is used to allocate first party </w:t>
      </w:r>
      <w:r w:rsidRPr="00DB7B7A">
        <w:rPr>
          <w:lang w:eastAsia="en-AU"/>
        </w:rPr>
        <w:t xml:space="preserve">native vegetation offsets to </w:t>
      </w:r>
      <w:r w:rsidR="00BF7C94" w:rsidRPr="00DB7B7A">
        <w:rPr>
          <w:lang w:eastAsia="en-AU"/>
        </w:rPr>
        <w:t xml:space="preserve">satisfy </w:t>
      </w:r>
      <w:r w:rsidRPr="00DB7B7A">
        <w:rPr>
          <w:lang w:eastAsia="en-AU"/>
        </w:rPr>
        <w:t xml:space="preserve">a native vegetation offset requirement for </w:t>
      </w:r>
      <w:r w:rsidR="00290A30" w:rsidRPr="00DB7B7A">
        <w:rPr>
          <w:lang w:eastAsia="en-AU"/>
        </w:rPr>
        <w:t xml:space="preserve">the removal of </w:t>
      </w:r>
      <w:r w:rsidRPr="00DB7B7A">
        <w:rPr>
          <w:lang w:eastAsia="en-AU"/>
        </w:rPr>
        <w:t xml:space="preserve">native vegetation </w:t>
      </w:r>
      <w:r w:rsidR="00BF7C94" w:rsidRPr="00DB7B7A">
        <w:rPr>
          <w:lang w:eastAsia="en-AU"/>
        </w:rPr>
        <w:t xml:space="preserve">when the offset site is </w:t>
      </w:r>
      <w:r w:rsidRPr="00DB7B7A">
        <w:rPr>
          <w:lang w:eastAsia="en-AU"/>
        </w:rPr>
        <w:t>on land</w:t>
      </w:r>
      <w:r>
        <w:rPr>
          <w:lang w:eastAsia="en-AU"/>
        </w:rPr>
        <w:t xml:space="preserve"> in the same ownership as </w:t>
      </w:r>
      <w:r w:rsidR="006B6086">
        <w:rPr>
          <w:lang w:eastAsia="en-AU"/>
        </w:rPr>
        <w:t>the native vegetation to be removed</w:t>
      </w:r>
      <w:r w:rsidR="00D01509">
        <w:rPr>
          <w:lang w:eastAsia="en-AU"/>
        </w:rPr>
        <w:t>.</w:t>
      </w:r>
      <w:r w:rsidR="006B6086" w:rsidRPr="006B6086">
        <w:rPr>
          <w:lang w:eastAsia="en-AU"/>
        </w:rPr>
        <w:t xml:space="preserve"> </w:t>
      </w:r>
      <w:r w:rsidR="006B6086">
        <w:rPr>
          <w:lang w:eastAsia="en-AU"/>
        </w:rPr>
        <w:t>The ownership of the land must be the same as the holder of the planning permit to remove native vegetation.</w:t>
      </w:r>
    </w:p>
    <w:p w14:paraId="75B815EC" w14:textId="77777777" w:rsidR="00162519" w:rsidRPr="008D7F7E" w:rsidRDefault="00E70B6C" w:rsidP="007D57BC">
      <w:pPr>
        <w:pStyle w:val="BodyText"/>
        <w:rPr>
          <w:b/>
        </w:rPr>
      </w:pPr>
      <w:r w:rsidRPr="008D7F7E">
        <w:rPr>
          <w:b/>
        </w:rPr>
        <w:t xml:space="preserve">To complete this </w:t>
      </w:r>
      <w:proofErr w:type="gramStart"/>
      <w:r w:rsidRPr="008D7F7E">
        <w:rPr>
          <w:b/>
        </w:rPr>
        <w:t>form</w:t>
      </w:r>
      <w:proofErr w:type="gramEnd"/>
      <w:r w:rsidRPr="008D7F7E">
        <w:rPr>
          <w:b/>
        </w:rPr>
        <w:t xml:space="preserve"> you will need</w:t>
      </w:r>
      <w:r w:rsidR="00162519" w:rsidRPr="008D7F7E">
        <w:rPr>
          <w:b/>
        </w:rPr>
        <w:t>:</w:t>
      </w:r>
    </w:p>
    <w:p w14:paraId="322E0322" w14:textId="77777777" w:rsidR="00162519" w:rsidRDefault="00E70B6C" w:rsidP="007D57BC">
      <w:pPr>
        <w:pStyle w:val="ListBullet"/>
      </w:pPr>
      <w:r>
        <w:t xml:space="preserve">Your planning approval document that sets out your native vegetation </w:t>
      </w:r>
      <w:r w:rsidR="00162519" w:rsidRPr="007D57BC">
        <w:t xml:space="preserve">offset requirement </w:t>
      </w:r>
      <w:r>
        <w:t>(e.g. your planning permit)</w:t>
      </w:r>
      <w:r w:rsidR="007378B0">
        <w:t>.</w:t>
      </w:r>
    </w:p>
    <w:p w14:paraId="2A3B07B2" w14:textId="77777777" w:rsidR="00536D82" w:rsidRDefault="00E70B6C" w:rsidP="00536D82">
      <w:pPr>
        <w:pStyle w:val="ListBullet"/>
      </w:pPr>
      <w:r>
        <w:t xml:space="preserve">Your most recent </w:t>
      </w:r>
      <w:r w:rsidRPr="000A131F">
        <w:rPr>
          <w:i/>
        </w:rPr>
        <w:t xml:space="preserve">Native vegetation offset register </w:t>
      </w:r>
      <w:r w:rsidR="00F821AB">
        <w:rPr>
          <w:i/>
        </w:rPr>
        <w:t>statement</w:t>
      </w:r>
      <w:r>
        <w:t xml:space="preserve"> that informs you </w:t>
      </w:r>
      <w:r w:rsidR="00EE7762">
        <w:t xml:space="preserve">of </w:t>
      </w:r>
      <w:r>
        <w:t xml:space="preserve">the remaining </w:t>
      </w:r>
      <w:r w:rsidR="00F821AB">
        <w:t>units of gain</w:t>
      </w:r>
      <w:r>
        <w:t xml:space="preserve"> available to allocate from your offset site.</w:t>
      </w:r>
    </w:p>
    <w:p w14:paraId="35A2F10F" w14:textId="77777777" w:rsidR="00E70B6C" w:rsidRPr="008D7F7E" w:rsidRDefault="00E70B6C" w:rsidP="00E70B6C">
      <w:pPr>
        <w:pStyle w:val="ListBullet"/>
        <w:numPr>
          <w:ilvl w:val="0"/>
          <w:numId w:val="0"/>
        </w:numPr>
        <w:rPr>
          <w:b/>
        </w:rPr>
      </w:pPr>
      <w:r w:rsidRPr="008D7F7E">
        <w:rPr>
          <w:b/>
        </w:rPr>
        <w:t>Steps to complete this form:</w:t>
      </w:r>
    </w:p>
    <w:p w14:paraId="4706AB88" w14:textId="77777777" w:rsidR="00E70B6C" w:rsidRDefault="00E70B6C" w:rsidP="00E70B6C">
      <w:pPr>
        <w:pStyle w:val="ListBullet"/>
        <w:numPr>
          <w:ilvl w:val="0"/>
          <w:numId w:val="44"/>
        </w:numPr>
      </w:pPr>
      <w:r>
        <w:t xml:space="preserve">Check your offset requirement on your planning approval document (e.g. your planning permit) against your most recent </w:t>
      </w:r>
      <w:r w:rsidRPr="000A131F">
        <w:rPr>
          <w:i/>
        </w:rPr>
        <w:t xml:space="preserve">Native vegetation </w:t>
      </w:r>
      <w:r w:rsidR="008D7F7E" w:rsidRPr="000A131F">
        <w:rPr>
          <w:i/>
        </w:rPr>
        <w:t xml:space="preserve">offset register </w:t>
      </w:r>
      <w:r w:rsidR="00F821AB">
        <w:rPr>
          <w:i/>
        </w:rPr>
        <w:t>statement</w:t>
      </w:r>
      <w:r w:rsidR="008D7F7E">
        <w:t xml:space="preserve"> to ensure you have enough units</w:t>
      </w:r>
      <w:r w:rsidR="00F821AB">
        <w:t xml:space="preserve"> of gain</w:t>
      </w:r>
      <w:r w:rsidR="008D7F7E">
        <w:t xml:space="preserve">. </w:t>
      </w:r>
    </w:p>
    <w:p w14:paraId="65EF6D80" w14:textId="77777777" w:rsidR="00E70B6C" w:rsidRDefault="00E70B6C" w:rsidP="00E70B6C">
      <w:pPr>
        <w:pStyle w:val="ListBullet"/>
        <w:numPr>
          <w:ilvl w:val="0"/>
          <w:numId w:val="44"/>
        </w:numPr>
      </w:pPr>
      <w:r>
        <w:t>Fill out the detail</w:t>
      </w:r>
      <w:r w:rsidR="008D7F7E">
        <w:t xml:space="preserve">s of your offset site (Table 1). </w:t>
      </w:r>
    </w:p>
    <w:p w14:paraId="2D48B353" w14:textId="77777777" w:rsidR="00E70B6C" w:rsidRDefault="00E70B6C" w:rsidP="00E70B6C">
      <w:pPr>
        <w:pStyle w:val="ListBullet"/>
        <w:numPr>
          <w:ilvl w:val="0"/>
          <w:numId w:val="44"/>
        </w:numPr>
      </w:pPr>
      <w:r>
        <w:t xml:space="preserve">Fill out the details of your planning approval to </w:t>
      </w:r>
      <w:r w:rsidR="00E2789A">
        <w:t xml:space="preserve">remove </w:t>
      </w:r>
      <w:r>
        <w:t xml:space="preserve">native vegetation (Table 2). </w:t>
      </w:r>
    </w:p>
    <w:p w14:paraId="5914393D" w14:textId="77777777" w:rsidR="00E70B6C" w:rsidRDefault="00E70B6C" w:rsidP="00E70B6C">
      <w:pPr>
        <w:pStyle w:val="ListBullet"/>
        <w:numPr>
          <w:ilvl w:val="0"/>
          <w:numId w:val="44"/>
        </w:numPr>
      </w:pPr>
      <w:r>
        <w:t>Complete the details to allocate your native vegetation offsets to your planning approval offset requirement (Tables on page 2).</w:t>
      </w:r>
      <w:r w:rsidR="002D4094">
        <w:t xml:space="preserve"> </w:t>
      </w:r>
    </w:p>
    <w:p w14:paraId="77E4BAF0" w14:textId="77777777" w:rsidR="008D7F7E" w:rsidRDefault="00E70B6C" w:rsidP="008D7F7E">
      <w:pPr>
        <w:pStyle w:val="ListBullet"/>
        <w:numPr>
          <w:ilvl w:val="0"/>
          <w:numId w:val="44"/>
        </w:numPr>
      </w:pPr>
      <w:r>
        <w:t xml:space="preserve">Double check all details in the form, </w:t>
      </w:r>
      <w:r w:rsidR="008D7F7E">
        <w:t xml:space="preserve">print &amp; </w:t>
      </w:r>
      <w:r>
        <w:t>sign</w:t>
      </w:r>
      <w:r w:rsidR="008D7F7E">
        <w:t>. Send copy of this form</w:t>
      </w:r>
      <w:r>
        <w:t xml:space="preserve"> </w:t>
      </w:r>
      <w:r w:rsidR="008D7F7E">
        <w:t xml:space="preserve">via email </w:t>
      </w:r>
      <w:r>
        <w:t xml:space="preserve">to </w:t>
      </w:r>
      <w:hyperlink r:id="rId14" w:history="1">
        <w:r w:rsidR="00B25848" w:rsidRPr="00B25848">
          <w:rPr>
            <w:rStyle w:val="Hyperlink"/>
          </w:rPr>
          <w:t>nativevege</w:t>
        </w:r>
        <w:r w:rsidR="00B25848" w:rsidRPr="000A131F">
          <w:rPr>
            <w:rStyle w:val="Hyperlink"/>
          </w:rPr>
          <w:t>t</w:t>
        </w:r>
        <w:r w:rsidR="00B25848" w:rsidRPr="00B25848">
          <w:rPr>
            <w:rStyle w:val="Hyperlink"/>
          </w:rPr>
          <w:t>ation.offsetregister@delwp.vic.gov.au</w:t>
        </w:r>
      </w:hyperlink>
    </w:p>
    <w:p w14:paraId="1CE48AF7" w14:textId="77777777" w:rsidR="008D7F7E" w:rsidRPr="00981B8F" w:rsidRDefault="008D7F7E" w:rsidP="00981B8F">
      <w:pPr>
        <w:pStyle w:val="CaptionImageorFigure"/>
        <w:spacing w:before="240"/>
      </w:pPr>
      <w:r w:rsidRPr="00981B8F">
        <w:t xml:space="preserve">Table 1: Details of the offset site from which you want to allocate native vegetation offset units to meet your native vegetation offset requirement.  </w:t>
      </w:r>
    </w:p>
    <w:tbl>
      <w:tblPr>
        <w:tblStyle w:val="TableGrid"/>
        <w:tblW w:w="5000" w:type="pct"/>
        <w:tblBorders>
          <w:top w:val="single" w:sz="6" w:space="0" w:color="CDDC29" w:themeColor="text2"/>
          <w:bottom w:val="single" w:sz="6" w:space="0" w:color="CDDC29" w:themeColor="text2"/>
          <w:insideH w:val="single" w:sz="6" w:space="0" w:color="CDDC29" w:themeColor="text2"/>
        </w:tblBorders>
        <w:tblLook w:val="04A0" w:firstRow="1" w:lastRow="0" w:firstColumn="1" w:lastColumn="0" w:noHBand="0" w:noVBand="1"/>
      </w:tblPr>
      <w:tblGrid>
        <w:gridCol w:w="1559"/>
        <w:gridCol w:w="3402"/>
        <w:gridCol w:w="1982"/>
        <w:gridCol w:w="3262"/>
      </w:tblGrid>
      <w:tr w:rsidR="00DD7A06" w:rsidRPr="00DD7A06" w14:paraId="4015F018" w14:textId="77777777" w:rsidTr="000A131F">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0" w:type="pct"/>
            <w:gridSpan w:val="4"/>
          </w:tcPr>
          <w:p w14:paraId="06B3F04A" w14:textId="77777777" w:rsidR="00536D82" w:rsidRPr="00DD7A06" w:rsidRDefault="00044BC0" w:rsidP="00E03485">
            <w:pPr>
              <w:rPr>
                <w:b/>
                <w:color w:val="auto"/>
                <w:sz w:val="16"/>
                <w:szCs w:val="16"/>
              </w:rPr>
            </w:pPr>
            <w:r>
              <w:rPr>
                <w:b/>
                <w:color w:val="auto"/>
                <w:sz w:val="16"/>
                <w:szCs w:val="16"/>
              </w:rPr>
              <w:t>O</w:t>
            </w:r>
            <w:r w:rsidR="008A3013">
              <w:rPr>
                <w:b/>
                <w:color w:val="auto"/>
                <w:sz w:val="16"/>
                <w:szCs w:val="16"/>
              </w:rPr>
              <w:t>ffset</w:t>
            </w:r>
            <w:r w:rsidR="00536D82" w:rsidRPr="00DD7A06">
              <w:rPr>
                <w:b/>
                <w:color w:val="auto"/>
                <w:sz w:val="16"/>
                <w:szCs w:val="16"/>
              </w:rPr>
              <w:t xml:space="preserve"> details</w:t>
            </w:r>
          </w:p>
        </w:tc>
      </w:tr>
      <w:tr w:rsidR="00853354" w:rsidRPr="00DD7A06" w14:paraId="1D615DDE" w14:textId="77777777" w:rsidTr="009D7C50">
        <w:trPr>
          <w:trHeight w:val="176"/>
        </w:trPr>
        <w:tc>
          <w:tcPr>
            <w:tcW w:w="764" w:type="pct"/>
            <w:tcBorders>
              <w:right w:val="nil"/>
            </w:tcBorders>
          </w:tcPr>
          <w:p w14:paraId="24A89ED0" w14:textId="77777777" w:rsidR="00536D82" w:rsidRPr="00DD7A06" w:rsidRDefault="008A3013" w:rsidP="00E03485">
            <w:pPr>
              <w:rPr>
                <w:color w:val="auto"/>
                <w:sz w:val="16"/>
                <w:szCs w:val="16"/>
              </w:rPr>
            </w:pPr>
            <w:r>
              <w:rPr>
                <w:color w:val="auto"/>
                <w:sz w:val="16"/>
                <w:szCs w:val="16"/>
              </w:rPr>
              <w:t>Offset</w:t>
            </w:r>
            <w:r w:rsidR="00981B8F">
              <w:rPr>
                <w:color w:val="auto"/>
                <w:sz w:val="16"/>
                <w:szCs w:val="16"/>
              </w:rPr>
              <w:t xml:space="preserve"> site</w:t>
            </w:r>
            <w:r w:rsidR="00536D82" w:rsidRPr="00DD7A06">
              <w:rPr>
                <w:color w:val="auto"/>
                <w:sz w:val="16"/>
                <w:szCs w:val="16"/>
              </w:rPr>
              <w:t xml:space="preserve"> </w:t>
            </w:r>
            <w:r w:rsidR="00981B8F">
              <w:rPr>
                <w:color w:val="auto"/>
                <w:sz w:val="16"/>
                <w:szCs w:val="16"/>
              </w:rPr>
              <w:t>o</w:t>
            </w:r>
            <w:r w:rsidR="00536D82" w:rsidRPr="00DD7A06">
              <w:rPr>
                <w:color w:val="auto"/>
                <w:sz w:val="16"/>
                <w:szCs w:val="16"/>
              </w:rPr>
              <w:t>wner:</w:t>
            </w:r>
          </w:p>
        </w:tc>
        <w:tc>
          <w:tcPr>
            <w:tcW w:w="1667" w:type="pct"/>
            <w:tcBorders>
              <w:left w:val="nil"/>
              <w:right w:val="nil"/>
            </w:tcBorders>
            <w:shd w:val="clear" w:color="auto" w:fill="F8FAE8" w:themeFill="background2"/>
          </w:tcPr>
          <w:p w14:paraId="73E16016" w14:textId="77777777" w:rsidR="00536D82" w:rsidRPr="00DD7A06" w:rsidRDefault="00536D82" w:rsidP="00E03485">
            <w:pPr>
              <w:rPr>
                <w:color w:val="auto"/>
                <w:sz w:val="16"/>
                <w:szCs w:val="16"/>
              </w:rPr>
            </w:pPr>
          </w:p>
        </w:tc>
        <w:tc>
          <w:tcPr>
            <w:tcW w:w="971" w:type="pct"/>
            <w:tcBorders>
              <w:left w:val="nil"/>
              <w:right w:val="nil"/>
            </w:tcBorders>
            <w:shd w:val="clear" w:color="auto" w:fill="auto"/>
          </w:tcPr>
          <w:p w14:paraId="2830139F" w14:textId="77777777" w:rsidR="00536D82" w:rsidRPr="00DD7A06" w:rsidRDefault="008D7F7E" w:rsidP="00E03485">
            <w:pPr>
              <w:rPr>
                <w:color w:val="auto"/>
                <w:sz w:val="16"/>
                <w:szCs w:val="16"/>
              </w:rPr>
            </w:pPr>
            <w:r>
              <w:rPr>
                <w:color w:val="auto"/>
                <w:sz w:val="16"/>
                <w:szCs w:val="16"/>
              </w:rPr>
              <w:t xml:space="preserve">Security </w:t>
            </w:r>
            <w:r w:rsidR="00084EEC">
              <w:rPr>
                <w:color w:val="auto"/>
                <w:sz w:val="16"/>
                <w:szCs w:val="16"/>
              </w:rPr>
              <w:t>a</w:t>
            </w:r>
            <w:r>
              <w:rPr>
                <w:color w:val="auto"/>
                <w:sz w:val="16"/>
                <w:szCs w:val="16"/>
              </w:rPr>
              <w:t>greement</w:t>
            </w:r>
            <w:r w:rsidR="00536D82" w:rsidRPr="00DD7A06">
              <w:rPr>
                <w:color w:val="auto"/>
                <w:sz w:val="16"/>
                <w:szCs w:val="16"/>
              </w:rPr>
              <w:t xml:space="preserve"> ID</w:t>
            </w:r>
            <w:r w:rsidR="00346F11" w:rsidRPr="00DD7A06">
              <w:rPr>
                <w:color w:val="auto"/>
                <w:sz w:val="16"/>
                <w:szCs w:val="16"/>
              </w:rPr>
              <w:t>:</w:t>
            </w:r>
          </w:p>
        </w:tc>
        <w:tc>
          <w:tcPr>
            <w:tcW w:w="1598" w:type="pct"/>
            <w:tcBorders>
              <w:left w:val="nil"/>
            </w:tcBorders>
            <w:shd w:val="clear" w:color="auto" w:fill="F8FAE8" w:themeFill="background2"/>
          </w:tcPr>
          <w:p w14:paraId="576D7654" w14:textId="77777777" w:rsidR="00536D82" w:rsidRPr="00DD7A06" w:rsidRDefault="00536D82" w:rsidP="00E03485">
            <w:pPr>
              <w:rPr>
                <w:color w:val="auto"/>
                <w:sz w:val="16"/>
                <w:szCs w:val="16"/>
              </w:rPr>
            </w:pPr>
          </w:p>
        </w:tc>
      </w:tr>
      <w:tr w:rsidR="00BC0188" w:rsidRPr="00DD7A06" w14:paraId="6D866D08" w14:textId="77777777" w:rsidTr="009D7C50">
        <w:trPr>
          <w:trHeight w:val="176"/>
        </w:trPr>
        <w:tc>
          <w:tcPr>
            <w:tcW w:w="764" w:type="pct"/>
            <w:tcBorders>
              <w:right w:val="nil"/>
            </w:tcBorders>
          </w:tcPr>
          <w:p w14:paraId="3B5ACFF6" w14:textId="77777777" w:rsidR="00BC0188" w:rsidRPr="00DD7A06" w:rsidDel="000E0279" w:rsidRDefault="00BC0188" w:rsidP="00E03485">
            <w:pPr>
              <w:rPr>
                <w:color w:val="auto"/>
                <w:sz w:val="16"/>
                <w:szCs w:val="16"/>
              </w:rPr>
            </w:pPr>
            <w:r w:rsidRPr="00DD7A06">
              <w:rPr>
                <w:color w:val="auto"/>
                <w:sz w:val="16"/>
                <w:szCs w:val="16"/>
              </w:rPr>
              <w:t>Contact person:</w:t>
            </w:r>
          </w:p>
        </w:tc>
        <w:tc>
          <w:tcPr>
            <w:tcW w:w="1667" w:type="pct"/>
            <w:tcBorders>
              <w:left w:val="nil"/>
              <w:right w:val="nil"/>
            </w:tcBorders>
            <w:shd w:val="clear" w:color="auto" w:fill="F8FAE8" w:themeFill="background2"/>
          </w:tcPr>
          <w:p w14:paraId="25E8E0B1" w14:textId="77777777" w:rsidR="00BC0188" w:rsidRPr="00DD7A06" w:rsidRDefault="00BC0188" w:rsidP="00E03485">
            <w:pPr>
              <w:rPr>
                <w:color w:val="auto"/>
                <w:sz w:val="16"/>
                <w:szCs w:val="16"/>
              </w:rPr>
            </w:pPr>
          </w:p>
        </w:tc>
        <w:tc>
          <w:tcPr>
            <w:tcW w:w="971" w:type="pct"/>
            <w:tcBorders>
              <w:left w:val="nil"/>
              <w:right w:val="nil"/>
            </w:tcBorders>
            <w:shd w:val="clear" w:color="auto" w:fill="auto"/>
          </w:tcPr>
          <w:p w14:paraId="7200B559" w14:textId="77777777" w:rsidR="00BC0188" w:rsidRDefault="00BC0188" w:rsidP="00E03485">
            <w:pPr>
              <w:rPr>
                <w:color w:val="auto"/>
                <w:sz w:val="16"/>
                <w:szCs w:val="16"/>
              </w:rPr>
            </w:pPr>
            <w:r>
              <w:rPr>
                <w:color w:val="auto"/>
                <w:sz w:val="16"/>
                <w:szCs w:val="16"/>
              </w:rPr>
              <w:t>Contact phone</w:t>
            </w:r>
            <w:r w:rsidRPr="00DD7A06">
              <w:rPr>
                <w:color w:val="auto"/>
                <w:sz w:val="16"/>
                <w:szCs w:val="16"/>
              </w:rPr>
              <w:t>:</w:t>
            </w:r>
          </w:p>
        </w:tc>
        <w:tc>
          <w:tcPr>
            <w:tcW w:w="1598" w:type="pct"/>
            <w:tcBorders>
              <w:left w:val="nil"/>
            </w:tcBorders>
            <w:shd w:val="clear" w:color="auto" w:fill="F8FAE8" w:themeFill="background2"/>
          </w:tcPr>
          <w:p w14:paraId="203A0960" w14:textId="77777777" w:rsidR="00BC0188" w:rsidRPr="00DD7A06" w:rsidRDefault="00BC0188" w:rsidP="00E03485">
            <w:pPr>
              <w:rPr>
                <w:color w:val="auto"/>
                <w:sz w:val="16"/>
                <w:szCs w:val="16"/>
              </w:rPr>
            </w:pPr>
          </w:p>
        </w:tc>
      </w:tr>
      <w:tr w:rsidR="00B67327" w:rsidRPr="00DD7A06" w14:paraId="7EB903F3" w14:textId="77777777" w:rsidTr="009D7C50">
        <w:trPr>
          <w:trHeight w:val="176"/>
        </w:trPr>
        <w:tc>
          <w:tcPr>
            <w:tcW w:w="764" w:type="pct"/>
            <w:tcBorders>
              <w:right w:val="nil"/>
            </w:tcBorders>
          </w:tcPr>
          <w:p w14:paraId="5911BED8" w14:textId="77777777" w:rsidR="00536D82" w:rsidRPr="00DD7A06" w:rsidRDefault="00536D82" w:rsidP="00E03485">
            <w:pPr>
              <w:rPr>
                <w:color w:val="auto"/>
                <w:sz w:val="16"/>
                <w:szCs w:val="16"/>
              </w:rPr>
            </w:pPr>
            <w:r w:rsidRPr="00DD7A06">
              <w:rPr>
                <w:color w:val="auto"/>
                <w:sz w:val="16"/>
                <w:szCs w:val="16"/>
              </w:rPr>
              <w:t>Contact address:</w:t>
            </w:r>
          </w:p>
        </w:tc>
        <w:tc>
          <w:tcPr>
            <w:tcW w:w="4236" w:type="pct"/>
            <w:gridSpan w:val="3"/>
            <w:tcBorders>
              <w:left w:val="nil"/>
            </w:tcBorders>
            <w:shd w:val="clear" w:color="auto" w:fill="auto"/>
          </w:tcPr>
          <w:p w14:paraId="18D356E3" w14:textId="77777777" w:rsidR="00536D82" w:rsidRPr="00DD7A06" w:rsidRDefault="00536D82" w:rsidP="00E03485">
            <w:pPr>
              <w:rPr>
                <w:color w:val="auto"/>
                <w:sz w:val="16"/>
                <w:szCs w:val="16"/>
              </w:rPr>
            </w:pPr>
          </w:p>
        </w:tc>
      </w:tr>
    </w:tbl>
    <w:p w14:paraId="1AD9780B" w14:textId="77777777" w:rsidR="008D7F7E" w:rsidRPr="00981B8F" w:rsidRDefault="008D7F7E" w:rsidP="00981B8F">
      <w:pPr>
        <w:pStyle w:val="CaptionImageorFigure"/>
        <w:spacing w:before="240"/>
      </w:pPr>
      <w:r>
        <w:t>Table 2</w:t>
      </w:r>
      <w:r w:rsidRPr="00B003B4">
        <w:t>:</w:t>
      </w:r>
      <w:r>
        <w:t xml:space="preserve"> Details of the planning approval you need to allocate native vegetation offset units to.</w:t>
      </w:r>
    </w:p>
    <w:tbl>
      <w:tblPr>
        <w:tblStyle w:val="TableGrid"/>
        <w:tblW w:w="5000" w:type="pct"/>
        <w:tblBorders>
          <w:top w:val="single" w:sz="6" w:space="0" w:color="CDDC29" w:themeColor="text2"/>
          <w:bottom w:val="single" w:sz="6" w:space="0" w:color="CDDC29" w:themeColor="text2"/>
          <w:insideH w:val="single" w:sz="6" w:space="0" w:color="CDDC29" w:themeColor="text2"/>
        </w:tblBorders>
        <w:tblLook w:val="04A0" w:firstRow="1" w:lastRow="0" w:firstColumn="1" w:lastColumn="0" w:noHBand="0" w:noVBand="1"/>
      </w:tblPr>
      <w:tblGrid>
        <w:gridCol w:w="4296"/>
        <w:gridCol w:w="5909"/>
      </w:tblGrid>
      <w:tr w:rsidR="00DD7A06" w:rsidRPr="00DD7A06" w14:paraId="3A52C719" w14:textId="77777777" w:rsidTr="000A131F">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5000" w:type="pct"/>
            <w:gridSpan w:val="2"/>
          </w:tcPr>
          <w:p w14:paraId="23DEEDBA" w14:textId="77777777" w:rsidR="00536D82" w:rsidRPr="00DD7A06" w:rsidRDefault="00536D82" w:rsidP="004F30A0">
            <w:pPr>
              <w:pStyle w:val="TableHeadingLeft"/>
              <w:rPr>
                <w:color w:val="auto"/>
                <w:sz w:val="16"/>
                <w:szCs w:val="16"/>
              </w:rPr>
            </w:pPr>
            <w:r w:rsidRPr="00DD7A06">
              <w:rPr>
                <w:color w:val="auto"/>
                <w:sz w:val="16"/>
                <w:szCs w:val="16"/>
              </w:rPr>
              <w:t>Planning approval details and locality of the clearing site</w:t>
            </w:r>
          </w:p>
        </w:tc>
      </w:tr>
      <w:tr w:rsidR="00DD7A06" w:rsidRPr="00DD7A06" w14:paraId="14B51109" w14:textId="77777777" w:rsidTr="000A131F">
        <w:tc>
          <w:tcPr>
            <w:tcW w:w="2105" w:type="pct"/>
          </w:tcPr>
          <w:p w14:paraId="14ACCB59" w14:textId="77777777" w:rsidR="00536D82" w:rsidRPr="00DD7A06" w:rsidRDefault="00536D82" w:rsidP="004F30A0">
            <w:pPr>
              <w:rPr>
                <w:color w:val="auto"/>
                <w:sz w:val="16"/>
                <w:szCs w:val="16"/>
              </w:rPr>
            </w:pPr>
            <w:r w:rsidRPr="00DD7A06">
              <w:rPr>
                <w:color w:val="auto"/>
                <w:sz w:val="16"/>
                <w:szCs w:val="16"/>
              </w:rPr>
              <w:t>Planning approval type:</w:t>
            </w:r>
          </w:p>
        </w:tc>
        <w:tc>
          <w:tcPr>
            <w:tcW w:w="2895" w:type="pct"/>
            <w:shd w:val="clear" w:color="auto" w:fill="F8FAE8" w:themeFill="background2"/>
          </w:tcPr>
          <w:p w14:paraId="4401D0D3" w14:textId="77777777" w:rsidR="00536D82" w:rsidRPr="00DD7A06" w:rsidRDefault="00536D82" w:rsidP="004F30A0">
            <w:pPr>
              <w:rPr>
                <w:color w:val="auto"/>
                <w:sz w:val="16"/>
                <w:szCs w:val="16"/>
              </w:rPr>
            </w:pPr>
          </w:p>
        </w:tc>
      </w:tr>
      <w:tr w:rsidR="00DD7A06" w:rsidRPr="00DD7A06" w14:paraId="0C2E8D2E" w14:textId="77777777" w:rsidTr="000A131F">
        <w:tc>
          <w:tcPr>
            <w:tcW w:w="2105" w:type="pct"/>
          </w:tcPr>
          <w:p w14:paraId="015B4CB5" w14:textId="77777777" w:rsidR="00536D82" w:rsidRPr="00DD7A06" w:rsidRDefault="00536D82" w:rsidP="004F30A0">
            <w:pPr>
              <w:rPr>
                <w:color w:val="auto"/>
                <w:sz w:val="16"/>
                <w:szCs w:val="16"/>
              </w:rPr>
            </w:pPr>
            <w:r w:rsidRPr="00DD7A06">
              <w:rPr>
                <w:color w:val="auto"/>
                <w:sz w:val="16"/>
                <w:szCs w:val="16"/>
              </w:rPr>
              <w:t>Planning approval reference number:</w:t>
            </w:r>
          </w:p>
        </w:tc>
        <w:tc>
          <w:tcPr>
            <w:tcW w:w="2895" w:type="pct"/>
            <w:shd w:val="clear" w:color="auto" w:fill="F8FAE8" w:themeFill="background2"/>
          </w:tcPr>
          <w:p w14:paraId="269A6557" w14:textId="77777777" w:rsidR="00536D82" w:rsidRPr="00DD7A06" w:rsidRDefault="00536D82" w:rsidP="004F30A0">
            <w:pPr>
              <w:rPr>
                <w:color w:val="auto"/>
                <w:sz w:val="16"/>
                <w:szCs w:val="16"/>
              </w:rPr>
            </w:pPr>
          </w:p>
        </w:tc>
      </w:tr>
      <w:tr w:rsidR="00DD7A06" w:rsidRPr="00DD7A06" w14:paraId="08534C6B" w14:textId="77777777" w:rsidTr="000A131F">
        <w:tc>
          <w:tcPr>
            <w:tcW w:w="2105" w:type="pct"/>
            <w:vAlign w:val="center"/>
          </w:tcPr>
          <w:p w14:paraId="70EAE321" w14:textId="77777777" w:rsidR="00536D82" w:rsidRPr="00DD7A06" w:rsidRDefault="00536D82" w:rsidP="004F30A0">
            <w:pPr>
              <w:rPr>
                <w:color w:val="auto"/>
                <w:sz w:val="16"/>
                <w:szCs w:val="16"/>
              </w:rPr>
            </w:pPr>
            <w:r w:rsidRPr="00DD7A06">
              <w:rPr>
                <w:color w:val="auto"/>
                <w:sz w:val="16"/>
                <w:szCs w:val="16"/>
              </w:rPr>
              <w:t>Development consent reference and description of subject land</w:t>
            </w:r>
            <w:r w:rsidR="0046482E">
              <w:rPr>
                <w:color w:val="auto"/>
                <w:sz w:val="16"/>
                <w:szCs w:val="16"/>
              </w:rPr>
              <w:t xml:space="preserve"> </w:t>
            </w:r>
            <w:r w:rsidRPr="00DD7A06">
              <w:rPr>
                <w:color w:val="auto"/>
                <w:sz w:val="16"/>
                <w:szCs w:val="16"/>
              </w:rPr>
              <w:t>(if there is no planning approval reference):</w:t>
            </w:r>
          </w:p>
        </w:tc>
        <w:tc>
          <w:tcPr>
            <w:tcW w:w="2895" w:type="pct"/>
            <w:shd w:val="clear" w:color="auto" w:fill="F8FAE8" w:themeFill="background2"/>
          </w:tcPr>
          <w:p w14:paraId="7E186122" w14:textId="77777777" w:rsidR="00536D82" w:rsidRPr="00DD7A06" w:rsidRDefault="00536D82" w:rsidP="004F30A0">
            <w:pPr>
              <w:rPr>
                <w:color w:val="auto"/>
                <w:sz w:val="16"/>
                <w:szCs w:val="16"/>
              </w:rPr>
            </w:pPr>
          </w:p>
        </w:tc>
      </w:tr>
      <w:tr w:rsidR="00CA2F8D" w:rsidRPr="00DD7A06" w14:paraId="22970887" w14:textId="77777777" w:rsidTr="000A131F">
        <w:tc>
          <w:tcPr>
            <w:tcW w:w="2105" w:type="pct"/>
          </w:tcPr>
          <w:p w14:paraId="7EA74A1B" w14:textId="77777777" w:rsidR="00CA2F8D" w:rsidRPr="00DD7A06" w:rsidRDefault="00CA2F8D" w:rsidP="00AD5DD9">
            <w:pPr>
              <w:rPr>
                <w:color w:val="auto"/>
                <w:sz w:val="16"/>
                <w:szCs w:val="16"/>
              </w:rPr>
            </w:pPr>
            <w:r w:rsidRPr="00DD7A06">
              <w:rPr>
                <w:color w:val="auto"/>
                <w:sz w:val="16"/>
                <w:szCs w:val="16"/>
              </w:rPr>
              <w:t>Project name</w:t>
            </w:r>
            <w:r w:rsidR="00C26286">
              <w:rPr>
                <w:color w:val="auto"/>
                <w:sz w:val="16"/>
                <w:szCs w:val="16"/>
              </w:rPr>
              <w:t xml:space="preserve"> (if applicable)</w:t>
            </w:r>
            <w:r w:rsidRPr="00DD7A06">
              <w:rPr>
                <w:color w:val="auto"/>
                <w:sz w:val="16"/>
                <w:szCs w:val="16"/>
              </w:rPr>
              <w:t>:</w:t>
            </w:r>
          </w:p>
        </w:tc>
        <w:tc>
          <w:tcPr>
            <w:tcW w:w="2895" w:type="pct"/>
            <w:shd w:val="clear" w:color="auto" w:fill="F8FAE8" w:themeFill="background2"/>
          </w:tcPr>
          <w:p w14:paraId="72D2F893" w14:textId="77777777" w:rsidR="00CA2F8D" w:rsidRPr="00DD7A06" w:rsidRDefault="00CA2F8D" w:rsidP="00AD5DD9">
            <w:pPr>
              <w:rPr>
                <w:color w:val="auto"/>
                <w:sz w:val="16"/>
                <w:szCs w:val="16"/>
              </w:rPr>
            </w:pPr>
          </w:p>
        </w:tc>
      </w:tr>
      <w:tr w:rsidR="00CA2F8D" w:rsidRPr="00DD7A06" w14:paraId="5B08DD11" w14:textId="77777777" w:rsidTr="000A131F">
        <w:tc>
          <w:tcPr>
            <w:tcW w:w="2105" w:type="pct"/>
          </w:tcPr>
          <w:p w14:paraId="172EF6E4" w14:textId="77777777" w:rsidR="00CA2F8D" w:rsidRPr="00DD7A06" w:rsidRDefault="00CA2F8D" w:rsidP="00AD5DD9">
            <w:pPr>
              <w:rPr>
                <w:color w:val="auto"/>
                <w:sz w:val="16"/>
                <w:szCs w:val="16"/>
              </w:rPr>
            </w:pPr>
            <w:r w:rsidRPr="00DD7A06">
              <w:rPr>
                <w:color w:val="auto"/>
                <w:sz w:val="16"/>
                <w:szCs w:val="16"/>
              </w:rPr>
              <w:t xml:space="preserve">Address of </w:t>
            </w:r>
            <w:r w:rsidR="005A5C8F">
              <w:rPr>
                <w:color w:val="auto"/>
                <w:sz w:val="16"/>
                <w:szCs w:val="16"/>
              </w:rPr>
              <w:t>removal</w:t>
            </w:r>
            <w:r w:rsidR="005A5C8F" w:rsidRPr="00DD7A06">
              <w:rPr>
                <w:color w:val="auto"/>
                <w:sz w:val="16"/>
                <w:szCs w:val="16"/>
              </w:rPr>
              <w:t xml:space="preserve"> </w:t>
            </w:r>
            <w:r w:rsidRPr="00DD7A06">
              <w:rPr>
                <w:color w:val="auto"/>
                <w:sz w:val="16"/>
                <w:szCs w:val="16"/>
              </w:rPr>
              <w:t>site:</w:t>
            </w:r>
          </w:p>
        </w:tc>
        <w:tc>
          <w:tcPr>
            <w:tcW w:w="2895" w:type="pct"/>
            <w:shd w:val="clear" w:color="auto" w:fill="F8FAE8" w:themeFill="background2"/>
          </w:tcPr>
          <w:p w14:paraId="7FC2461E" w14:textId="77777777" w:rsidR="00CA2F8D" w:rsidRPr="00DD7A06" w:rsidRDefault="00CA2F8D" w:rsidP="00AD5DD9">
            <w:pPr>
              <w:rPr>
                <w:color w:val="auto"/>
                <w:sz w:val="16"/>
                <w:szCs w:val="16"/>
              </w:rPr>
            </w:pPr>
          </w:p>
        </w:tc>
      </w:tr>
      <w:tr w:rsidR="00DD7A06" w:rsidRPr="00DD7A06" w14:paraId="677F8B9B" w14:textId="77777777" w:rsidTr="000A131F">
        <w:tc>
          <w:tcPr>
            <w:tcW w:w="2105" w:type="pct"/>
          </w:tcPr>
          <w:p w14:paraId="7E15ABDD" w14:textId="77777777" w:rsidR="00536D82" w:rsidRPr="00DD7A06" w:rsidRDefault="00536D82" w:rsidP="004F30A0">
            <w:pPr>
              <w:rPr>
                <w:color w:val="auto"/>
                <w:sz w:val="16"/>
                <w:szCs w:val="16"/>
              </w:rPr>
            </w:pPr>
            <w:r w:rsidRPr="00DD7A06">
              <w:rPr>
                <w:color w:val="auto"/>
                <w:sz w:val="16"/>
                <w:szCs w:val="16"/>
              </w:rPr>
              <w:t>Responsible authority:</w:t>
            </w:r>
          </w:p>
        </w:tc>
        <w:tc>
          <w:tcPr>
            <w:tcW w:w="2895" w:type="pct"/>
            <w:shd w:val="clear" w:color="auto" w:fill="F8FAE8" w:themeFill="background2"/>
          </w:tcPr>
          <w:p w14:paraId="206F438F" w14:textId="77777777" w:rsidR="00536D82" w:rsidRPr="00DD7A06" w:rsidRDefault="00536D82" w:rsidP="004F30A0">
            <w:pPr>
              <w:rPr>
                <w:color w:val="auto"/>
                <w:sz w:val="16"/>
                <w:szCs w:val="16"/>
              </w:rPr>
            </w:pPr>
          </w:p>
        </w:tc>
      </w:tr>
    </w:tbl>
    <w:tbl>
      <w:tblPr>
        <w:tblpPr w:leftFromText="5670" w:rightFromText="5670" w:bottomFromText="284" w:vertAnchor="page" w:horzAnchor="page" w:tblpX="4255" w:tblpY="455"/>
        <w:tblOverlap w:val="never"/>
        <w:tblW w:w="0" w:type="auto"/>
        <w:tblLayout w:type="fixed"/>
        <w:tblCellMar>
          <w:left w:w="0" w:type="dxa"/>
          <w:right w:w="0" w:type="dxa"/>
        </w:tblCellMar>
        <w:tblLook w:val="04A0" w:firstRow="1" w:lastRow="0" w:firstColumn="1" w:lastColumn="0" w:noHBand="0" w:noVBand="1"/>
      </w:tblPr>
      <w:tblGrid>
        <w:gridCol w:w="7088"/>
      </w:tblGrid>
      <w:tr w:rsidR="001B2F84" w:rsidRPr="00975ED3" w14:paraId="1BE6F1A4" w14:textId="77777777" w:rsidTr="00713144">
        <w:trPr>
          <w:trHeight w:hRule="exact" w:val="1418"/>
        </w:trPr>
        <w:tc>
          <w:tcPr>
            <w:tcW w:w="7088" w:type="dxa"/>
            <w:vAlign w:val="center"/>
          </w:tcPr>
          <w:bookmarkEnd w:id="1"/>
          <w:p w14:paraId="231B9E2A" w14:textId="77777777" w:rsidR="001B2F84" w:rsidRDefault="001B2F84" w:rsidP="00713144">
            <w:pPr>
              <w:pStyle w:val="Title"/>
            </w:pPr>
            <w:r>
              <w:lastRenderedPageBreak/>
              <w:t xml:space="preserve">Native Vegetation Offset Register  </w:t>
            </w:r>
          </w:p>
          <w:p w14:paraId="758F7776" w14:textId="77777777" w:rsidR="001B2F84" w:rsidRPr="009B1003" w:rsidRDefault="000A131F" w:rsidP="00713144">
            <w:pPr>
              <w:pStyle w:val="Title"/>
              <w:ind w:left="720"/>
            </w:pPr>
            <w:r w:rsidRPr="000A131F">
              <w:rPr>
                <w:sz w:val="28"/>
              </w:rPr>
              <w:t>Offset allocation form</w:t>
            </w:r>
          </w:p>
        </w:tc>
      </w:tr>
    </w:tbl>
    <w:p w14:paraId="05D0D927" w14:textId="77777777" w:rsidR="001B2F84" w:rsidRPr="00F821AB" w:rsidRDefault="001B2F84" w:rsidP="00F821AB">
      <w:pPr>
        <w:pStyle w:val="BodyText"/>
        <w:rPr>
          <w:color w:val="FF0000"/>
        </w:rPr>
      </w:pPr>
      <w:r w:rsidRPr="00F821AB">
        <w:rPr>
          <w:color w:val="FF0000"/>
        </w:rPr>
        <w:t>Check your planning approval document (e.g. planning permit) and complete the tables below to allocate the offset requirement of that planning approval.   You only need to complete the tables that correspond your offset requirements. Remove any unrelated tables to your allocation and this text.</w:t>
      </w:r>
    </w:p>
    <w:p w14:paraId="382765F7" w14:textId="77777777" w:rsidR="00B003B4" w:rsidRPr="00F30562" w:rsidRDefault="00C26286" w:rsidP="00B003B4">
      <w:pPr>
        <w:pStyle w:val="Heading2"/>
      </w:pPr>
      <w:r>
        <w:t>TO ALLOCATE</w:t>
      </w:r>
      <w:r w:rsidR="00B003B4" w:rsidRPr="00F30562">
        <w:t xml:space="preserve"> </w:t>
      </w:r>
      <w:r w:rsidR="008A3013">
        <w:t>OFFSETS</w:t>
      </w:r>
      <w:r w:rsidR="00B003B4" w:rsidRPr="00F30562">
        <w:t xml:space="preserve"> UNDER THE GUIDELINES 2017</w:t>
      </w:r>
    </w:p>
    <w:p w14:paraId="5A7F826E" w14:textId="77777777" w:rsidR="00B003B4" w:rsidRPr="00BF2D27" w:rsidRDefault="00B003B4" w:rsidP="002B446E">
      <w:pPr>
        <w:pStyle w:val="CaptionImageorFigure"/>
        <w:rPr>
          <w:rStyle w:val="SubtleEmphasis"/>
          <w:b w:val="0"/>
          <w:iCs w:val="0"/>
          <w:color w:val="888583" w:themeColor="text1" w:themeTint="99"/>
        </w:rPr>
      </w:pPr>
      <w:r w:rsidRPr="002B446E">
        <w:t xml:space="preserve">Table </w:t>
      </w:r>
      <w:r w:rsidR="008D7F7E">
        <w:t>3</w:t>
      </w:r>
      <w:r w:rsidRPr="002B446E">
        <w:t>: Amount of General Habitat Units (</w:t>
      </w:r>
      <w:proofErr w:type="spellStart"/>
      <w:r w:rsidRPr="002B446E">
        <w:t>GHUs</w:t>
      </w:r>
      <w:proofErr w:type="spellEnd"/>
      <w:r w:rsidRPr="002B446E">
        <w:t xml:space="preserve">) to be allocated on the </w:t>
      </w:r>
      <w:r w:rsidR="00E4513A">
        <w:t xml:space="preserve">Native Vegetation </w:t>
      </w:r>
      <w:r w:rsidR="008A3013">
        <w:t>Offset</w:t>
      </w:r>
      <w:r w:rsidRPr="002B446E">
        <w:t xml:space="preserve"> Register. </w:t>
      </w:r>
    </w:p>
    <w:tbl>
      <w:tblPr>
        <w:tblStyle w:val="TableGrid"/>
        <w:tblW w:w="5000" w:type="pct"/>
        <w:tblBorders>
          <w:top w:val="single" w:sz="6" w:space="0" w:color="CDDC29" w:themeColor="text2"/>
          <w:bottom w:val="single" w:sz="6" w:space="0" w:color="CDDC29" w:themeColor="text2"/>
          <w:insideH w:val="single" w:sz="6" w:space="0" w:color="CDDC29" w:themeColor="text2"/>
        </w:tblBorders>
        <w:tblLook w:val="04A0" w:firstRow="1" w:lastRow="0" w:firstColumn="1" w:lastColumn="0" w:noHBand="0" w:noVBand="1"/>
      </w:tblPr>
      <w:tblGrid>
        <w:gridCol w:w="1275"/>
        <w:gridCol w:w="992"/>
        <w:gridCol w:w="708"/>
        <w:gridCol w:w="3615"/>
        <w:gridCol w:w="3615"/>
      </w:tblGrid>
      <w:tr w:rsidR="00DD7A06" w:rsidRPr="00DD7A06" w14:paraId="2E9009AA" w14:textId="77777777" w:rsidTr="00DD7A06">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625" w:type="pct"/>
          </w:tcPr>
          <w:p w14:paraId="68BB9DA9" w14:textId="77777777" w:rsidR="00DD7A06" w:rsidRPr="00DD7A06" w:rsidRDefault="00DD7A06" w:rsidP="00ED7379">
            <w:pPr>
              <w:pStyle w:val="TableHeadingLeft"/>
              <w:spacing w:before="0" w:after="0"/>
              <w:jc w:val="center"/>
              <w:rPr>
                <w:rFonts w:eastAsia="Calibri"/>
                <w:color w:val="auto"/>
                <w:sz w:val="16"/>
                <w:szCs w:val="16"/>
              </w:rPr>
            </w:pPr>
            <w:r w:rsidRPr="00DD7A06">
              <w:rPr>
                <w:color w:val="auto"/>
                <w:sz w:val="16"/>
                <w:szCs w:val="16"/>
              </w:rPr>
              <w:t>Property reference</w:t>
            </w:r>
          </w:p>
        </w:tc>
        <w:tc>
          <w:tcPr>
            <w:tcW w:w="486" w:type="pct"/>
          </w:tcPr>
          <w:p w14:paraId="009C4539" w14:textId="77777777" w:rsidR="00DD7A06" w:rsidRPr="00DD7A06" w:rsidRDefault="00DD7A06"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rFonts w:eastAsia="Calibri"/>
                <w:color w:val="auto"/>
                <w:sz w:val="16"/>
                <w:szCs w:val="16"/>
              </w:rPr>
            </w:pPr>
            <w:r w:rsidRPr="00DD7A06">
              <w:rPr>
                <w:color w:val="auto"/>
                <w:sz w:val="16"/>
                <w:szCs w:val="16"/>
              </w:rPr>
              <w:t>Site and Zone ID</w:t>
            </w:r>
          </w:p>
        </w:tc>
        <w:tc>
          <w:tcPr>
            <w:tcW w:w="347" w:type="pct"/>
          </w:tcPr>
          <w:p w14:paraId="0618539B" w14:textId="77777777" w:rsidR="00DD7A06" w:rsidRPr="00DD7A06" w:rsidRDefault="005071CA"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color w:val="auto"/>
                <w:sz w:val="16"/>
                <w:szCs w:val="16"/>
              </w:rPr>
            </w:pPr>
            <w:r>
              <w:rPr>
                <w:color w:val="auto"/>
                <w:sz w:val="16"/>
                <w:szCs w:val="16"/>
              </w:rPr>
              <w:t xml:space="preserve">Large Trees </w:t>
            </w:r>
            <w:r w:rsidRPr="00A06CA1">
              <w:rPr>
                <w:b w:val="0"/>
                <w:color w:val="auto"/>
                <w:sz w:val="16"/>
                <w:szCs w:val="16"/>
              </w:rPr>
              <w:t>(LT)</w:t>
            </w:r>
          </w:p>
        </w:tc>
        <w:tc>
          <w:tcPr>
            <w:tcW w:w="1771" w:type="pct"/>
          </w:tcPr>
          <w:p w14:paraId="6E4C281D" w14:textId="77777777" w:rsidR="00DD7A06" w:rsidRPr="00DD7A06" w:rsidRDefault="00DD7A06"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rFonts w:eastAsia="Calibri"/>
                <w:color w:val="auto"/>
                <w:sz w:val="16"/>
                <w:szCs w:val="16"/>
              </w:rPr>
            </w:pPr>
            <w:r w:rsidRPr="00DD7A06">
              <w:rPr>
                <w:color w:val="auto"/>
                <w:sz w:val="16"/>
                <w:szCs w:val="16"/>
              </w:rPr>
              <w:t xml:space="preserve">General Habitat Units </w:t>
            </w:r>
            <w:r w:rsidRPr="005071CA">
              <w:rPr>
                <w:b w:val="0"/>
                <w:color w:val="auto"/>
                <w:sz w:val="16"/>
                <w:szCs w:val="16"/>
              </w:rPr>
              <w:t>(</w:t>
            </w:r>
            <w:proofErr w:type="spellStart"/>
            <w:r w:rsidRPr="005071CA">
              <w:rPr>
                <w:b w:val="0"/>
                <w:color w:val="auto"/>
                <w:sz w:val="16"/>
                <w:szCs w:val="16"/>
              </w:rPr>
              <w:t>GHU</w:t>
            </w:r>
            <w:proofErr w:type="spellEnd"/>
            <w:r w:rsidRPr="005071CA">
              <w:rPr>
                <w:b w:val="0"/>
                <w:color w:val="auto"/>
                <w:sz w:val="16"/>
                <w:szCs w:val="16"/>
              </w:rPr>
              <w:t>)*</w:t>
            </w:r>
          </w:p>
        </w:tc>
        <w:tc>
          <w:tcPr>
            <w:tcW w:w="1771" w:type="pct"/>
          </w:tcPr>
          <w:p w14:paraId="7AABDED2" w14:textId="77777777" w:rsidR="00DD7A06" w:rsidRPr="00DD7A06" w:rsidRDefault="00DD7A06"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rFonts w:eastAsia="Calibri"/>
                <w:color w:val="auto"/>
                <w:sz w:val="16"/>
                <w:szCs w:val="16"/>
              </w:rPr>
            </w:pPr>
            <w:r w:rsidRPr="00DD7A06">
              <w:rPr>
                <w:color w:val="auto"/>
                <w:sz w:val="16"/>
                <w:szCs w:val="16"/>
              </w:rPr>
              <w:t>Strategic Biodiversity Value Score (</w:t>
            </w:r>
            <w:proofErr w:type="spellStart"/>
            <w:r w:rsidRPr="005071CA">
              <w:rPr>
                <w:b w:val="0"/>
                <w:color w:val="auto"/>
                <w:sz w:val="16"/>
                <w:szCs w:val="16"/>
              </w:rPr>
              <w:t>SBV</w:t>
            </w:r>
            <w:proofErr w:type="spellEnd"/>
            <w:r w:rsidRPr="005071CA">
              <w:rPr>
                <w:b w:val="0"/>
                <w:color w:val="auto"/>
                <w:sz w:val="16"/>
                <w:szCs w:val="16"/>
              </w:rPr>
              <w:t>)*</w:t>
            </w:r>
          </w:p>
        </w:tc>
      </w:tr>
      <w:tr w:rsidR="00DD7A06" w:rsidRPr="00DD7A06" w14:paraId="2FFFFA85" w14:textId="77777777" w:rsidTr="00DD7A06">
        <w:trPr>
          <w:trHeight w:val="170"/>
        </w:trPr>
        <w:tc>
          <w:tcPr>
            <w:tcW w:w="625" w:type="pct"/>
          </w:tcPr>
          <w:p w14:paraId="66CF7D79" w14:textId="77777777" w:rsidR="00DD7A06" w:rsidRPr="00DD7A06" w:rsidRDefault="00DD7A06" w:rsidP="00DE26C2">
            <w:pPr>
              <w:jc w:val="center"/>
              <w:rPr>
                <w:rFonts w:eastAsia="Calibri"/>
                <w:color w:val="auto"/>
                <w:sz w:val="16"/>
                <w:szCs w:val="16"/>
              </w:rPr>
            </w:pPr>
          </w:p>
        </w:tc>
        <w:tc>
          <w:tcPr>
            <w:tcW w:w="486" w:type="pct"/>
            <w:shd w:val="clear" w:color="auto" w:fill="F8FAE8" w:themeFill="background2"/>
          </w:tcPr>
          <w:p w14:paraId="410D6612" w14:textId="77777777" w:rsidR="00DD7A06" w:rsidRPr="00DD7A06" w:rsidRDefault="00DD7A06" w:rsidP="00DE26C2">
            <w:pPr>
              <w:jc w:val="center"/>
              <w:rPr>
                <w:rFonts w:eastAsia="Calibri"/>
                <w:color w:val="auto"/>
                <w:sz w:val="16"/>
                <w:szCs w:val="16"/>
              </w:rPr>
            </w:pPr>
          </w:p>
        </w:tc>
        <w:tc>
          <w:tcPr>
            <w:tcW w:w="347" w:type="pct"/>
          </w:tcPr>
          <w:p w14:paraId="3A119595" w14:textId="77777777" w:rsidR="00DD7A06" w:rsidRPr="00DD7A06" w:rsidRDefault="00DD7A06" w:rsidP="00DE26C2">
            <w:pPr>
              <w:jc w:val="center"/>
              <w:rPr>
                <w:rFonts w:eastAsia="Calibri"/>
                <w:color w:val="auto"/>
                <w:sz w:val="16"/>
                <w:szCs w:val="16"/>
              </w:rPr>
            </w:pPr>
          </w:p>
        </w:tc>
        <w:tc>
          <w:tcPr>
            <w:tcW w:w="1771" w:type="pct"/>
          </w:tcPr>
          <w:p w14:paraId="4FA45530" w14:textId="77777777" w:rsidR="00DD7A06" w:rsidRPr="00DD7A06" w:rsidRDefault="00DD7A06" w:rsidP="00DE26C2">
            <w:pPr>
              <w:jc w:val="center"/>
              <w:rPr>
                <w:rFonts w:eastAsia="Calibri"/>
                <w:color w:val="auto"/>
                <w:sz w:val="16"/>
                <w:szCs w:val="16"/>
              </w:rPr>
            </w:pPr>
          </w:p>
        </w:tc>
        <w:tc>
          <w:tcPr>
            <w:tcW w:w="1771" w:type="pct"/>
            <w:shd w:val="clear" w:color="auto" w:fill="F8FAE8" w:themeFill="background2"/>
          </w:tcPr>
          <w:p w14:paraId="6E64E707" w14:textId="77777777" w:rsidR="00DD7A06" w:rsidRPr="00DD7A06" w:rsidRDefault="00DD7A06" w:rsidP="00DE26C2">
            <w:pPr>
              <w:jc w:val="center"/>
              <w:rPr>
                <w:rFonts w:eastAsia="Calibri"/>
                <w:color w:val="auto"/>
                <w:sz w:val="16"/>
                <w:szCs w:val="16"/>
              </w:rPr>
            </w:pPr>
          </w:p>
        </w:tc>
      </w:tr>
      <w:tr w:rsidR="00DD7A06" w:rsidRPr="00DD7A06" w14:paraId="0CCAA7EA" w14:textId="77777777" w:rsidTr="00DD7A06">
        <w:trPr>
          <w:trHeight w:val="170"/>
        </w:trPr>
        <w:tc>
          <w:tcPr>
            <w:tcW w:w="625" w:type="pct"/>
          </w:tcPr>
          <w:p w14:paraId="0A3A8747" w14:textId="77777777" w:rsidR="00DD7A06" w:rsidRPr="00DD7A06" w:rsidRDefault="00DD7A06" w:rsidP="00DE26C2">
            <w:pPr>
              <w:jc w:val="center"/>
              <w:rPr>
                <w:rFonts w:eastAsia="Calibri"/>
                <w:color w:val="auto"/>
                <w:sz w:val="16"/>
                <w:szCs w:val="16"/>
              </w:rPr>
            </w:pPr>
          </w:p>
        </w:tc>
        <w:tc>
          <w:tcPr>
            <w:tcW w:w="486" w:type="pct"/>
            <w:shd w:val="clear" w:color="auto" w:fill="F8FAE8" w:themeFill="background2"/>
          </w:tcPr>
          <w:p w14:paraId="026462CC" w14:textId="77777777" w:rsidR="00DD7A06" w:rsidRPr="00DD7A06" w:rsidRDefault="00DD7A06" w:rsidP="00DE26C2">
            <w:pPr>
              <w:jc w:val="center"/>
              <w:rPr>
                <w:rFonts w:eastAsia="Calibri"/>
                <w:color w:val="auto"/>
                <w:sz w:val="16"/>
                <w:szCs w:val="16"/>
              </w:rPr>
            </w:pPr>
          </w:p>
        </w:tc>
        <w:tc>
          <w:tcPr>
            <w:tcW w:w="347" w:type="pct"/>
          </w:tcPr>
          <w:p w14:paraId="602EE1D5" w14:textId="77777777" w:rsidR="00DD7A06" w:rsidRPr="00DD7A06" w:rsidRDefault="00DD7A06" w:rsidP="00DE26C2">
            <w:pPr>
              <w:jc w:val="center"/>
              <w:rPr>
                <w:rFonts w:eastAsia="Calibri"/>
                <w:color w:val="auto"/>
                <w:sz w:val="16"/>
                <w:szCs w:val="16"/>
              </w:rPr>
            </w:pPr>
          </w:p>
        </w:tc>
        <w:tc>
          <w:tcPr>
            <w:tcW w:w="1771" w:type="pct"/>
          </w:tcPr>
          <w:p w14:paraId="019A8B4A" w14:textId="77777777" w:rsidR="00DD7A06" w:rsidRPr="00DD7A06" w:rsidRDefault="00DD7A06" w:rsidP="00DE26C2">
            <w:pPr>
              <w:jc w:val="center"/>
              <w:rPr>
                <w:rFonts w:eastAsia="Calibri"/>
                <w:color w:val="auto"/>
                <w:sz w:val="16"/>
                <w:szCs w:val="16"/>
              </w:rPr>
            </w:pPr>
          </w:p>
        </w:tc>
        <w:tc>
          <w:tcPr>
            <w:tcW w:w="1771" w:type="pct"/>
            <w:shd w:val="clear" w:color="auto" w:fill="F8FAE8" w:themeFill="background2"/>
          </w:tcPr>
          <w:p w14:paraId="20DE575F" w14:textId="77777777" w:rsidR="00DD7A06" w:rsidRPr="00DD7A06" w:rsidRDefault="00DD7A06" w:rsidP="00DE26C2">
            <w:pPr>
              <w:jc w:val="center"/>
              <w:rPr>
                <w:rFonts w:eastAsia="Calibri"/>
                <w:color w:val="auto"/>
                <w:sz w:val="16"/>
                <w:szCs w:val="16"/>
              </w:rPr>
            </w:pPr>
          </w:p>
        </w:tc>
      </w:tr>
    </w:tbl>
    <w:p w14:paraId="5598772A" w14:textId="77777777" w:rsidR="00B003B4" w:rsidRDefault="00C4677A" w:rsidP="00A53464">
      <w:pPr>
        <w:pStyle w:val="FootnoteText"/>
        <w:rPr>
          <w:rFonts w:eastAsia="Calibri"/>
        </w:rPr>
      </w:pPr>
      <w:bookmarkStart w:id="2" w:name="_Hlk509926520"/>
      <w:r>
        <w:rPr>
          <w:rFonts w:eastAsia="Calibri"/>
        </w:rPr>
        <w:t>* To three decimal places</w:t>
      </w:r>
    </w:p>
    <w:bookmarkEnd w:id="2"/>
    <w:p w14:paraId="55205C76" w14:textId="77777777" w:rsidR="00C4677A" w:rsidRDefault="00C4677A" w:rsidP="00A53464">
      <w:pPr>
        <w:pStyle w:val="FootnoteText"/>
        <w:rPr>
          <w:rFonts w:eastAsia="Calibri"/>
        </w:rPr>
      </w:pPr>
    </w:p>
    <w:p w14:paraId="55880710" w14:textId="77777777" w:rsidR="00B003B4" w:rsidRPr="00BF2D27" w:rsidRDefault="008D7F7E" w:rsidP="002B446E">
      <w:pPr>
        <w:pStyle w:val="CaptionImageorFigure"/>
        <w:rPr>
          <w:b w:val="0"/>
          <w:color w:val="888583" w:themeColor="text1" w:themeTint="99"/>
        </w:rPr>
      </w:pPr>
      <w:r>
        <w:t>Table 4</w:t>
      </w:r>
      <w:r w:rsidR="00B003B4" w:rsidRPr="00B003B4">
        <w:t>: Amount of Species Habitat Units (</w:t>
      </w:r>
      <w:proofErr w:type="spellStart"/>
      <w:r w:rsidR="00B003B4" w:rsidRPr="00B003B4">
        <w:t>SHUs</w:t>
      </w:r>
      <w:proofErr w:type="spellEnd"/>
      <w:r w:rsidR="00B003B4" w:rsidRPr="00B003B4">
        <w:t xml:space="preserve">) to be allocated on the </w:t>
      </w:r>
      <w:r w:rsidR="00E4513A">
        <w:t>Native Vegetation Offset</w:t>
      </w:r>
      <w:r w:rsidR="00E4513A" w:rsidRPr="002B446E">
        <w:t xml:space="preserve"> Register.</w:t>
      </w:r>
      <w:r w:rsidR="00B003B4" w:rsidRPr="00B003B4">
        <w:t xml:space="preserve"> </w:t>
      </w:r>
    </w:p>
    <w:tbl>
      <w:tblPr>
        <w:tblStyle w:val="TableGrid"/>
        <w:tblW w:w="5000" w:type="pct"/>
        <w:tblBorders>
          <w:top w:val="single" w:sz="6" w:space="0" w:color="CDDC29" w:themeColor="text2"/>
          <w:bottom w:val="single" w:sz="6" w:space="0" w:color="CDDC29" w:themeColor="text2"/>
          <w:insideH w:val="single" w:sz="6" w:space="0" w:color="CDDC29" w:themeColor="text2"/>
        </w:tblBorders>
        <w:tblLook w:val="04A0" w:firstRow="1" w:lastRow="0" w:firstColumn="1" w:lastColumn="0" w:noHBand="0" w:noVBand="1"/>
      </w:tblPr>
      <w:tblGrid>
        <w:gridCol w:w="1313"/>
        <w:gridCol w:w="956"/>
        <w:gridCol w:w="709"/>
        <w:gridCol w:w="1082"/>
        <w:gridCol w:w="835"/>
        <w:gridCol w:w="2655"/>
        <w:gridCol w:w="2655"/>
      </w:tblGrid>
      <w:tr w:rsidR="00DD7A06" w:rsidRPr="00DD7A06" w14:paraId="32605CD8" w14:textId="77777777" w:rsidTr="00DD7A06">
        <w:trPr>
          <w:cnfStyle w:val="100000000000" w:firstRow="1" w:lastRow="0" w:firstColumn="0" w:lastColumn="0" w:oddVBand="0" w:evenVBand="0" w:oddHBand="0" w:evenHBand="0" w:firstRowFirstColumn="0" w:firstRowLastColumn="0" w:lastRowFirstColumn="0" w:lastRowLastColumn="0"/>
          <w:trHeight w:val="170"/>
        </w:trPr>
        <w:tc>
          <w:tcPr>
            <w:cnfStyle w:val="000000000100" w:firstRow="0" w:lastRow="0" w:firstColumn="0" w:lastColumn="0" w:oddVBand="0" w:evenVBand="0" w:oddHBand="0" w:evenHBand="0" w:firstRowFirstColumn="1" w:firstRowLastColumn="0" w:lastRowFirstColumn="0" w:lastRowLastColumn="0"/>
            <w:tcW w:w="643" w:type="pct"/>
          </w:tcPr>
          <w:p w14:paraId="5E83D5BD" w14:textId="77777777" w:rsidR="00DD7A06" w:rsidRPr="00DD7A06" w:rsidRDefault="00DD7A06" w:rsidP="00ED7379">
            <w:pPr>
              <w:pStyle w:val="TableHeadingLeft"/>
              <w:spacing w:before="0" w:after="0"/>
              <w:jc w:val="center"/>
              <w:rPr>
                <w:color w:val="auto"/>
                <w:sz w:val="16"/>
                <w:szCs w:val="16"/>
              </w:rPr>
            </w:pPr>
            <w:r w:rsidRPr="00DD7A06">
              <w:rPr>
                <w:color w:val="auto"/>
                <w:sz w:val="16"/>
                <w:szCs w:val="16"/>
              </w:rPr>
              <w:t>Property reference</w:t>
            </w:r>
          </w:p>
        </w:tc>
        <w:tc>
          <w:tcPr>
            <w:tcW w:w="468" w:type="pct"/>
          </w:tcPr>
          <w:p w14:paraId="02ABA734" w14:textId="77777777" w:rsidR="00DD7A06" w:rsidRPr="00DD7A06" w:rsidRDefault="00DD7A06"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color w:val="auto"/>
                <w:sz w:val="16"/>
                <w:szCs w:val="16"/>
              </w:rPr>
            </w:pPr>
            <w:r w:rsidRPr="00DD7A06">
              <w:rPr>
                <w:color w:val="auto"/>
                <w:sz w:val="16"/>
                <w:szCs w:val="16"/>
              </w:rPr>
              <w:t>Site and Zone ID</w:t>
            </w:r>
          </w:p>
        </w:tc>
        <w:tc>
          <w:tcPr>
            <w:tcW w:w="347" w:type="pct"/>
          </w:tcPr>
          <w:p w14:paraId="0E3A2CD1" w14:textId="77777777" w:rsidR="00DD7A06" w:rsidRPr="00DD7A06" w:rsidRDefault="005071CA"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color w:val="auto"/>
                <w:sz w:val="16"/>
                <w:szCs w:val="16"/>
              </w:rPr>
            </w:pPr>
            <w:r>
              <w:rPr>
                <w:color w:val="auto"/>
                <w:sz w:val="16"/>
                <w:szCs w:val="16"/>
              </w:rPr>
              <w:t xml:space="preserve">Large Trees </w:t>
            </w:r>
            <w:r w:rsidRPr="00A06CA1">
              <w:rPr>
                <w:b w:val="0"/>
                <w:color w:val="auto"/>
                <w:sz w:val="16"/>
                <w:szCs w:val="16"/>
              </w:rPr>
              <w:t>(LT)</w:t>
            </w:r>
          </w:p>
        </w:tc>
        <w:tc>
          <w:tcPr>
            <w:tcW w:w="530" w:type="pct"/>
          </w:tcPr>
          <w:p w14:paraId="68D606DF" w14:textId="77777777" w:rsidR="00DD7A06" w:rsidRPr="00DD7A06" w:rsidRDefault="00DD7A06"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color w:val="auto"/>
                <w:sz w:val="16"/>
                <w:szCs w:val="16"/>
              </w:rPr>
            </w:pPr>
            <w:r w:rsidRPr="00DD7A06">
              <w:rPr>
                <w:color w:val="auto"/>
                <w:sz w:val="16"/>
                <w:szCs w:val="16"/>
              </w:rPr>
              <w:t xml:space="preserve">Species Habitat Units </w:t>
            </w:r>
            <w:r w:rsidRPr="005071CA">
              <w:rPr>
                <w:b w:val="0"/>
                <w:color w:val="auto"/>
                <w:sz w:val="16"/>
                <w:szCs w:val="16"/>
              </w:rPr>
              <w:t>(SHU)*</w:t>
            </w:r>
          </w:p>
        </w:tc>
        <w:tc>
          <w:tcPr>
            <w:tcW w:w="409" w:type="pct"/>
          </w:tcPr>
          <w:p w14:paraId="75D28BA6" w14:textId="77777777" w:rsidR="00DD7A06" w:rsidRPr="00DD7A06" w:rsidRDefault="00DD7A06"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color w:val="auto"/>
                <w:sz w:val="16"/>
                <w:szCs w:val="16"/>
              </w:rPr>
            </w:pPr>
            <w:r w:rsidRPr="00DD7A06">
              <w:rPr>
                <w:color w:val="auto"/>
                <w:sz w:val="16"/>
                <w:szCs w:val="16"/>
              </w:rPr>
              <w:t>Species VBA ID</w:t>
            </w:r>
          </w:p>
        </w:tc>
        <w:tc>
          <w:tcPr>
            <w:tcW w:w="1301" w:type="pct"/>
          </w:tcPr>
          <w:p w14:paraId="29445C10" w14:textId="77777777" w:rsidR="00DD7A06" w:rsidRPr="00DD7A06" w:rsidRDefault="00DD7A06"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color w:val="auto"/>
                <w:sz w:val="16"/>
                <w:szCs w:val="16"/>
              </w:rPr>
            </w:pPr>
            <w:r w:rsidRPr="00DD7A06">
              <w:rPr>
                <w:color w:val="auto"/>
                <w:sz w:val="16"/>
                <w:szCs w:val="16"/>
              </w:rPr>
              <w:t>Species common name</w:t>
            </w:r>
          </w:p>
        </w:tc>
        <w:tc>
          <w:tcPr>
            <w:tcW w:w="1301" w:type="pct"/>
          </w:tcPr>
          <w:p w14:paraId="3E8C95EC" w14:textId="77777777" w:rsidR="00DD7A06" w:rsidRPr="00DD7A06" w:rsidRDefault="00DD7A06"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color w:val="auto"/>
                <w:sz w:val="16"/>
                <w:szCs w:val="16"/>
              </w:rPr>
            </w:pPr>
            <w:r w:rsidRPr="00DD7A06">
              <w:rPr>
                <w:color w:val="auto"/>
                <w:sz w:val="16"/>
                <w:szCs w:val="16"/>
              </w:rPr>
              <w:t>Species scientific name</w:t>
            </w:r>
          </w:p>
        </w:tc>
      </w:tr>
      <w:tr w:rsidR="00DD7A06" w:rsidRPr="00DD7A06" w14:paraId="6C28AB6C" w14:textId="77777777" w:rsidTr="00DD7A06">
        <w:trPr>
          <w:trHeight w:val="170"/>
        </w:trPr>
        <w:tc>
          <w:tcPr>
            <w:tcW w:w="643" w:type="pct"/>
          </w:tcPr>
          <w:p w14:paraId="35D6A9B4" w14:textId="77777777" w:rsidR="00DD7A06" w:rsidRPr="00DD7A06" w:rsidRDefault="00DD7A06" w:rsidP="00DE26C2">
            <w:pPr>
              <w:pStyle w:val="TableHeadingLeft"/>
              <w:jc w:val="center"/>
              <w:rPr>
                <w:color w:val="auto"/>
                <w:sz w:val="16"/>
                <w:szCs w:val="16"/>
              </w:rPr>
            </w:pPr>
          </w:p>
        </w:tc>
        <w:tc>
          <w:tcPr>
            <w:tcW w:w="468" w:type="pct"/>
            <w:shd w:val="clear" w:color="auto" w:fill="F8FAE8" w:themeFill="background2"/>
          </w:tcPr>
          <w:p w14:paraId="07393310" w14:textId="77777777" w:rsidR="00DD7A06" w:rsidRPr="00DD7A06" w:rsidRDefault="00DD7A06" w:rsidP="00DE26C2">
            <w:pPr>
              <w:pStyle w:val="TableHeadingLeft"/>
              <w:jc w:val="center"/>
              <w:rPr>
                <w:color w:val="auto"/>
                <w:sz w:val="16"/>
                <w:szCs w:val="16"/>
              </w:rPr>
            </w:pPr>
          </w:p>
        </w:tc>
        <w:tc>
          <w:tcPr>
            <w:tcW w:w="347" w:type="pct"/>
          </w:tcPr>
          <w:p w14:paraId="3868AA08" w14:textId="77777777" w:rsidR="00DD7A06" w:rsidRPr="00DD7A06" w:rsidRDefault="00DD7A06" w:rsidP="00DE26C2">
            <w:pPr>
              <w:pStyle w:val="TableHeadingLeft"/>
              <w:jc w:val="center"/>
              <w:rPr>
                <w:color w:val="auto"/>
                <w:sz w:val="16"/>
                <w:szCs w:val="16"/>
              </w:rPr>
            </w:pPr>
          </w:p>
        </w:tc>
        <w:tc>
          <w:tcPr>
            <w:tcW w:w="530" w:type="pct"/>
          </w:tcPr>
          <w:p w14:paraId="224FB7BF" w14:textId="77777777" w:rsidR="00DD7A06" w:rsidRPr="00DD7A06" w:rsidRDefault="00DD7A06" w:rsidP="00DE26C2">
            <w:pPr>
              <w:pStyle w:val="TableHeadingLeft"/>
              <w:jc w:val="center"/>
              <w:rPr>
                <w:color w:val="auto"/>
                <w:sz w:val="16"/>
                <w:szCs w:val="16"/>
              </w:rPr>
            </w:pPr>
          </w:p>
        </w:tc>
        <w:tc>
          <w:tcPr>
            <w:tcW w:w="409" w:type="pct"/>
            <w:shd w:val="clear" w:color="auto" w:fill="F8FAE8" w:themeFill="background2"/>
          </w:tcPr>
          <w:p w14:paraId="6748CEC2" w14:textId="77777777" w:rsidR="00DD7A06" w:rsidRPr="00DD7A06" w:rsidRDefault="00DD7A06" w:rsidP="00DE26C2">
            <w:pPr>
              <w:pStyle w:val="TableHeadingLeft"/>
              <w:jc w:val="center"/>
              <w:rPr>
                <w:color w:val="auto"/>
                <w:sz w:val="16"/>
                <w:szCs w:val="16"/>
              </w:rPr>
            </w:pPr>
          </w:p>
        </w:tc>
        <w:tc>
          <w:tcPr>
            <w:tcW w:w="1301" w:type="pct"/>
          </w:tcPr>
          <w:p w14:paraId="6F30E767" w14:textId="77777777" w:rsidR="00DD7A06" w:rsidRPr="00DD7A06" w:rsidRDefault="00DD7A06" w:rsidP="00DE26C2">
            <w:pPr>
              <w:pStyle w:val="TableHeadingLeft"/>
              <w:jc w:val="center"/>
              <w:rPr>
                <w:color w:val="auto"/>
                <w:sz w:val="16"/>
                <w:szCs w:val="16"/>
              </w:rPr>
            </w:pPr>
          </w:p>
        </w:tc>
        <w:tc>
          <w:tcPr>
            <w:tcW w:w="1301" w:type="pct"/>
            <w:shd w:val="clear" w:color="auto" w:fill="F8FAE8" w:themeFill="background2"/>
          </w:tcPr>
          <w:p w14:paraId="422A4F15" w14:textId="77777777" w:rsidR="00DD7A06" w:rsidRPr="00DD7A06" w:rsidRDefault="00DD7A06" w:rsidP="00DE26C2">
            <w:pPr>
              <w:pStyle w:val="TableHeadingLeft"/>
              <w:jc w:val="center"/>
              <w:rPr>
                <w:color w:val="auto"/>
                <w:sz w:val="16"/>
                <w:szCs w:val="16"/>
              </w:rPr>
            </w:pPr>
          </w:p>
        </w:tc>
      </w:tr>
      <w:tr w:rsidR="00DD7A06" w:rsidRPr="00DD7A06" w14:paraId="343A3244" w14:textId="77777777" w:rsidTr="00DD7A06">
        <w:trPr>
          <w:trHeight w:val="170"/>
        </w:trPr>
        <w:tc>
          <w:tcPr>
            <w:tcW w:w="643" w:type="pct"/>
          </w:tcPr>
          <w:p w14:paraId="6F45436B" w14:textId="77777777" w:rsidR="00DD7A06" w:rsidRPr="00DD7A06" w:rsidRDefault="00DD7A06" w:rsidP="00DE26C2">
            <w:pPr>
              <w:pStyle w:val="TableHeadingLeft"/>
              <w:jc w:val="center"/>
              <w:rPr>
                <w:color w:val="auto"/>
                <w:sz w:val="16"/>
                <w:szCs w:val="16"/>
              </w:rPr>
            </w:pPr>
          </w:p>
        </w:tc>
        <w:tc>
          <w:tcPr>
            <w:tcW w:w="468" w:type="pct"/>
            <w:shd w:val="clear" w:color="auto" w:fill="F8FAE8" w:themeFill="background2"/>
          </w:tcPr>
          <w:p w14:paraId="4F38635F" w14:textId="77777777" w:rsidR="00DD7A06" w:rsidRPr="00DD7A06" w:rsidRDefault="00DD7A06" w:rsidP="00DE26C2">
            <w:pPr>
              <w:pStyle w:val="TableHeadingLeft"/>
              <w:jc w:val="center"/>
              <w:rPr>
                <w:color w:val="auto"/>
                <w:sz w:val="16"/>
                <w:szCs w:val="16"/>
              </w:rPr>
            </w:pPr>
          </w:p>
        </w:tc>
        <w:tc>
          <w:tcPr>
            <w:tcW w:w="347" w:type="pct"/>
          </w:tcPr>
          <w:p w14:paraId="414904F6" w14:textId="77777777" w:rsidR="00DD7A06" w:rsidRPr="00DD7A06" w:rsidRDefault="00DD7A06" w:rsidP="00DE26C2">
            <w:pPr>
              <w:pStyle w:val="TableHeadingLeft"/>
              <w:jc w:val="center"/>
              <w:rPr>
                <w:color w:val="auto"/>
                <w:sz w:val="16"/>
                <w:szCs w:val="16"/>
              </w:rPr>
            </w:pPr>
          </w:p>
        </w:tc>
        <w:tc>
          <w:tcPr>
            <w:tcW w:w="530" w:type="pct"/>
          </w:tcPr>
          <w:p w14:paraId="295015DA" w14:textId="77777777" w:rsidR="00DD7A06" w:rsidRPr="00DD7A06" w:rsidRDefault="00DD7A06" w:rsidP="00DE26C2">
            <w:pPr>
              <w:pStyle w:val="TableHeadingLeft"/>
              <w:jc w:val="center"/>
              <w:rPr>
                <w:color w:val="auto"/>
                <w:sz w:val="16"/>
                <w:szCs w:val="16"/>
              </w:rPr>
            </w:pPr>
          </w:p>
        </w:tc>
        <w:tc>
          <w:tcPr>
            <w:tcW w:w="409" w:type="pct"/>
            <w:shd w:val="clear" w:color="auto" w:fill="F8FAE8" w:themeFill="background2"/>
          </w:tcPr>
          <w:p w14:paraId="006326CA" w14:textId="77777777" w:rsidR="00DD7A06" w:rsidRPr="00DD7A06" w:rsidRDefault="00DD7A06" w:rsidP="00DE26C2">
            <w:pPr>
              <w:pStyle w:val="TableHeadingLeft"/>
              <w:jc w:val="center"/>
              <w:rPr>
                <w:color w:val="auto"/>
                <w:sz w:val="16"/>
                <w:szCs w:val="16"/>
              </w:rPr>
            </w:pPr>
          </w:p>
        </w:tc>
        <w:tc>
          <w:tcPr>
            <w:tcW w:w="1301" w:type="pct"/>
          </w:tcPr>
          <w:p w14:paraId="76D3B7A5" w14:textId="77777777" w:rsidR="00DD7A06" w:rsidRPr="00DD7A06" w:rsidRDefault="00DD7A06" w:rsidP="00DE26C2">
            <w:pPr>
              <w:pStyle w:val="TableHeadingLeft"/>
              <w:jc w:val="center"/>
              <w:rPr>
                <w:color w:val="auto"/>
                <w:sz w:val="16"/>
                <w:szCs w:val="16"/>
              </w:rPr>
            </w:pPr>
          </w:p>
        </w:tc>
        <w:tc>
          <w:tcPr>
            <w:tcW w:w="1301" w:type="pct"/>
            <w:shd w:val="clear" w:color="auto" w:fill="F8FAE8" w:themeFill="background2"/>
          </w:tcPr>
          <w:p w14:paraId="333931D9" w14:textId="77777777" w:rsidR="00DD7A06" w:rsidRPr="00DD7A06" w:rsidRDefault="00DD7A06" w:rsidP="00DE26C2">
            <w:pPr>
              <w:pStyle w:val="TableHeadingLeft"/>
              <w:jc w:val="center"/>
              <w:rPr>
                <w:color w:val="auto"/>
                <w:sz w:val="16"/>
                <w:szCs w:val="16"/>
              </w:rPr>
            </w:pPr>
          </w:p>
        </w:tc>
      </w:tr>
    </w:tbl>
    <w:p w14:paraId="37A72BC7" w14:textId="77777777" w:rsidR="00C4677A" w:rsidRDefault="00C4677A" w:rsidP="00C4677A">
      <w:pPr>
        <w:pStyle w:val="FootnoteText"/>
        <w:rPr>
          <w:rFonts w:eastAsia="Calibri"/>
        </w:rPr>
      </w:pPr>
      <w:r>
        <w:rPr>
          <w:rFonts w:eastAsia="Calibri"/>
        </w:rPr>
        <w:t>* To three decimal places</w:t>
      </w:r>
    </w:p>
    <w:p w14:paraId="2347394D" w14:textId="77777777" w:rsidR="00B003B4" w:rsidRDefault="00B003B4" w:rsidP="00B003B4">
      <w:pPr>
        <w:rPr>
          <w:rFonts w:eastAsia="Calibri"/>
        </w:rPr>
      </w:pPr>
    </w:p>
    <w:p w14:paraId="7E6E07CD" w14:textId="77777777" w:rsidR="00162519" w:rsidRPr="00F30562" w:rsidRDefault="00C26286" w:rsidP="00B003B4">
      <w:pPr>
        <w:pStyle w:val="Heading2"/>
      </w:pPr>
      <w:r>
        <w:t>TO ALLOCATE</w:t>
      </w:r>
      <w:r w:rsidR="00162519" w:rsidRPr="00F30562">
        <w:t xml:space="preserve"> </w:t>
      </w:r>
      <w:r w:rsidR="008A3013">
        <w:t>OFFSETS</w:t>
      </w:r>
      <w:r w:rsidR="00162519" w:rsidRPr="00F30562">
        <w:t xml:space="preserve"> UNDER THE GUIDELINES 2013</w:t>
      </w:r>
    </w:p>
    <w:p w14:paraId="5E2E3297" w14:textId="77777777" w:rsidR="00162519" w:rsidRPr="00BF2D27" w:rsidRDefault="00162519" w:rsidP="002B446E">
      <w:pPr>
        <w:pStyle w:val="CaptionImageorFigure"/>
        <w:rPr>
          <w:b w:val="0"/>
        </w:rPr>
      </w:pPr>
      <w:r>
        <w:t xml:space="preserve">Table </w:t>
      </w:r>
      <w:r w:rsidR="008D7F7E">
        <w:t>5</w:t>
      </w:r>
      <w:r>
        <w:t xml:space="preserve">: Amount of General Biodiversity Equivalence Units (GBEUs) to be allocated on the </w:t>
      </w:r>
      <w:r w:rsidR="00E4513A">
        <w:t>Native Vegetation Offset</w:t>
      </w:r>
      <w:r w:rsidR="00E4513A" w:rsidRPr="002B446E">
        <w:t xml:space="preserve"> Register.</w:t>
      </w:r>
    </w:p>
    <w:tbl>
      <w:tblPr>
        <w:tblStyle w:val="TableGrid"/>
        <w:tblW w:w="10346" w:type="dxa"/>
        <w:tblBorders>
          <w:top w:val="single" w:sz="6" w:space="0" w:color="CDDC29" w:themeColor="text2"/>
          <w:bottom w:val="single" w:sz="6" w:space="0" w:color="CDDC29" w:themeColor="text2"/>
          <w:insideH w:val="single" w:sz="6" w:space="0" w:color="CDDC29" w:themeColor="text2"/>
        </w:tblBorders>
        <w:tblLayout w:type="fixed"/>
        <w:tblLook w:val="04A0" w:firstRow="1" w:lastRow="0" w:firstColumn="1" w:lastColumn="0" w:noHBand="0" w:noVBand="1"/>
      </w:tblPr>
      <w:tblGrid>
        <w:gridCol w:w="1276"/>
        <w:gridCol w:w="992"/>
        <w:gridCol w:w="4039"/>
        <w:gridCol w:w="4039"/>
      </w:tblGrid>
      <w:tr w:rsidR="00DD7A06" w:rsidRPr="00DD7A06" w14:paraId="0006E8DF" w14:textId="77777777" w:rsidTr="00DD7A06">
        <w:trPr>
          <w:cnfStyle w:val="100000000000" w:firstRow="1" w:lastRow="0" w:firstColumn="0" w:lastColumn="0" w:oddVBand="0" w:evenVBand="0" w:oddHBand="0" w:evenHBand="0" w:firstRowFirstColumn="0" w:firstRowLastColumn="0" w:lastRowFirstColumn="0" w:lastRowLastColumn="0"/>
          <w:trHeight w:val="170"/>
        </w:trPr>
        <w:tc>
          <w:tcPr>
            <w:cnfStyle w:val="000000000100" w:firstRow="0" w:lastRow="0" w:firstColumn="0" w:lastColumn="0" w:oddVBand="0" w:evenVBand="0" w:oddHBand="0" w:evenHBand="0" w:firstRowFirstColumn="1" w:firstRowLastColumn="0" w:lastRowFirstColumn="0" w:lastRowLastColumn="0"/>
            <w:tcW w:w="1276" w:type="dxa"/>
          </w:tcPr>
          <w:p w14:paraId="2D57B315" w14:textId="77777777" w:rsidR="00162519" w:rsidRPr="00DD7A06" w:rsidRDefault="00162519" w:rsidP="00ED7379">
            <w:pPr>
              <w:pStyle w:val="TableHeadingLeft"/>
              <w:spacing w:before="0" w:after="0"/>
              <w:jc w:val="center"/>
              <w:rPr>
                <w:rFonts w:eastAsia="Calibri"/>
                <w:color w:val="auto"/>
                <w:sz w:val="16"/>
                <w:szCs w:val="16"/>
              </w:rPr>
            </w:pPr>
            <w:r w:rsidRPr="00DD7A06">
              <w:rPr>
                <w:color w:val="auto"/>
                <w:sz w:val="16"/>
                <w:szCs w:val="16"/>
              </w:rPr>
              <w:t>Property reference</w:t>
            </w:r>
          </w:p>
        </w:tc>
        <w:tc>
          <w:tcPr>
            <w:tcW w:w="992" w:type="dxa"/>
          </w:tcPr>
          <w:p w14:paraId="187DF982" w14:textId="77777777" w:rsidR="00162519" w:rsidRPr="00DD7A06" w:rsidRDefault="00162519"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rFonts w:eastAsia="Calibri"/>
                <w:color w:val="auto"/>
                <w:sz w:val="16"/>
                <w:szCs w:val="16"/>
              </w:rPr>
            </w:pPr>
            <w:r w:rsidRPr="00DD7A06">
              <w:rPr>
                <w:color w:val="auto"/>
                <w:sz w:val="16"/>
                <w:szCs w:val="16"/>
              </w:rPr>
              <w:t>BCA number</w:t>
            </w:r>
          </w:p>
        </w:tc>
        <w:tc>
          <w:tcPr>
            <w:tcW w:w="4039" w:type="dxa"/>
          </w:tcPr>
          <w:p w14:paraId="33D9B1A4" w14:textId="77777777" w:rsidR="00162519" w:rsidRPr="00DD7A06" w:rsidRDefault="00162519"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rFonts w:eastAsia="Calibri"/>
                <w:color w:val="auto"/>
                <w:sz w:val="16"/>
                <w:szCs w:val="16"/>
              </w:rPr>
            </w:pPr>
            <w:r w:rsidRPr="00DD7A06">
              <w:rPr>
                <w:color w:val="auto"/>
                <w:sz w:val="16"/>
                <w:szCs w:val="16"/>
              </w:rPr>
              <w:t>General Biodiversity Equivalent Units (</w:t>
            </w:r>
            <w:proofErr w:type="spellStart"/>
            <w:r w:rsidRPr="00DD7A06">
              <w:rPr>
                <w:color w:val="auto"/>
                <w:sz w:val="16"/>
                <w:szCs w:val="16"/>
              </w:rPr>
              <w:t>GBEU</w:t>
            </w:r>
            <w:proofErr w:type="spellEnd"/>
            <w:r w:rsidRPr="00DD7A06">
              <w:rPr>
                <w:color w:val="auto"/>
                <w:sz w:val="16"/>
                <w:szCs w:val="16"/>
              </w:rPr>
              <w:t>)</w:t>
            </w:r>
            <w:r w:rsidR="00A27C98" w:rsidRPr="00DD7A06">
              <w:rPr>
                <w:color w:val="auto"/>
                <w:sz w:val="16"/>
                <w:szCs w:val="16"/>
              </w:rPr>
              <w:t>*</w:t>
            </w:r>
          </w:p>
        </w:tc>
        <w:tc>
          <w:tcPr>
            <w:tcW w:w="4039" w:type="dxa"/>
          </w:tcPr>
          <w:p w14:paraId="4180AA02" w14:textId="77777777" w:rsidR="00162519" w:rsidRPr="00DD7A06" w:rsidRDefault="00162519"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rFonts w:eastAsia="Calibri"/>
                <w:color w:val="auto"/>
                <w:sz w:val="16"/>
                <w:szCs w:val="16"/>
              </w:rPr>
            </w:pPr>
            <w:r w:rsidRPr="00DD7A06">
              <w:rPr>
                <w:color w:val="auto"/>
                <w:sz w:val="16"/>
                <w:szCs w:val="16"/>
              </w:rPr>
              <w:t>Strategic Biodiversity Score (SBS)</w:t>
            </w:r>
            <w:r w:rsidR="00DD7A06" w:rsidRPr="00DD7A06">
              <w:rPr>
                <w:color w:val="auto"/>
                <w:sz w:val="16"/>
                <w:szCs w:val="16"/>
              </w:rPr>
              <w:t>*</w:t>
            </w:r>
          </w:p>
        </w:tc>
      </w:tr>
      <w:tr w:rsidR="00DD7A06" w:rsidRPr="00DD7A06" w14:paraId="61C212F8" w14:textId="77777777" w:rsidTr="00DD7A06">
        <w:trPr>
          <w:trHeight w:val="170"/>
        </w:trPr>
        <w:tc>
          <w:tcPr>
            <w:tcW w:w="1276" w:type="dxa"/>
          </w:tcPr>
          <w:p w14:paraId="242053D5" w14:textId="77777777" w:rsidR="00162519" w:rsidRPr="00DD7A06" w:rsidRDefault="00162519" w:rsidP="00DE26C2">
            <w:pPr>
              <w:jc w:val="center"/>
              <w:rPr>
                <w:rFonts w:eastAsia="Calibri"/>
                <w:color w:val="auto"/>
                <w:sz w:val="16"/>
                <w:szCs w:val="16"/>
              </w:rPr>
            </w:pPr>
          </w:p>
        </w:tc>
        <w:tc>
          <w:tcPr>
            <w:tcW w:w="992" w:type="dxa"/>
            <w:shd w:val="clear" w:color="auto" w:fill="F8FAE8" w:themeFill="background2"/>
          </w:tcPr>
          <w:p w14:paraId="073CDB4A" w14:textId="77777777" w:rsidR="00162519" w:rsidRPr="00DD7A06" w:rsidRDefault="00162519" w:rsidP="00DE26C2">
            <w:pPr>
              <w:jc w:val="center"/>
              <w:rPr>
                <w:rFonts w:eastAsia="Calibri"/>
                <w:color w:val="auto"/>
                <w:sz w:val="16"/>
                <w:szCs w:val="16"/>
              </w:rPr>
            </w:pPr>
          </w:p>
        </w:tc>
        <w:tc>
          <w:tcPr>
            <w:tcW w:w="4039" w:type="dxa"/>
          </w:tcPr>
          <w:p w14:paraId="44B55CE1" w14:textId="77777777" w:rsidR="00162519" w:rsidRPr="00DD7A06" w:rsidRDefault="00162519" w:rsidP="00DE26C2">
            <w:pPr>
              <w:jc w:val="center"/>
              <w:rPr>
                <w:rFonts w:eastAsia="Calibri"/>
                <w:color w:val="auto"/>
                <w:sz w:val="16"/>
                <w:szCs w:val="16"/>
              </w:rPr>
            </w:pPr>
          </w:p>
        </w:tc>
        <w:tc>
          <w:tcPr>
            <w:tcW w:w="4039" w:type="dxa"/>
            <w:shd w:val="clear" w:color="auto" w:fill="F8FAE8" w:themeFill="background2"/>
          </w:tcPr>
          <w:p w14:paraId="7CB90A03" w14:textId="77777777" w:rsidR="00162519" w:rsidRPr="00DD7A06" w:rsidRDefault="00162519" w:rsidP="00DE26C2">
            <w:pPr>
              <w:jc w:val="center"/>
              <w:rPr>
                <w:rFonts w:eastAsia="Calibri"/>
                <w:color w:val="auto"/>
                <w:sz w:val="16"/>
                <w:szCs w:val="16"/>
              </w:rPr>
            </w:pPr>
          </w:p>
        </w:tc>
      </w:tr>
      <w:tr w:rsidR="00DD7A06" w:rsidRPr="00DD7A06" w14:paraId="01D17920" w14:textId="77777777" w:rsidTr="00DD7A06">
        <w:trPr>
          <w:trHeight w:val="170"/>
        </w:trPr>
        <w:tc>
          <w:tcPr>
            <w:tcW w:w="1276" w:type="dxa"/>
          </w:tcPr>
          <w:p w14:paraId="6D5E93ED" w14:textId="77777777" w:rsidR="00162519" w:rsidRPr="00DD7A06" w:rsidRDefault="00162519" w:rsidP="00DE26C2">
            <w:pPr>
              <w:jc w:val="center"/>
              <w:rPr>
                <w:rFonts w:eastAsia="Calibri"/>
                <w:color w:val="auto"/>
                <w:sz w:val="16"/>
                <w:szCs w:val="16"/>
              </w:rPr>
            </w:pPr>
          </w:p>
        </w:tc>
        <w:tc>
          <w:tcPr>
            <w:tcW w:w="992" w:type="dxa"/>
            <w:shd w:val="clear" w:color="auto" w:fill="F8FAE8" w:themeFill="background2"/>
          </w:tcPr>
          <w:p w14:paraId="605DD126" w14:textId="77777777" w:rsidR="00162519" w:rsidRPr="00DD7A06" w:rsidRDefault="00162519" w:rsidP="00DE26C2">
            <w:pPr>
              <w:jc w:val="center"/>
              <w:rPr>
                <w:rFonts w:eastAsia="Calibri"/>
                <w:color w:val="auto"/>
                <w:sz w:val="16"/>
                <w:szCs w:val="16"/>
              </w:rPr>
            </w:pPr>
          </w:p>
        </w:tc>
        <w:tc>
          <w:tcPr>
            <w:tcW w:w="4039" w:type="dxa"/>
          </w:tcPr>
          <w:p w14:paraId="0A2D87EF" w14:textId="77777777" w:rsidR="00162519" w:rsidRPr="00DD7A06" w:rsidRDefault="00162519" w:rsidP="00DE26C2">
            <w:pPr>
              <w:jc w:val="center"/>
              <w:rPr>
                <w:rFonts w:eastAsia="Calibri"/>
                <w:color w:val="auto"/>
                <w:sz w:val="16"/>
                <w:szCs w:val="16"/>
              </w:rPr>
            </w:pPr>
          </w:p>
        </w:tc>
        <w:tc>
          <w:tcPr>
            <w:tcW w:w="4039" w:type="dxa"/>
            <w:shd w:val="clear" w:color="auto" w:fill="F8FAE8" w:themeFill="background2"/>
          </w:tcPr>
          <w:p w14:paraId="0FC4893C" w14:textId="77777777" w:rsidR="00162519" w:rsidRPr="00DD7A06" w:rsidRDefault="00162519" w:rsidP="00DE26C2">
            <w:pPr>
              <w:jc w:val="center"/>
              <w:rPr>
                <w:rFonts w:eastAsia="Calibri"/>
                <w:color w:val="auto"/>
                <w:sz w:val="16"/>
                <w:szCs w:val="16"/>
              </w:rPr>
            </w:pPr>
          </w:p>
        </w:tc>
      </w:tr>
    </w:tbl>
    <w:p w14:paraId="5C206830" w14:textId="77777777" w:rsidR="00C4677A" w:rsidRDefault="00C4677A" w:rsidP="00C4677A">
      <w:pPr>
        <w:pStyle w:val="FootnoteText"/>
        <w:rPr>
          <w:rFonts w:eastAsia="Calibri"/>
        </w:rPr>
      </w:pPr>
      <w:r>
        <w:rPr>
          <w:rFonts w:eastAsia="Calibri"/>
        </w:rPr>
        <w:t>* To three decimal places</w:t>
      </w:r>
    </w:p>
    <w:p w14:paraId="6249CFAE" w14:textId="77777777" w:rsidR="00162519" w:rsidRPr="00BF2D27" w:rsidRDefault="00162519" w:rsidP="002B446E">
      <w:pPr>
        <w:pStyle w:val="CaptionImageorFigure"/>
        <w:rPr>
          <w:b w:val="0"/>
        </w:rPr>
      </w:pPr>
      <w:r>
        <w:t xml:space="preserve">Table </w:t>
      </w:r>
      <w:r w:rsidR="008D7F7E">
        <w:t>6</w:t>
      </w:r>
      <w:r>
        <w:t>: Amount of Specific Biodiversity Equivalence Units (</w:t>
      </w:r>
      <w:proofErr w:type="spellStart"/>
      <w:r>
        <w:t>SBEUs</w:t>
      </w:r>
      <w:proofErr w:type="spellEnd"/>
      <w:r>
        <w:t xml:space="preserve">) to be allocated on the </w:t>
      </w:r>
      <w:r w:rsidR="00E4513A">
        <w:t>Native Vegetation Offset</w:t>
      </w:r>
      <w:r w:rsidR="00E4513A" w:rsidRPr="002B446E">
        <w:t xml:space="preserve"> Register.</w:t>
      </w:r>
    </w:p>
    <w:tbl>
      <w:tblPr>
        <w:tblStyle w:val="TableGrid"/>
        <w:tblW w:w="10348" w:type="dxa"/>
        <w:tblBorders>
          <w:top w:val="single" w:sz="6" w:space="0" w:color="CDDC29" w:themeColor="text2"/>
          <w:bottom w:val="single" w:sz="6" w:space="0" w:color="CDDC29" w:themeColor="text2"/>
          <w:insideH w:val="single" w:sz="6" w:space="0" w:color="CDDC29" w:themeColor="text2"/>
        </w:tblBorders>
        <w:tblLook w:val="04A0" w:firstRow="1" w:lastRow="0" w:firstColumn="1" w:lastColumn="0" w:noHBand="0" w:noVBand="1"/>
      </w:tblPr>
      <w:tblGrid>
        <w:gridCol w:w="1276"/>
        <w:gridCol w:w="992"/>
        <w:gridCol w:w="1843"/>
        <w:gridCol w:w="851"/>
        <w:gridCol w:w="2693"/>
        <w:gridCol w:w="2693"/>
      </w:tblGrid>
      <w:tr w:rsidR="00DD7A06" w:rsidRPr="00DD7A06" w14:paraId="3BA64E36" w14:textId="77777777" w:rsidTr="00DD7A06">
        <w:trPr>
          <w:cnfStyle w:val="100000000000" w:firstRow="1" w:lastRow="0" w:firstColumn="0" w:lastColumn="0" w:oddVBand="0" w:evenVBand="0" w:oddHBand="0" w:evenHBand="0" w:firstRowFirstColumn="0" w:firstRowLastColumn="0" w:lastRowFirstColumn="0" w:lastRowLastColumn="0"/>
          <w:trHeight w:val="170"/>
        </w:trPr>
        <w:tc>
          <w:tcPr>
            <w:cnfStyle w:val="000000000100" w:firstRow="0" w:lastRow="0" w:firstColumn="0" w:lastColumn="0" w:oddVBand="0" w:evenVBand="0" w:oddHBand="0" w:evenHBand="0" w:firstRowFirstColumn="1" w:firstRowLastColumn="0" w:lastRowFirstColumn="0" w:lastRowLastColumn="0"/>
            <w:tcW w:w="1276" w:type="dxa"/>
          </w:tcPr>
          <w:p w14:paraId="44B139AD" w14:textId="77777777" w:rsidR="00162519" w:rsidRPr="00DD7A06" w:rsidRDefault="00162519" w:rsidP="00ED7379">
            <w:pPr>
              <w:pStyle w:val="TableHeadingLeft"/>
              <w:spacing w:before="0" w:after="0"/>
              <w:jc w:val="center"/>
              <w:rPr>
                <w:rFonts w:eastAsia="Calibri"/>
                <w:color w:val="auto"/>
                <w:sz w:val="16"/>
                <w:szCs w:val="16"/>
              </w:rPr>
            </w:pPr>
            <w:r w:rsidRPr="00DD7A06">
              <w:rPr>
                <w:color w:val="auto"/>
                <w:sz w:val="16"/>
                <w:szCs w:val="16"/>
              </w:rPr>
              <w:t>Property reference</w:t>
            </w:r>
          </w:p>
        </w:tc>
        <w:tc>
          <w:tcPr>
            <w:tcW w:w="992" w:type="dxa"/>
          </w:tcPr>
          <w:p w14:paraId="5DFE782A" w14:textId="77777777" w:rsidR="00162519" w:rsidRPr="00DD7A06" w:rsidRDefault="00162519"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rFonts w:eastAsia="Calibri"/>
                <w:color w:val="auto"/>
                <w:sz w:val="16"/>
                <w:szCs w:val="16"/>
              </w:rPr>
            </w:pPr>
            <w:r w:rsidRPr="00DD7A06">
              <w:rPr>
                <w:color w:val="auto"/>
                <w:sz w:val="16"/>
                <w:szCs w:val="16"/>
              </w:rPr>
              <w:t>BCA number</w:t>
            </w:r>
          </w:p>
        </w:tc>
        <w:tc>
          <w:tcPr>
            <w:tcW w:w="1843" w:type="dxa"/>
          </w:tcPr>
          <w:p w14:paraId="0654C6B1" w14:textId="77777777" w:rsidR="00162519" w:rsidRPr="00DD7A06" w:rsidRDefault="00162519"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rFonts w:eastAsia="Calibri"/>
                <w:color w:val="auto"/>
                <w:sz w:val="16"/>
                <w:szCs w:val="16"/>
              </w:rPr>
            </w:pPr>
            <w:r w:rsidRPr="00DD7A06">
              <w:rPr>
                <w:color w:val="auto"/>
                <w:sz w:val="16"/>
                <w:szCs w:val="16"/>
              </w:rPr>
              <w:t>Specific Biodiversity Equivalent Units (</w:t>
            </w:r>
            <w:proofErr w:type="spellStart"/>
            <w:r w:rsidRPr="00DD7A06">
              <w:rPr>
                <w:color w:val="auto"/>
                <w:sz w:val="16"/>
                <w:szCs w:val="16"/>
              </w:rPr>
              <w:t>SBEU</w:t>
            </w:r>
            <w:proofErr w:type="spellEnd"/>
            <w:r w:rsidRPr="00DD7A06">
              <w:rPr>
                <w:color w:val="auto"/>
                <w:sz w:val="16"/>
                <w:szCs w:val="16"/>
              </w:rPr>
              <w:t>)</w:t>
            </w:r>
            <w:r w:rsidR="00A27C98" w:rsidRPr="00DD7A06">
              <w:rPr>
                <w:color w:val="auto"/>
                <w:sz w:val="16"/>
                <w:szCs w:val="16"/>
              </w:rPr>
              <w:t>*</w:t>
            </w:r>
          </w:p>
        </w:tc>
        <w:tc>
          <w:tcPr>
            <w:tcW w:w="851" w:type="dxa"/>
          </w:tcPr>
          <w:p w14:paraId="7D572932" w14:textId="77777777" w:rsidR="00162519" w:rsidRPr="00DD7A06" w:rsidRDefault="00162519"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rFonts w:eastAsia="Calibri"/>
                <w:color w:val="auto"/>
                <w:sz w:val="16"/>
                <w:szCs w:val="16"/>
              </w:rPr>
            </w:pPr>
            <w:r w:rsidRPr="00DD7A06">
              <w:rPr>
                <w:color w:val="auto"/>
                <w:sz w:val="16"/>
                <w:szCs w:val="16"/>
              </w:rPr>
              <w:t>Species VBA ID</w:t>
            </w:r>
          </w:p>
        </w:tc>
        <w:tc>
          <w:tcPr>
            <w:tcW w:w="2693" w:type="dxa"/>
          </w:tcPr>
          <w:p w14:paraId="13D46C83" w14:textId="77777777" w:rsidR="00162519" w:rsidRPr="00DD7A06" w:rsidRDefault="00162519"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color w:val="auto"/>
                <w:sz w:val="16"/>
                <w:szCs w:val="16"/>
              </w:rPr>
            </w:pPr>
            <w:r w:rsidRPr="00DD7A06">
              <w:rPr>
                <w:color w:val="auto"/>
                <w:sz w:val="16"/>
                <w:szCs w:val="16"/>
              </w:rPr>
              <w:t>Species common name</w:t>
            </w:r>
          </w:p>
        </w:tc>
        <w:tc>
          <w:tcPr>
            <w:tcW w:w="2693" w:type="dxa"/>
          </w:tcPr>
          <w:p w14:paraId="57538F1E" w14:textId="77777777" w:rsidR="00162519" w:rsidRPr="00DD7A06" w:rsidRDefault="00162519"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color w:val="auto"/>
                <w:sz w:val="16"/>
                <w:szCs w:val="16"/>
              </w:rPr>
            </w:pPr>
            <w:r w:rsidRPr="00DD7A06">
              <w:rPr>
                <w:color w:val="auto"/>
                <w:sz w:val="16"/>
                <w:szCs w:val="16"/>
              </w:rPr>
              <w:t>Species scientific name</w:t>
            </w:r>
          </w:p>
        </w:tc>
      </w:tr>
      <w:tr w:rsidR="00DD7A06" w:rsidRPr="00DD7A06" w14:paraId="6DBAB01C" w14:textId="77777777" w:rsidTr="00DD7A06">
        <w:trPr>
          <w:trHeight w:val="170"/>
        </w:trPr>
        <w:tc>
          <w:tcPr>
            <w:tcW w:w="1276" w:type="dxa"/>
          </w:tcPr>
          <w:p w14:paraId="76133F10" w14:textId="77777777" w:rsidR="00162519" w:rsidRPr="00DD7A06" w:rsidRDefault="00162519" w:rsidP="00DE26C2">
            <w:pPr>
              <w:jc w:val="center"/>
              <w:rPr>
                <w:rFonts w:eastAsia="Calibri"/>
                <w:color w:val="auto"/>
                <w:sz w:val="16"/>
                <w:szCs w:val="16"/>
              </w:rPr>
            </w:pPr>
          </w:p>
        </w:tc>
        <w:tc>
          <w:tcPr>
            <w:tcW w:w="992" w:type="dxa"/>
            <w:shd w:val="clear" w:color="auto" w:fill="F8FAE8" w:themeFill="background2"/>
          </w:tcPr>
          <w:p w14:paraId="5B6733A9" w14:textId="77777777" w:rsidR="00162519" w:rsidRPr="00DD7A06" w:rsidRDefault="00162519" w:rsidP="00DE26C2">
            <w:pPr>
              <w:jc w:val="center"/>
              <w:rPr>
                <w:rFonts w:eastAsia="Calibri"/>
                <w:color w:val="auto"/>
                <w:sz w:val="16"/>
                <w:szCs w:val="16"/>
              </w:rPr>
            </w:pPr>
          </w:p>
        </w:tc>
        <w:tc>
          <w:tcPr>
            <w:tcW w:w="1843" w:type="dxa"/>
          </w:tcPr>
          <w:p w14:paraId="2135B523" w14:textId="77777777" w:rsidR="00162519" w:rsidRPr="00DD7A06" w:rsidRDefault="00162519" w:rsidP="00DE26C2">
            <w:pPr>
              <w:jc w:val="center"/>
              <w:rPr>
                <w:rFonts w:eastAsia="Calibri"/>
                <w:color w:val="auto"/>
                <w:sz w:val="16"/>
                <w:szCs w:val="16"/>
              </w:rPr>
            </w:pPr>
          </w:p>
        </w:tc>
        <w:tc>
          <w:tcPr>
            <w:tcW w:w="851" w:type="dxa"/>
            <w:shd w:val="clear" w:color="auto" w:fill="F8FAE8" w:themeFill="background2"/>
          </w:tcPr>
          <w:p w14:paraId="2472B1EB" w14:textId="77777777" w:rsidR="00162519" w:rsidRPr="00DD7A06" w:rsidRDefault="00162519" w:rsidP="00DE26C2">
            <w:pPr>
              <w:jc w:val="center"/>
              <w:rPr>
                <w:rFonts w:eastAsia="Calibri"/>
                <w:color w:val="auto"/>
                <w:sz w:val="16"/>
                <w:szCs w:val="16"/>
              </w:rPr>
            </w:pPr>
          </w:p>
        </w:tc>
        <w:tc>
          <w:tcPr>
            <w:tcW w:w="2693" w:type="dxa"/>
          </w:tcPr>
          <w:p w14:paraId="5F2052AB" w14:textId="77777777" w:rsidR="00162519" w:rsidRPr="00DD7A06" w:rsidRDefault="00162519" w:rsidP="00DE26C2">
            <w:pPr>
              <w:jc w:val="center"/>
              <w:rPr>
                <w:rFonts w:eastAsia="Calibri"/>
                <w:color w:val="auto"/>
                <w:sz w:val="16"/>
                <w:szCs w:val="16"/>
              </w:rPr>
            </w:pPr>
          </w:p>
        </w:tc>
        <w:tc>
          <w:tcPr>
            <w:tcW w:w="2693" w:type="dxa"/>
            <w:shd w:val="clear" w:color="auto" w:fill="F8FAE8" w:themeFill="background2"/>
          </w:tcPr>
          <w:p w14:paraId="76106334" w14:textId="77777777" w:rsidR="00162519" w:rsidRPr="00DD7A06" w:rsidRDefault="00162519" w:rsidP="00DE26C2">
            <w:pPr>
              <w:jc w:val="center"/>
              <w:rPr>
                <w:rFonts w:eastAsia="Calibri"/>
                <w:color w:val="auto"/>
                <w:sz w:val="16"/>
                <w:szCs w:val="16"/>
              </w:rPr>
            </w:pPr>
          </w:p>
        </w:tc>
      </w:tr>
      <w:tr w:rsidR="00DD7A06" w:rsidRPr="00DD7A06" w14:paraId="44F066E4" w14:textId="77777777" w:rsidTr="00DD7A06">
        <w:trPr>
          <w:trHeight w:val="170"/>
        </w:trPr>
        <w:tc>
          <w:tcPr>
            <w:tcW w:w="1276" w:type="dxa"/>
          </w:tcPr>
          <w:p w14:paraId="2E030381" w14:textId="77777777" w:rsidR="00162519" w:rsidRPr="00DD7A06" w:rsidRDefault="00162519" w:rsidP="00DE26C2">
            <w:pPr>
              <w:jc w:val="center"/>
              <w:rPr>
                <w:rFonts w:eastAsia="Calibri"/>
                <w:color w:val="auto"/>
                <w:sz w:val="16"/>
                <w:szCs w:val="16"/>
              </w:rPr>
            </w:pPr>
          </w:p>
        </w:tc>
        <w:tc>
          <w:tcPr>
            <w:tcW w:w="992" w:type="dxa"/>
            <w:shd w:val="clear" w:color="auto" w:fill="F8FAE8" w:themeFill="background2"/>
          </w:tcPr>
          <w:p w14:paraId="44AA43E7" w14:textId="77777777" w:rsidR="00162519" w:rsidRPr="00DD7A06" w:rsidRDefault="00162519" w:rsidP="00DE26C2">
            <w:pPr>
              <w:jc w:val="center"/>
              <w:rPr>
                <w:rFonts w:eastAsia="Calibri"/>
                <w:color w:val="auto"/>
                <w:sz w:val="16"/>
                <w:szCs w:val="16"/>
              </w:rPr>
            </w:pPr>
          </w:p>
        </w:tc>
        <w:tc>
          <w:tcPr>
            <w:tcW w:w="1843" w:type="dxa"/>
          </w:tcPr>
          <w:p w14:paraId="52FBDF2A" w14:textId="77777777" w:rsidR="00162519" w:rsidRPr="00DD7A06" w:rsidRDefault="00162519" w:rsidP="00DE26C2">
            <w:pPr>
              <w:jc w:val="center"/>
              <w:rPr>
                <w:rFonts w:eastAsia="Calibri"/>
                <w:color w:val="auto"/>
                <w:sz w:val="16"/>
                <w:szCs w:val="16"/>
              </w:rPr>
            </w:pPr>
          </w:p>
        </w:tc>
        <w:tc>
          <w:tcPr>
            <w:tcW w:w="851" w:type="dxa"/>
            <w:shd w:val="clear" w:color="auto" w:fill="F8FAE8" w:themeFill="background2"/>
          </w:tcPr>
          <w:p w14:paraId="23AD3DD4" w14:textId="77777777" w:rsidR="00162519" w:rsidRPr="00DD7A06" w:rsidRDefault="00162519" w:rsidP="00DE26C2">
            <w:pPr>
              <w:jc w:val="center"/>
              <w:rPr>
                <w:rFonts w:eastAsia="Calibri"/>
                <w:color w:val="auto"/>
                <w:sz w:val="16"/>
                <w:szCs w:val="16"/>
              </w:rPr>
            </w:pPr>
          </w:p>
        </w:tc>
        <w:tc>
          <w:tcPr>
            <w:tcW w:w="2693" w:type="dxa"/>
          </w:tcPr>
          <w:p w14:paraId="4829B340" w14:textId="77777777" w:rsidR="00162519" w:rsidRPr="00DD7A06" w:rsidRDefault="00162519" w:rsidP="00DE26C2">
            <w:pPr>
              <w:jc w:val="center"/>
              <w:rPr>
                <w:rFonts w:eastAsia="Calibri"/>
                <w:color w:val="auto"/>
                <w:sz w:val="16"/>
                <w:szCs w:val="16"/>
              </w:rPr>
            </w:pPr>
          </w:p>
        </w:tc>
        <w:tc>
          <w:tcPr>
            <w:tcW w:w="2693" w:type="dxa"/>
            <w:shd w:val="clear" w:color="auto" w:fill="F8FAE8" w:themeFill="background2"/>
          </w:tcPr>
          <w:p w14:paraId="02CE71CD" w14:textId="77777777" w:rsidR="00162519" w:rsidRPr="00DD7A06" w:rsidRDefault="00162519" w:rsidP="00DE26C2">
            <w:pPr>
              <w:jc w:val="center"/>
              <w:rPr>
                <w:rFonts w:eastAsia="Calibri"/>
                <w:color w:val="auto"/>
                <w:sz w:val="16"/>
                <w:szCs w:val="16"/>
              </w:rPr>
            </w:pPr>
          </w:p>
        </w:tc>
      </w:tr>
    </w:tbl>
    <w:p w14:paraId="55A8131E" w14:textId="77777777" w:rsidR="00A27C98" w:rsidRDefault="00A27C98" w:rsidP="00A27C98">
      <w:pPr>
        <w:pStyle w:val="FootnoteText"/>
        <w:rPr>
          <w:rFonts w:eastAsia="Calibri"/>
        </w:rPr>
      </w:pPr>
      <w:r>
        <w:rPr>
          <w:rFonts w:eastAsia="Calibri"/>
        </w:rPr>
        <w:t>* To three decimal places</w:t>
      </w:r>
    </w:p>
    <w:p w14:paraId="2BF25206" w14:textId="77777777" w:rsidR="00BF2D27" w:rsidRPr="00F30562" w:rsidRDefault="00C26286" w:rsidP="00BF2D27">
      <w:pPr>
        <w:pStyle w:val="Heading2"/>
      </w:pPr>
      <w:r>
        <w:t>TO ALLOCATE</w:t>
      </w:r>
      <w:r w:rsidR="00BF2D27" w:rsidRPr="00F30562">
        <w:t xml:space="preserve"> </w:t>
      </w:r>
      <w:r w:rsidR="008A3013">
        <w:t>OFFSETS</w:t>
      </w:r>
      <w:r w:rsidR="00BF2D27" w:rsidRPr="00F30562">
        <w:t xml:space="preserve"> UNDER THE </w:t>
      </w:r>
      <w:r w:rsidR="00A53464">
        <w:t xml:space="preserve">NATIVE VEGETATION </w:t>
      </w:r>
      <w:r w:rsidR="00BF2D27" w:rsidRPr="00F30562">
        <w:t>FRAMEWORK</w:t>
      </w:r>
    </w:p>
    <w:p w14:paraId="0A4167C8" w14:textId="77777777" w:rsidR="00BF2D27" w:rsidRPr="00BF2D27" w:rsidRDefault="00BF2D27" w:rsidP="00BF2D27">
      <w:pPr>
        <w:pStyle w:val="CaptionImageorFigure"/>
        <w:rPr>
          <w:b w:val="0"/>
          <w:color w:val="888583" w:themeColor="text1" w:themeTint="99"/>
        </w:rPr>
      </w:pPr>
      <w:r w:rsidRPr="00B003B4">
        <w:t xml:space="preserve">Table </w:t>
      </w:r>
      <w:r w:rsidR="008D7F7E">
        <w:t>7</w:t>
      </w:r>
      <w:r w:rsidRPr="00B003B4">
        <w:t xml:space="preserve">: Amount of habitat hectares, very large old trees, large old trees, recruits to be allocated on the </w:t>
      </w:r>
      <w:r w:rsidR="00E4513A">
        <w:t>Native Vegetation Offset</w:t>
      </w:r>
      <w:r w:rsidR="00E4513A" w:rsidRPr="002B446E">
        <w:t xml:space="preserve"> Register.</w:t>
      </w:r>
    </w:p>
    <w:tbl>
      <w:tblPr>
        <w:tblStyle w:val="TableGrid"/>
        <w:tblW w:w="5000" w:type="pct"/>
        <w:tblBorders>
          <w:top w:val="single" w:sz="6" w:space="0" w:color="CDDC29" w:themeColor="text2"/>
          <w:bottom w:val="single" w:sz="6" w:space="0" w:color="CDDC29" w:themeColor="text2"/>
          <w:insideH w:val="single" w:sz="6" w:space="0" w:color="CDDC29" w:themeColor="text2"/>
        </w:tblBorders>
        <w:tblLook w:val="04A0" w:firstRow="1" w:lastRow="0" w:firstColumn="1" w:lastColumn="0" w:noHBand="0" w:noVBand="1"/>
      </w:tblPr>
      <w:tblGrid>
        <w:gridCol w:w="1070"/>
        <w:gridCol w:w="834"/>
        <w:gridCol w:w="1661"/>
        <w:gridCol w:w="1661"/>
        <w:gridCol w:w="1661"/>
        <w:gridCol w:w="1661"/>
        <w:gridCol w:w="1657"/>
      </w:tblGrid>
      <w:tr w:rsidR="008D7F7E" w:rsidRPr="00DD7A06" w14:paraId="4D3E6754" w14:textId="77777777" w:rsidTr="008D7F7E">
        <w:trPr>
          <w:cnfStyle w:val="100000000000" w:firstRow="1" w:lastRow="0" w:firstColumn="0" w:lastColumn="0" w:oddVBand="0" w:evenVBand="0" w:oddHBand="0" w:evenHBand="0" w:firstRowFirstColumn="0" w:firstRowLastColumn="0" w:lastRowFirstColumn="0" w:lastRowLastColumn="0"/>
          <w:trHeight w:val="170"/>
        </w:trPr>
        <w:tc>
          <w:tcPr>
            <w:cnfStyle w:val="000000000100" w:firstRow="0" w:lastRow="0" w:firstColumn="0" w:lastColumn="0" w:oddVBand="0" w:evenVBand="0" w:oddHBand="0" w:evenHBand="0" w:firstRowFirstColumn="1" w:firstRowLastColumn="0" w:lastRowFirstColumn="0" w:lastRowLastColumn="0"/>
            <w:tcW w:w="524" w:type="pct"/>
          </w:tcPr>
          <w:p w14:paraId="0A370E98" w14:textId="77777777" w:rsidR="008D7F7E" w:rsidRPr="00DD7A06" w:rsidRDefault="008D7F7E" w:rsidP="00ED7379">
            <w:pPr>
              <w:pStyle w:val="TableHeadingLeft"/>
              <w:spacing w:before="0" w:after="0"/>
              <w:jc w:val="center"/>
              <w:rPr>
                <w:rFonts w:eastAsia="Calibri"/>
                <w:color w:val="auto"/>
                <w:sz w:val="16"/>
                <w:szCs w:val="16"/>
              </w:rPr>
            </w:pPr>
            <w:r w:rsidRPr="00DD7A06">
              <w:rPr>
                <w:color w:val="auto"/>
                <w:sz w:val="16"/>
                <w:szCs w:val="16"/>
              </w:rPr>
              <w:t>Property reference</w:t>
            </w:r>
          </w:p>
        </w:tc>
        <w:tc>
          <w:tcPr>
            <w:tcW w:w="408" w:type="pct"/>
          </w:tcPr>
          <w:p w14:paraId="7D3793C3" w14:textId="77777777" w:rsidR="008D7F7E" w:rsidRPr="00DD7A06" w:rsidRDefault="008D7F7E"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rFonts w:eastAsia="Calibri"/>
                <w:color w:val="auto"/>
                <w:sz w:val="16"/>
                <w:szCs w:val="16"/>
              </w:rPr>
            </w:pPr>
            <w:r w:rsidRPr="00DD7A06">
              <w:rPr>
                <w:color w:val="auto"/>
                <w:sz w:val="16"/>
                <w:szCs w:val="16"/>
              </w:rPr>
              <w:t>Site and Zone ID</w:t>
            </w:r>
          </w:p>
        </w:tc>
        <w:tc>
          <w:tcPr>
            <w:tcW w:w="814" w:type="pct"/>
          </w:tcPr>
          <w:p w14:paraId="582CA908" w14:textId="77777777" w:rsidR="008D7F7E" w:rsidRPr="00DD7A06" w:rsidRDefault="008D7F7E"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rFonts w:eastAsia="Calibri"/>
                <w:color w:val="auto"/>
                <w:sz w:val="16"/>
                <w:szCs w:val="16"/>
              </w:rPr>
            </w:pPr>
            <w:r w:rsidRPr="00DD7A06">
              <w:rPr>
                <w:color w:val="auto"/>
                <w:sz w:val="16"/>
                <w:szCs w:val="16"/>
              </w:rPr>
              <w:t xml:space="preserve">Habitat Hectares* </w:t>
            </w:r>
          </w:p>
        </w:tc>
        <w:tc>
          <w:tcPr>
            <w:tcW w:w="814" w:type="pct"/>
          </w:tcPr>
          <w:p w14:paraId="445D8839" w14:textId="77777777" w:rsidR="008D7F7E" w:rsidRPr="00DD7A06" w:rsidRDefault="008D7F7E"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rFonts w:eastAsia="Calibri"/>
                <w:color w:val="auto"/>
                <w:sz w:val="16"/>
                <w:szCs w:val="16"/>
              </w:rPr>
            </w:pPr>
            <w:r w:rsidRPr="00DD7A06">
              <w:rPr>
                <w:color w:val="auto"/>
                <w:sz w:val="16"/>
                <w:szCs w:val="16"/>
              </w:rPr>
              <w:t>Very Large Old Trees</w:t>
            </w:r>
          </w:p>
        </w:tc>
        <w:tc>
          <w:tcPr>
            <w:tcW w:w="814" w:type="pct"/>
          </w:tcPr>
          <w:p w14:paraId="533FD743" w14:textId="77777777" w:rsidR="008D7F7E" w:rsidRPr="00DD7A06" w:rsidRDefault="008D7F7E"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color w:val="auto"/>
                <w:sz w:val="16"/>
                <w:szCs w:val="16"/>
              </w:rPr>
            </w:pPr>
            <w:r w:rsidRPr="00DD7A06">
              <w:rPr>
                <w:color w:val="auto"/>
                <w:sz w:val="16"/>
                <w:szCs w:val="16"/>
              </w:rPr>
              <w:t>Large Old Trees</w:t>
            </w:r>
          </w:p>
        </w:tc>
        <w:tc>
          <w:tcPr>
            <w:tcW w:w="814" w:type="pct"/>
          </w:tcPr>
          <w:p w14:paraId="5331F609" w14:textId="77777777" w:rsidR="008D7F7E" w:rsidRPr="00DD7A06" w:rsidRDefault="008D7F7E"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color w:val="auto"/>
                <w:sz w:val="16"/>
                <w:szCs w:val="16"/>
              </w:rPr>
            </w:pPr>
            <w:r>
              <w:rPr>
                <w:color w:val="auto"/>
                <w:sz w:val="16"/>
                <w:szCs w:val="16"/>
              </w:rPr>
              <w:t>Medium Old Trees</w:t>
            </w:r>
          </w:p>
        </w:tc>
        <w:tc>
          <w:tcPr>
            <w:tcW w:w="813" w:type="pct"/>
          </w:tcPr>
          <w:p w14:paraId="3EB8A929" w14:textId="77777777" w:rsidR="008D7F7E" w:rsidRPr="00DD7A06" w:rsidRDefault="008D7F7E" w:rsidP="00ED7379">
            <w:pPr>
              <w:pStyle w:val="TableHeadingLeft"/>
              <w:spacing w:before="0" w:after="0"/>
              <w:jc w:val="center"/>
              <w:cnfStyle w:val="100000000000" w:firstRow="1" w:lastRow="0" w:firstColumn="0" w:lastColumn="0" w:oddVBand="0" w:evenVBand="0" w:oddHBand="0" w:evenHBand="0" w:firstRowFirstColumn="0" w:firstRowLastColumn="0" w:lastRowFirstColumn="0" w:lastRowLastColumn="0"/>
              <w:rPr>
                <w:color w:val="auto"/>
                <w:sz w:val="16"/>
                <w:szCs w:val="16"/>
              </w:rPr>
            </w:pPr>
            <w:r w:rsidRPr="00DD7A06">
              <w:rPr>
                <w:color w:val="auto"/>
                <w:sz w:val="16"/>
                <w:szCs w:val="16"/>
              </w:rPr>
              <w:t>New Recruits</w:t>
            </w:r>
          </w:p>
        </w:tc>
      </w:tr>
      <w:tr w:rsidR="008D7F7E" w:rsidRPr="00DD7A06" w14:paraId="5EE1E0C0" w14:textId="77777777" w:rsidTr="008D7F7E">
        <w:trPr>
          <w:trHeight w:val="170"/>
        </w:trPr>
        <w:tc>
          <w:tcPr>
            <w:tcW w:w="524" w:type="pct"/>
          </w:tcPr>
          <w:p w14:paraId="6E0EEEC2" w14:textId="77777777" w:rsidR="008D7F7E" w:rsidRPr="00DD7A06" w:rsidRDefault="008D7F7E" w:rsidP="00DE26C2">
            <w:pPr>
              <w:jc w:val="center"/>
              <w:rPr>
                <w:rFonts w:eastAsia="Calibri"/>
                <w:color w:val="auto"/>
                <w:sz w:val="16"/>
                <w:szCs w:val="16"/>
              </w:rPr>
            </w:pPr>
          </w:p>
        </w:tc>
        <w:tc>
          <w:tcPr>
            <w:tcW w:w="408" w:type="pct"/>
            <w:shd w:val="clear" w:color="auto" w:fill="F8FAE8" w:themeFill="background2"/>
          </w:tcPr>
          <w:p w14:paraId="4DEA823C" w14:textId="77777777" w:rsidR="008D7F7E" w:rsidRPr="00DD7A06" w:rsidRDefault="008D7F7E" w:rsidP="00DE26C2">
            <w:pPr>
              <w:jc w:val="center"/>
              <w:rPr>
                <w:rFonts w:eastAsia="Calibri"/>
                <w:color w:val="auto"/>
                <w:sz w:val="16"/>
                <w:szCs w:val="16"/>
              </w:rPr>
            </w:pPr>
          </w:p>
        </w:tc>
        <w:tc>
          <w:tcPr>
            <w:tcW w:w="814" w:type="pct"/>
          </w:tcPr>
          <w:p w14:paraId="38931815" w14:textId="77777777" w:rsidR="008D7F7E" w:rsidRPr="00DD7A06" w:rsidRDefault="008D7F7E" w:rsidP="00DE26C2">
            <w:pPr>
              <w:jc w:val="center"/>
              <w:rPr>
                <w:rFonts w:eastAsia="Calibri"/>
                <w:color w:val="auto"/>
                <w:sz w:val="16"/>
                <w:szCs w:val="16"/>
              </w:rPr>
            </w:pPr>
          </w:p>
        </w:tc>
        <w:tc>
          <w:tcPr>
            <w:tcW w:w="814" w:type="pct"/>
            <w:shd w:val="clear" w:color="auto" w:fill="F8FAE8" w:themeFill="background2"/>
          </w:tcPr>
          <w:p w14:paraId="7E0FA0C3" w14:textId="77777777" w:rsidR="008D7F7E" w:rsidRPr="00DD7A06" w:rsidRDefault="008D7F7E" w:rsidP="00DE26C2">
            <w:pPr>
              <w:jc w:val="center"/>
              <w:rPr>
                <w:rFonts w:eastAsia="Calibri"/>
                <w:color w:val="auto"/>
                <w:sz w:val="16"/>
                <w:szCs w:val="16"/>
              </w:rPr>
            </w:pPr>
          </w:p>
        </w:tc>
        <w:tc>
          <w:tcPr>
            <w:tcW w:w="814" w:type="pct"/>
          </w:tcPr>
          <w:p w14:paraId="38974F74" w14:textId="77777777" w:rsidR="008D7F7E" w:rsidRPr="00DD7A06" w:rsidRDefault="008D7F7E" w:rsidP="00DE26C2">
            <w:pPr>
              <w:jc w:val="center"/>
              <w:rPr>
                <w:rFonts w:eastAsia="Calibri"/>
                <w:color w:val="auto"/>
                <w:sz w:val="16"/>
                <w:szCs w:val="16"/>
              </w:rPr>
            </w:pPr>
          </w:p>
        </w:tc>
        <w:tc>
          <w:tcPr>
            <w:tcW w:w="814" w:type="pct"/>
            <w:shd w:val="clear" w:color="auto" w:fill="F8FAE8" w:themeFill="background2"/>
          </w:tcPr>
          <w:p w14:paraId="1FCFDD4D" w14:textId="77777777" w:rsidR="008D7F7E" w:rsidRPr="00DD7A06" w:rsidRDefault="008D7F7E" w:rsidP="00DE26C2">
            <w:pPr>
              <w:jc w:val="center"/>
              <w:rPr>
                <w:rFonts w:eastAsia="Calibri"/>
                <w:color w:val="auto"/>
                <w:sz w:val="16"/>
                <w:szCs w:val="16"/>
              </w:rPr>
            </w:pPr>
          </w:p>
        </w:tc>
        <w:tc>
          <w:tcPr>
            <w:tcW w:w="813" w:type="pct"/>
            <w:shd w:val="clear" w:color="auto" w:fill="F8FAE8" w:themeFill="background2"/>
          </w:tcPr>
          <w:p w14:paraId="04698361" w14:textId="77777777" w:rsidR="008D7F7E" w:rsidRPr="00DD7A06" w:rsidRDefault="008D7F7E" w:rsidP="00DE26C2">
            <w:pPr>
              <w:jc w:val="center"/>
              <w:rPr>
                <w:rFonts w:eastAsia="Calibri"/>
                <w:color w:val="auto"/>
                <w:sz w:val="16"/>
                <w:szCs w:val="16"/>
              </w:rPr>
            </w:pPr>
          </w:p>
        </w:tc>
      </w:tr>
      <w:tr w:rsidR="008D7F7E" w:rsidRPr="00DD7A06" w14:paraId="69093D6D" w14:textId="77777777" w:rsidTr="008D7F7E">
        <w:trPr>
          <w:trHeight w:val="170"/>
        </w:trPr>
        <w:tc>
          <w:tcPr>
            <w:tcW w:w="524" w:type="pct"/>
          </w:tcPr>
          <w:p w14:paraId="1A780EA7" w14:textId="77777777" w:rsidR="008D7F7E" w:rsidRPr="00DD7A06" w:rsidRDefault="008D7F7E" w:rsidP="00DE26C2">
            <w:pPr>
              <w:jc w:val="center"/>
              <w:rPr>
                <w:rFonts w:eastAsia="Calibri"/>
                <w:color w:val="auto"/>
                <w:sz w:val="16"/>
                <w:szCs w:val="16"/>
              </w:rPr>
            </w:pPr>
          </w:p>
        </w:tc>
        <w:tc>
          <w:tcPr>
            <w:tcW w:w="408" w:type="pct"/>
            <w:shd w:val="clear" w:color="auto" w:fill="F8FAE8" w:themeFill="background2"/>
          </w:tcPr>
          <w:p w14:paraId="0AD6DB89" w14:textId="77777777" w:rsidR="008D7F7E" w:rsidRPr="00DD7A06" w:rsidRDefault="008D7F7E" w:rsidP="00DE26C2">
            <w:pPr>
              <w:jc w:val="center"/>
              <w:rPr>
                <w:rFonts w:eastAsia="Calibri"/>
                <w:color w:val="auto"/>
                <w:sz w:val="16"/>
                <w:szCs w:val="16"/>
              </w:rPr>
            </w:pPr>
          </w:p>
        </w:tc>
        <w:tc>
          <w:tcPr>
            <w:tcW w:w="814" w:type="pct"/>
          </w:tcPr>
          <w:p w14:paraId="6FB0D974" w14:textId="77777777" w:rsidR="008D7F7E" w:rsidRPr="00DD7A06" w:rsidRDefault="008D7F7E" w:rsidP="00DE26C2">
            <w:pPr>
              <w:jc w:val="center"/>
              <w:rPr>
                <w:rFonts w:eastAsia="Calibri"/>
                <w:color w:val="auto"/>
                <w:sz w:val="16"/>
                <w:szCs w:val="16"/>
              </w:rPr>
            </w:pPr>
          </w:p>
        </w:tc>
        <w:tc>
          <w:tcPr>
            <w:tcW w:w="814" w:type="pct"/>
            <w:shd w:val="clear" w:color="auto" w:fill="F8FAE8" w:themeFill="background2"/>
          </w:tcPr>
          <w:p w14:paraId="6E932A4E" w14:textId="77777777" w:rsidR="008D7F7E" w:rsidRPr="00DD7A06" w:rsidRDefault="008D7F7E" w:rsidP="00DE26C2">
            <w:pPr>
              <w:jc w:val="center"/>
              <w:rPr>
                <w:rFonts w:eastAsia="Calibri"/>
                <w:color w:val="auto"/>
                <w:sz w:val="16"/>
                <w:szCs w:val="16"/>
              </w:rPr>
            </w:pPr>
          </w:p>
        </w:tc>
        <w:tc>
          <w:tcPr>
            <w:tcW w:w="814" w:type="pct"/>
          </w:tcPr>
          <w:p w14:paraId="1ECAD338" w14:textId="77777777" w:rsidR="008D7F7E" w:rsidRPr="00DD7A06" w:rsidRDefault="008D7F7E" w:rsidP="00DE26C2">
            <w:pPr>
              <w:jc w:val="center"/>
              <w:rPr>
                <w:rFonts w:eastAsia="Calibri"/>
                <w:color w:val="auto"/>
                <w:sz w:val="16"/>
                <w:szCs w:val="16"/>
              </w:rPr>
            </w:pPr>
          </w:p>
        </w:tc>
        <w:tc>
          <w:tcPr>
            <w:tcW w:w="814" w:type="pct"/>
            <w:shd w:val="clear" w:color="auto" w:fill="F8FAE8" w:themeFill="background2"/>
          </w:tcPr>
          <w:p w14:paraId="6615DFF0" w14:textId="77777777" w:rsidR="008D7F7E" w:rsidRPr="00DD7A06" w:rsidRDefault="008D7F7E" w:rsidP="00DE26C2">
            <w:pPr>
              <w:jc w:val="center"/>
              <w:rPr>
                <w:rFonts w:eastAsia="Calibri"/>
                <w:color w:val="auto"/>
                <w:sz w:val="16"/>
                <w:szCs w:val="16"/>
              </w:rPr>
            </w:pPr>
          </w:p>
        </w:tc>
        <w:tc>
          <w:tcPr>
            <w:tcW w:w="813" w:type="pct"/>
            <w:shd w:val="clear" w:color="auto" w:fill="F8FAE8" w:themeFill="background2"/>
          </w:tcPr>
          <w:p w14:paraId="703CD6CC" w14:textId="77777777" w:rsidR="008D7F7E" w:rsidRPr="00DD7A06" w:rsidRDefault="008D7F7E" w:rsidP="00DE26C2">
            <w:pPr>
              <w:jc w:val="center"/>
              <w:rPr>
                <w:rFonts w:eastAsia="Calibri"/>
                <w:color w:val="auto"/>
                <w:sz w:val="16"/>
                <w:szCs w:val="16"/>
              </w:rPr>
            </w:pPr>
          </w:p>
        </w:tc>
      </w:tr>
    </w:tbl>
    <w:p w14:paraId="22867F67" w14:textId="77777777" w:rsidR="00A27C98" w:rsidRDefault="00A27C98" w:rsidP="00A27C98">
      <w:pPr>
        <w:pStyle w:val="FootnoteText"/>
        <w:rPr>
          <w:rFonts w:eastAsia="Calibri"/>
        </w:rPr>
      </w:pPr>
      <w:r>
        <w:rPr>
          <w:rFonts w:eastAsia="Calibri"/>
        </w:rPr>
        <w:t>* To two decimal places</w:t>
      </w:r>
    </w:p>
    <w:p w14:paraId="1CD24F1D" w14:textId="77777777" w:rsidR="00BF2D27" w:rsidRDefault="00BF2D27" w:rsidP="00BF2D27">
      <w:pPr>
        <w:pStyle w:val="Caption0"/>
      </w:pPr>
    </w:p>
    <w:p w14:paraId="4B31C3F5" w14:textId="77777777" w:rsidR="00E54ADC" w:rsidRDefault="00E54ADC" w:rsidP="00BF2D27">
      <w:pPr>
        <w:pStyle w:val="Caption0"/>
      </w:pPr>
    </w:p>
    <w:p w14:paraId="4F375F3A" w14:textId="77777777" w:rsidR="00162519" w:rsidRPr="00DC1A41" w:rsidRDefault="00162519" w:rsidP="00162519">
      <w:pPr>
        <w:pStyle w:val="Body"/>
      </w:pPr>
      <w:r w:rsidRPr="00DC1A41">
        <w:t xml:space="preserve">I acknowledge </w:t>
      </w:r>
      <w:r w:rsidR="00536D82">
        <w:t xml:space="preserve">I/We are the owners of the </w:t>
      </w:r>
      <w:r w:rsidR="008A3013">
        <w:t>Offsets</w:t>
      </w:r>
      <w:r w:rsidR="00536D82">
        <w:t xml:space="preserve"> and </w:t>
      </w:r>
      <w:r w:rsidRPr="00DC1A41">
        <w:t xml:space="preserve">that the </w:t>
      </w:r>
      <w:r w:rsidR="008A3013">
        <w:t>Offsets</w:t>
      </w:r>
      <w:r w:rsidRPr="00DC1A41">
        <w:t xml:space="preserve"> described in this form will have their status changed to be </w:t>
      </w:r>
      <w:r w:rsidR="00536D82" w:rsidRPr="00536D82">
        <w:t>“</w:t>
      </w:r>
      <w:r w:rsidRPr="00A53464">
        <w:rPr>
          <w:i/>
        </w:rPr>
        <w:t>allocated</w:t>
      </w:r>
      <w:r w:rsidR="00536D82" w:rsidRPr="00536D82">
        <w:t>”</w:t>
      </w:r>
      <w:r w:rsidRPr="00536D82">
        <w:rPr>
          <w:i/>
        </w:rPr>
        <w:t xml:space="preserve"> </w:t>
      </w:r>
      <w:r w:rsidRPr="00DC1A41">
        <w:t xml:space="preserve">on the Native Vegetation </w:t>
      </w:r>
      <w:r w:rsidR="008A3013">
        <w:t>Offset</w:t>
      </w:r>
      <w:r w:rsidRPr="00DC1A41">
        <w:t xml:space="preserve"> Register. </w:t>
      </w:r>
    </w:p>
    <w:p w14:paraId="1A4D0A04" w14:textId="583CEB50" w:rsidR="00162519" w:rsidRDefault="00162519" w:rsidP="00162519">
      <w:pPr>
        <w:pStyle w:val="Body"/>
      </w:pPr>
    </w:p>
    <w:p w14:paraId="341C3155" w14:textId="5CB38E91" w:rsidR="00AF248D" w:rsidRDefault="00AF248D" w:rsidP="00162519">
      <w:pPr>
        <w:pStyle w:val="Body"/>
      </w:pPr>
    </w:p>
    <w:p w14:paraId="6F713261" w14:textId="77777777" w:rsidR="00AF248D" w:rsidRPr="00DC1A41" w:rsidRDefault="00AF248D" w:rsidP="00162519">
      <w:pPr>
        <w:pStyle w:val="Body"/>
      </w:pPr>
      <w:bookmarkStart w:id="3" w:name="_GoBack"/>
      <w:bookmarkEnd w:id="3"/>
    </w:p>
    <w:p w14:paraId="1885FC0B" w14:textId="77777777" w:rsidR="00162519" w:rsidRPr="00DC1A41" w:rsidRDefault="00162519" w:rsidP="00162519">
      <w:pPr>
        <w:pStyle w:val="Body"/>
      </w:pPr>
    </w:p>
    <w:p w14:paraId="6722FB80" w14:textId="77777777" w:rsidR="00162519" w:rsidRPr="00DC1A41" w:rsidRDefault="00162519" w:rsidP="00162519">
      <w:pPr>
        <w:pStyle w:val="Body"/>
      </w:pPr>
      <w:r w:rsidRPr="00DC1A41">
        <w:t>……………………………………………….……………………………….</w:t>
      </w:r>
      <w:r w:rsidRPr="00DC1A41">
        <w:tab/>
      </w:r>
      <w:r w:rsidRPr="00DC1A41">
        <w:tab/>
        <w:t>Date: …………………/…………………/</w:t>
      </w:r>
      <w:r>
        <w:t xml:space="preserve"> 201</w:t>
      </w:r>
      <w:r w:rsidRPr="00DC1A41">
        <w:t>……….</w:t>
      </w:r>
    </w:p>
    <w:p w14:paraId="44173E9B" w14:textId="77777777" w:rsidR="00162519" w:rsidRPr="00DC1A41" w:rsidRDefault="008A3013" w:rsidP="00162519">
      <w:pPr>
        <w:pStyle w:val="Body"/>
      </w:pPr>
      <w:r>
        <w:t>Offset</w:t>
      </w:r>
      <w:r w:rsidR="00162519" w:rsidRPr="00DC1A41">
        <w:t xml:space="preserve"> Owner (or agent on behalf of </w:t>
      </w:r>
      <w:r w:rsidR="00044BC0">
        <w:t>offset</w:t>
      </w:r>
      <w:r w:rsidR="00162519" w:rsidRPr="00DC1A41">
        <w:t xml:space="preserve"> owner</w:t>
      </w:r>
      <w:r w:rsidR="00162519" w:rsidRPr="00DC1A41">
        <w:rPr>
          <w:vertAlign w:val="superscript"/>
        </w:rPr>
        <w:sym w:font="Symbol" w:char="F0A8"/>
      </w:r>
      <w:r w:rsidR="00162519" w:rsidRPr="00DC1A41">
        <w:t>)</w:t>
      </w:r>
    </w:p>
    <w:p w14:paraId="4AC9A9BB" w14:textId="77777777" w:rsidR="00162519" w:rsidRPr="00D8688A" w:rsidRDefault="00162519" w:rsidP="00162519">
      <w:pPr>
        <w:pStyle w:val="Body"/>
        <w:spacing w:line="200" w:lineRule="atLeast"/>
        <w:rPr>
          <w:rStyle w:val="SubtleEmphasis"/>
          <w:sz w:val="18"/>
          <w:szCs w:val="18"/>
        </w:rPr>
      </w:pPr>
      <w:r w:rsidRPr="00D8688A">
        <w:rPr>
          <w:rStyle w:val="SubtleEmphasis"/>
          <w:sz w:val="18"/>
          <w:szCs w:val="18"/>
        </w:rPr>
        <w:sym w:font="Symbol" w:char="F0A8"/>
      </w:r>
      <w:r w:rsidRPr="00D8688A">
        <w:rPr>
          <w:rStyle w:val="SubtleEmphasis"/>
          <w:sz w:val="18"/>
          <w:szCs w:val="18"/>
        </w:rPr>
        <w:t xml:space="preserve">Where the </w:t>
      </w:r>
      <w:r w:rsidR="008A3013">
        <w:rPr>
          <w:rStyle w:val="SubtleEmphasis"/>
          <w:sz w:val="18"/>
          <w:szCs w:val="18"/>
        </w:rPr>
        <w:t>offset</w:t>
      </w:r>
      <w:r w:rsidRPr="00D8688A">
        <w:rPr>
          <w:rStyle w:val="SubtleEmphasis"/>
          <w:sz w:val="18"/>
          <w:szCs w:val="18"/>
        </w:rPr>
        <w:t xml:space="preserve"> owner has authorised an agent to act on their behalf, the agent may sign on behalf of the </w:t>
      </w:r>
      <w:r w:rsidR="008A3013">
        <w:rPr>
          <w:rStyle w:val="SubtleEmphasis"/>
          <w:sz w:val="18"/>
          <w:szCs w:val="18"/>
        </w:rPr>
        <w:t>offset</w:t>
      </w:r>
      <w:r w:rsidRPr="00D8688A">
        <w:rPr>
          <w:rStyle w:val="SubtleEmphasis"/>
          <w:sz w:val="18"/>
          <w:szCs w:val="18"/>
        </w:rPr>
        <w:t xml:space="preserve"> owner.</w:t>
      </w:r>
    </w:p>
    <w:p w14:paraId="35815A94" w14:textId="03CF98E6" w:rsidR="00162519" w:rsidRPr="00D8688A" w:rsidRDefault="002D4094" w:rsidP="00162519">
      <w:pPr>
        <w:pStyle w:val="Body"/>
        <w:spacing w:line="200" w:lineRule="atLeast"/>
        <w:rPr>
          <w:sz w:val="18"/>
          <w:szCs w:val="18"/>
        </w:rPr>
      </w:pPr>
      <w:r>
        <w:rPr>
          <w:sz w:val="18"/>
          <w:szCs w:val="18"/>
        </w:rPr>
        <w:t>C</w:t>
      </w:r>
      <w:r w:rsidR="00162519" w:rsidRPr="00D8688A">
        <w:rPr>
          <w:sz w:val="18"/>
          <w:szCs w:val="18"/>
        </w:rPr>
        <w:t>omplete</w:t>
      </w:r>
      <w:r w:rsidR="00162519">
        <w:rPr>
          <w:sz w:val="18"/>
          <w:szCs w:val="18"/>
        </w:rPr>
        <w:t>,</w:t>
      </w:r>
      <w:r w:rsidR="00162519" w:rsidRPr="00D8688A">
        <w:rPr>
          <w:sz w:val="18"/>
          <w:szCs w:val="18"/>
        </w:rPr>
        <w:t xml:space="preserve"> sign </w:t>
      </w:r>
      <w:r w:rsidR="00162519">
        <w:rPr>
          <w:sz w:val="18"/>
          <w:szCs w:val="18"/>
        </w:rPr>
        <w:t xml:space="preserve">and email </w:t>
      </w:r>
      <w:r w:rsidR="00162519" w:rsidRPr="00D8688A">
        <w:rPr>
          <w:sz w:val="18"/>
          <w:szCs w:val="18"/>
        </w:rPr>
        <w:t xml:space="preserve">the form </w:t>
      </w:r>
      <w:r w:rsidR="00162519">
        <w:rPr>
          <w:sz w:val="18"/>
          <w:szCs w:val="18"/>
        </w:rPr>
        <w:t xml:space="preserve">to:  </w:t>
      </w:r>
      <w:r w:rsidR="00162519" w:rsidRPr="00D8688A">
        <w:rPr>
          <w:sz w:val="18"/>
          <w:szCs w:val="18"/>
        </w:rPr>
        <w:tab/>
      </w:r>
      <w:hyperlink r:id="rId15" w:history="1">
        <w:r w:rsidR="00AF248D" w:rsidRPr="00677F66">
          <w:rPr>
            <w:rStyle w:val="Hyperlink"/>
            <w:rFonts w:eastAsiaTheme="majorEastAsia"/>
            <w:sz w:val="18"/>
            <w:szCs w:val="18"/>
          </w:rPr>
          <w:t>nativevegetation.offsetregister@delwp.vic.gov.au</w:t>
        </w:r>
      </w:hyperlink>
      <w:r w:rsidR="00162519" w:rsidRPr="00D8688A">
        <w:rPr>
          <w:sz w:val="18"/>
          <w:szCs w:val="18"/>
        </w:rPr>
        <w:t>.</w:t>
      </w:r>
    </w:p>
    <w:p w14:paraId="3E7CABF8" w14:textId="77777777" w:rsidR="00162519" w:rsidRPr="002D4094" w:rsidRDefault="002D4094" w:rsidP="00162519">
      <w:pPr>
        <w:pStyle w:val="Body"/>
        <w:spacing w:line="200" w:lineRule="atLeast"/>
        <w:rPr>
          <w:b/>
          <w:i/>
          <w:sz w:val="18"/>
          <w:szCs w:val="18"/>
        </w:rPr>
      </w:pPr>
      <w:r w:rsidRPr="002D4094">
        <w:rPr>
          <w:b/>
          <w:i/>
          <w:sz w:val="18"/>
          <w:szCs w:val="18"/>
        </w:rPr>
        <w:t xml:space="preserve">Ensure that all information is correct before submitting this form to the Native Vegetation Offset Register. Allocations cannot be reversed without approval of the Responsible Authority, and only in certain circumstances. </w:t>
      </w:r>
    </w:p>
    <w:p w14:paraId="4FDE1884" w14:textId="77777777" w:rsidR="002D4094" w:rsidRPr="00D8688A" w:rsidRDefault="002D4094" w:rsidP="00162519">
      <w:pPr>
        <w:pStyle w:val="Body"/>
        <w:spacing w:line="200" w:lineRule="atLeast"/>
        <w:rPr>
          <w:i/>
          <w:sz w:val="18"/>
          <w:szCs w:val="18"/>
        </w:rPr>
      </w:pPr>
      <w:r>
        <w:rPr>
          <w:i/>
          <w:sz w:val="18"/>
          <w:szCs w:val="18"/>
        </w:rPr>
        <w:t>The Native Vegetation Offset Register may request additional information or clarification before processing this allocation.</w:t>
      </w:r>
    </w:p>
    <w:p w14:paraId="165F6E7A" w14:textId="77777777" w:rsidR="00254A01" w:rsidRDefault="00162519" w:rsidP="00A53464">
      <w:pPr>
        <w:pStyle w:val="Body"/>
        <w:spacing w:line="200" w:lineRule="atLeast"/>
      </w:pPr>
      <w:r w:rsidRPr="00D8688A">
        <w:rPr>
          <w:sz w:val="18"/>
          <w:szCs w:val="18"/>
        </w:rPr>
        <w:t xml:space="preserve">If you have any questions about this form you can contact the register at </w:t>
      </w:r>
      <w:hyperlink r:id="rId16" w:history="1">
        <w:r w:rsidR="00F370E0" w:rsidRPr="009B7A07">
          <w:rPr>
            <w:rStyle w:val="Hyperlink"/>
            <w:rFonts w:eastAsiaTheme="majorEastAsia"/>
            <w:sz w:val="18"/>
            <w:szCs w:val="18"/>
          </w:rPr>
          <w:t>nativevegetation.offsetregister@delwp.vic.gov.au</w:t>
        </w:r>
      </w:hyperlink>
    </w:p>
    <w:tbl>
      <w:tblPr>
        <w:tblpPr w:leftFromText="181" w:rightFromText="181" w:topFromText="113" w:horzAnchor="page" w:tblpX="852" w:tblpYSpec="bottom"/>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9C2669" w:rsidRPr="009C2669" w14:paraId="0480454C" w14:textId="77777777" w:rsidTr="00713144">
        <w:trPr>
          <w:trHeight w:val="2608"/>
        </w:trPr>
        <w:tc>
          <w:tcPr>
            <w:tcW w:w="5216" w:type="dxa"/>
            <w:shd w:val="clear" w:color="auto" w:fill="auto"/>
          </w:tcPr>
          <w:p w14:paraId="661DEEB9" w14:textId="4AA8D21C" w:rsidR="009C2669" w:rsidRPr="009C2669" w:rsidRDefault="009C2669" w:rsidP="009C2669">
            <w:pPr>
              <w:spacing w:before="40" w:after="40" w:line="160" w:lineRule="atLeast"/>
              <w:ind w:right="340"/>
              <w:rPr>
                <w:spacing w:val="2"/>
                <w:sz w:val="12"/>
              </w:rPr>
            </w:pPr>
            <w:r w:rsidRPr="009C2669">
              <w:rPr>
                <w:spacing w:val="2"/>
                <w:sz w:val="12"/>
              </w:rPr>
              <w:t xml:space="preserve">© The State of Victoria Department of Environment, Land, Water and Planning </w:t>
            </w:r>
            <w:r w:rsidRPr="009C2669">
              <w:rPr>
                <w:spacing w:val="2"/>
                <w:sz w:val="12"/>
              </w:rPr>
              <w:fldChar w:fldCharType="begin"/>
            </w:r>
            <w:r w:rsidRPr="009C2669">
              <w:rPr>
                <w:spacing w:val="2"/>
                <w:sz w:val="12"/>
              </w:rPr>
              <w:instrText xml:space="preserve"> DATE  \@ "yyyy" \* MERGEFORMAT </w:instrText>
            </w:r>
            <w:r w:rsidRPr="009C2669">
              <w:rPr>
                <w:spacing w:val="2"/>
                <w:sz w:val="12"/>
              </w:rPr>
              <w:fldChar w:fldCharType="separate"/>
            </w:r>
            <w:r w:rsidR="00AF248D">
              <w:rPr>
                <w:noProof/>
                <w:spacing w:val="2"/>
                <w:sz w:val="12"/>
              </w:rPr>
              <w:t>2018</w:t>
            </w:r>
            <w:r w:rsidRPr="009C2669">
              <w:rPr>
                <w:spacing w:val="2"/>
                <w:sz w:val="12"/>
              </w:rPr>
              <w:fldChar w:fldCharType="end"/>
            </w:r>
          </w:p>
          <w:p w14:paraId="255C1616" w14:textId="77777777" w:rsidR="009C2669" w:rsidRPr="009C2669" w:rsidRDefault="009C2669" w:rsidP="009C2669">
            <w:pPr>
              <w:spacing w:before="40" w:after="40" w:line="160" w:lineRule="atLeast"/>
              <w:ind w:right="340"/>
              <w:rPr>
                <w:spacing w:val="2"/>
                <w:sz w:val="12"/>
              </w:rPr>
            </w:pPr>
            <w:r w:rsidRPr="009C2669">
              <w:rPr>
                <w:noProof/>
                <w:spacing w:val="2"/>
                <w:sz w:val="12"/>
              </w:rPr>
              <w:drawing>
                <wp:anchor distT="0" distB="0" distL="114300" distR="36195" simplePos="0" relativeHeight="251658752" behindDoc="0" locked="1" layoutInCell="1" allowOverlap="1" wp14:anchorId="3CE1A5AA" wp14:editId="379D4426">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17">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4" w:name="_ImprintPageOne"/>
            <w:bookmarkEnd w:id="4"/>
            <w:r w:rsidRPr="009C2669">
              <w:rPr>
                <w:spacing w:val="2"/>
                <w:sz w:val="12"/>
              </w:rPr>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copy of this licence, visit http://creativecommons.org/licenses/by/4.0/ </w:t>
            </w:r>
          </w:p>
          <w:p w14:paraId="58C80C87" w14:textId="77777777" w:rsidR="009C2669" w:rsidRPr="009C2669" w:rsidRDefault="009C2669" w:rsidP="009C2669">
            <w:pPr>
              <w:spacing w:before="60" w:line="160" w:lineRule="atLeast"/>
              <w:ind w:right="3119"/>
              <w:rPr>
                <w:b/>
                <w:sz w:val="12"/>
              </w:rPr>
            </w:pPr>
            <w:r w:rsidRPr="009C2669">
              <w:rPr>
                <w:b/>
                <w:sz w:val="12"/>
              </w:rPr>
              <w:t>Disclaimer</w:t>
            </w:r>
          </w:p>
          <w:p w14:paraId="0D957C46" w14:textId="77777777" w:rsidR="009C2669" w:rsidRPr="009C2669" w:rsidRDefault="009C2669" w:rsidP="009C2669">
            <w:pPr>
              <w:spacing w:before="40" w:after="40" w:line="160" w:lineRule="atLeast"/>
              <w:ind w:right="340"/>
              <w:rPr>
                <w:spacing w:val="2"/>
                <w:sz w:val="12"/>
              </w:rPr>
            </w:pPr>
            <w:r w:rsidRPr="009C2669">
              <w:rPr>
                <w:spacing w:val="2"/>
                <w:sz w:val="12"/>
              </w:rPr>
              <w:t xml:space="preserve">This publication may be of assistance to you but the State of Victoria and its employees do not guarantee that the publication is without flaw of any kind or is wholly appropriate for your </w:t>
            </w:r>
            <w:proofErr w:type="gramStart"/>
            <w:r w:rsidRPr="009C2669">
              <w:rPr>
                <w:spacing w:val="2"/>
                <w:sz w:val="12"/>
              </w:rPr>
              <w:t>particular purposes</w:t>
            </w:r>
            <w:proofErr w:type="gramEnd"/>
            <w:r w:rsidRPr="009C2669">
              <w:rPr>
                <w:spacing w:val="2"/>
                <w:sz w:val="12"/>
              </w:rPr>
              <w:t xml:space="preserve"> and therefore disclaims all liability for any error, loss or other consequence which may arise from you relying on any information in this publication.</w:t>
            </w:r>
          </w:p>
        </w:tc>
        <w:tc>
          <w:tcPr>
            <w:tcW w:w="4989" w:type="dxa"/>
            <w:shd w:val="clear" w:color="auto" w:fill="auto"/>
          </w:tcPr>
          <w:p w14:paraId="3ACD4C1E" w14:textId="77777777" w:rsidR="009C2669" w:rsidRPr="009C2669" w:rsidRDefault="009C2669" w:rsidP="009C2669">
            <w:pPr>
              <w:spacing w:line="300" w:lineRule="exact"/>
              <w:rPr>
                <w:b/>
                <w:sz w:val="22"/>
              </w:rPr>
            </w:pPr>
            <w:r w:rsidRPr="009C2669">
              <w:rPr>
                <w:b/>
                <w:sz w:val="22"/>
              </w:rPr>
              <w:t>Accessibility</w:t>
            </w:r>
          </w:p>
          <w:p w14:paraId="70EDE7B3" w14:textId="77777777" w:rsidR="009C2669" w:rsidRPr="009C2669" w:rsidRDefault="009C2669" w:rsidP="009C2669">
            <w:pPr>
              <w:spacing w:line="276" w:lineRule="exact"/>
              <w:rPr>
                <w:sz w:val="24"/>
              </w:rPr>
            </w:pPr>
            <w:r w:rsidRPr="009C2669">
              <w:rPr>
                <w:sz w:val="24"/>
              </w:rPr>
              <w:t>If you would like to receive this publication in an alternative format, please telephone the DELWP Customer Service Centre on 136186, email </w:t>
            </w:r>
            <w:hyperlink r:id="rId18" w:history="1">
              <w:r w:rsidRPr="009C2669">
                <w:rPr>
                  <w:color w:val="auto"/>
                  <w:sz w:val="24"/>
                  <w:u w:val="single"/>
                </w:rPr>
                <w:t>nativevegetation.support@delwp.vic.gov.au</w:t>
              </w:r>
            </w:hyperlink>
            <w:r w:rsidRPr="009C2669">
              <w:rPr>
                <w:sz w:val="24"/>
              </w:rPr>
              <w:t xml:space="preserve">, or via the National Relay Service on 133 677 </w:t>
            </w:r>
            <w:hyperlink r:id="rId19" w:history="1">
              <w:r w:rsidRPr="009C2669">
                <w:rPr>
                  <w:sz w:val="24"/>
                </w:rPr>
                <w:t>www.relayservice.com.au</w:t>
              </w:r>
            </w:hyperlink>
            <w:r w:rsidRPr="009C2669">
              <w:rPr>
                <w:sz w:val="24"/>
              </w:rPr>
              <w:t xml:space="preserve">. This document is also available on the internet at </w:t>
            </w:r>
            <w:hyperlink r:id="rId20" w:history="1">
              <w:r w:rsidRPr="009C2669">
                <w:rPr>
                  <w:sz w:val="24"/>
                </w:rPr>
                <w:t>www.delwp.vic.gov.au</w:t>
              </w:r>
            </w:hyperlink>
            <w:r w:rsidRPr="009C2669">
              <w:rPr>
                <w:sz w:val="24"/>
              </w:rPr>
              <w:t xml:space="preserve">. </w:t>
            </w:r>
          </w:p>
          <w:p w14:paraId="71DE9ED5" w14:textId="77777777" w:rsidR="009C2669" w:rsidRPr="009C2669" w:rsidRDefault="009C2669" w:rsidP="009C2669">
            <w:pPr>
              <w:spacing w:before="40" w:after="40" w:line="160" w:lineRule="atLeast"/>
              <w:ind w:right="340"/>
              <w:rPr>
                <w:spacing w:val="2"/>
                <w:sz w:val="12"/>
              </w:rPr>
            </w:pPr>
          </w:p>
        </w:tc>
      </w:tr>
    </w:tbl>
    <w:p w14:paraId="47EF2816" w14:textId="77777777" w:rsidR="006E1C8D" w:rsidRDefault="006E1C8D" w:rsidP="00A53464">
      <w:pPr>
        <w:pStyle w:val="BodyText"/>
      </w:pPr>
    </w:p>
    <w:sectPr w:rsidR="006E1C8D" w:rsidSect="000A131F">
      <w:headerReference w:type="even" r:id="rId21"/>
      <w:type w:val="continuous"/>
      <w:pgSz w:w="11907" w:h="16840" w:code="9"/>
      <w:pgMar w:top="1985" w:right="851" w:bottom="1134"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65DE2" w14:textId="77777777" w:rsidR="009C597F" w:rsidRDefault="009C597F">
      <w:r>
        <w:separator/>
      </w:r>
    </w:p>
    <w:p w14:paraId="340C8969" w14:textId="77777777" w:rsidR="009C597F" w:rsidRDefault="009C597F"/>
    <w:p w14:paraId="6000409B" w14:textId="77777777" w:rsidR="009C597F" w:rsidRDefault="009C597F"/>
  </w:endnote>
  <w:endnote w:type="continuationSeparator" w:id="0">
    <w:p w14:paraId="267A6F39" w14:textId="77777777" w:rsidR="009C597F" w:rsidRDefault="009C597F">
      <w:r>
        <w:continuationSeparator/>
      </w:r>
    </w:p>
    <w:p w14:paraId="42099B26" w14:textId="77777777" w:rsidR="009C597F" w:rsidRDefault="009C597F"/>
    <w:p w14:paraId="0591D88D" w14:textId="77777777" w:rsidR="009C597F" w:rsidRDefault="009C59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gLiU">
    <w:altName w:val="細明體"/>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6D59A" w14:textId="77777777" w:rsidR="00E962AA" w:rsidRPr="00B5221E" w:rsidRDefault="00E962AA" w:rsidP="00E97294">
    <w:pPr>
      <w:pStyle w:val="FooterEven"/>
    </w:pPr>
    <w:r w:rsidRPr="00D55628">
      <w:rPr>
        <w:noProof/>
      </w:rPr>
      <mc:AlternateContent>
        <mc:Choice Requires="wps">
          <w:drawing>
            <wp:anchor distT="0" distB="0" distL="114300" distR="114300" simplePos="0" relativeHeight="251636736" behindDoc="1" locked="1" layoutInCell="1" allowOverlap="1" wp14:anchorId="5EF5FD4B" wp14:editId="1E031AFD">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1F991" w14:textId="77777777"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F5FD4B" id="_x0000_t202" coordsize="21600,21600" o:spt="202" path="m,l,21600r21600,l21600,xe">
              <v:stroke joinstyle="miter"/>
              <v:path gradientshapeok="t" o:connecttype="rect"/>
            </v:shapetype>
            <v:shape id="Text Box 224" o:spid="_x0000_s1026" type="#_x0000_t202" alt="Title: Background Watermark Image" style="position:absolute;margin-left:0;margin-top:0;width:595.3pt;height:141.45pt;z-index:-25167974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CHbZ5S0AIAAN8FAAAOAAAAAAAAAAAAAAAAAC4CAABkcnMvZTJvRG9jLnht&#10;bFBLAQItABQABgAIAAAAIQA0xUTO2wAAAAYBAAAPAAAAAAAAAAAAAAAAACoFAABkcnMvZG93bnJl&#10;di54bWxQSwUGAAAAAAQABADzAAAAMgYAAAAA&#10;" filled="f" stroked="f">
              <v:textbox>
                <w:txbxContent>
                  <w:p w14:paraId="6F91F991" w14:textId="77777777"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BB17C" w14:textId="77777777" w:rsidR="00E962AA" w:rsidRDefault="00E962AA" w:rsidP="00213C82">
    <w:pPr>
      <w:pStyle w:val="Footer"/>
    </w:pPr>
    <w:r w:rsidRPr="00D55628">
      <w:rPr>
        <w:noProof/>
      </w:rPr>
      <mc:AlternateContent>
        <mc:Choice Requires="wps">
          <w:drawing>
            <wp:anchor distT="0" distB="0" distL="114300" distR="114300" simplePos="0" relativeHeight="251638784" behindDoc="1" locked="1" layoutInCell="1" allowOverlap="1" wp14:anchorId="782F0F3C" wp14:editId="40685AE5">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93B23" w14:textId="77777777"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2F0F3C" id="_x0000_t202" coordsize="21600,21600" o:spt="202" path="m,l,21600r21600,l21600,xe">
              <v:stroke joinstyle="miter"/>
              <v:path gradientshapeok="t" o:connecttype="rect"/>
            </v:shapetype>
            <v:shape id="_x0000_s1027" type="#_x0000_t202" alt="Title: Background Watermark Image" style="position:absolute;margin-left:0;margin-top:0;width:595.3pt;height:141.45pt;z-index:-25167769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u0r0wIAAOY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" filled="f" stroked="f">
              <v:textbox>
                <w:txbxContent>
                  <w:p w14:paraId="43F93B23" w14:textId="77777777"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A5DBF" w14:textId="77777777" w:rsidR="00E962AA" w:rsidRDefault="00E962AA" w:rsidP="00BF3066">
    <w:pPr>
      <w:pStyle w:val="Footer"/>
      <w:spacing w:before="1600"/>
    </w:pPr>
    <w:r>
      <w:rPr>
        <w:noProof/>
      </w:rPr>
      <w:drawing>
        <wp:anchor distT="0" distB="0" distL="114300" distR="114300" simplePos="0" relativeHeight="251673600" behindDoc="1" locked="1" layoutInCell="1" allowOverlap="1" wp14:anchorId="631661E3" wp14:editId="6CB62C9C">
          <wp:simplePos x="0" y="0"/>
          <wp:positionH relativeFrom="page">
            <wp:align>right</wp:align>
          </wp:positionH>
          <wp:positionV relativeFrom="page">
            <wp:align>bottom</wp:align>
          </wp:positionV>
          <wp:extent cx="2408753" cy="1085850"/>
          <wp:effectExtent l="0" t="0" r="0" b="0"/>
          <wp:wrapNone/>
          <wp:docPr id="25" name="LogoMono" hidden="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1">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18"/>
      </w:rPr>
      <mc:AlternateContent>
        <mc:Choice Requires="wps">
          <w:drawing>
            <wp:anchor distT="0" distB="0" distL="114300" distR="114300" simplePos="0" relativeHeight="251677696" behindDoc="0" locked="1" layoutInCell="1" allowOverlap="1" wp14:anchorId="23DA5323" wp14:editId="09B41FF0">
              <wp:simplePos x="0" y="0"/>
              <wp:positionH relativeFrom="page">
                <wp:align>left</wp:align>
              </wp:positionH>
              <wp:positionV relativeFrom="page">
                <wp:align>bottom</wp:align>
              </wp:positionV>
              <wp:extent cx="3848400" cy="720000"/>
              <wp:effectExtent l="0" t="0" r="0" b="4445"/>
              <wp:wrapNone/>
              <wp:docPr id="1" name="WebAddress"/>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7D3903" w14:textId="77777777" w:rsidR="00E962AA" w:rsidRPr="009F69FA" w:rsidRDefault="00E962AA"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DA5323" id="_x0000_t202" coordsize="21600,21600" o:spt="202" path="m,l,21600r21600,l21600,xe">
              <v:stroke joinstyle="miter"/>
              <v:path gradientshapeok="t" o:connecttype="rect"/>
            </v:shapetype>
            <v:shape id="WebAddress" o:spid="_x0000_s1028" type="#_x0000_t202" style="position:absolute;margin-left:0;margin-top:0;width:303pt;height:56.7pt;z-index:25167769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" filled="f" stroked="f" strokeweight=".5pt">
              <v:textbox inset="15mm">
                <w:txbxContent>
                  <w:p w14:paraId="057D3903" w14:textId="77777777" w:rsidR="00E962AA" w:rsidRPr="009F69FA" w:rsidRDefault="00E962AA" w:rsidP="00213C82">
                    <w:pPr>
                      <w:pStyle w:val="xWeb"/>
                    </w:pPr>
                    <w:r w:rsidRPr="009F69FA">
                      <w:t>de</w:t>
                    </w:r>
                    <w:r>
                      <w:t>lwp</w:t>
                    </w:r>
                    <w:r w:rsidRPr="009F69FA">
                      <w:t>.vic.gov.au</w:t>
                    </w:r>
                  </w:p>
                </w:txbxContent>
              </v:textbox>
              <w10:wrap anchorx="page" anchory="page"/>
              <w10:anchorlock/>
            </v:shape>
          </w:pict>
        </mc:Fallback>
      </mc:AlternateContent>
    </w:r>
    <w:r>
      <w:rPr>
        <w:noProof/>
        <w:sz w:val="18"/>
      </w:rPr>
      <w:drawing>
        <wp:anchor distT="0" distB="0" distL="114300" distR="114300" simplePos="0" relativeHeight="251651072" behindDoc="1" locked="1" layoutInCell="1" allowOverlap="1" wp14:anchorId="5E39F2D5" wp14:editId="7025BB81">
          <wp:simplePos x="0" y="0"/>
          <wp:positionH relativeFrom="page">
            <wp:align>right</wp:align>
          </wp:positionH>
          <wp:positionV relativeFrom="page">
            <wp:align>bottom</wp:align>
          </wp:positionV>
          <wp:extent cx="2422800" cy="1083600"/>
          <wp:effectExtent l="0" t="0" r="0" b="0"/>
          <wp:wrapNone/>
          <wp:docPr id="53"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2">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DD264" w14:textId="77777777" w:rsidR="009C597F" w:rsidRPr="008F5280" w:rsidRDefault="009C597F" w:rsidP="008F5280">
      <w:pPr>
        <w:pStyle w:val="FootnoteSeparator"/>
      </w:pPr>
    </w:p>
    <w:p w14:paraId="1EED414A" w14:textId="77777777" w:rsidR="009C597F" w:rsidRDefault="009C597F"/>
  </w:footnote>
  <w:footnote w:type="continuationSeparator" w:id="0">
    <w:p w14:paraId="6B6A614E" w14:textId="77777777" w:rsidR="009C597F" w:rsidRDefault="009C597F" w:rsidP="008F5280">
      <w:pPr>
        <w:pStyle w:val="FootnoteSeparator"/>
      </w:pPr>
    </w:p>
    <w:p w14:paraId="6B23EE0F" w14:textId="77777777" w:rsidR="009C597F" w:rsidRDefault="009C597F"/>
    <w:p w14:paraId="5C70B80C" w14:textId="77777777" w:rsidR="009C597F" w:rsidRDefault="009C597F"/>
  </w:footnote>
  <w:footnote w:type="continuationNotice" w:id="1">
    <w:p w14:paraId="33D8945E" w14:textId="77777777" w:rsidR="009C597F" w:rsidRDefault="009C597F" w:rsidP="00D55628"/>
    <w:p w14:paraId="16C0B065" w14:textId="77777777" w:rsidR="009C597F" w:rsidRDefault="009C597F"/>
    <w:p w14:paraId="793BC8C9" w14:textId="77777777" w:rsidR="009C597F" w:rsidRDefault="009C59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2269" w:tblpY="455"/>
      <w:tblOverlap w:val="never"/>
      <w:tblW w:w="0" w:type="auto"/>
      <w:tblLayout w:type="fixed"/>
      <w:tblCellMar>
        <w:left w:w="0" w:type="dxa"/>
        <w:right w:w="0" w:type="dxa"/>
      </w:tblCellMar>
      <w:tblLook w:val="04A0" w:firstRow="1" w:lastRow="0" w:firstColumn="1" w:lastColumn="0" w:noHBand="0" w:noVBand="1"/>
    </w:tblPr>
    <w:tblGrid>
      <w:gridCol w:w="8931"/>
    </w:tblGrid>
    <w:tr w:rsidR="00254A01" w:rsidRPr="00975ED3" w14:paraId="7A7DA324" w14:textId="77777777" w:rsidTr="00915563">
      <w:trPr>
        <w:trHeight w:hRule="exact" w:val="1418"/>
      </w:trPr>
      <w:tc>
        <w:tcPr>
          <w:tcW w:w="8931" w:type="dxa"/>
          <w:vAlign w:val="center"/>
        </w:tcPr>
        <w:p w14:paraId="2E2C747D" w14:textId="77777777" w:rsidR="00254A01" w:rsidRPr="000F1F7C" w:rsidRDefault="0025548B" w:rsidP="000F1F7C">
          <w:pPr>
            <w:pStyle w:val="Header"/>
            <w:rPr>
              <w:sz w:val="36"/>
              <w:szCs w:val="36"/>
            </w:rPr>
          </w:pPr>
          <w:r w:rsidRPr="000F1F7C">
            <w:rPr>
              <w:sz w:val="36"/>
              <w:szCs w:val="36"/>
            </w:rPr>
            <w:fldChar w:fldCharType="begin"/>
          </w:r>
          <w:r w:rsidRPr="000F1F7C">
            <w:rPr>
              <w:sz w:val="36"/>
              <w:szCs w:val="36"/>
            </w:rPr>
            <w:instrText xml:space="preserve"> STYLEREF  Title  \* MERGEFORMAT </w:instrText>
          </w:r>
          <w:r w:rsidRPr="000F1F7C">
            <w:rPr>
              <w:noProof/>
              <w:sz w:val="36"/>
              <w:szCs w:val="36"/>
            </w:rPr>
            <w:fldChar w:fldCharType="end"/>
          </w:r>
        </w:p>
      </w:tc>
    </w:tr>
  </w:tbl>
  <w:p w14:paraId="40E8A413" w14:textId="77777777" w:rsidR="00254A01" w:rsidRDefault="00254A01" w:rsidP="00254A01">
    <w:pPr>
      <w:pStyle w:val="Header"/>
    </w:pPr>
    <w:r w:rsidRPr="00806AB6">
      <w:rPr>
        <w:noProof/>
      </w:rPr>
      <mc:AlternateContent>
        <mc:Choice Requires="wps">
          <w:drawing>
            <wp:anchor distT="0" distB="0" distL="114300" distR="114300" simplePos="0" relativeHeight="251669504" behindDoc="1" locked="0" layoutInCell="1" allowOverlap="1" wp14:anchorId="02F6A970" wp14:editId="4BCEDFF7">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858BDB" id="TriangleRight" o:spid="_x0000_s1026" style="position:absolute;margin-left:56.7pt;margin-top:22.7pt;width:68.05pt;height:70.8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j5J9c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49024" behindDoc="1" locked="0" layoutInCell="1" allowOverlap="1" wp14:anchorId="5A72DC00" wp14:editId="036ED19B">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2B5BBD" id="TriangleLeft" o:spid="_x0000_s1026" style="position:absolute;margin-left:22.7pt;margin-top:22.7pt;width:68.05pt;height:70.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Jvx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3VSb8dACAADSBgAADgAAAAAAAAAAAAAAAAAuAgAAZHJzL2Uyb0Rv&#10;Yy54bWxQSwECLQAUAAYACAAAACEA3BC+V98AAAAJAQAADwAAAAAAAAAAAAAAAAAqBQAAZHJzL2Rv&#10;d25yZXYueG1sUEsFBgAAAAAEAAQA8wAAADYGA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42880" behindDoc="1" locked="0" layoutInCell="1" allowOverlap="1" wp14:anchorId="4D6BE679" wp14:editId="3F758E84">
              <wp:simplePos x="0" y="0"/>
              <wp:positionH relativeFrom="page">
                <wp:posOffset>288290</wp:posOffset>
              </wp:positionH>
              <wp:positionV relativeFrom="page">
                <wp:posOffset>288290</wp:posOffset>
              </wp:positionV>
              <wp:extent cx="7020000" cy="900000"/>
              <wp:effectExtent l="0" t="0" r="9525"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4D63596" id="Rectangle" o:spid="_x0000_s1026" style="position:absolute;margin-left:22.7pt;margin-top:22.7pt;width:552.75pt;height:70.8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CGKcJj/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p w14:paraId="37EB3A74" w14:textId="77777777" w:rsidR="00E962AA" w:rsidRPr="00254A01" w:rsidRDefault="00E962AA" w:rsidP="00254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2552" w:tblpY="455"/>
      <w:tblOverlap w:val="never"/>
      <w:tblW w:w="0" w:type="auto"/>
      <w:tblLayout w:type="fixed"/>
      <w:tblCellMar>
        <w:left w:w="0" w:type="dxa"/>
        <w:right w:w="0" w:type="dxa"/>
      </w:tblCellMar>
      <w:tblLook w:val="04A0" w:firstRow="1" w:lastRow="0" w:firstColumn="1" w:lastColumn="0" w:noHBand="0" w:noVBand="1"/>
    </w:tblPr>
    <w:tblGrid>
      <w:gridCol w:w="8505"/>
    </w:tblGrid>
    <w:tr w:rsidR="00254A01" w:rsidRPr="00975ED3" w14:paraId="56C0AC0E" w14:textId="77777777" w:rsidTr="000F1F7C">
      <w:trPr>
        <w:trHeight w:hRule="exact" w:val="1418"/>
      </w:trPr>
      <w:tc>
        <w:tcPr>
          <w:tcW w:w="8505" w:type="dxa"/>
          <w:vAlign w:val="center"/>
        </w:tcPr>
        <w:p w14:paraId="496F87FC" w14:textId="47D839F0" w:rsidR="00254A01" w:rsidRPr="000F1F7C" w:rsidRDefault="0025548B" w:rsidP="000F1F7C">
          <w:pPr>
            <w:pStyle w:val="Header"/>
            <w:rPr>
              <w:sz w:val="36"/>
              <w:szCs w:val="36"/>
            </w:rPr>
          </w:pPr>
          <w:r w:rsidRPr="000F1F7C">
            <w:rPr>
              <w:sz w:val="36"/>
              <w:szCs w:val="36"/>
            </w:rPr>
            <w:fldChar w:fldCharType="begin"/>
          </w:r>
          <w:r w:rsidRPr="000F1F7C">
            <w:rPr>
              <w:sz w:val="36"/>
              <w:szCs w:val="36"/>
            </w:rPr>
            <w:instrText xml:space="preserve"> STYLEREF  Title  \* MERGEFORMAT </w:instrText>
          </w:r>
          <w:r w:rsidRPr="000F1F7C">
            <w:rPr>
              <w:sz w:val="36"/>
              <w:szCs w:val="36"/>
            </w:rPr>
            <w:fldChar w:fldCharType="separate"/>
          </w:r>
          <w:r w:rsidR="00D31566">
            <w:rPr>
              <w:noProof/>
              <w:sz w:val="36"/>
              <w:szCs w:val="36"/>
            </w:rPr>
            <w:t>Offset allocation form</w:t>
          </w:r>
          <w:r w:rsidRPr="000F1F7C">
            <w:rPr>
              <w:noProof/>
              <w:sz w:val="36"/>
              <w:szCs w:val="36"/>
            </w:rPr>
            <w:fldChar w:fldCharType="end"/>
          </w:r>
        </w:p>
      </w:tc>
    </w:tr>
  </w:tbl>
  <w:p w14:paraId="3895894D" w14:textId="77777777" w:rsidR="00254A01" w:rsidRDefault="00254A01" w:rsidP="00254A01">
    <w:pPr>
      <w:pStyle w:val="Header"/>
    </w:pPr>
    <w:r w:rsidRPr="00806AB6">
      <w:rPr>
        <w:noProof/>
      </w:rPr>
      <mc:AlternateContent>
        <mc:Choice Requires="wps">
          <w:drawing>
            <wp:anchor distT="0" distB="0" distL="114300" distR="114300" simplePos="0" relativeHeight="251679744" behindDoc="1" locked="0" layoutInCell="1" allowOverlap="1" wp14:anchorId="1BE940A3" wp14:editId="5E616928">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44AA50" id="TriangleRight" o:spid="_x0000_s1026" style="position:absolute;margin-left:56.7pt;margin-top:22.7pt;width:68.05pt;height:70.8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75648" behindDoc="1" locked="0" layoutInCell="1" allowOverlap="1" wp14:anchorId="5A0C095C" wp14:editId="1ACFE27E">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159312C" id="TriangleLeft" o:spid="_x0000_s1026" style="position:absolute;margin-left:22.7pt;margin-top:22.7pt;width:68.05pt;height:70.8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MkC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CTjJAtACAADSBgAADgAAAAAAAAAAAAAAAAAuAgAAZHJzL2Uyb0Rv&#10;Yy54bWxQSwECLQAUAAYACAAAACEA3BC+V98AAAAJAQAADwAAAAAAAAAAAAAAAAAqBQAAZHJzL2Rv&#10;d25yZXYueG1sUEsFBgAAAAAEAAQA8wAAADYGA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71552" behindDoc="1" locked="0" layoutInCell="1" allowOverlap="1" wp14:anchorId="3430CDF9" wp14:editId="4F5A86E6">
              <wp:simplePos x="0" y="0"/>
              <wp:positionH relativeFrom="page">
                <wp:posOffset>288290</wp:posOffset>
              </wp:positionH>
              <wp:positionV relativeFrom="page">
                <wp:posOffset>288290</wp:posOffset>
              </wp:positionV>
              <wp:extent cx="7020000" cy="900000"/>
              <wp:effectExtent l="0" t="0" r="9525"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066A6D5" id="Rectangle" o:spid="_x0000_s1026" style="position:absolute;margin-left:22.7pt;margin-top:22.7pt;width:552.75pt;height:70.8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AQZfrM/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p w14:paraId="5BC11E3F" w14:textId="77777777" w:rsidR="00254A01" w:rsidRDefault="00254A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B2EC8" w14:textId="77777777" w:rsidR="00E962AA" w:rsidRPr="00E97294" w:rsidRDefault="00A060DA" w:rsidP="00E97294">
    <w:pPr>
      <w:pStyle w:val="Header"/>
    </w:pPr>
    <w:r w:rsidRPr="00806AB6">
      <w:rPr>
        <w:noProof/>
      </w:rPr>
      <mc:AlternateContent>
        <mc:Choice Requires="wps">
          <w:drawing>
            <wp:anchor distT="0" distB="0" distL="114300" distR="114300" simplePos="0" relativeHeight="251652096" behindDoc="1" locked="0" layoutInCell="1" allowOverlap="1" wp14:anchorId="7E73E4D2" wp14:editId="3F1E4021">
              <wp:simplePos x="0" y="0"/>
              <wp:positionH relativeFrom="page">
                <wp:posOffset>723900</wp:posOffset>
              </wp:positionH>
              <wp:positionV relativeFrom="page">
                <wp:posOffset>1194847</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128022" id="TriangleBottom" o:spid="_x0000_s1026" style="position:absolute;margin-left:57pt;margin-top:94.1pt;width:68.05pt;height:70.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63W1wIAANgGAAAOAAAAZHJzL2Uyb0RvYy54bWysVV1v0zAUfUfiP1h+RGJJ2q5bq6UTbBpC&#10;GjBp5Qe4jtNEOL7GdpuOX79rO+nSsi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" path="m,l669,1415,1339,,,xe" fillcolor="#e9eeae [3208]" stroked="f">
              <v:path arrowok="t" o:connecttype="custom" o:connectlocs="0,0;431677,900000;864000,0;0,0" o:connectangles="0,0,0,0"/>
              <w10:wrap anchorx="page" anchory="page"/>
            </v:shape>
          </w:pict>
        </mc:Fallback>
      </mc:AlternateContent>
    </w:r>
    <w:r w:rsidR="00E962AA" w:rsidRPr="00806AB6">
      <w:rPr>
        <w:noProof/>
      </w:rPr>
      <mc:AlternateContent>
        <mc:Choice Requires="wps">
          <w:drawing>
            <wp:anchor distT="0" distB="0" distL="114300" distR="114300" simplePos="0" relativeHeight="251646976" behindDoc="1" locked="0" layoutInCell="1" allowOverlap="1" wp14:anchorId="068F04F0" wp14:editId="37BD2196">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5863AD" id="TriangleRight" o:spid="_x0000_s1026" style="position:absolute;margin-left:56.7pt;margin-top:22.7pt;width:68.05pt;height:70.8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00E962AA" w:rsidRPr="00806AB6">
      <w:rPr>
        <w:noProof/>
      </w:rPr>
      <mc:AlternateContent>
        <mc:Choice Requires="wps">
          <w:drawing>
            <wp:anchor distT="0" distB="0" distL="114300" distR="114300" simplePos="0" relativeHeight="251644928" behindDoc="1" locked="0" layoutInCell="1" allowOverlap="1" wp14:anchorId="6DBE4C62" wp14:editId="38854416">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5071F9" id="TriangleLeft" o:spid="_x0000_s1026" style="position:absolute;margin-left:22.7pt;margin-top:22.7pt;width:68.05pt;height:70.8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cddc29 [3202]" stroked="f">
              <v:path arrowok="t" o:connecttype="custom" o:connectlocs="0,0;430705,900000;864000,0;0,0" o:connectangles="0,0,0,0"/>
              <w10:wrap anchorx="page" anchory="page"/>
            </v:shape>
          </w:pict>
        </mc:Fallback>
      </mc:AlternateContent>
    </w:r>
    <w:r w:rsidR="00E962AA" w:rsidRPr="00806AB6">
      <w:rPr>
        <w:noProof/>
      </w:rPr>
      <mc:AlternateContent>
        <mc:Choice Requires="wps">
          <w:drawing>
            <wp:anchor distT="0" distB="0" distL="114300" distR="114300" simplePos="0" relativeHeight="251640832" behindDoc="1" locked="0" layoutInCell="1" allowOverlap="1" wp14:anchorId="6B91DCD3" wp14:editId="55D18CE0">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5DE88C4" id="Rectangle" o:spid="_x0000_s1026" style="position:absolute;margin-left:22.7pt;margin-top:22.7pt;width:552.75pt;height:70.8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DcSaJK/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27249" w14:textId="77777777" w:rsidR="005A5C8F" w:rsidRDefault="005A5C8F" w:rsidP="00254A01">
    <w:pPr>
      <w:pStyle w:val="Header"/>
    </w:pPr>
    <w:r w:rsidRPr="00806AB6">
      <w:rPr>
        <w:noProof/>
      </w:rPr>
      <mc:AlternateContent>
        <mc:Choice Requires="wps">
          <w:drawing>
            <wp:anchor distT="0" distB="0" distL="114300" distR="114300" simplePos="0" relativeHeight="251667456" behindDoc="1" locked="0" layoutInCell="1" allowOverlap="1" wp14:anchorId="729733CE" wp14:editId="2DAB4E10">
              <wp:simplePos x="0" y="0"/>
              <wp:positionH relativeFrom="page">
                <wp:posOffset>720090</wp:posOffset>
              </wp:positionH>
              <wp:positionV relativeFrom="page">
                <wp:posOffset>288290</wp:posOffset>
              </wp:positionV>
              <wp:extent cx="864000" cy="900000"/>
              <wp:effectExtent l="0" t="0" r="0" b="0"/>
              <wp:wrapNone/>
              <wp:docPr id="13"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83A2E4" id="TriangleRight" o:spid="_x0000_s1026" style="position:absolute;margin-left:56.7pt;margin-top:22.7pt;width:68.05pt;height:70.8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2336" behindDoc="1" locked="0" layoutInCell="1" allowOverlap="1" wp14:anchorId="1FDE88C4" wp14:editId="37318F96">
              <wp:simplePos x="0" y="0"/>
              <wp:positionH relativeFrom="page">
                <wp:posOffset>288290</wp:posOffset>
              </wp:positionH>
              <wp:positionV relativeFrom="page">
                <wp:posOffset>288290</wp:posOffset>
              </wp:positionV>
              <wp:extent cx="864000" cy="900000"/>
              <wp:effectExtent l="0" t="0" r="0" b="0"/>
              <wp:wrapNone/>
              <wp:docPr id="1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6A5E1A" id="TriangleLeft" o:spid="_x0000_s1026" style="position:absolute;margin-left:22.7pt;margin-top:22.7pt;width:68.05pt;height:7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OxJyvRAgAA0gYAAA4AAAAAAAAAAAAAAAAALgIAAGRycy9lMm9E&#10;b2MueG1sUEsBAi0AFAAGAAgAAAAhANwQvlffAAAACQEAAA8AAAAAAAAAAAAAAAAAKwUAAGRycy9k&#10;b3ducmV2LnhtbFBLBQYAAAAABAAEAPMAAAA3BgAAAAA=&#10;" path="m,l665,1419,1334,,,xe" fillcolor="#cddc29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7216" behindDoc="1" locked="0" layoutInCell="1" allowOverlap="1" wp14:anchorId="035E32CE" wp14:editId="4FCFBCFC">
              <wp:simplePos x="0" y="0"/>
              <wp:positionH relativeFrom="page">
                <wp:posOffset>288290</wp:posOffset>
              </wp:positionH>
              <wp:positionV relativeFrom="page">
                <wp:posOffset>288290</wp:posOffset>
              </wp:positionV>
              <wp:extent cx="7020000" cy="900000"/>
              <wp:effectExtent l="0" t="0" r="9525" b="0"/>
              <wp:wrapNone/>
              <wp:docPr id="15"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38B8893" id="Rectangle" o:spid="_x0000_s1026" style="position:absolute;margin-left:22.7pt;margin-top:22.7pt;width:552.75pt;height:70.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DVa63k/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p w14:paraId="20771FAE" w14:textId="77777777" w:rsidR="005A5C8F" w:rsidRPr="00254A01" w:rsidRDefault="005A5C8F" w:rsidP="00254A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124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4C6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5E67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9247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7A2F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F819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80F4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7E9A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0A89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BAA9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1"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CDDC29"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12"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3"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4"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5"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36EB0B6D"/>
    <w:multiLevelType w:val="hybridMultilevel"/>
    <w:tmpl w:val="C0B21A7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545EC4"/>
    <w:multiLevelType w:val="multilevel"/>
    <w:tmpl w:val="8AF66334"/>
    <w:name w:val="HighlightBoxBullet"/>
    <w:lvl w:ilvl="0">
      <w:start w:val="1"/>
      <w:numFmt w:val="bullet"/>
      <w:lvlRestart w:val="0"/>
      <w:pStyle w:val="HighlightBoxBullet"/>
      <w:lvlText w:val="•"/>
      <w:lvlJc w:val="left"/>
      <w:pPr>
        <w:ind w:left="454" w:hanging="227"/>
      </w:pPr>
      <w:rPr>
        <w:rFonts w:ascii="Arial" w:hAnsi="Arial" w:cs="Arial" w:hint="default"/>
        <w:color w:val="363534" w:themeColor="text1"/>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2"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3"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4" w15:restartNumberingAfterBreak="0">
    <w:nsid w:val="53650E12"/>
    <w:multiLevelType w:val="hybridMultilevel"/>
    <w:tmpl w:val="47944B7A"/>
    <w:lvl w:ilvl="0" w:tplc="10222A8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6" w15:restartNumberingAfterBreak="0">
    <w:nsid w:val="603F22FE"/>
    <w:multiLevelType w:val="hybridMultilevel"/>
    <w:tmpl w:val="F7A639E2"/>
    <w:lvl w:ilvl="0" w:tplc="41746AE2">
      <w:start w:val="3"/>
      <w:numFmt w:val="bullet"/>
      <w:lvlText w:val="-"/>
      <w:lvlJc w:val="left"/>
      <w:pPr>
        <w:ind w:left="720" w:hanging="360"/>
      </w:pPr>
      <w:rPr>
        <w:rFonts w:ascii="Arial" w:eastAsiaTheme="maj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8" w15:restartNumberingAfterBreak="0">
    <w:nsid w:val="67962A4D"/>
    <w:multiLevelType w:val="multilevel"/>
    <w:tmpl w:val="D58626A6"/>
    <w:lvl w:ilvl="0">
      <w:start w:val="1"/>
      <w:numFmt w:val="bullet"/>
      <w:lvlText w:val="•"/>
      <w:lvlJc w:val="left"/>
      <w:pPr>
        <w:tabs>
          <w:tab w:val="num" w:pos="567"/>
        </w:tabs>
        <w:ind w:left="312" w:hanging="170"/>
      </w:pPr>
      <w:rPr>
        <w:rFonts w:ascii="Calibri" w:hAnsi="Calibri" w:hint="default"/>
        <w:color w:val="auto"/>
        <w:sz w:val="20"/>
      </w:rPr>
    </w:lvl>
    <w:lvl w:ilvl="1">
      <w:start w:val="1"/>
      <w:numFmt w:val="bullet"/>
      <w:lvlText w:val="–"/>
      <w:lvlJc w:val="left"/>
      <w:pPr>
        <w:tabs>
          <w:tab w:val="num" w:pos="851"/>
        </w:tabs>
        <w:ind w:left="482" w:hanging="170"/>
      </w:pPr>
      <w:rPr>
        <w:rFonts w:ascii="Calibri" w:hAnsi="Calibri" w:cs="Times New Roman" w:hint="default"/>
        <w:b w:val="0"/>
        <w:i w:val="0"/>
        <w:color w:val="auto"/>
        <w:position w:val="2"/>
        <w:sz w:val="20"/>
      </w:rPr>
    </w:lvl>
    <w:lvl w:ilvl="2">
      <w:start w:val="1"/>
      <w:numFmt w:val="bullet"/>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9"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CDDC29"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31" w15:restartNumberingAfterBreak="0">
    <w:nsid w:val="727F4964"/>
    <w:multiLevelType w:val="multilevel"/>
    <w:tmpl w:val="B0509158"/>
    <w:lvl w:ilvl="0">
      <w:start w:val="1"/>
      <w:numFmt w:val="decimal"/>
      <w:lvlText w:val="%1."/>
      <w:lvlJc w:val="left"/>
      <w:pPr>
        <w:tabs>
          <w:tab w:val="num" w:pos="340"/>
        </w:tabs>
        <w:ind w:left="340" w:hanging="340"/>
      </w:pPr>
      <w:rPr>
        <w:rFonts w:hint="default"/>
        <w:color w:val="363534" w:themeColor="text1"/>
        <w:spacing w:val="0"/>
        <w:sz w:val="22"/>
      </w:rPr>
    </w:lvl>
    <w:lvl w:ilvl="1">
      <w:start w:val="1"/>
      <w:numFmt w:val="lowerLetter"/>
      <w:lvlText w:val="%2."/>
      <w:lvlJc w:val="left"/>
      <w:pPr>
        <w:tabs>
          <w:tab w:val="num" w:pos="680"/>
        </w:tabs>
        <w:ind w:left="680" w:hanging="340"/>
      </w:pPr>
      <w:rPr>
        <w:rFonts w:hint="default"/>
        <w:color w:val="363534" w:themeColor="text1"/>
        <w:spacing w:val="0"/>
        <w:sz w:val="22"/>
      </w:rPr>
    </w:lvl>
    <w:lvl w:ilvl="2">
      <w:start w:val="1"/>
      <w:numFmt w:val="lowerRoman"/>
      <w:lvlText w:val="%3."/>
      <w:lvlJc w:val="left"/>
      <w:pPr>
        <w:tabs>
          <w:tab w:val="num" w:pos="1049"/>
        </w:tabs>
        <w:ind w:left="1049" w:hanging="369"/>
      </w:pPr>
      <w:rPr>
        <w:rFonts w:hint="default"/>
        <w:color w:val="363534" w:themeColor="text1"/>
        <w:spacing w:val="0"/>
        <w:position w:val="0"/>
        <w:sz w:val="22"/>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2" w15:restartNumberingAfterBreak="0">
    <w:nsid w:val="73F12C63"/>
    <w:multiLevelType w:val="hybridMultilevel"/>
    <w:tmpl w:val="C1FEAE22"/>
    <w:lvl w:ilvl="0" w:tplc="07362070">
      <w:start w:val="1"/>
      <w:numFmt w:val="bullet"/>
      <w:lvlText w:val="•"/>
      <w:lvlJc w:val="left"/>
      <w:pPr>
        <w:ind w:left="587" w:hanging="360"/>
      </w:pPr>
      <w:rPr>
        <w:rFonts w:ascii="Arial" w:hAnsi="Arial" w:hint="default"/>
        <w:color w:val="FFFFFF"/>
        <w:sz w:val="22"/>
        <w:szCs w:val="18"/>
      </w:rPr>
    </w:lvl>
    <w:lvl w:ilvl="1" w:tplc="0C090003" w:tentative="1">
      <w:start w:val="1"/>
      <w:numFmt w:val="bullet"/>
      <w:lvlText w:val="o"/>
      <w:lvlJc w:val="left"/>
      <w:pPr>
        <w:ind w:left="1667" w:hanging="360"/>
      </w:pPr>
      <w:rPr>
        <w:rFonts w:ascii="Courier New" w:hAnsi="Courier New" w:cs="Courier New" w:hint="default"/>
      </w:rPr>
    </w:lvl>
    <w:lvl w:ilvl="2" w:tplc="0C090005" w:tentative="1">
      <w:start w:val="1"/>
      <w:numFmt w:val="bullet"/>
      <w:lvlText w:val=""/>
      <w:lvlJc w:val="left"/>
      <w:pPr>
        <w:ind w:left="2387" w:hanging="360"/>
      </w:pPr>
      <w:rPr>
        <w:rFonts w:ascii="Wingdings" w:hAnsi="Wingdings" w:hint="default"/>
      </w:rPr>
    </w:lvl>
    <w:lvl w:ilvl="3" w:tplc="0C090001" w:tentative="1">
      <w:start w:val="1"/>
      <w:numFmt w:val="bullet"/>
      <w:lvlText w:val=""/>
      <w:lvlJc w:val="left"/>
      <w:pPr>
        <w:ind w:left="3107" w:hanging="360"/>
      </w:pPr>
      <w:rPr>
        <w:rFonts w:ascii="Symbol" w:hAnsi="Symbol" w:hint="default"/>
      </w:rPr>
    </w:lvl>
    <w:lvl w:ilvl="4" w:tplc="0C090003" w:tentative="1">
      <w:start w:val="1"/>
      <w:numFmt w:val="bullet"/>
      <w:lvlText w:val="o"/>
      <w:lvlJc w:val="left"/>
      <w:pPr>
        <w:ind w:left="3827" w:hanging="360"/>
      </w:pPr>
      <w:rPr>
        <w:rFonts w:ascii="Courier New" w:hAnsi="Courier New" w:cs="Courier New" w:hint="default"/>
      </w:rPr>
    </w:lvl>
    <w:lvl w:ilvl="5" w:tplc="0C090005" w:tentative="1">
      <w:start w:val="1"/>
      <w:numFmt w:val="bullet"/>
      <w:lvlText w:val=""/>
      <w:lvlJc w:val="left"/>
      <w:pPr>
        <w:ind w:left="4547" w:hanging="360"/>
      </w:pPr>
      <w:rPr>
        <w:rFonts w:ascii="Wingdings" w:hAnsi="Wingdings" w:hint="default"/>
      </w:rPr>
    </w:lvl>
    <w:lvl w:ilvl="6" w:tplc="0C090001" w:tentative="1">
      <w:start w:val="1"/>
      <w:numFmt w:val="bullet"/>
      <w:lvlText w:val=""/>
      <w:lvlJc w:val="left"/>
      <w:pPr>
        <w:ind w:left="5267" w:hanging="360"/>
      </w:pPr>
      <w:rPr>
        <w:rFonts w:ascii="Symbol" w:hAnsi="Symbol" w:hint="default"/>
      </w:rPr>
    </w:lvl>
    <w:lvl w:ilvl="7" w:tplc="0C090003" w:tentative="1">
      <w:start w:val="1"/>
      <w:numFmt w:val="bullet"/>
      <w:lvlText w:val="o"/>
      <w:lvlJc w:val="left"/>
      <w:pPr>
        <w:ind w:left="5987" w:hanging="360"/>
      </w:pPr>
      <w:rPr>
        <w:rFonts w:ascii="Courier New" w:hAnsi="Courier New" w:cs="Courier New" w:hint="default"/>
      </w:rPr>
    </w:lvl>
    <w:lvl w:ilvl="8" w:tplc="0C090005" w:tentative="1">
      <w:start w:val="1"/>
      <w:numFmt w:val="bullet"/>
      <w:lvlText w:val=""/>
      <w:lvlJc w:val="left"/>
      <w:pPr>
        <w:ind w:left="6707" w:hanging="360"/>
      </w:pPr>
      <w:rPr>
        <w:rFonts w:ascii="Wingdings" w:hAnsi="Wingdings" w:hint="default"/>
      </w:rPr>
    </w:lvl>
  </w:abstractNum>
  <w:abstractNum w:abstractNumId="33"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19"/>
  </w:num>
  <w:num w:numId="2">
    <w:abstractNumId w:val="29"/>
  </w:num>
  <w:num w:numId="3">
    <w:abstractNumId w:val="25"/>
  </w:num>
  <w:num w:numId="4">
    <w:abstractNumId w:val="33"/>
  </w:num>
  <w:num w:numId="5">
    <w:abstractNumId w:val="15"/>
  </w:num>
  <w:num w:numId="6">
    <w:abstractNumId w:val="12"/>
  </w:num>
  <w:num w:numId="7">
    <w:abstractNumId w:val="11"/>
  </w:num>
  <w:num w:numId="8">
    <w:abstractNumId w:val="10"/>
  </w:num>
  <w:num w:numId="9">
    <w:abstractNumId w:val="30"/>
  </w:num>
  <w:num w:numId="10">
    <w:abstractNumId w:val="13"/>
  </w:num>
  <w:num w:numId="11">
    <w:abstractNumId w:val="1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2"/>
    <w:lvlOverride w:ilvl="0">
      <w:startOverride w:val="1"/>
    </w:lvlOverride>
  </w:num>
  <w:num w:numId="29">
    <w:abstractNumId w:val="20"/>
  </w:num>
  <w:num w:numId="30">
    <w:abstractNumId w:val="31"/>
  </w:num>
  <w:num w:numId="31">
    <w:abstractNumId w:val="8"/>
  </w:num>
  <w:num w:numId="32">
    <w:abstractNumId w:val="28"/>
  </w:num>
  <w:num w:numId="33">
    <w:abstractNumId w:val="21"/>
  </w:num>
  <w:num w:numId="34">
    <w:abstractNumId w:val="9"/>
  </w:num>
  <w:num w:numId="35">
    <w:abstractNumId w:val="7"/>
  </w:num>
  <w:num w:numId="36">
    <w:abstractNumId w:val="6"/>
  </w:num>
  <w:num w:numId="37">
    <w:abstractNumId w:val="5"/>
  </w:num>
  <w:num w:numId="38">
    <w:abstractNumId w:val="4"/>
  </w:num>
  <w:num w:numId="39">
    <w:abstractNumId w:val="1"/>
  </w:num>
  <w:num w:numId="40">
    <w:abstractNumId w:val="0"/>
  </w:num>
  <w:num w:numId="41">
    <w:abstractNumId w:val="3"/>
  </w:num>
  <w:num w:numId="42">
    <w:abstractNumId w:val="2"/>
  </w:num>
  <w:num w:numId="43">
    <w:abstractNumId w:val="26"/>
  </w:num>
  <w:num w:numId="4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6"/>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6145"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Environment"/>
    <w:docVar w:name="TOC" w:val="True"/>
    <w:docVar w:name="TOCNew" w:val="True"/>
    <w:docVar w:name="Version" w:val="1"/>
    <w:docVar w:name="WebAddress" w:val="True"/>
  </w:docVars>
  <w:rsids>
    <w:rsidRoot w:val="002A007A"/>
    <w:rsid w:val="0000017F"/>
    <w:rsid w:val="00000279"/>
    <w:rsid w:val="000004BD"/>
    <w:rsid w:val="00000B7A"/>
    <w:rsid w:val="00000C89"/>
    <w:rsid w:val="00000FEB"/>
    <w:rsid w:val="000012BE"/>
    <w:rsid w:val="00001BD3"/>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3CE"/>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C0"/>
    <w:rsid w:val="00044BDC"/>
    <w:rsid w:val="000455E1"/>
    <w:rsid w:val="00045AA1"/>
    <w:rsid w:val="0004622F"/>
    <w:rsid w:val="00046864"/>
    <w:rsid w:val="000468C7"/>
    <w:rsid w:val="00046EE3"/>
    <w:rsid w:val="000473A1"/>
    <w:rsid w:val="0004761D"/>
    <w:rsid w:val="00047C72"/>
    <w:rsid w:val="00047CE9"/>
    <w:rsid w:val="000501F1"/>
    <w:rsid w:val="00050257"/>
    <w:rsid w:val="00050487"/>
    <w:rsid w:val="000504A5"/>
    <w:rsid w:val="000507C3"/>
    <w:rsid w:val="00052234"/>
    <w:rsid w:val="00052630"/>
    <w:rsid w:val="00052825"/>
    <w:rsid w:val="00052C61"/>
    <w:rsid w:val="00053244"/>
    <w:rsid w:val="000534E2"/>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3CA"/>
    <w:rsid w:val="000626EE"/>
    <w:rsid w:val="00062985"/>
    <w:rsid w:val="00063E71"/>
    <w:rsid w:val="000640A9"/>
    <w:rsid w:val="0006422E"/>
    <w:rsid w:val="00064489"/>
    <w:rsid w:val="00065584"/>
    <w:rsid w:val="000655FD"/>
    <w:rsid w:val="00065A52"/>
    <w:rsid w:val="00065B63"/>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582"/>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4EEC"/>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31F"/>
    <w:rsid w:val="000A1512"/>
    <w:rsid w:val="000A15E4"/>
    <w:rsid w:val="000A16B0"/>
    <w:rsid w:val="000A2315"/>
    <w:rsid w:val="000A28BD"/>
    <w:rsid w:val="000A2A90"/>
    <w:rsid w:val="000A2C62"/>
    <w:rsid w:val="000A2E96"/>
    <w:rsid w:val="000A30F9"/>
    <w:rsid w:val="000A3721"/>
    <w:rsid w:val="000A3841"/>
    <w:rsid w:val="000A3B01"/>
    <w:rsid w:val="000A3EF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2DE3"/>
    <w:rsid w:val="000C33EB"/>
    <w:rsid w:val="000C3B79"/>
    <w:rsid w:val="000C3C38"/>
    <w:rsid w:val="000C3F67"/>
    <w:rsid w:val="000C41E0"/>
    <w:rsid w:val="000C41F9"/>
    <w:rsid w:val="000C4231"/>
    <w:rsid w:val="000C436A"/>
    <w:rsid w:val="000C47AE"/>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0279"/>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3C5"/>
    <w:rsid w:val="000F147D"/>
    <w:rsid w:val="000F1A3A"/>
    <w:rsid w:val="000F1A53"/>
    <w:rsid w:val="000F1A5A"/>
    <w:rsid w:val="000F1D45"/>
    <w:rsid w:val="000F1F7C"/>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AD9"/>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8F4"/>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74C"/>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5E9E"/>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519"/>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2F84"/>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1C1"/>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4C1"/>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C1"/>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48B"/>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1B"/>
    <w:rsid w:val="0029046B"/>
    <w:rsid w:val="002905D9"/>
    <w:rsid w:val="00290935"/>
    <w:rsid w:val="00290A30"/>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07A"/>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46E"/>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C6D"/>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094"/>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69C"/>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1"/>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216"/>
    <w:rsid w:val="00354841"/>
    <w:rsid w:val="00354EFD"/>
    <w:rsid w:val="00354F38"/>
    <w:rsid w:val="00354F4F"/>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6D3F"/>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6C4"/>
    <w:rsid w:val="003C18AD"/>
    <w:rsid w:val="003C1EA3"/>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C4D"/>
    <w:rsid w:val="003D3407"/>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3984"/>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27F32"/>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47DC3"/>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0CD"/>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82E"/>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61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6D1"/>
    <w:rsid w:val="004D68F5"/>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1CA"/>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4C8"/>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82"/>
    <w:rsid w:val="00536DA1"/>
    <w:rsid w:val="00537024"/>
    <w:rsid w:val="0053708A"/>
    <w:rsid w:val="00537261"/>
    <w:rsid w:val="0053770A"/>
    <w:rsid w:val="005379C2"/>
    <w:rsid w:val="00537E54"/>
    <w:rsid w:val="00537E60"/>
    <w:rsid w:val="0054010B"/>
    <w:rsid w:val="005402B2"/>
    <w:rsid w:val="00540758"/>
    <w:rsid w:val="00540776"/>
    <w:rsid w:val="005407D4"/>
    <w:rsid w:val="00540C1A"/>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662"/>
    <w:rsid w:val="0054585E"/>
    <w:rsid w:val="00545B76"/>
    <w:rsid w:val="00546073"/>
    <w:rsid w:val="0054736B"/>
    <w:rsid w:val="005478BB"/>
    <w:rsid w:val="00547BC4"/>
    <w:rsid w:val="00550BE8"/>
    <w:rsid w:val="00550C69"/>
    <w:rsid w:val="00551607"/>
    <w:rsid w:val="00552423"/>
    <w:rsid w:val="005526C2"/>
    <w:rsid w:val="005534BB"/>
    <w:rsid w:val="00553651"/>
    <w:rsid w:val="0055365C"/>
    <w:rsid w:val="00553668"/>
    <w:rsid w:val="00553ADF"/>
    <w:rsid w:val="005541D4"/>
    <w:rsid w:val="00554A10"/>
    <w:rsid w:val="005550AC"/>
    <w:rsid w:val="005565AB"/>
    <w:rsid w:val="00556A21"/>
    <w:rsid w:val="00556E29"/>
    <w:rsid w:val="00556EE7"/>
    <w:rsid w:val="00557A63"/>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0C1D"/>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6AFC"/>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5C8F"/>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0B1C"/>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E9A"/>
    <w:rsid w:val="005F6F53"/>
    <w:rsid w:val="005F70DA"/>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25C"/>
    <w:rsid w:val="00622B92"/>
    <w:rsid w:val="00622CC0"/>
    <w:rsid w:val="00622E33"/>
    <w:rsid w:val="00622FC5"/>
    <w:rsid w:val="0062371C"/>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679B"/>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2DE3"/>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4"/>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833"/>
    <w:rsid w:val="006A4C45"/>
    <w:rsid w:val="006A4D08"/>
    <w:rsid w:val="006A4D41"/>
    <w:rsid w:val="006A62A4"/>
    <w:rsid w:val="006A66AB"/>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4A3A"/>
    <w:rsid w:val="006B550D"/>
    <w:rsid w:val="006B5CB2"/>
    <w:rsid w:val="006B6086"/>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4D9"/>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2D4"/>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02"/>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1"/>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4D4"/>
    <w:rsid w:val="00735711"/>
    <w:rsid w:val="007359DA"/>
    <w:rsid w:val="00735B6D"/>
    <w:rsid w:val="00735C7A"/>
    <w:rsid w:val="00735CBD"/>
    <w:rsid w:val="007362BC"/>
    <w:rsid w:val="00736637"/>
    <w:rsid w:val="00737041"/>
    <w:rsid w:val="00737046"/>
    <w:rsid w:val="007370B4"/>
    <w:rsid w:val="0073737D"/>
    <w:rsid w:val="007378B0"/>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85B"/>
    <w:rsid w:val="007809CB"/>
    <w:rsid w:val="00780E0F"/>
    <w:rsid w:val="007812DE"/>
    <w:rsid w:val="00781566"/>
    <w:rsid w:val="00781795"/>
    <w:rsid w:val="0078185C"/>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48B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71E7"/>
    <w:rsid w:val="007A766B"/>
    <w:rsid w:val="007A7A5E"/>
    <w:rsid w:val="007A7DED"/>
    <w:rsid w:val="007A7DF2"/>
    <w:rsid w:val="007B00D1"/>
    <w:rsid w:val="007B0B6E"/>
    <w:rsid w:val="007B0F02"/>
    <w:rsid w:val="007B1164"/>
    <w:rsid w:val="007B140D"/>
    <w:rsid w:val="007B1684"/>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8"/>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7BC"/>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6E"/>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830"/>
    <w:rsid w:val="00850A6C"/>
    <w:rsid w:val="00850DE6"/>
    <w:rsid w:val="0085205A"/>
    <w:rsid w:val="0085232C"/>
    <w:rsid w:val="00852345"/>
    <w:rsid w:val="00852C4A"/>
    <w:rsid w:val="00852C8B"/>
    <w:rsid w:val="00853053"/>
    <w:rsid w:val="00853354"/>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61D"/>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CD3"/>
    <w:rsid w:val="00876BC7"/>
    <w:rsid w:val="00876EAC"/>
    <w:rsid w:val="00877975"/>
    <w:rsid w:val="00880672"/>
    <w:rsid w:val="00880758"/>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13"/>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D7F7E"/>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5BC6"/>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563"/>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AFC"/>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6015E"/>
    <w:rsid w:val="00960272"/>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61B"/>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1B8F"/>
    <w:rsid w:val="009828BD"/>
    <w:rsid w:val="009829FD"/>
    <w:rsid w:val="00982A6F"/>
    <w:rsid w:val="00982D58"/>
    <w:rsid w:val="00982F90"/>
    <w:rsid w:val="009837D2"/>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4F39"/>
    <w:rsid w:val="009A5178"/>
    <w:rsid w:val="009A5D79"/>
    <w:rsid w:val="009A608A"/>
    <w:rsid w:val="009A62E0"/>
    <w:rsid w:val="009A6354"/>
    <w:rsid w:val="009A64BF"/>
    <w:rsid w:val="009A69D0"/>
    <w:rsid w:val="009A6BD5"/>
    <w:rsid w:val="009A6DE2"/>
    <w:rsid w:val="009A6E4C"/>
    <w:rsid w:val="009A70FA"/>
    <w:rsid w:val="009A74C3"/>
    <w:rsid w:val="009A7D1C"/>
    <w:rsid w:val="009B0580"/>
    <w:rsid w:val="009B0714"/>
    <w:rsid w:val="009B0ED2"/>
    <w:rsid w:val="009B0F6A"/>
    <w:rsid w:val="009B1003"/>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2669"/>
    <w:rsid w:val="009C30E1"/>
    <w:rsid w:val="009C3555"/>
    <w:rsid w:val="009C3562"/>
    <w:rsid w:val="009C379A"/>
    <w:rsid w:val="009C37C7"/>
    <w:rsid w:val="009C38A5"/>
    <w:rsid w:val="009C3936"/>
    <w:rsid w:val="009C473C"/>
    <w:rsid w:val="009C4F42"/>
    <w:rsid w:val="009C51DE"/>
    <w:rsid w:val="009C5224"/>
    <w:rsid w:val="009C5419"/>
    <w:rsid w:val="009C597F"/>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C50"/>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368"/>
    <w:rsid w:val="009F4633"/>
    <w:rsid w:val="009F4EA8"/>
    <w:rsid w:val="009F5AD9"/>
    <w:rsid w:val="009F5CF0"/>
    <w:rsid w:val="009F5E97"/>
    <w:rsid w:val="009F61A9"/>
    <w:rsid w:val="009F68BB"/>
    <w:rsid w:val="009F6CC4"/>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DC0"/>
    <w:rsid w:val="00A05F57"/>
    <w:rsid w:val="00A060DA"/>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5E6"/>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27C98"/>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464"/>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3D"/>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1D21"/>
    <w:rsid w:val="00AE2C29"/>
    <w:rsid w:val="00AE2FBA"/>
    <w:rsid w:val="00AE3242"/>
    <w:rsid w:val="00AE3298"/>
    <w:rsid w:val="00AE36B4"/>
    <w:rsid w:val="00AE382A"/>
    <w:rsid w:val="00AE38F7"/>
    <w:rsid w:val="00AE3CF0"/>
    <w:rsid w:val="00AE4098"/>
    <w:rsid w:val="00AE4226"/>
    <w:rsid w:val="00AE4CD3"/>
    <w:rsid w:val="00AE4F2B"/>
    <w:rsid w:val="00AE53B1"/>
    <w:rsid w:val="00AE57C0"/>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48D"/>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3B4"/>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848"/>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4DB0"/>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327"/>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188"/>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A94"/>
    <w:rsid w:val="00BC6D72"/>
    <w:rsid w:val="00BC7173"/>
    <w:rsid w:val="00BC71BC"/>
    <w:rsid w:val="00BC7202"/>
    <w:rsid w:val="00BC7888"/>
    <w:rsid w:val="00BC79F4"/>
    <w:rsid w:val="00BC7C79"/>
    <w:rsid w:val="00BC7E9C"/>
    <w:rsid w:val="00BC7F04"/>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D27"/>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C94"/>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11A"/>
    <w:rsid w:val="00C162AA"/>
    <w:rsid w:val="00C162BC"/>
    <w:rsid w:val="00C16533"/>
    <w:rsid w:val="00C165B7"/>
    <w:rsid w:val="00C1677A"/>
    <w:rsid w:val="00C167F8"/>
    <w:rsid w:val="00C170C0"/>
    <w:rsid w:val="00C17627"/>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286"/>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77A"/>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8D"/>
    <w:rsid w:val="00CA2FBC"/>
    <w:rsid w:val="00CA3229"/>
    <w:rsid w:val="00CA34F9"/>
    <w:rsid w:val="00CA4545"/>
    <w:rsid w:val="00CA4884"/>
    <w:rsid w:val="00CA4B14"/>
    <w:rsid w:val="00CA59B8"/>
    <w:rsid w:val="00CA6653"/>
    <w:rsid w:val="00CA6CF5"/>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BC2"/>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09"/>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494"/>
    <w:rsid w:val="00D20BB8"/>
    <w:rsid w:val="00D214E7"/>
    <w:rsid w:val="00D21CA0"/>
    <w:rsid w:val="00D21CD3"/>
    <w:rsid w:val="00D21E8A"/>
    <w:rsid w:val="00D2221E"/>
    <w:rsid w:val="00D2267C"/>
    <w:rsid w:val="00D226A7"/>
    <w:rsid w:val="00D22895"/>
    <w:rsid w:val="00D23005"/>
    <w:rsid w:val="00D2333E"/>
    <w:rsid w:val="00D23D0E"/>
    <w:rsid w:val="00D24D9F"/>
    <w:rsid w:val="00D25604"/>
    <w:rsid w:val="00D25B8C"/>
    <w:rsid w:val="00D26FC2"/>
    <w:rsid w:val="00D270B3"/>
    <w:rsid w:val="00D27135"/>
    <w:rsid w:val="00D2725B"/>
    <w:rsid w:val="00D30DFC"/>
    <w:rsid w:val="00D31566"/>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69D5"/>
    <w:rsid w:val="00D472AF"/>
    <w:rsid w:val="00D4761C"/>
    <w:rsid w:val="00D47C8E"/>
    <w:rsid w:val="00D47FF7"/>
    <w:rsid w:val="00D500BD"/>
    <w:rsid w:val="00D503C0"/>
    <w:rsid w:val="00D50917"/>
    <w:rsid w:val="00D51001"/>
    <w:rsid w:val="00D5101B"/>
    <w:rsid w:val="00D519BB"/>
    <w:rsid w:val="00D51DD0"/>
    <w:rsid w:val="00D5273C"/>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1C"/>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9DF"/>
    <w:rsid w:val="00D76EF0"/>
    <w:rsid w:val="00D779E9"/>
    <w:rsid w:val="00D77B10"/>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01"/>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7A"/>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C7C25"/>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D7A06"/>
    <w:rsid w:val="00DE03C3"/>
    <w:rsid w:val="00DE07DE"/>
    <w:rsid w:val="00DE0987"/>
    <w:rsid w:val="00DE09EA"/>
    <w:rsid w:val="00DE0E1F"/>
    <w:rsid w:val="00DE1126"/>
    <w:rsid w:val="00DE14DB"/>
    <w:rsid w:val="00DE1BB0"/>
    <w:rsid w:val="00DE20CE"/>
    <w:rsid w:val="00DE26C2"/>
    <w:rsid w:val="00DE27B9"/>
    <w:rsid w:val="00DE291C"/>
    <w:rsid w:val="00DE3281"/>
    <w:rsid w:val="00DE32BD"/>
    <w:rsid w:val="00DE4C6A"/>
    <w:rsid w:val="00DE4F04"/>
    <w:rsid w:val="00DE522B"/>
    <w:rsid w:val="00DE5C5D"/>
    <w:rsid w:val="00DE710A"/>
    <w:rsid w:val="00DE79CA"/>
    <w:rsid w:val="00DE7F6D"/>
    <w:rsid w:val="00DF04F9"/>
    <w:rsid w:val="00DF0786"/>
    <w:rsid w:val="00DF07EB"/>
    <w:rsid w:val="00DF0B12"/>
    <w:rsid w:val="00DF0BEF"/>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89A"/>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13A"/>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ADC"/>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B6C"/>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73"/>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2AA"/>
    <w:rsid w:val="00E9636B"/>
    <w:rsid w:val="00E96576"/>
    <w:rsid w:val="00E96D09"/>
    <w:rsid w:val="00E96FED"/>
    <w:rsid w:val="00E97294"/>
    <w:rsid w:val="00E97776"/>
    <w:rsid w:val="00E979FE"/>
    <w:rsid w:val="00E97E8F"/>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2BC7"/>
    <w:rsid w:val="00EA3073"/>
    <w:rsid w:val="00EA3163"/>
    <w:rsid w:val="00EA3433"/>
    <w:rsid w:val="00EA3498"/>
    <w:rsid w:val="00EA397A"/>
    <w:rsid w:val="00EA3F5A"/>
    <w:rsid w:val="00EA4107"/>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2EFB"/>
    <w:rsid w:val="00ED34F6"/>
    <w:rsid w:val="00ED35C0"/>
    <w:rsid w:val="00ED3911"/>
    <w:rsid w:val="00ED3DA0"/>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379"/>
    <w:rsid w:val="00ED744E"/>
    <w:rsid w:val="00ED750B"/>
    <w:rsid w:val="00ED7CF4"/>
    <w:rsid w:val="00ED7D94"/>
    <w:rsid w:val="00EE081C"/>
    <w:rsid w:val="00EE0BDC"/>
    <w:rsid w:val="00EE0CC9"/>
    <w:rsid w:val="00EE10E5"/>
    <w:rsid w:val="00EE1603"/>
    <w:rsid w:val="00EE1A55"/>
    <w:rsid w:val="00EE2153"/>
    <w:rsid w:val="00EE2531"/>
    <w:rsid w:val="00EE36B2"/>
    <w:rsid w:val="00EE3A69"/>
    <w:rsid w:val="00EE3D13"/>
    <w:rsid w:val="00EE3D35"/>
    <w:rsid w:val="00EE3EBB"/>
    <w:rsid w:val="00EE4997"/>
    <w:rsid w:val="00EE4AFC"/>
    <w:rsid w:val="00EE61AD"/>
    <w:rsid w:val="00EE6A67"/>
    <w:rsid w:val="00EE6E5F"/>
    <w:rsid w:val="00EE6EF4"/>
    <w:rsid w:val="00EE7762"/>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06E"/>
    <w:rsid w:val="00EF3458"/>
    <w:rsid w:val="00EF373E"/>
    <w:rsid w:val="00EF3D3F"/>
    <w:rsid w:val="00EF3F56"/>
    <w:rsid w:val="00EF430B"/>
    <w:rsid w:val="00EF460B"/>
    <w:rsid w:val="00EF52E7"/>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4FE"/>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0E0"/>
    <w:rsid w:val="00F375AE"/>
    <w:rsid w:val="00F40403"/>
    <w:rsid w:val="00F40AB4"/>
    <w:rsid w:val="00F41112"/>
    <w:rsid w:val="00F411B4"/>
    <w:rsid w:val="00F41594"/>
    <w:rsid w:val="00F4185B"/>
    <w:rsid w:val="00F418D3"/>
    <w:rsid w:val="00F42107"/>
    <w:rsid w:val="00F42341"/>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A03"/>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55"/>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1AB"/>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0FB6"/>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2D1"/>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3A0"/>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74EF"/>
    <w:rsid w:val="00FF75FD"/>
    <w:rsid w:val="00FF7649"/>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stroke="f">
      <v:stroke on="f"/>
      <o:colormru v:ext="edit" colors="white"/>
    </o:shapedefaults>
    <o:shapelayout v:ext="edit">
      <o:idmap v:ext="edit" data="1"/>
    </o:shapelayout>
  </w:shapeDefaults>
  <w:decimalSymbol w:val="."/>
  <w:listSeparator w:val=","/>
  <w14:docId w14:val="6A5BA293"/>
  <w15:docId w15:val="{C460AEF3-1BD2-4DC0-BD21-E3511F17B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00B2A9" w:themeColor="accent1"/>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00B2A9" w:themeColor="accent1"/>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00B2A9" w:themeColor="accent1"/>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00B2A9" w:themeColor="accent1"/>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00B2A9"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CDDC29" w:themeColor="text2"/>
        <w:bottom w:val="single" w:sz="8" w:space="0" w:color="CDDC29" w:themeColor="text2"/>
        <w:insideH w:val="single" w:sz="8" w:space="0" w:color="CDDC29"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CDDC29" w:themeFill="text2"/>
      </w:tcPr>
    </w:tblStylePr>
    <w:tblStylePr w:type="lastRow">
      <w:rPr>
        <w:b w:val="0"/>
      </w:rPr>
    </w:tblStylePr>
    <w:tblStylePr w:type="lastCol">
      <w:pPr>
        <w:jc w:val="left"/>
      </w:pPr>
    </w:tblStylePr>
    <w:tblStylePr w:type="band1Vert">
      <w:tblPr/>
      <w:tcPr>
        <w:shd w:val="clear" w:color="auto" w:fill="F8FAE8"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rPr>
  </w:style>
  <w:style w:type="character" w:customStyle="1" w:styleId="Superscript">
    <w:name w:val="Superscript"/>
    <w:semiHidden/>
    <w:rsid w:val="0045714E"/>
    <w:rPr>
      <w:vertAlign w:val="superscript"/>
    </w:rPr>
  </w:style>
  <w:style w:type="character" w:styleId="Hyperlink">
    <w:name w:val="Hyperlink"/>
    <w:basedOn w:val="DefaultParagraphFont"/>
    <w:unhideWhenUsed/>
    <w:rsid w:val="00502E1D"/>
    <w:rPr>
      <w:color w:val="auto"/>
      <w:u w:val="single"/>
    </w:rPr>
  </w:style>
  <w:style w:type="paragraph" w:styleId="ListParagraph">
    <w:name w:val="List Paragraph"/>
    <w:basedOn w:val="Normal"/>
    <w:uiPriority w:val="34"/>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00B2A9" w:themeColor="accent1"/>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00B2A9" w:themeColor="accent1"/>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CDDC29"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CDDC29"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CDDC29"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00B2A9" w:themeColor="accent1"/>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CDDC29"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CDDC29"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00B2A9" w:themeColor="accent1"/>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00B2A9" w:themeColor="accent1"/>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CDDC29"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8FAE8"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8FAE8"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00B2A9" w:themeColor="accent1"/>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CDDC29" w:themeColor="text2"/>
        <w:left w:val="single" w:sz="4" w:space="0" w:color="CDDC29" w:themeColor="text2"/>
        <w:bottom w:val="single" w:sz="4" w:space="0" w:color="CDDC29" w:themeColor="text2"/>
        <w:right w:val="single" w:sz="4" w:space="0" w:color="CDDC29"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CDDC29"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CDDC29"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2A007A"/>
    <w:pPr>
      <w:spacing w:line="240" w:lineRule="auto"/>
    </w:pPr>
    <w:rPr>
      <w:sz w:val="24"/>
    </w:rPr>
    <w:tblPr>
      <w:tblCellMar>
        <w:top w:w="227" w:type="dxa"/>
        <w:left w:w="0" w:type="dxa"/>
        <w:bottom w:w="227" w:type="dxa"/>
        <w:right w:w="0" w:type="dxa"/>
      </w:tblCellMar>
    </w:tblPr>
    <w:tcPr>
      <w:shd w:val="clear" w:color="auto" w:fill="CDDC29"/>
    </w:tcPr>
  </w:style>
  <w:style w:type="paragraph" w:customStyle="1" w:styleId="BodyText100ThemeColour">
    <w:name w:val="Body Text 100% Theme Colour"/>
    <w:basedOn w:val="BodyText"/>
    <w:qFormat/>
    <w:rsid w:val="00096B2D"/>
    <w:rPr>
      <w:color w:val="00B2A9" w:themeColor="accent1"/>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3"/>
      </w:numPr>
      <w:spacing w:before="120" w:after="120"/>
    </w:pPr>
  </w:style>
  <w:style w:type="paragraph" w:customStyle="1" w:styleId="ListAlpha2">
    <w:name w:val="List Alpha 2"/>
    <w:basedOn w:val="Normal"/>
    <w:qFormat/>
    <w:rsid w:val="00893106"/>
    <w:pPr>
      <w:numPr>
        <w:ilvl w:val="1"/>
        <w:numId w:val="13"/>
      </w:numPr>
      <w:spacing w:before="120" w:after="120"/>
    </w:pPr>
  </w:style>
  <w:style w:type="paragraph" w:customStyle="1" w:styleId="ListAlpha3">
    <w:name w:val="List Alpha 3"/>
    <w:basedOn w:val="Normal"/>
    <w:qFormat/>
    <w:rsid w:val="00893106"/>
    <w:pPr>
      <w:numPr>
        <w:ilvl w:val="2"/>
        <w:numId w:val="13"/>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33"/>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29"/>
      </w:numPr>
    </w:pPr>
  </w:style>
  <w:style w:type="paragraph" w:customStyle="1" w:styleId="SmallHeading">
    <w:name w:val="Small Heading"/>
    <w:basedOn w:val="xDisclaimerHeading"/>
    <w:next w:val="SmallBodyTex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rsid w:val="007362BC"/>
    <w:rPr>
      <w:vanish/>
      <w:color w:val="FF0000"/>
      <w:sz w:val="16"/>
      <w:u w:val="dotted"/>
    </w:rPr>
  </w:style>
  <w:style w:type="character" w:customStyle="1" w:styleId="Heading1Char">
    <w:name w:val="Heading 1 Char"/>
    <w:basedOn w:val="DefaultParagraphFont"/>
    <w:link w:val="Heading1"/>
    <w:rsid w:val="00A209C4"/>
    <w:rPr>
      <w:b/>
      <w:bCs/>
      <w:color w:val="00B2A9" w:themeColor="accent1"/>
      <w:kern w:val="32"/>
      <w:sz w:val="40"/>
      <w:szCs w:val="32"/>
    </w:rPr>
  </w:style>
  <w:style w:type="character" w:customStyle="1" w:styleId="Heading2Char">
    <w:name w:val="Heading 2 Char"/>
    <w:basedOn w:val="DefaultParagraphFont"/>
    <w:link w:val="Heading2"/>
    <w:rsid w:val="001306D2"/>
    <w:rPr>
      <w:b/>
      <w:bCs/>
      <w:iCs/>
      <w:color w:val="00B2A9" w:themeColor="accent1"/>
      <w:kern w:val="20"/>
      <w:sz w:val="22"/>
      <w:szCs w:val="28"/>
    </w:rPr>
  </w:style>
  <w:style w:type="character" w:customStyle="1" w:styleId="Heading3Char">
    <w:name w:val="Heading 3 Char"/>
    <w:basedOn w:val="DefaultParagraphFont"/>
    <w:link w:val="Heading3"/>
    <w:rsid w:val="001306D2"/>
    <w:rPr>
      <w:b/>
      <w:color w:val="494847"/>
    </w:rPr>
  </w:style>
  <w:style w:type="paragraph" w:customStyle="1" w:styleId="Body">
    <w:name w:val="_Body"/>
    <w:qFormat/>
    <w:rsid w:val="00162519"/>
    <w:pPr>
      <w:spacing w:after="113"/>
    </w:pPr>
    <w:rPr>
      <w:rFonts w:ascii="Calibri" w:hAnsi="Calibri"/>
      <w:color w:val="auto"/>
      <w:sz w:val="22"/>
      <w:szCs w:val="24"/>
      <w:lang w:eastAsia="en-US"/>
    </w:rPr>
  </w:style>
  <w:style w:type="paragraph" w:customStyle="1" w:styleId="Caption0">
    <w:name w:val="_Caption"/>
    <w:qFormat/>
    <w:rsid w:val="00162519"/>
    <w:pPr>
      <w:spacing w:before="120" w:after="120" w:line="170" w:lineRule="atLeast"/>
    </w:pPr>
    <w:rPr>
      <w:rFonts w:ascii="Calibri" w:hAnsi="Calibri"/>
      <w:b/>
      <w:color w:val="404040"/>
      <w:szCs w:val="14"/>
      <w:lang w:eastAsia="en-US"/>
    </w:rPr>
  </w:style>
  <w:style w:type="paragraph" w:customStyle="1" w:styleId="HC">
    <w:name w:val="_HC"/>
    <w:next w:val="Body"/>
    <w:uiPriority w:val="2"/>
    <w:qFormat/>
    <w:rsid w:val="00162519"/>
    <w:pPr>
      <w:spacing w:before="140" w:after="57" w:line="220" w:lineRule="atLeast"/>
    </w:pPr>
    <w:rPr>
      <w:rFonts w:ascii="Calibri" w:hAnsi="Calibri"/>
      <w:b/>
      <w:color w:val="auto"/>
      <w:sz w:val="24"/>
      <w:szCs w:val="24"/>
      <w:lang w:eastAsia="en-US"/>
    </w:rPr>
  </w:style>
  <w:style w:type="paragraph" w:customStyle="1" w:styleId="TblBdy">
    <w:name w:val="_TblBdy"/>
    <w:uiPriority w:val="1"/>
    <w:qFormat/>
    <w:rsid w:val="00162519"/>
    <w:pPr>
      <w:spacing w:before="80" w:after="60" w:line="240" w:lineRule="auto"/>
    </w:pPr>
    <w:rPr>
      <w:rFonts w:ascii="Calibri" w:hAnsi="Calibri"/>
      <w:color w:val="auto"/>
      <w:sz w:val="22"/>
      <w:szCs w:val="24"/>
      <w:lang w:eastAsia="en-US"/>
    </w:rPr>
  </w:style>
  <w:style w:type="paragraph" w:customStyle="1" w:styleId="TblHd">
    <w:name w:val="_TblHd"/>
    <w:qFormat/>
    <w:rsid w:val="00162519"/>
    <w:pPr>
      <w:spacing w:before="60" w:after="60" w:line="230" w:lineRule="atLeast"/>
    </w:pPr>
    <w:rPr>
      <w:rFonts w:ascii="Calibri" w:hAnsi="Calibri"/>
      <w:b/>
      <w:color w:val="auto"/>
      <w:sz w:val="22"/>
      <w:szCs w:val="24"/>
      <w:lang w:eastAsia="en-US"/>
    </w:rPr>
  </w:style>
  <w:style w:type="character" w:styleId="SubtleEmphasis">
    <w:name w:val="Subtle Emphasis"/>
    <w:basedOn w:val="DefaultParagraphFont"/>
    <w:uiPriority w:val="19"/>
    <w:qFormat/>
    <w:rsid w:val="00162519"/>
    <w:rPr>
      <w:i/>
      <w:iCs/>
      <w:color w:val="9C9A98" w:themeColor="text1" w:themeTint="7F"/>
    </w:rPr>
  </w:style>
  <w:style w:type="character" w:styleId="UnresolvedMention">
    <w:name w:val="Unresolved Mention"/>
    <w:basedOn w:val="DefaultParagraphFont"/>
    <w:uiPriority w:val="99"/>
    <w:semiHidden/>
    <w:unhideWhenUsed/>
    <w:rsid w:val="00F370E0"/>
    <w:rPr>
      <w:color w:val="808080"/>
      <w:shd w:val="clear" w:color="auto" w:fill="E6E6E6"/>
    </w:rPr>
  </w:style>
  <w:style w:type="paragraph" w:styleId="Revision">
    <w:name w:val="Revision"/>
    <w:hidden/>
    <w:uiPriority w:val="99"/>
    <w:semiHidden/>
    <w:rsid w:val="005A5C8F"/>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nativevegetation.support@delwp.vic.gov.au"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mailto:nativevegetation.offsetregister@delwp.vic.gov.au" TargetMode="External"/><Relationship Id="rId20" Type="http://schemas.openxmlformats.org/officeDocument/2006/relationships/hyperlink" Target="http://www.delwp.vic.gov.a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nativevegetation.offsetregister@delwp.vic.gov.au"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relayservice.com.a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nativevegetation.offsetregister@delwp.vic.gov.au" TargetMode="Externa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g0a\AppData\Roaming\Microsoft\Templates\DELWP%20Fact%20sheet%202pp%20template.dotm" TargetMode="External"/></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CDDC29"/>
      </a:dk2>
      <a:lt2>
        <a:srgbClr val="F8FAE8"/>
      </a:lt2>
      <a:accent1>
        <a:srgbClr val="00B2A9"/>
      </a:accent1>
      <a:accent2>
        <a:srgbClr val="CDDC29"/>
      </a:accent2>
      <a:accent3>
        <a:srgbClr val="201547"/>
      </a:accent3>
      <a:accent4>
        <a:srgbClr val="99E0DD"/>
      </a:accent4>
      <a:accent5>
        <a:srgbClr val="E9EEAE"/>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4812F-EC16-4BA3-839B-846AB5FED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DELWP Fact sheet 2pp template.dotm</Template>
  <TotalTime>2</TotalTime>
  <Pages>3</Pages>
  <Words>1014</Words>
  <Characters>5784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Kathleen J Simpson (DELWP)</dc:creator>
  <cp:keywords/>
  <dc:description/>
  <cp:lastModifiedBy>Heather Anderson (DELWP)</cp:lastModifiedBy>
  <cp:revision>2</cp:revision>
  <cp:lastPrinted>2018-03-25T04:22:00Z</cp:lastPrinted>
  <dcterms:created xsi:type="dcterms:W3CDTF">2018-07-15T23:30:00Z</dcterms:created>
  <dcterms:modified xsi:type="dcterms:W3CDTF">2018-07-15T23:30:00Z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ies>
</file>