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AF34495" w14:textId="77777777" w:rsidR="005A2A5D" w:rsidRDefault="0039720E" w:rsidP="002C296E">
      <w:pPr>
        <w:pStyle w:val="BodyText"/>
      </w:pPr>
      <w:r>
        <w:rPr>
          <w:noProof/>
          <w:lang w:eastAsia="en-AU"/>
        </w:rPr>
        <mc:AlternateContent>
          <mc:Choice Requires="wps">
            <w:drawing>
              <wp:anchor distT="0" distB="0" distL="114300" distR="114300" simplePos="0" relativeHeight="251650048" behindDoc="0" locked="1" layoutInCell="1" allowOverlap="1" wp14:anchorId="31C07132" wp14:editId="3661F127">
                <wp:simplePos x="0" y="0"/>
                <wp:positionH relativeFrom="page">
                  <wp:posOffset>2451735</wp:posOffset>
                </wp:positionH>
                <wp:positionV relativeFrom="page">
                  <wp:posOffset>1620520</wp:posOffset>
                </wp:positionV>
                <wp:extent cx="7880400" cy="3168000"/>
                <wp:effectExtent l="0" t="0" r="0" b="0"/>
                <wp:wrapNone/>
                <wp:docPr id="37" name="LandscapeOverlay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accent3">
                            <a:alpha val="30196"/>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2FC1CA" id="LandscapeOverlayRight" o:spid="_x0000_s1026" style="position:absolute;margin-left:193.05pt;margin-top:127.6pt;width:620.5pt;height:249.45pt;z-index:25165004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" path="m,4989l2359,,12410,r,4989l,4989xe" fillcolor="#0072ce [3206]" stroked="f">
                <v:fill opacity="19789f"/>
                <v:path arrowok="t" o:connecttype="custom" o:connectlocs="0,3168000;1497975,0;7880400,0;7880400,3168000;0,3168000" o:connectangles="0,0,0,0,0"/>
                <w10:wrap anchorx="page" anchory="page"/>
                <w10:anchorlock/>
              </v:shape>
            </w:pict>
          </mc:Fallback>
        </mc:AlternateContent>
      </w:r>
      <w:r w:rsidR="001D6D1D">
        <w:rPr>
          <w:noProof/>
          <w:lang w:eastAsia="en-AU"/>
        </w:rPr>
        <mc:AlternateContent>
          <mc:Choice Requires="wps">
            <w:drawing>
              <wp:anchor distT="0" distB="0" distL="114300" distR="114300" simplePos="0" relativeHeight="251659264" behindDoc="0" locked="1" layoutInCell="1" allowOverlap="1" wp14:anchorId="695165AC" wp14:editId="75BD6810">
                <wp:simplePos x="0" y="0"/>
                <wp:positionH relativeFrom="page">
                  <wp:posOffset>2451735</wp:posOffset>
                </wp:positionH>
                <wp:positionV relativeFrom="page">
                  <wp:posOffset>1620520</wp:posOffset>
                </wp:positionV>
                <wp:extent cx="7880400" cy="3168000"/>
                <wp:effectExtent l="0" t="0" r="0" b="0"/>
                <wp:wrapNone/>
                <wp:docPr id="35" name="LandscapePic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blipFill dpi="0" rotWithShape="1">
                          <a:blip r:embed="rId8">
                            <a:extLst>
                              <a:ext uri="{28A0092B-C50C-407E-A947-70E740481C1C}">
                                <a14:useLocalDpi xmlns:a14="http://schemas.microsoft.com/office/drawing/2010/main" val="0"/>
                              </a:ext>
                            </a:extLst>
                          </a:blip>
                          <a:srcRect/>
                          <a:stretch>
                            <a:fillRect t="-288" b="-288"/>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A8DDCF1" id="LandscapePicRight" o:spid="_x0000_s1026" style="position:absolute;margin-left:193.05pt;margin-top:127.6pt;width:620.5pt;height:249.45pt;z-index:2516592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" path="m,4989l2359,,12410,r,4989l,4989xe" stroked="f">
                <v:fill r:id="rId9" o:title="" recolor="t" rotate="t" type="frame"/>
                <v:path arrowok="t" o:connecttype="custom" o:connectlocs="0,3168000;1497975,0;7880400,0;7880400,3168000;0,3168000" o:connectangles="0,0,0,0,0"/>
                <w10:wrap anchorx="page" anchory="page"/>
                <w10:anchorlock/>
              </v:shape>
            </w:pict>
          </mc:Fallback>
        </mc:AlternateContent>
      </w:r>
      <w:r w:rsidR="002F6C8D">
        <w:rPr>
          <w:noProof/>
          <w:lang w:eastAsia="en-AU"/>
        </w:rPr>
        <mc:AlternateContent>
          <mc:Choice Requires="wps">
            <w:drawing>
              <wp:anchor distT="0" distB="0" distL="114300" distR="114300" simplePos="0" relativeHeight="251658240" behindDoc="0" locked="1" layoutInCell="1" allowOverlap="1" wp14:anchorId="587A21E4" wp14:editId="7E4E341E">
                <wp:simplePos x="0" y="0"/>
                <wp:positionH relativeFrom="page">
                  <wp:posOffset>363855</wp:posOffset>
                </wp:positionH>
                <wp:positionV relativeFrom="page">
                  <wp:posOffset>1620520</wp:posOffset>
                </wp:positionV>
                <wp:extent cx="2080800" cy="3168000"/>
                <wp:effectExtent l="0" t="0" r="0" b="0"/>
                <wp:wrapNone/>
                <wp:docPr id="33" name="LandscapeOverlayLef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B3691B5" id="LandscapeOverlayLeft" o:spid="_x0000_s1026" style="position:absolute;margin-left:28.65pt;margin-top:127.6pt;width:163.85pt;height:249.45pt;z-index:25165824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" path="m924,l,,,4989r3278,l924,xe" fillcolor="#201547" stroked="f">
                <v:fill opacity="19789f"/>
                <v:path arrowok="t" o:connecttype="custom" o:connectlocs="586534,0;0,0;0,3168000;2080800,3168000;586534,0" o:connectangles="0,0,0,0,0"/>
                <w10:wrap anchorx="page" anchory="page"/>
                <w10:anchorlock/>
              </v:shape>
            </w:pict>
          </mc:Fallback>
        </mc:AlternateContent>
      </w:r>
      <w:r w:rsidR="001246C4" w:rsidRPr="00812815">
        <w:rPr>
          <w:noProof/>
          <w:color w:val="CDDC29" w:themeColor="text2"/>
          <w:lang w:eastAsia="en-AU"/>
        </w:rPr>
        <mc:AlternateContent>
          <mc:Choice Requires="wps">
            <w:drawing>
              <wp:anchor distT="0" distB="0" distL="114300" distR="114300" simplePos="0" relativeHeight="251664384" behindDoc="0" locked="1" layoutInCell="1" allowOverlap="1" wp14:anchorId="3883BE3D" wp14:editId="193266B3">
                <wp:simplePos x="0" y="0"/>
                <wp:positionH relativeFrom="page">
                  <wp:posOffset>3542030</wp:posOffset>
                </wp:positionH>
                <wp:positionV relativeFrom="page">
                  <wp:posOffset>2353945</wp:posOffset>
                </wp:positionV>
                <wp:extent cx="3657600" cy="4755600"/>
                <wp:effectExtent l="0" t="0" r="0" b="0"/>
                <wp:wrapNone/>
                <wp:docPr id="31" name="Multi2"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blipFill dpi="0" rotWithShape="1">
                          <a:blip r:embed="rId10">
                            <a:extLst>
                              <a:ext uri="{28A0092B-C50C-407E-A947-70E740481C1C}">
                                <a14:useLocalDpi xmlns:a14="http://schemas.microsoft.com/office/drawing/2010/main" val="0"/>
                              </a:ext>
                            </a:extLst>
                          </a:blip>
                          <a:srcRect/>
                          <a:stretch>
                            <a:fillRect/>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5CE6B6" id="Multi2" o:spid="_x0000_s1026" style="position:absolute;margin-left:278.9pt;margin-top:185.35pt;width:4in;height:374.45pt;z-index:25166438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" path="m3536,l,7483r5762,l5762,,3536,xe" stroked="f">
                <v:fill r:id="rId11" o:title="" recolor="t" rotate="t" type="frame"/>
                <v:path arrowok="t" o:connecttype="custom" o:connectlocs="2244581,0;0,4755600;3657600,4755600;3657600,0;2244581,0" o:connectangles="0,0,0,0,0"/>
                <w10:wrap anchorx="page" anchory="page"/>
                <w10:anchorlock/>
              </v:shape>
            </w:pict>
          </mc:Fallback>
        </mc:AlternateContent>
      </w:r>
      <w:r w:rsidR="001246C4">
        <w:rPr>
          <w:noProof/>
          <w:lang w:eastAsia="en-AU"/>
        </w:rPr>
        <mc:AlternateContent>
          <mc:Choice Requires="wps">
            <w:drawing>
              <wp:anchor distT="0" distB="0" distL="114300" distR="114300" simplePos="0" relativeHeight="251663360" behindDoc="0" locked="1" layoutInCell="1" allowOverlap="1" wp14:anchorId="1BD2F5E6" wp14:editId="3D9AA7FC">
                <wp:simplePos x="0" y="0"/>
                <wp:positionH relativeFrom="page">
                  <wp:posOffset>363220</wp:posOffset>
                </wp:positionH>
                <wp:positionV relativeFrom="page">
                  <wp:posOffset>2353945</wp:posOffset>
                </wp:positionV>
                <wp:extent cx="3182400" cy="4755600"/>
                <wp:effectExtent l="0" t="0" r="0" b="0"/>
                <wp:wrapNone/>
                <wp:docPr id="15" name="Multi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blipFill dpi="0" rotWithShape="1">
                          <a:blip r:embed="rId12">
                            <a:extLst>
                              <a:ext uri="{28A0092B-C50C-407E-A947-70E740481C1C}">
                                <a14:useLocalDpi xmlns:a14="http://schemas.microsoft.com/office/drawing/2010/main" val="0"/>
                              </a:ext>
                            </a:extLst>
                          </a:blip>
                          <a:srcRect/>
                          <a:stretch>
                            <a:fillRect/>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F419A6" id="Multi1" o:spid="_x0000_s1026" style="position:absolute;margin-left:28.6pt;margin-top:185.35pt;width:250.6pt;height:374.45pt;z-index:25166336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" path="m1747,l,,,8858r5941,l1747,xe" stroked="f">
                <v:fill r:id="rId13" o:title="" recolor="t" rotate="t" type="frame"/>
                <v:path arrowok="t" o:connecttype="custom" o:connectlocs="935811,0;0,0;0,4755600;3182400,4755600;935811,0" o:connectangles="0,0,0,0,0"/>
                <w10:wrap anchorx="page" anchory="page"/>
                <w10:anchorlock/>
              </v:shape>
            </w:pict>
          </mc:Fallback>
        </mc:AlternateContent>
      </w:r>
      <w:r w:rsidR="00AD391C">
        <w:rPr>
          <w:noProof/>
          <w:lang w:eastAsia="en-AU"/>
        </w:rPr>
        <mc:AlternateContent>
          <mc:Choice Requires="wps">
            <w:drawing>
              <wp:anchor distT="0" distB="0" distL="114300" distR="114300" simplePos="0" relativeHeight="251665408" behindDoc="0" locked="1" layoutInCell="1" allowOverlap="1" wp14:anchorId="5D698856" wp14:editId="712B48E8">
                <wp:simplePos x="0" y="0"/>
                <wp:positionH relativeFrom="page">
                  <wp:posOffset>363220</wp:posOffset>
                </wp:positionH>
                <wp:positionV relativeFrom="page">
                  <wp:posOffset>2353945</wp:posOffset>
                </wp:positionV>
                <wp:extent cx="3182400" cy="4755600"/>
                <wp:effectExtent l="0" t="0" r="0" b="6985"/>
                <wp:wrapNone/>
                <wp:docPr id="43" name="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3971435" id="OverlayLeft" o:spid="_x0000_s1026" style="position:absolute;margin-left:28.6pt;margin-top:185.35pt;width:250.6pt;height:374.4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" path="m1747,l,,,8858r5941,l1747,xe" fillcolor="#201547" stroked="f">
                <v:fill opacity="39321f"/>
                <v:path arrowok="t" o:connecttype="custom" o:connectlocs="935811,0;0,0;0,4755600;3182400,4755600;935811,0" o:connectangles="0,0,0,0,0"/>
                <w10:wrap anchorx="page" anchory="page"/>
                <w10:anchorlock/>
              </v:shape>
            </w:pict>
          </mc:Fallback>
        </mc:AlternateContent>
      </w:r>
      <w:r w:rsidR="00CA2A66" w:rsidRPr="00812815">
        <w:rPr>
          <w:noProof/>
          <w:color w:val="CDDC29" w:themeColor="text2"/>
          <w:lang w:eastAsia="en-AU"/>
        </w:rPr>
        <mc:AlternateContent>
          <mc:Choice Requires="wps">
            <w:drawing>
              <wp:anchor distT="0" distB="0" distL="114300" distR="114300" simplePos="0" relativeHeight="251666432" behindDoc="0" locked="1" layoutInCell="1" allowOverlap="1" wp14:anchorId="01398B98" wp14:editId="2498EEBC">
                <wp:simplePos x="0" y="0"/>
                <wp:positionH relativeFrom="page">
                  <wp:posOffset>3542030</wp:posOffset>
                </wp:positionH>
                <wp:positionV relativeFrom="page">
                  <wp:posOffset>2353945</wp:posOffset>
                </wp:positionV>
                <wp:extent cx="3657600" cy="4755600"/>
                <wp:effectExtent l="0" t="0" r="0" b="6985"/>
                <wp:wrapNone/>
                <wp:docPr id="16" name="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accent3">
                            <a:alpha val="29804"/>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5D017A" id="OverlayRight" o:spid="_x0000_s1026" style="position:absolute;margin-left:278.9pt;margin-top:185.35pt;width:4in;height:374.4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" path="m3536,l,7483r5762,l5762,,3536,xe" fillcolor="#0072ce [3206]" stroked="f">
                <v:fill opacity="19532f"/>
                <v:path arrowok="t" o:connecttype="custom" o:connectlocs="2244581,0;0,4755600;3657600,4755600;3657600,0;2244581,0" o:connectangles="0,0,0,0,0"/>
                <w10:wrap anchorx="page" anchory="page"/>
                <w10:anchorlock/>
              </v:shape>
            </w:pict>
          </mc:Fallback>
        </mc:AlternateContent>
      </w:r>
      <w:r w:rsidR="009D0AFD" w:rsidRPr="00D55628">
        <w:rPr>
          <w:noProof/>
          <w:lang w:eastAsia="en-AU"/>
        </w:rPr>
        <mc:AlternateContent>
          <mc:Choice Requires="wps">
            <w:drawing>
              <wp:anchor distT="0" distB="0" distL="114300" distR="114300" simplePos="0" relativeHeight="251657216" behindDoc="0" locked="1" layoutInCell="1" allowOverlap="1" wp14:anchorId="62C2EA06" wp14:editId="1A0B5EEB">
                <wp:simplePos x="0" y="0"/>
                <wp:positionH relativeFrom="page">
                  <wp:posOffset>3542030</wp:posOffset>
                </wp:positionH>
                <wp:positionV relativeFrom="page">
                  <wp:posOffset>7106285</wp:posOffset>
                </wp:positionV>
                <wp:extent cx="1890000" cy="1994400"/>
                <wp:effectExtent l="0" t="0" r="0" b="6350"/>
                <wp:wrapNone/>
                <wp:docPr id="12" name="TriangleBottom"/>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4"/>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536206" id="TriangleBottom" o:spid="_x0000_s1026" style="position:absolute;margin-left:278.9pt;margin-top:559.55pt;width:148.8pt;height:157.0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" path="m1745,3697l,,3496,,1745,3697xe" fillcolor="#fdda24 [3207]" stroked="f">
                <v:path arrowok="t" o:connecttype="custom" o:connectlocs="943378,1994400;0,0;1890000,0;943378,1994400" o:connectangles="0,0,0,0"/>
                <w10:wrap anchorx="page" anchory="page"/>
                <w10:anchorlock/>
              </v:shape>
            </w:pict>
          </mc:Fallback>
        </mc:AlternateContent>
      </w:r>
      <w:r w:rsidR="009D0AFD" w:rsidRPr="00D55628">
        <w:rPr>
          <w:noProof/>
          <w:lang w:eastAsia="en-AU"/>
        </w:rPr>
        <mc:AlternateContent>
          <mc:Choice Requires="wps">
            <w:drawing>
              <wp:anchor distT="0" distB="0" distL="114300" distR="114300" simplePos="0" relativeHeight="251655168" behindDoc="0" locked="1" layoutInCell="1" allowOverlap="1" wp14:anchorId="0486F6DE" wp14:editId="41450ED3">
                <wp:simplePos x="0" y="0"/>
                <wp:positionH relativeFrom="page">
                  <wp:posOffset>359410</wp:posOffset>
                </wp:positionH>
                <wp:positionV relativeFrom="page">
                  <wp:posOffset>359410</wp:posOffset>
                </wp:positionV>
                <wp:extent cx="1890000" cy="1994400"/>
                <wp:effectExtent l="0" t="0" r="0" b="6350"/>
                <wp:wrapNone/>
                <wp:docPr id="11" name="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CE6F99" id="TriangleTop" o:spid="_x0000_s1026" style="position:absolute;margin-left:28.3pt;margin-top:28.3pt;width:148.8pt;height:157.0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" path="m1745,3697l,,3496,,1745,3697xe" fillcolor="#cddc29 [3202]" stroked="f">
                <v:path arrowok="t" o:connecttype="custom" o:connectlocs="943378,1994400;0,0;1890000,0;943378,1994400" o:connectangles="0,0,0,0"/>
                <w10:wrap anchorx="page" anchory="page"/>
                <w10:anchorlock/>
              </v:shape>
            </w:pict>
          </mc:Fallback>
        </mc:AlternateContent>
      </w:r>
      <w:r w:rsidR="00330302" w:rsidRPr="00D55628">
        <w:rPr>
          <w:noProof/>
          <w:lang w:eastAsia="en-AU"/>
        </w:rPr>
        <mc:AlternateContent>
          <mc:Choice Requires="wps">
            <w:drawing>
              <wp:anchor distT="0" distB="0" distL="114300" distR="114300" simplePos="0" relativeHeight="251654144" behindDoc="0" locked="1" layoutInCell="1" allowOverlap="1" wp14:anchorId="0701F422" wp14:editId="11568A00">
                <wp:simplePos x="0" y="0"/>
                <wp:positionH relativeFrom="page">
                  <wp:posOffset>0</wp:posOffset>
                </wp:positionH>
                <wp:positionV relativeFrom="page">
                  <wp:align>bottom</wp:align>
                </wp:positionV>
                <wp:extent cx="3848400" cy="720000"/>
                <wp:effectExtent l="0" t="0" r="0" b="0"/>
                <wp:wrapNone/>
                <wp:docPr id="8"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9153DD" w14:textId="77777777" w:rsidR="006B7342" w:rsidRPr="009F69FA" w:rsidRDefault="006B7342" w:rsidP="00606CDD">
                            <w:pPr>
                              <w:pStyle w:val="xWebCoverPage"/>
                            </w:pPr>
                            <w:r w:rsidRPr="009F69FA">
                              <w:t>de</w:t>
                            </w:r>
                            <w:r>
                              <w:t>lw</w:t>
                            </w:r>
                            <w:r w:rsidRPr="009F69FA">
                              <w:t>p.vic.gov.au</w:t>
                            </w:r>
                          </w:p>
                        </w:txbxContent>
                      </wps:txbx>
                      <wps:bodyPr rot="0" spcFirstLastPara="0" vertOverflow="overflow" horzOverflow="overflow" vert="horz" wrap="square" lIns="72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01F422" id="_x0000_t202" coordsize="21600,21600" o:spt="202" path="m,l,21600r21600,l21600,xe">
                <v:stroke joinstyle="miter"/>
                <v:path gradientshapeok="t" o:connecttype="rect"/>
              </v:shapetype>
              <v:shape id="WebAddress" o:spid="_x0000_s1026" type="#_x0000_t202" style="position:absolute;margin-left:0;margin-top:0;width:303pt;height:56.7pt;z-index:251654144;visibility:hidden;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" filled="f" stroked="f" strokeweight=".5pt">
                <v:textbox inset="20mm">
                  <w:txbxContent>
                    <w:p w14:paraId="4A9153DD" w14:textId="77777777" w:rsidR="006B7342" w:rsidRPr="009F69FA" w:rsidRDefault="006B7342" w:rsidP="00606CDD">
                      <w:pPr>
                        <w:pStyle w:val="xWebCoverPage"/>
                      </w:pPr>
                      <w:r w:rsidRPr="009F69FA">
                        <w:t>de</w:t>
                      </w:r>
                      <w:r>
                        <w:t>lw</w:t>
                      </w:r>
                      <w:r w:rsidRPr="009F69FA">
                        <w:t>p.vic.gov.au</w:t>
                      </w:r>
                    </w:p>
                  </w:txbxContent>
                </v:textbox>
                <w10:wrap anchorx="page" anchory="page"/>
                <w10:anchorlock/>
              </v:shape>
            </w:pict>
          </mc:Fallback>
        </mc:AlternateContent>
      </w:r>
      <w:r w:rsidR="003D5476" w:rsidRPr="00D55628">
        <w:rPr>
          <w:noProof/>
          <w:lang w:eastAsia="en-AU"/>
        </w:rPr>
        <mc:AlternateContent>
          <mc:Choice Requires="wps">
            <w:drawing>
              <wp:anchor distT="0" distB="0" distL="114300" distR="114300" simplePos="0" relativeHeight="251649024" behindDoc="1" locked="1" layoutInCell="1" allowOverlap="1" wp14:anchorId="1038C34C" wp14:editId="3FF8D135">
                <wp:simplePos x="0" y="0"/>
                <wp:positionH relativeFrom="page">
                  <wp:align>left</wp:align>
                </wp:positionH>
                <wp:positionV relativeFrom="page">
                  <wp:posOffset>8567420</wp:posOffset>
                </wp:positionV>
                <wp:extent cx="5554800" cy="370800"/>
                <wp:effectExtent l="0" t="0" r="8255" b="10795"/>
                <wp:wrapNone/>
                <wp:docPr id="1" name="CoverStatus" title="Watermark Document Status"/>
                <wp:cNvGraphicFramePr/>
                <a:graphic xmlns:a="http://schemas.openxmlformats.org/drawingml/2006/main">
                  <a:graphicData uri="http://schemas.microsoft.com/office/word/2010/wordprocessingShape">
                    <wps:wsp>
                      <wps:cNvSpPr txBox="1"/>
                      <wps:spPr>
                        <a:xfrm>
                          <a:off x="0" y="0"/>
                          <a:ext cx="5554800" cy="370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F973014" w14:textId="7D2C4CAD" w:rsidR="006B7342" w:rsidRPr="00271B90" w:rsidRDefault="006B7342" w:rsidP="00A653F3">
                            <w:pPr>
                              <w:pStyle w:val="xCoverStatus"/>
                            </w:pPr>
                            <w:r>
                              <w:fldChar w:fldCharType="begin"/>
                            </w:r>
                            <w:r>
                              <w:instrText xml:space="preserve"> DOCPROPERTY  xStatus  \* MERGEFORMAT </w:instrText>
                            </w:r>
                            <w:r>
                              <w:fldChar w:fldCharType="end"/>
                            </w:r>
                          </w:p>
                        </w:txbxContent>
                      </wps:txbx>
                      <wps:bodyPr rot="0" spcFirstLastPara="0" vertOverflow="overflow" horzOverflow="overflow" vert="horz" wrap="square" lIns="720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38C34C" id="CoverStatus" o:spid="_x0000_s1027" type="#_x0000_t202" alt="Title: Watermark Document Status" style="position:absolute;margin-left:0;margin-top:674.6pt;width:437.4pt;height:29.2pt;z-index:-251667456;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" filled="f" stroked="f" strokeweight=".5pt">
                <v:textbox inset="20mm,0,1mm,0">
                  <w:txbxContent>
                    <w:p w14:paraId="0F973014" w14:textId="7D2C4CAD" w:rsidR="006B7342" w:rsidRPr="00271B90" w:rsidRDefault="006B7342" w:rsidP="00A653F3">
                      <w:pPr>
                        <w:pStyle w:val="xCoverStatus"/>
                      </w:pPr>
                      <w:r>
                        <w:fldChar w:fldCharType="begin"/>
                      </w:r>
                      <w:r>
                        <w:instrText xml:space="preserve"> DOCPROPERTY  xStatus  \* MERGEFORMAT </w:instrText>
                      </w:r>
                      <w:r>
                        <w:fldChar w:fldCharType="end"/>
                      </w:r>
                    </w:p>
                  </w:txbxContent>
                </v:textbox>
                <w10:wrap anchorx="page" anchory="page"/>
                <w10:anchorlock/>
              </v:shape>
            </w:pict>
          </mc:Fallback>
        </mc:AlternateContent>
      </w:r>
      <w:r w:rsidR="003A2D2C" w:rsidRPr="00D55628">
        <w:rPr>
          <w:noProof/>
          <w:lang w:eastAsia="en-AU"/>
        </w:rPr>
        <mc:AlternateContent>
          <mc:Choice Requires="wps">
            <w:drawing>
              <wp:anchor distT="0" distB="0" distL="114300" distR="114300" simplePos="1" relativeHeight="251652096" behindDoc="1" locked="1" layoutInCell="1" allowOverlap="1" wp14:anchorId="293E0298" wp14:editId="477EA25D">
                <wp:simplePos x="359410" y="9100185"/>
                <wp:positionH relativeFrom="page">
                  <wp:posOffset>359410</wp:posOffset>
                </wp:positionH>
                <wp:positionV relativeFrom="page">
                  <wp:posOffset>9100185</wp:posOffset>
                </wp:positionV>
                <wp:extent cx="6840001" cy="432000"/>
                <wp:effectExtent l="0" t="0" r="0" b="0"/>
                <wp:wrapNone/>
                <wp:docPr id="19" name="CoverProjectBar" hidden="1" title="Decorative Cover Shape"/>
                <wp:cNvGraphicFramePr/>
                <a:graphic xmlns:a="http://schemas.openxmlformats.org/drawingml/2006/main">
                  <a:graphicData uri="http://schemas.microsoft.com/office/word/2010/wordprocessingShape">
                    <wps:wsp>
                      <wps:cNvSpPr txBox="1"/>
                      <wps:spPr>
                        <a:xfrm>
                          <a:off x="0" y="0"/>
                          <a:ext cx="6840001" cy="432000"/>
                        </a:xfrm>
                        <a:prstGeom prst="rect">
                          <a:avLst/>
                        </a:prstGeom>
                        <a:solidFill>
                          <a:schemeClr val="accent3"/>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0F79E7C" w14:textId="77777777" w:rsidR="006B7342" w:rsidRPr="00455A7E" w:rsidRDefault="006B7342" w:rsidP="00455A7E">
                            <w:pPr>
                              <w:pStyle w:val="TitleBarText"/>
                            </w:pPr>
                            <w:r w:rsidRPr="00455A7E">
                              <w:fldChar w:fldCharType="begin"/>
                            </w:r>
                            <w:r w:rsidRPr="00455A7E">
                              <w:instrText xml:space="preserve"> Macrobutton NoMacro Insert Division/Sub heading/Date/etc. Delete this text box if not needed.</w:instrText>
                            </w:r>
                            <w:r w:rsidRPr="00455A7E">
                              <w:fldChar w:fldCharType="end"/>
                            </w:r>
                          </w:p>
                        </w:txbxContent>
                      </wps:txbx>
                      <wps:bodyPr rot="0" spcFirstLastPara="0" vertOverflow="overflow" horzOverflow="overflow" vert="horz" wrap="square" lIns="360000" tIns="0" rIns="360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E0298" id="CoverProjectBar" o:spid="_x0000_s1028" type="#_x0000_t202" alt="Title: Decorative Cover Shape" style="position:absolute;margin-left:28.3pt;margin-top:716.55pt;width:538.6pt;height:34pt;z-index:-25166438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" fillcolor="#0072ce [3206]" stroked="f" strokeweight=".5pt">
                <v:textbox inset="10mm,0,10mm,0">
                  <w:txbxContent>
                    <w:p w14:paraId="70F79E7C" w14:textId="77777777" w:rsidR="006B7342" w:rsidRPr="00455A7E" w:rsidRDefault="006B7342" w:rsidP="00455A7E">
                      <w:pPr>
                        <w:pStyle w:val="TitleBarText"/>
                      </w:pPr>
                      <w:r w:rsidRPr="00455A7E">
                        <w:fldChar w:fldCharType="begin"/>
                      </w:r>
                      <w:r w:rsidRPr="00455A7E">
                        <w:instrText xml:space="preserve"> Macrobutton NoMacro Insert Division/Sub heading/Date/etc. Delete this text box if not needed.</w:instrText>
                      </w:r>
                      <w:r w:rsidRPr="00455A7E">
                        <w:fldChar w:fldCharType="end"/>
                      </w:r>
                    </w:p>
                  </w:txbxContent>
                </v:textbox>
                <w10:wrap anchorx="page" anchory="page"/>
                <w10:anchorlock/>
              </v:shape>
            </w:pict>
          </mc:Fallback>
        </mc:AlternateContent>
      </w:r>
      <w:r w:rsidR="007A2C14" w:rsidRPr="00D55628">
        <w:rPr>
          <w:noProof/>
          <w:lang w:eastAsia="en-AU"/>
        </w:rPr>
        <mc:AlternateContent>
          <mc:Choice Requires="wps">
            <w:drawing>
              <wp:anchor distT="0" distB="0" distL="114300" distR="114300" simplePos="0" relativeHeight="251660288" behindDoc="1" locked="1" layoutInCell="1" allowOverlap="1" wp14:anchorId="66FC2C89" wp14:editId="6027A7E5">
                <wp:simplePos x="0" y="0"/>
                <wp:positionH relativeFrom="page">
                  <wp:posOffset>360045</wp:posOffset>
                </wp:positionH>
                <wp:positionV relativeFrom="page">
                  <wp:posOffset>1620520</wp:posOffset>
                </wp:positionV>
                <wp:extent cx="9972000" cy="3168000"/>
                <wp:effectExtent l="0" t="0" r="0" b="0"/>
                <wp:wrapNone/>
                <wp:docPr id="34" name="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14">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967C16" id="LandscapePicSingle" o:spid="_x0000_s1026" alt="Title: Cover Image - Description: Cover Image" style="position:absolute;margin-left:28.35pt;margin-top:127.6pt;width:785.2pt;height:249.45pt;z-index:-25165619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" stroked="f" strokeweight="2pt">
                <v:fill r:id="rId15" o:title="Cover Image" recolor="t" rotate="t" type="frame"/>
                <w10:wrap anchorx="page" anchory="page"/>
                <w10:anchorlock/>
              </v:rect>
            </w:pict>
          </mc:Fallback>
        </mc:AlternateContent>
      </w:r>
      <w:r w:rsidR="00A56B1E" w:rsidRPr="00D55628">
        <w:rPr>
          <w:noProof/>
          <w:lang w:eastAsia="en-AU"/>
        </w:rPr>
        <mc:AlternateContent>
          <mc:Choice Requires="wps">
            <w:drawing>
              <wp:anchor distT="0" distB="0" distL="114300" distR="114300" simplePos="0" relativeHeight="251662336" behindDoc="0" locked="1" layoutInCell="1" allowOverlap="1" wp14:anchorId="48DFA76D" wp14:editId="323ECE69">
                <wp:simplePos x="0" y="0"/>
                <wp:positionH relativeFrom="page">
                  <wp:posOffset>360045</wp:posOffset>
                </wp:positionH>
                <wp:positionV relativeFrom="page">
                  <wp:posOffset>2353945</wp:posOffset>
                </wp:positionV>
                <wp:extent cx="6840001" cy="4752000"/>
                <wp:effectExtent l="0" t="0" r="0" b="0"/>
                <wp:wrapNone/>
                <wp:docPr id="3" name="PicSingle" descr="Cover Image" title="Cover Image"/>
                <wp:cNvGraphicFramePr/>
                <a:graphic xmlns:a="http://schemas.openxmlformats.org/drawingml/2006/main">
                  <a:graphicData uri="http://schemas.microsoft.com/office/word/2010/wordprocessingShape">
                    <wps:wsp>
                      <wps:cNvSpPr/>
                      <wps:spPr>
                        <a:xfrm>
                          <a:off x="0" y="0"/>
                          <a:ext cx="6840001" cy="4752000"/>
                        </a:xfrm>
                        <a:prstGeom prst="rect">
                          <a:avLst/>
                        </a:prstGeom>
                        <a:blipFill dpi="0" rotWithShape="1">
                          <a:blip r:embed="rId16"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B496D2" id="PicSingle" o:spid="_x0000_s1026" alt="Title: Cover Image - Description: Cover Image" style="position:absolute;margin-left:28.35pt;margin-top:185.35pt;width:538.6pt;height:374.1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" stroked="f" strokeweight="2pt">
                <v:fill r:id="rId17" o:title="Cover Image" recolor="t" rotate="t" type="frame"/>
                <w10:wrap anchorx="page" anchory="page"/>
                <w10:anchorlock/>
              </v:rect>
            </w:pict>
          </mc:Fallback>
        </mc:AlternateContent>
      </w:r>
      <w:r w:rsidR="005A2A5D" w:rsidRPr="00D55628">
        <w:rPr>
          <w:noProof/>
          <w:lang w:eastAsia="en-AU"/>
        </w:rPr>
        <mc:AlternateContent>
          <mc:Choice Requires="wps">
            <w:drawing>
              <wp:anchor distT="0" distB="0" distL="114300" distR="114300" simplePos="0" relativeHeight="251651072" behindDoc="1" locked="1" layoutInCell="1" allowOverlap="1" wp14:anchorId="3B262EE0" wp14:editId="53A6ABEB">
                <wp:simplePos x="0" y="0"/>
                <wp:positionH relativeFrom="page">
                  <wp:posOffset>360045</wp:posOffset>
                </wp:positionH>
                <wp:positionV relativeFrom="page">
                  <wp:posOffset>360045</wp:posOffset>
                </wp:positionV>
                <wp:extent cx="6840001" cy="8744400"/>
                <wp:effectExtent l="0" t="0" r="0" b="0"/>
                <wp:wrapNone/>
                <wp:docPr id="4" name="CoverRectangle"/>
                <wp:cNvGraphicFramePr/>
                <a:graphic xmlns:a="http://schemas.openxmlformats.org/drawingml/2006/main">
                  <a:graphicData uri="http://schemas.microsoft.com/office/word/2010/wordprocessingShape">
                    <wps:wsp>
                      <wps:cNvSpPr/>
                      <wps:spPr>
                        <a:xfrm>
                          <a:off x="0" y="0"/>
                          <a:ext cx="6840001" cy="8744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2A7597" id="CoverRectangle" o:spid="_x0000_s1026" style="position:absolute;margin-left:28.35pt;margin-top:28.35pt;width:538.6pt;height:688.5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" fillcolor="#00b2a9 [3204]" stroked="f" strokeweight="2pt">
                <w10:wrap anchorx="page" anchory="page"/>
                <w10:anchorlock/>
              </v:rect>
            </w:pict>
          </mc:Fallback>
        </mc:AlternateContent>
      </w:r>
    </w:p>
    <w:p w14:paraId="119AE618" w14:textId="77777777" w:rsidR="00D73B6C" w:rsidRDefault="00D73B6C"/>
    <w:tbl>
      <w:tblPr>
        <w:tblStyle w:val="TableAsPlaceholder"/>
        <w:tblpPr w:leftFromText="181" w:rightFromText="181" w:vertAnchor="page" w:horzAnchor="margin" w:tblpXSpec="right" w:tblpY="681"/>
        <w:tblOverlap w:val="never"/>
        <w:tblW w:w="7370" w:type="dxa"/>
        <w:tblLayout w:type="fixed"/>
        <w:tblLook w:val="0600" w:firstRow="0" w:lastRow="0" w:firstColumn="0" w:lastColumn="0" w:noHBand="1" w:noVBand="1"/>
      </w:tblPr>
      <w:tblGrid>
        <w:gridCol w:w="7370"/>
      </w:tblGrid>
      <w:tr w:rsidR="00D73B6C" w14:paraId="3EDE379C" w14:textId="77777777" w:rsidTr="00FA1442">
        <w:trPr>
          <w:trHeight w:hRule="exact" w:val="2948"/>
        </w:trPr>
        <w:tc>
          <w:tcPr>
            <w:tcW w:w="7370" w:type="dxa"/>
            <w:vAlign w:val="center"/>
          </w:tcPr>
          <w:sdt>
            <w:sdtPr>
              <w:rPr>
                <w:b w:val="0"/>
                <w:iCs/>
                <w:spacing w:val="0"/>
                <w:sz w:val="32"/>
                <w:szCs w:val="24"/>
              </w:rPr>
              <w:alias w:val="CoverTitle"/>
              <w:tag w:val="CoverTitle"/>
              <w:id w:val="360867710"/>
              <w:lock w:val="sdtContentLocked"/>
              <w:placeholder>
                <w:docPart w:val="4BA9CC8EAC5F4D268870332890357DFC"/>
              </w:placeholder>
            </w:sdtPr>
            <w:sdtEndPr/>
            <w:sdtContent>
              <w:p w14:paraId="449E86BD" w14:textId="77777777" w:rsidR="00B70C5E" w:rsidRDefault="00B70C5E" w:rsidP="00B70C5E">
                <w:pPr>
                  <w:pStyle w:val="Title"/>
                </w:pPr>
                <w:r>
                  <w:t>Turning waste into energy</w:t>
                </w:r>
              </w:p>
              <w:p w14:paraId="7B7D7596" w14:textId="77777777" w:rsidR="00B70C5E" w:rsidRDefault="00B70C5E" w:rsidP="00B70C5E">
                <w:pPr>
                  <w:pStyle w:val="Subtitle"/>
                </w:pPr>
                <w:r>
                  <w:t>Join the discussion</w:t>
                </w:r>
              </w:p>
              <w:p w14:paraId="20177488" w14:textId="10A3EB10" w:rsidR="00512DFB" w:rsidRPr="00CB1FB7" w:rsidRDefault="00844146" w:rsidP="00CD4964">
                <w:pPr>
                  <w:pStyle w:val="Subtitle"/>
                </w:pPr>
              </w:p>
            </w:sdtContent>
          </w:sdt>
        </w:tc>
      </w:tr>
    </w:tbl>
    <w:p w14:paraId="6E0829F8" w14:textId="77777777" w:rsidR="00D73B6C" w:rsidRDefault="00D73B6C"/>
    <w:p w14:paraId="4A3F082D" w14:textId="77777777" w:rsidR="00D73B6C" w:rsidRPr="00D55628" w:rsidRDefault="008F0B33">
      <w:r w:rsidRPr="00D55628">
        <w:rPr>
          <w:noProof/>
        </w:rPr>
        <mc:AlternateContent>
          <mc:Choice Requires="wps">
            <w:drawing>
              <wp:anchor distT="0" distB="0" distL="114300" distR="114300" simplePos="0" relativeHeight="251653120" behindDoc="0" locked="0" layoutInCell="1" allowOverlap="1" wp14:anchorId="4EDE6E05" wp14:editId="3C1E4A96">
                <wp:simplePos x="0" y="0"/>
                <wp:positionH relativeFrom="page">
                  <wp:align>left</wp:align>
                </wp:positionH>
                <wp:positionV relativeFrom="page">
                  <wp:align>bottom</wp:align>
                </wp:positionV>
                <wp:extent cx="4716000" cy="1130400"/>
                <wp:effectExtent l="0" t="0" r="0" b="0"/>
                <wp:wrapNone/>
                <wp:docPr id="17" name="CoverCoBranded" hidden="1" title="CoBranding Logos"/>
                <wp:cNvGraphicFramePr/>
                <a:graphic xmlns:a="http://schemas.openxmlformats.org/drawingml/2006/main">
                  <a:graphicData uri="http://schemas.microsoft.com/office/word/2010/wordprocessingShape">
                    <wps:wsp>
                      <wps:cNvSpPr txBox="1"/>
                      <wps:spPr>
                        <a:xfrm>
                          <a:off x="0" y="0"/>
                          <a:ext cx="4716000" cy="11304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6B7342" w:rsidRPr="00AB780B" w14:paraId="7B829C4D" w14:textId="77777777" w:rsidTr="00AA4BE4">
                              <w:trPr>
                                <w:trHeight w:hRule="exact" w:val="964"/>
                                <w:tblCellSpacing w:w="71" w:type="dxa"/>
                              </w:trPr>
                              <w:tc>
                                <w:tcPr>
                                  <w:tcW w:w="1204" w:type="dxa"/>
                                  <w:vAlign w:val="bottom"/>
                                </w:tcPr>
                                <w:p w14:paraId="08C7631F" w14:textId="77777777" w:rsidR="006B7342" w:rsidRPr="00D55628" w:rsidRDefault="006B7342" w:rsidP="00D55628">
                                  <w:r w:rsidRPr="00D55628">
                                    <w:rPr>
                                      <w:noProof/>
                                    </w:rPr>
                                    <w:drawing>
                                      <wp:inline distT="0" distB="0" distL="0" distR="0" wp14:anchorId="5BDF5F67" wp14:editId="235BE4B0">
                                        <wp:extent cx="762000" cy="513685"/>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8">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14:paraId="64325F65" w14:textId="77777777" w:rsidR="006B7342" w:rsidRPr="00D55628" w:rsidRDefault="006B7342" w:rsidP="00D55628">
                                  <w:r w:rsidRPr="00D55628">
                                    <w:rPr>
                                      <w:noProof/>
                                    </w:rPr>
                                    <w:drawing>
                                      <wp:inline distT="0" distB="0" distL="0" distR="0" wp14:anchorId="1760E77E" wp14:editId="7B9D7F0C">
                                        <wp:extent cx="2011680" cy="54254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9">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14:paraId="5CB3246A" w14:textId="77777777" w:rsidR="006B7342" w:rsidRDefault="006B7342"/>
                        </w:txbxContent>
                      </wps:txbx>
                      <wps:bodyPr rot="0" spcFirstLastPara="0" vertOverflow="overflow" horzOverflow="overflow" vert="horz" wrap="square" lIns="36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DE6E05" id="CoverCoBranded" o:spid="_x0000_s1029" type="#_x0000_t202" alt="Title: CoBranding Logos" style="position:absolute;margin-left:0;margin-top:0;width:371.35pt;height:89pt;z-index:251653120;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" fillcolor="white [3212]" stroked="f" strokeweight=".5pt">
                <v:textbox inset="10mm,0,,3mm">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6B7342" w:rsidRPr="00AB780B" w14:paraId="7B829C4D" w14:textId="77777777" w:rsidTr="00AA4BE4">
                        <w:trPr>
                          <w:trHeight w:hRule="exact" w:val="964"/>
                          <w:tblCellSpacing w:w="71" w:type="dxa"/>
                        </w:trPr>
                        <w:tc>
                          <w:tcPr>
                            <w:tcW w:w="1204" w:type="dxa"/>
                            <w:vAlign w:val="bottom"/>
                          </w:tcPr>
                          <w:p w14:paraId="08C7631F" w14:textId="77777777" w:rsidR="006B7342" w:rsidRPr="00D55628" w:rsidRDefault="006B7342" w:rsidP="00D55628">
                            <w:r w:rsidRPr="00D55628">
                              <w:rPr>
                                <w:noProof/>
                              </w:rPr>
                              <w:drawing>
                                <wp:inline distT="0" distB="0" distL="0" distR="0" wp14:anchorId="5BDF5F67" wp14:editId="235BE4B0">
                                  <wp:extent cx="762000" cy="513685"/>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8">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14:paraId="64325F65" w14:textId="77777777" w:rsidR="006B7342" w:rsidRPr="00D55628" w:rsidRDefault="006B7342" w:rsidP="00D55628">
                            <w:r w:rsidRPr="00D55628">
                              <w:rPr>
                                <w:noProof/>
                              </w:rPr>
                              <w:drawing>
                                <wp:inline distT="0" distB="0" distL="0" distR="0" wp14:anchorId="1760E77E" wp14:editId="7B9D7F0C">
                                  <wp:extent cx="2011680" cy="54254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9">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14:paraId="5CB3246A" w14:textId="77777777" w:rsidR="006B7342" w:rsidRDefault="006B7342"/>
                  </w:txbxContent>
                </v:textbox>
                <w10:wrap anchorx="page" anchory="page"/>
              </v:shape>
            </w:pict>
          </mc:Fallback>
        </mc:AlternateContent>
      </w:r>
    </w:p>
    <w:p w14:paraId="6F299491" w14:textId="77777777" w:rsidR="00D73B6C" w:rsidRPr="00D55628" w:rsidRDefault="00D73B6C">
      <w:pPr>
        <w:sectPr w:rsidR="00D73B6C" w:rsidRPr="00D55628" w:rsidSect="005E59CF">
          <w:headerReference w:type="default" r:id="rId20"/>
          <w:footerReference w:type="even" r:id="rId21"/>
          <w:footerReference w:type="default" r:id="rId22"/>
          <w:footerReference w:type="first" r:id="rId23"/>
          <w:pgSz w:w="11907" w:h="16840" w:code="9"/>
          <w:pgMar w:top="2268" w:right="1134" w:bottom="1134" w:left="1134" w:header="284" w:footer="284" w:gutter="0"/>
          <w:cols w:space="708"/>
          <w:titlePg/>
          <w:docGrid w:linePitch="360"/>
        </w:sectPr>
      </w:pPr>
    </w:p>
    <w:p w14:paraId="29355FEF" w14:textId="5928F146" w:rsidR="003C4209" w:rsidRPr="006D0741" w:rsidRDefault="006D0741" w:rsidP="006D0741">
      <w:pPr>
        <w:rPr>
          <w:sz w:val="12"/>
          <w:szCs w:val="12"/>
        </w:rPr>
      </w:pPr>
      <w:r w:rsidRPr="006D0741">
        <w:rPr>
          <w:sz w:val="12"/>
          <w:szCs w:val="12"/>
        </w:rPr>
        <w:lastRenderedPageBreak/>
        <w:t xml:space="preserve"> </w:t>
      </w:r>
    </w:p>
    <w:p w14:paraId="7FAE24F8" w14:textId="77777777" w:rsidR="00BF162E" w:rsidRDefault="00BF162E" w:rsidP="00446920">
      <w:pPr>
        <w:pStyle w:val="SmallBodyText"/>
      </w:pPr>
    </w:p>
    <w:tbl>
      <w:tblPr>
        <w:tblStyle w:val="TableAsPlaceholder"/>
        <w:tblpPr w:leftFromText="181" w:rightFromText="181" w:horzAnchor="margin" w:tblpYSpec="bottom"/>
        <w:tblOverlap w:val="never"/>
        <w:tblW w:w="5000" w:type="pct"/>
        <w:tblCellMar>
          <w:right w:w="57" w:type="dxa"/>
        </w:tblCellMar>
        <w:tblLook w:val="0600" w:firstRow="0" w:lastRow="0" w:firstColumn="0" w:lastColumn="0" w:noHBand="1" w:noVBand="1"/>
        <w:tblCaption w:val="Creative Commons Logo"/>
        <w:tblDescription w:val="Creative Commons Logo"/>
      </w:tblPr>
      <w:tblGrid>
        <w:gridCol w:w="9696"/>
      </w:tblGrid>
      <w:tr w:rsidR="00C30D8E" w14:paraId="30038D16" w14:textId="77777777" w:rsidTr="005E59CF">
        <w:tc>
          <w:tcPr>
            <w:tcW w:w="5000" w:type="pct"/>
            <w:vAlign w:val="bottom"/>
          </w:tcPr>
          <w:p w14:paraId="56CD336E" w14:textId="02D57BF9" w:rsidR="009E7150" w:rsidRPr="00D55628" w:rsidRDefault="009E7150" w:rsidP="009E7150">
            <w:pPr>
              <w:pStyle w:val="xDisclaimertext3"/>
            </w:pPr>
            <w:r>
              <w:t xml:space="preserve">© The State of Victoria Department of Environment, Land, Water and Planning </w:t>
            </w:r>
            <w:r w:rsidR="00FA1442">
              <w:t>2017</w:t>
            </w:r>
          </w:p>
          <w:p w14:paraId="193AEE30" w14:textId="2EC9E227" w:rsidR="009E7150" w:rsidRPr="00D55628" w:rsidRDefault="009E7150" w:rsidP="009E7150">
            <w:pPr>
              <w:pStyle w:val="xDisclaimertext3"/>
            </w:pPr>
            <w:bookmarkStart w:id="0" w:name="_CreativeCommonsMarker"/>
            <w:bookmarkEnd w:id="0"/>
            <w:r w:rsidRPr="00D55628">
              <w:rPr>
                <w:noProof/>
              </w:rPr>
              <w:drawing>
                <wp:anchor distT="0" distB="0" distL="114300" distR="114300" simplePos="0" relativeHeight="251656192" behindDoc="0" locked="1" layoutInCell="1" allowOverlap="1" wp14:anchorId="27F2055D" wp14:editId="71202BC3">
                  <wp:simplePos x="0" y="0"/>
                  <wp:positionH relativeFrom="column">
                    <wp:posOffset>0</wp:posOffset>
                  </wp:positionH>
                  <wp:positionV relativeFrom="paragraph">
                    <wp:posOffset>0</wp:posOffset>
                  </wp:positionV>
                  <wp:extent cx="658800" cy="237600"/>
                  <wp:effectExtent l="0" t="0" r="8255" b="0"/>
                  <wp:wrapSquare wrapText="bothSides"/>
                  <wp:docPr id="18" name="CCLogo"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24">
                            <a:extLst>
                              <a:ext uri="{28A0092B-C50C-407E-A947-70E740481C1C}">
                                <a14:useLocalDpi xmlns:a14="http://schemas.microsoft.com/office/drawing/2010/main" val="0"/>
                              </a:ext>
                            </a:extLst>
                          </a:blip>
                          <a:stretch>
                            <a:fillRect/>
                          </a:stretch>
                        </pic:blipFill>
                        <pic:spPr>
                          <a:xfrm>
                            <a:off x="0" y="0"/>
                            <a:ext cx="658800" cy="237600"/>
                          </a:xfrm>
                          <a:prstGeom prst="rect">
                            <a:avLst/>
                          </a:prstGeom>
                        </pic:spPr>
                      </pic:pic>
                    </a:graphicData>
                  </a:graphic>
                  <wp14:sizeRelH relativeFrom="page">
                    <wp14:pctWidth>0</wp14:pctWidth>
                  </wp14:sizeRelH>
                  <wp14:sizeRelV relativeFrom="page">
                    <wp14:pctHeight>0</wp14:pctHeight>
                  </wp14:sizeRelV>
                </wp:anchor>
              </w:drawing>
            </w:r>
            <w:r>
              <w:t xml:space="preserve">This work is licensed under a Creative Commons Attribution 4.0 International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(DELWP) logo. To view a copy of this licence, visit </w:t>
            </w:r>
            <w:hyperlink r:id="rId25" w:history="1">
              <w:r w:rsidRPr="00D55628">
                <w:t>http://creativecommons.org/licenses/by/4.0/</w:t>
              </w:r>
            </w:hyperlink>
            <w:r w:rsidRPr="00D55628">
              <w:t xml:space="preserve"> </w:t>
            </w:r>
          </w:p>
          <w:p w14:paraId="04D05825" w14:textId="77777777" w:rsidR="009E7150" w:rsidRPr="00D55628" w:rsidRDefault="009E7150" w:rsidP="009E7150">
            <w:pPr>
              <w:pStyle w:val="xDisclaimerHeading"/>
            </w:pPr>
            <w:r>
              <w:t>Disclaimer</w:t>
            </w:r>
          </w:p>
          <w:p w14:paraId="47D23977" w14:textId="77777777" w:rsidR="009E7150" w:rsidRPr="00D55628" w:rsidRDefault="009E7150" w:rsidP="009E7150">
            <w:pPr>
              <w:pStyle w:val="xDisclaimerText"/>
            </w:pPr>
            <w:r>
              <w:t>This publication may be of assistance to you but the State of Victoria</w:t>
            </w:r>
            <w:r w:rsidRPr="00D55628">
              <w:t xml:space="preserve">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p w14:paraId="66F362A5" w14:textId="77777777" w:rsidR="009E7150" w:rsidRPr="00D55628" w:rsidRDefault="009E7150" w:rsidP="009E7150">
            <w:pPr>
              <w:pStyle w:val="xAccessibilityHeading"/>
            </w:pPr>
            <w:r w:rsidRPr="0084503F">
              <w:t>Accessibility</w:t>
            </w:r>
          </w:p>
          <w:p w14:paraId="221C3AAC" w14:textId="71A15502" w:rsidR="004D2591" w:rsidRPr="00D55628" w:rsidRDefault="009E7150" w:rsidP="00DD46DD">
            <w:pPr>
              <w:pStyle w:val="xAccessibilityText"/>
            </w:pPr>
            <w:r>
              <w:t>If you would like to receive this publication in an alternative format, please teleph</w:t>
            </w:r>
            <w:r w:rsidRPr="00D55628">
              <w:t>one the DELWP Customer Service Centre on 136186, email </w:t>
            </w:r>
            <w:hyperlink r:id="rId26" w:history="1">
              <w:r w:rsidRPr="00D55628">
                <w:t>customer.service@delwp.vic.gov.au</w:t>
              </w:r>
            </w:hyperlink>
            <w:r w:rsidRPr="00D55628">
              <w:t xml:space="preserve">, or via the National Relay Service on 133 677 </w:t>
            </w:r>
            <w:hyperlink r:id="rId27" w:history="1">
              <w:r w:rsidRPr="00D55628">
                <w:t>www.relayservice.com.au</w:t>
              </w:r>
            </w:hyperlink>
            <w:r w:rsidRPr="00D55628">
              <w:t xml:space="preserve">. This document is also available on the internet at </w:t>
            </w:r>
            <w:hyperlink r:id="rId28" w:history="1">
              <w:r w:rsidRPr="00D55628">
                <w:t>www.delwp.vic.gov.au</w:t>
              </w:r>
            </w:hyperlink>
            <w:r w:rsidRPr="00D55628">
              <w:t>.</w:t>
            </w:r>
          </w:p>
        </w:tc>
      </w:tr>
    </w:tbl>
    <w:p w14:paraId="13484C1A" w14:textId="77777777" w:rsidR="00AB780B" w:rsidRDefault="00AB780B"/>
    <w:p w14:paraId="579C4362" w14:textId="77777777" w:rsidR="004561E6" w:rsidRDefault="004561E6">
      <w:pPr>
        <w:sectPr w:rsidR="004561E6" w:rsidSect="001B4CE7">
          <w:headerReference w:type="even" r:id="rId29"/>
          <w:footerReference w:type="even" r:id="rId30"/>
          <w:headerReference w:type="first" r:id="rId31"/>
          <w:footerReference w:type="first" r:id="rId32"/>
          <w:pgSz w:w="11907" w:h="16840" w:code="9"/>
          <w:pgMar w:top="2268" w:right="1134" w:bottom="1134" w:left="1134" w:header="284" w:footer="284" w:gutter="0"/>
          <w:cols w:space="708"/>
          <w:titlePg/>
          <w:docGrid w:linePitch="360"/>
        </w:sectPr>
      </w:pPr>
    </w:p>
    <w:sdt>
      <w:sdtPr>
        <w:rPr>
          <w:b w:val="0"/>
          <w:color w:val="363534" w:themeColor="text1"/>
          <w:sz w:val="20"/>
          <w:szCs w:val="20"/>
        </w:rPr>
        <w:id w:val="1158039584"/>
        <w:docPartObj>
          <w:docPartGallery w:val="Table of Contents"/>
          <w:docPartUnique/>
        </w:docPartObj>
      </w:sdtPr>
      <w:sdtEndPr>
        <w:rPr>
          <w:bCs/>
          <w:noProof/>
        </w:rPr>
      </w:sdtEndPr>
      <w:sdtContent>
        <w:p w14:paraId="20D1DA73" w14:textId="77777777" w:rsidR="004D0AD1" w:rsidRDefault="004D0AD1">
          <w:pPr>
            <w:pStyle w:val="TOCHeading"/>
            <w:framePr w:wrap="around"/>
          </w:pPr>
          <w:r>
            <w:t>Contents</w:t>
          </w:r>
          <w:bookmarkStart w:id="1" w:name="_TOCMarker"/>
          <w:bookmarkEnd w:id="1"/>
        </w:p>
        <w:p w14:paraId="5AE49A18" w14:textId="106D6373" w:rsidR="00B70C5E" w:rsidRDefault="004D0AD1">
          <w:pPr>
            <w:pStyle w:val="TOC1"/>
            <w:rPr>
              <w:rFonts w:eastAsiaTheme="minorEastAsia" w:cstheme="minorBidi"/>
              <w:b w:val="0"/>
              <w:color w:val="auto"/>
              <w:sz w:val="22"/>
              <w:szCs w:val="22"/>
            </w:rPr>
          </w:pPr>
          <w:r>
            <w:fldChar w:fldCharType="begin"/>
          </w:r>
          <w:r>
            <w:instrText xml:space="preserve"> TOC \o "1-3" \h \z \u </w:instrText>
          </w:r>
          <w:r>
            <w:fldChar w:fldCharType="separate"/>
          </w:r>
          <w:hyperlink w:anchor="_Toc496711678" w:history="1">
            <w:r w:rsidR="00B70C5E" w:rsidRPr="00D74378">
              <w:rPr>
                <w:rStyle w:val="Hyperlink"/>
              </w:rPr>
              <w:t>1. Introduction</w:t>
            </w:r>
            <w:r w:rsidR="00B70C5E">
              <w:rPr>
                <w:webHidden/>
              </w:rPr>
              <w:tab/>
            </w:r>
            <w:r w:rsidR="00B70C5E">
              <w:rPr>
                <w:webHidden/>
              </w:rPr>
              <w:fldChar w:fldCharType="begin"/>
            </w:r>
            <w:r w:rsidR="00B70C5E">
              <w:rPr>
                <w:webHidden/>
              </w:rPr>
              <w:instrText xml:space="preserve"> PAGEREF _Toc496711678 \h </w:instrText>
            </w:r>
            <w:r w:rsidR="00B70C5E">
              <w:rPr>
                <w:webHidden/>
              </w:rPr>
            </w:r>
            <w:r w:rsidR="00B70C5E">
              <w:rPr>
                <w:webHidden/>
              </w:rPr>
              <w:fldChar w:fldCharType="separate"/>
            </w:r>
            <w:r w:rsidR="00844146">
              <w:rPr>
                <w:webHidden/>
              </w:rPr>
              <w:t>3</w:t>
            </w:r>
            <w:r w:rsidR="00B70C5E">
              <w:rPr>
                <w:webHidden/>
              </w:rPr>
              <w:fldChar w:fldCharType="end"/>
            </w:r>
          </w:hyperlink>
        </w:p>
        <w:p w14:paraId="0EF866BC" w14:textId="0401BE90" w:rsidR="00B70C5E" w:rsidRDefault="00844146">
          <w:pPr>
            <w:pStyle w:val="TOC2"/>
            <w:rPr>
              <w:rFonts w:eastAsiaTheme="minorEastAsia" w:cstheme="minorBidi"/>
              <w:b w:val="0"/>
              <w:color w:val="auto"/>
              <w:sz w:val="22"/>
              <w:szCs w:val="22"/>
            </w:rPr>
          </w:pPr>
          <w:hyperlink w:anchor="_Toc496711679" w:history="1">
            <w:r w:rsidR="00B70C5E" w:rsidRPr="00D74378">
              <w:rPr>
                <w:rStyle w:val="Hyperlink"/>
              </w:rPr>
              <w:t>Purpose of this paper</w:t>
            </w:r>
            <w:r w:rsidR="00B70C5E">
              <w:rPr>
                <w:webHidden/>
              </w:rPr>
              <w:tab/>
            </w:r>
            <w:r w:rsidR="00B70C5E">
              <w:rPr>
                <w:webHidden/>
              </w:rPr>
              <w:fldChar w:fldCharType="begin"/>
            </w:r>
            <w:r w:rsidR="00B70C5E">
              <w:rPr>
                <w:webHidden/>
              </w:rPr>
              <w:instrText xml:space="preserve"> PAGEREF _Toc496711679 \h </w:instrText>
            </w:r>
            <w:r w:rsidR="00B70C5E">
              <w:rPr>
                <w:webHidden/>
              </w:rPr>
            </w:r>
            <w:r w:rsidR="00B70C5E">
              <w:rPr>
                <w:webHidden/>
              </w:rPr>
              <w:fldChar w:fldCharType="separate"/>
            </w:r>
            <w:r>
              <w:rPr>
                <w:webHidden/>
              </w:rPr>
              <w:t>3</w:t>
            </w:r>
            <w:r w:rsidR="00B70C5E">
              <w:rPr>
                <w:webHidden/>
              </w:rPr>
              <w:fldChar w:fldCharType="end"/>
            </w:r>
          </w:hyperlink>
        </w:p>
        <w:p w14:paraId="6A89EFDE" w14:textId="3DB8F0F6" w:rsidR="00B70C5E" w:rsidRDefault="00844146">
          <w:pPr>
            <w:pStyle w:val="TOC2"/>
            <w:rPr>
              <w:rFonts w:eastAsiaTheme="minorEastAsia" w:cstheme="minorBidi"/>
              <w:b w:val="0"/>
              <w:color w:val="auto"/>
              <w:sz w:val="22"/>
              <w:szCs w:val="22"/>
            </w:rPr>
          </w:pPr>
          <w:hyperlink w:anchor="_Toc496711680" w:history="1">
            <w:r w:rsidR="00B70C5E" w:rsidRPr="00D74378">
              <w:rPr>
                <w:rStyle w:val="Hyperlink"/>
              </w:rPr>
              <w:t>Scope</w:t>
            </w:r>
            <w:r w:rsidR="00B70C5E">
              <w:rPr>
                <w:webHidden/>
              </w:rPr>
              <w:tab/>
            </w:r>
            <w:r w:rsidR="00B70C5E">
              <w:rPr>
                <w:webHidden/>
              </w:rPr>
              <w:fldChar w:fldCharType="begin"/>
            </w:r>
            <w:r w:rsidR="00B70C5E">
              <w:rPr>
                <w:webHidden/>
              </w:rPr>
              <w:instrText xml:space="preserve"> PAGEREF _Toc496711680 \h </w:instrText>
            </w:r>
            <w:r w:rsidR="00B70C5E">
              <w:rPr>
                <w:webHidden/>
              </w:rPr>
            </w:r>
            <w:r w:rsidR="00B70C5E">
              <w:rPr>
                <w:webHidden/>
              </w:rPr>
              <w:fldChar w:fldCharType="separate"/>
            </w:r>
            <w:r>
              <w:rPr>
                <w:webHidden/>
              </w:rPr>
              <w:t>3</w:t>
            </w:r>
            <w:r w:rsidR="00B70C5E">
              <w:rPr>
                <w:webHidden/>
              </w:rPr>
              <w:fldChar w:fldCharType="end"/>
            </w:r>
          </w:hyperlink>
        </w:p>
        <w:p w14:paraId="48C412FB" w14:textId="6B345F20" w:rsidR="00B70C5E" w:rsidRDefault="00844146">
          <w:pPr>
            <w:pStyle w:val="TOC2"/>
            <w:rPr>
              <w:rFonts w:eastAsiaTheme="minorEastAsia" w:cstheme="minorBidi"/>
              <w:b w:val="0"/>
              <w:color w:val="auto"/>
              <w:sz w:val="22"/>
              <w:szCs w:val="22"/>
            </w:rPr>
          </w:pPr>
          <w:hyperlink w:anchor="_Toc496711681" w:history="1">
            <w:r w:rsidR="00B70C5E" w:rsidRPr="00D74378">
              <w:rPr>
                <w:rStyle w:val="Hyperlink"/>
              </w:rPr>
              <w:t>Building on previous work</w:t>
            </w:r>
            <w:r w:rsidR="00B70C5E">
              <w:rPr>
                <w:webHidden/>
              </w:rPr>
              <w:tab/>
            </w:r>
            <w:r w:rsidR="00B70C5E">
              <w:rPr>
                <w:webHidden/>
              </w:rPr>
              <w:fldChar w:fldCharType="begin"/>
            </w:r>
            <w:r w:rsidR="00B70C5E">
              <w:rPr>
                <w:webHidden/>
              </w:rPr>
              <w:instrText xml:space="preserve"> PAGEREF _Toc496711681 \h </w:instrText>
            </w:r>
            <w:r w:rsidR="00B70C5E">
              <w:rPr>
                <w:webHidden/>
              </w:rPr>
            </w:r>
            <w:r w:rsidR="00B70C5E">
              <w:rPr>
                <w:webHidden/>
              </w:rPr>
              <w:fldChar w:fldCharType="separate"/>
            </w:r>
            <w:r>
              <w:rPr>
                <w:webHidden/>
              </w:rPr>
              <w:t>4</w:t>
            </w:r>
            <w:r w:rsidR="00B70C5E">
              <w:rPr>
                <w:webHidden/>
              </w:rPr>
              <w:fldChar w:fldCharType="end"/>
            </w:r>
          </w:hyperlink>
        </w:p>
        <w:p w14:paraId="25190046" w14:textId="47DF5C9D" w:rsidR="00B70C5E" w:rsidRDefault="00844146">
          <w:pPr>
            <w:pStyle w:val="TOC2"/>
            <w:rPr>
              <w:rFonts w:eastAsiaTheme="minorEastAsia" w:cstheme="minorBidi"/>
              <w:b w:val="0"/>
              <w:color w:val="auto"/>
              <w:sz w:val="22"/>
              <w:szCs w:val="22"/>
            </w:rPr>
          </w:pPr>
          <w:hyperlink w:anchor="_Toc496711682" w:history="1">
            <w:r w:rsidR="00B70C5E" w:rsidRPr="00D74378">
              <w:rPr>
                <w:rStyle w:val="Hyperlink"/>
              </w:rPr>
              <w:t>Your opportunity to participate</w:t>
            </w:r>
            <w:r w:rsidR="00B70C5E">
              <w:rPr>
                <w:webHidden/>
              </w:rPr>
              <w:tab/>
            </w:r>
            <w:r w:rsidR="00B70C5E">
              <w:rPr>
                <w:webHidden/>
              </w:rPr>
              <w:fldChar w:fldCharType="begin"/>
            </w:r>
            <w:r w:rsidR="00B70C5E">
              <w:rPr>
                <w:webHidden/>
              </w:rPr>
              <w:instrText xml:space="preserve"> PAGEREF _Toc496711682 \h </w:instrText>
            </w:r>
            <w:r w:rsidR="00B70C5E">
              <w:rPr>
                <w:webHidden/>
              </w:rPr>
            </w:r>
            <w:r w:rsidR="00B70C5E">
              <w:rPr>
                <w:webHidden/>
              </w:rPr>
              <w:fldChar w:fldCharType="separate"/>
            </w:r>
            <w:r>
              <w:rPr>
                <w:webHidden/>
              </w:rPr>
              <w:t>4</w:t>
            </w:r>
            <w:r w:rsidR="00B70C5E">
              <w:rPr>
                <w:webHidden/>
              </w:rPr>
              <w:fldChar w:fldCharType="end"/>
            </w:r>
          </w:hyperlink>
        </w:p>
        <w:p w14:paraId="4B2C5625" w14:textId="5674E49B" w:rsidR="00B70C5E" w:rsidRDefault="00844146">
          <w:pPr>
            <w:pStyle w:val="TOC2"/>
            <w:rPr>
              <w:rFonts w:eastAsiaTheme="minorEastAsia" w:cstheme="minorBidi"/>
              <w:b w:val="0"/>
              <w:color w:val="auto"/>
              <w:sz w:val="22"/>
              <w:szCs w:val="22"/>
            </w:rPr>
          </w:pPr>
          <w:hyperlink w:anchor="_Toc496711683" w:history="1">
            <w:r w:rsidR="00B70C5E" w:rsidRPr="00D74378">
              <w:rPr>
                <w:rStyle w:val="Hyperlink"/>
              </w:rPr>
              <w:t>How we will use your ideas</w:t>
            </w:r>
            <w:r w:rsidR="00B70C5E">
              <w:rPr>
                <w:webHidden/>
              </w:rPr>
              <w:tab/>
            </w:r>
            <w:r w:rsidR="00B70C5E">
              <w:rPr>
                <w:webHidden/>
              </w:rPr>
              <w:fldChar w:fldCharType="begin"/>
            </w:r>
            <w:r w:rsidR="00B70C5E">
              <w:rPr>
                <w:webHidden/>
              </w:rPr>
              <w:instrText xml:space="preserve"> PAGEREF _Toc496711683 \h </w:instrText>
            </w:r>
            <w:r w:rsidR="00B70C5E">
              <w:rPr>
                <w:webHidden/>
              </w:rPr>
            </w:r>
            <w:r w:rsidR="00B70C5E">
              <w:rPr>
                <w:webHidden/>
              </w:rPr>
              <w:fldChar w:fldCharType="separate"/>
            </w:r>
            <w:r>
              <w:rPr>
                <w:webHidden/>
              </w:rPr>
              <w:t>4</w:t>
            </w:r>
            <w:r w:rsidR="00B70C5E">
              <w:rPr>
                <w:webHidden/>
              </w:rPr>
              <w:fldChar w:fldCharType="end"/>
            </w:r>
          </w:hyperlink>
        </w:p>
        <w:p w14:paraId="7EF1A5AD" w14:textId="1FBEC342" w:rsidR="00B70C5E" w:rsidRDefault="00844146">
          <w:pPr>
            <w:pStyle w:val="TOC1"/>
            <w:rPr>
              <w:rFonts w:eastAsiaTheme="minorEastAsia" w:cstheme="minorBidi"/>
              <w:b w:val="0"/>
              <w:color w:val="auto"/>
              <w:sz w:val="22"/>
              <w:szCs w:val="22"/>
            </w:rPr>
          </w:pPr>
          <w:hyperlink w:anchor="_Toc496711684" w:history="1">
            <w:r w:rsidR="00B70C5E" w:rsidRPr="00D74378">
              <w:rPr>
                <w:rStyle w:val="Hyperlink"/>
              </w:rPr>
              <w:t>2. A preliminary position for public comment</w:t>
            </w:r>
            <w:r w:rsidR="00B70C5E">
              <w:rPr>
                <w:webHidden/>
              </w:rPr>
              <w:tab/>
            </w:r>
            <w:r w:rsidR="00B70C5E">
              <w:rPr>
                <w:webHidden/>
              </w:rPr>
              <w:fldChar w:fldCharType="begin"/>
            </w:r>
            <w:r w:rsidR="00B70C5E">
              <w:rPr>
                <w:webHidden/>
              </w:rPr>
              <w:instrText xml:space="preserve"> PAGEREF _Toc496711684 \h </w:instrText>
            </w:r>
            <w:r w:rsidR="00B70C5E">
              <w:rPr>
                <w:webHidden/>
              </w:rPr>
            </w:r>
            <w:r w:rsidR="00B70C5E">
              <w:rPr>
                <w:webHidden/>
              </w:rPr>
              <w:fldChar w:fldCharType="separate"/>
            </w:r>
            <w:r>
              <w:rPr>
                <w:webHidden/>
              </w:rPr>
              <w:t>5</w:t>
            </w:r>
            <w:r w:rsidR="00B70C5E">
              <w:rPr>
                <w:webHidden/>
              </w:rPr>
              <w:fldChar w:fldCharType="end"/>
            </w:r>
          </w:hyperlink>
        </w:p>
        <w:p w14:paraId="176DCEB1" w14:textId="0FD0E368" w:rsidR="00B70C5E" w:rsidRDefault="00844146">
          <w:pPr>
            <w:pStyle w:val="TOC1"/>
            <w:rPr>
              <w:rFonts w:eastAsiaTheme="minorEastAsia" w:cstheme="minorBidi"/>
              <w:b w:val="0"/>
              <w:color w:val="auto"/>
              <w:sz w:val="22"/>
              <w:szCs w:val="22"/>
            </w:rPr>
          </w:pPr>
          <w:hyperlink w:anchor="_Toc496711685" w:history="1">
            <w:r w:rsidR="00207FB8">
              <w:rPr>
                <w:rStyle w:val="Hyperlink"/>
              </w:rPr>
              <w:t xml:space="preserve">3. </w:t>
            </w:r>
            <w:r w:rsidR="00B70C5E" w:rsidRPr="00D74378">
              <w:rPr>
                <w:rStyle w:val="Hyperlink"/>
              </w:rPr>
              <w:t>Victoria’s waste and energy systems</w:t>
            </w:r>
            <w:r w:rsidR="00B70C5E">
              <w:rPr>
                <w:webHidden/>
              </w:rPr>
              <w:tab/>
            </w:r>
            <w:r w:rsidR="00B70C5E">
              <w:rPr>
                <w:webHidden/>
              </w:rPr>
              <w:fldChar w:fldCharType="begin"/>
            </w:r>
            <w:r w:rsidR="00B70C5E">
              <w:rPr>
                <w:webHidden/>
              </w:rPr>
              <w:instrText xml:space="preserve"> PAGEREF _Toc496711685 \h </w:instrText>
            </w:r>
            <w:r w:rsidR="00B70C5E">
              <w:rPr>
                <w:webHidden/>
              </w:rPr>
            </w:r>
            <w:r w:rsidR="00B70C5E">
              <w:rPr>
                <w:webHidden/>
              </w:rPr>
              <w:fldChar w:fldCharType="separate"/>
            </w:r>
            <w:r>
              <w:rPr>
                <w:webHidden/>
              </w:rPr>
              <w:t>6</w:t>
            </w:r>
            <w:r w:rsidR="00B70C5E">
              <w:rPr>
                <w:webHidden/>
              </w:rPr>
              <w:fldChar w:fldCharType="end"/>
            </w:r>
          </w:hyperlink>
        </w:p>
        <w:p w14:paraId="6A9F250E" w14:textId="274AEFF6" w:rsidR="00B70C5E" w:rsidRDefault="00844146">
          <w:pPr>
            <w:pStyle w:val="TOC2"/>
            <w:rPr>
              <w:rFonts w:eastAsiaTheme="minorEastAsia" w:cstheme="minorBidi"/>
              <w:b w:val="0"/>
              <w:color w:val="auto"/>
              <w:sz w:val="22"/>
              <w:szCs w:val="22"/>
            </w:rPr>
          </w:pPr>
          <w:hyperlink w:anchor="_Toc496711686" w:history="1">
            <w:r w:rsidR="00B70C5E" w:rsidRPr="00D74378">
              <w:rPr>
                <w:rStyle w:val="Hyperlink"/>
              </w:rPr>
              <w:t>Victoria is improving waste management and increasing resource recovery</w:t>
            </w:r>
            <w:r w:rsidR="00B70C5E">
              <w:rPr>
                <w:webHidden/>
              </w:rPr>
              <w:tab/>
            </w:r>
            <w:r w:rsidR="00B70C5E">
              <w:rPr>
                <w:webHidden/>
              </w:rPr>
              <w:fldChar w:fldCharType="begin"/>
            </w:r>
            <w:r w:rsidR="00B70C5E">
              <w:rPr>
                <w:webHidden/>
              </w:rPr>
              <w:instrText xml:space="preserve"> PAGEREF _Toc496711686 \h </w:instrText>
            </w:r>
            <w:r w:rsidR="00B70C5E">
              <w:rPr>
                <w:webHidden/>
              </w:rPr>
            </w:r>
            <w:r w:rsidR="00B70C5E">
              <w:rPr>
                <w:webHidden/>
              </w:rPr>
              <w:fldChar w:fldCharType="separate"/>
            </w:r>
            <w:r>
              <w:rPr>
                <w:webHidden/>
              </w:rPr>
              <w:t>6</w:t>
            </w:r>
            <w:r w:rsidR="00B70C5E">
              <w:rPr>
                <w:webHidden/>
              </w:rPr>
              <w:fldChar w:fldCharType="end"/>
            </w:r>
          </w:hyperlink>
        </w:p>
        <w:p w14:paraId="765D723C" w14:textId="565855CF" w:rsidR="00B70C5E" w:rsidRDefault="00844146">
          <w:pPr>
            <w:pStyle w:val="TOC3"/>
            <w:rPr>
              <w:b w:val="0"/>
              <w:color w:val="auto"/>
              <w:sz w:val="22"/>
              <w:szCs w:val="22"/>
            </w:rPr>
          </w:pPr>
          <w:hyperlink w:anchor="_Toc496711687" w:history="1">
            <w:r w:rsidR="00B70C5E" w:rsidRPr="00D74378">
              <w:rPr>
                <w:rStyle w:val="Hyperlink"/>
              </w:rPr>
              <w:t>The Waste Hierarchy</w:t>
            </w:r>
            <w:r w:rsidR="00B70C5E">
              <w:rPr>
                <w:webHidden/>
              </w:rPr>
              <w:tab/>
            </w:r>
            <w:r w:rsidR="00B70C5E">
              <w:rPr>
                <w:webHidden/>
              </w:rPr>
              <w:fldChar w:fldCharType="begin"/>
            </w:r>
            <w:r w:rsidR="00B70C5E">
              <w:rPr>
                <w:webHidden/>
              </w:rPr>
              <w:instrText xml:space="preserve"> PAGEREF _Toc496711687 \h </w:instrText>
            </w:r>
            <w:r w:rsidR="00B70C5E">
              <w:rPr>
                <w:webHidden/>
              </w:rPr>
            </w:r>
            <w:r w:rsidR="00B70C5E">
              <w:rPr>
                <w:webHidden/>
              </w:rPr>
              <w:fldChar w:fldCharType="separate"/>
            </w:r>
            <w:r>
              <w:rPr>
                <w:webHidden/>
              </w:rPr>
              <w:t>7</w:t>
            </w:r>
            <w:r w:rsidR="00B70C5E">
              <w:rPr>
                <w:webHidden/>
              </w:rPr>
              <w:fldChar w:fldCharType="end"/>
            </w:r>
          </w:hyperlink>
        </w:p>
        <w:p w14:paraId="79F45411" w14:textId="6D9DF573" w:rsidR="00B70C5E" w:rsidRDefault="00844146">
          <w:pPr>
            <w:pStyle w:val="TOC3"/>
            <w:rPr>
              <w:b w:val="0"/>
              <w:color w:val="auto"/>
              <w:sz w:val="22"/>
              <w:szCs w:val="22"/>
            </w:rPr>
          </w:pPr>
          <w:hyperlink w:anchor="_Toc496711688" w:history="1">
            <w:r w:rsidR="00B70C5E" w:rsidRPr="00D74378">
              <w:rPr>
                <w:rStyle w:val="Hyperlink"/>
              </w:rPr>
              <w:t>Current waste challenges</w:t>
            </w:r>
            <w:r w:rsidR="00B70C5E">
              <w:rPr>
                <w:webHidden/>
              </w:rPr>
              <w:tab/>
            </w:r>
            <w:r w:rsidR="00B70C5E">
              <w:rPr>
                <w:webHidden/>
              </w:rPr>
              <w:fldChar w:fldCharType="begin"/>
            </w:r>
            <w:r w:rsidR="00B70C5E">
              <w:rPr>
                <w:webHidden/>
              </w:rPr>
              <w:instrText xml:space="preserve"> PAGEREF _Toc496711688 \h </w:instrText>
            </w:r>
            <w:r w:rsidR="00B70C5E">
              <w:rPr>
                <w:webHidden/>
              </w:rPr>
            </w:r>
            <w:r w:rsidR="00B70C5E">
              <w:rPr>
                <w:webHidden/>
              </w:rPr>
              <w:fldChar w:fldCharType="separate"/>
            </w:r>
            <w:r>
              <w:rPr>
                <w:webHidden/>
              </w:rPr>
              <w:t>7</w:t>
            </w:r>
            <w:r w:rsidR="00B70C5E">
              <w:rPr>
                <w:webHidden/>
              </w:rPr>
              <w:fldChar w:fldCharType="end"/>
            </w:r>
          </w:hyperlink>
        </w:p>
        <w:p w14:paraId="2D49FC26" w14:textId="6C8B52DB" w:rsidR="00B70C5E" w:rsidRDefault="00844146">
          <w:pPr>
            <w:pStyle w:val="TOC2"/>
            <w:rPr>
              <w:rFonts w:eastAsiaTheme="minorEastAsia" w:cstheme="minorBidi"/>
              <w:b w:val="0"/>
              <w:color w:val="auto"/>
              <w:sz w:val="22"/>
              <w:szCs w:val="22"/>
            </w:rPr>
          </w:pPr>
          <w:hyperlink w:anchor="_Toc496711689" w:history="1">
            <w:r w:rsidR="00B70C5E" w:rsidRPr="00D74378">
              <w:rPr>
                <w:rStyle w:val="Hyperlink"/>
              </w:rPr>
              <w:t>Victoria is increasing its use of renewable energy</w:t>
            </w:r>
            <w:r w:rsidR="00B70C5E">
              <w:rPr>
                <w:webHidden/>
              </w:rPr>
              <w:tab/>
            </w:r>
            <w:r w:rsidR="00B70C5E">
              <w:rPr>
                <w:webHidden/>
              </w:rPr>
              <w:fldChar w:fldCharType="begin"/>
            </w:r>
            <w:r w:rsidR="00B70C5E">
              <w:rPr>
                <w:webHidden/>
              </w:rPr>
              <w:instrText xml:space="preserve"> PAGEREF _Toc496711689 \h </w:instrText>
            </w:r>
            <w:r w:rsidR="00B70C5E">
              <w:rPr>
                <w:webHidden/>
              </w:rPr>
            </w:r>
            <w:r w:rsidR="00B70C5E">
              <w:rPr>
                <w:webHidden/>
              </w:rPr>
              <w:fldChar w:fldCharType="separate"/>
            </w:r>
            <w:r>
              <w:rPr>
                <w:webHidden/>
              </w:rPr>
              <w:t>8</w:t>
            </w:r>
            <w:r w:rsidR="00B70C5E">
              <w:rPr>
                <w:webHidden/>
              </w:rPr>
              <w:fldChar w:fldCharType="end"/>
            </w:r>
          </w:hyperlink>
        </w:p>
        <w:p w14:paraId="0A5B0DE8" w14:textId="085E1536" w:rsidR="00B70C5E" w:rsidRDefault="00844146">
          <w:pPr>
            <w:pStyle w:val="TOC1"/>
            <w:rPr>
              <w:rFonts w:eastAsiaTheme="minorEastAsia" w:cstheme="minorBidi"/>
              <w:b w:val="0"/>
              <w:color w:val="auto"/>
              <w:sz w:val="22"/>
              <w:szCs w:val="22"/>
            </w:rPr>
          </w:pPr>
          <w:hyperlink w:anchor="_Toc496711690" w:history="1">
            <w:r w:rsidR="00B70C5E" w:rsidRPr="00D74378">
              <w:rPr>
                <w:rStyle w:val="Hyperlink"/>
              </w:rPr>
              <w:t>4. About waste to energy</w:t>
            </w:r>
            <w:r w:rsidR="00B70C5E">
              <w:rPr>
                <w:webHidden/>
              </w:rPr>
              <w:tab/>
            </w:r>
            <w:r w:rsidR="00B70C5E">
              <w:rPr>
                <w:webHidden/>
              </w:rPr>
              <w:fldChar w:fldCharType="begin"/>
            </w:r>
            <w:r w:rsidR="00B70C5E">
              <w:rPr>
                <w:webHidden/>
              </w:rPr>
              <w:instrText xml:space="preserve"> PAGEREF _Toc496711690 \h </w:instrText>
            </w:r>
            <w:r w:rsidR="00B70C5E">
              <w:rPr>
                <w:webHidden/>
              </w:rPr>
            </w:r>
            <w:r w:rsidR="00B70C5E">
              <w:rPr>
                <w:webHidden/>
              </w:rPr>
              <w:fldChar w:fldCharType="separate"/>
            </w:r>
            <w:r>
              <w:rPr>
                <w:webHidden/>
              </w:rPr>
              <w:t>10</w:t>
            </w:r>
            <w:r w:rsidR="00B70C5E">
              <w:rPr>
                <w:webHidden/>
              </w:rPr>
              <w:fldChar w:fldCharType="end"/>
            </w:r>
          </w:hyperlink>
        </w:p>
        <w:p w14:paraId="6231376D" w14:textId="3B75B700" w:rsidR="00B70C5E" w:rsidRDefault="00844146">
          <w:pPr>
            <w:pStyle w:val="TOC2"/>
            <w:rPr>
              <w:rFonts w:eastAsiaTheme="minorEastAsia" w:cstheme="minorBidi"/>
              <w:b w:val="0"/>
              <w:color w:val="auto"/>
              <w:sz w:val="22"/>
              <w:szCs w:val="22"/>
            </w:rPr>
          </w:pPr>
          <w:hyperlink w:anchor="_Toc496711691" w:history="1">
            <w:r w:rsidR="00B70C5E" w:rsidRPr="00D74378">
              <w:rPr>
                <w:rStyle w:val="Hyperlink"/>
              </w:rPr>
              <w:t>Types of waste to energy facilities</w:t>
            </w:r>
            <w:r w:rsidR="00B70C5E">
              <w:rPr>
                <w:webHidden/>
              </w:rPr>
              <w:tab/>
            </w:r>
            <w:r w:rsidR="00B70C5E">
              <w:rPr>
                <w:webHidden/>
              </w:rPr>
              <w:fldChar w:fldCharType="begin"/>
            </w:r>
            <w:r w:rsidR="00B70C5E">
              <w:rPr>
                <w:webHidden/>
              </w:rPr>
              <w:instrText xml:space="preserve"> PAGEREF _Toc496711691 \h </w:instrText>
            </w:r>
            <w:r w:rsidR="00B70C5E">
              <w:rPr>
                <w:webHidden/>
              </w:rPr>
            </w:r>
            <w:r w:rsidR="00B70C5E">
              <w:rPr>
                <w:webHidden/>
              </w:rPr>
              <w:fldChar w:fldCharType="separate"/>
            </w:r>
            <w:r>
              <w:rPr>
                <w:webHidden/>
              </w:rPr>
              <w:t>10</w:t>
            </w:r>
            <w:r w:rsidR="00B70C5E">
              <w:rPr>
                <w:webHidden/>
              </w:rPr>
              <w:fldChar w:fldCharType="end"/>
            </w:r>
          </w:hyperlink>
        </w:p>
        <w:p w14:paraId="152828A4" w14:textId="78C36032" w:rsidR="00B70C5E" w:rsidRDefault="00844146">
          <w:pPr>
            <w:pStyle w:val="TOC3"/>
            <w:rPr>
              <w:b w:val="0"/>
              <w:color w:val="auto"/>
              <w:sz w:val="22"/>
              <w:szCs w:val="22"/>
            </w:rPr>
          </w:pPr>
          <w:hyperlink w:anchor="_Toc496711692" w:history="1">
            <w:r w:rsidR="00B70C5E" w:rsidRPr="00D74378">
              <w:rPr>
                <w:rStyle w:val="Hyperlink"/>
              </w:rPr>
              <w:t>Large scale combustion plant (thermal)</w:t>
            </w:r>
            <w:r w:rsidR="00B70C5E">
              <w:rPr>
                <w:webHidden/>
              </w:rPr>
              <w:tab/>
            </w:r>
            <w:r w:rsidR="00B70C5E">
              <w:rPr>
                <w:webHidden/>
              </w:rPr>
              <w:fldChar w:fldCharType="begin"/>
            </w:r>
            <w:r w:rsidR="00B70C5E">
              <w:rPr>
                <w:webHidden/>
              </w:rPr>
              <w:instrText xml:space="preserve"> PAGEREF _Toc496711692 \h </w:instrText>
            </w:r>
            <w:r w:rsidR="00B70C5E">
              <w:rPr>
                <w:webHidden/>
              </w:rPr>
            </w:r>
            <w:r w:rsidR="00B70C5E">
              <w:rPr>
                <w:webHidden/>
              </w:rPr>
              <w:fldChar w:fldCharType="separate"/>
            </w:r>
            <w:r>
              <w:rPr>
                <w:webHidden/>
              </w:rPr>
              <w:t>11</w:t>
            </w:r>
            <w:r w:rsidR="00B70C5E">
              <w:rPr>
                <w:webHidden/>
              </w:rPr>
              <w:fldChar w:fldCharType="end"/>
            </w:r>
          </w:hyperlink>
        </w:p>
        <w:p w14:paraId="40ABDF77" w14:textId="29DAC13E" w:rsidR="00B70C5E" w:rsidRDefault="00844146">
          <w:pPr>
            <w:pStyle w:val="TOC3"/>
            <w:rPr>
              <w:b w:val="0"/>
              <w:color w:val="auto"/>
              <w:sz w:val="22"/>
              <w:szCs w:val="22"/>
            </w:rPr>
          </w:pPr>
          <w:hyperlink w:anchor="_Toc496711693" w:history="1">
            <w:r w:rsidR="00B70C5E" w:rsidRPr="00D74378">
              <w:rPr>
                <w:rStyle w:val="Hyperlink"/>
              </w:rPr>
              <w:t>Anaerobic digestion plant (biological)</w:t>
            </w:r>
            <w:r w:rsidR="00B70C5E">
              <w:rPr>
                <w:webHidden/>
              </w:rPr>
              <w:tab/>
            </w:r>
            <w:r w:rsidR="00B70C5E">
              <w:rPr>
                <w:webHidden/>
              </w:rPr>
              <w:fldChar w:fldCharType="begin"/>
            </w:r>
            <w:r w:rsidR="00B70C5E">
              <w:rPr>
                <w:webHidden/>
              </w:rPr>
              <w:instrText xml:space="preserve"> PAGEREF _Toc496711693 \h </w:instrText>
            </w:r>
            <w:r w:rsidR="00B70C5E">
              <w:rPr>
                <w:webHidden/>
              </w:rPr>
            </w:r>
            <w:r w:rsidR="00B70C5E">
              <w:rPr>
                <w:webHidden/>
              </w:rPr>
              <w:fldChar w:fldCharType="separate"/>
            </w:r>
            <w:r>
              <w:rPr>
                <w:webHidden/>
              </w:rPr>
              <w:t>11</w:t>
            </w:r>
            <w:r w:rsidR="00B70C5E">
              <w:rPr>
                <w:webHidden/>
              </w:rPr>
              <w:fldChar w:fldCharType="end"/>
            </w:r>
          </w:hyperlink>
        </w:p>
        <w:p w14:paraId="1CA8A170" w14:textId="140D88E1" w:rsidR="00B70C5E" w:rsidRDefault="00844146">
          <w:pPr>
            <w:pStyle w:val="TOC3"/>
            <w:rPr>
              <w:b w:val="0"/>
              <w:color w:val="auto"/>
              <w:sz w:val="22"/>
              <w:szCs w:val="22"/>
            </w:rPr>
          </w:pPr>
          <w:hyperlink w:anchor="_Toc496711694" w:history="1">
            <w:r w:rsidR="00B70C5E" w:rsidRPr="00D74378">
              <w:rPr>
                <w:rStyle w:val="Hyperlink"/>
              </w:rPr>
              <w:t>Precinct solutions (thermal or biological)</w:t>
            </w:r>
            <w:r w:rsidR="00B70C5E">
              <w:rPr>
                <w:webHidden/>
              </w:rPr>
              <w:tab/>
            </w:r>
            <w:r w:rsidR="00B70C5E">
              <w:rPr>
                <w:webHidden/>
              </w:rPr>
              <w:fldChar w:fldCharType="begin"/>
            </w:r>
            <w:r w:rsidR="00B70C5E">
              <w:rPr>
                <w:webHidden/>
              </w:rPr>
              <w:instrText xml:space="preserve"> PAGEREF _Toc496711694 \h </w:instrText>
            </w:r>
            <w:r w:rsidR="00B70C5E">
              <w:rPr>
                <w:webHidden/>
              </w:rPr>
            </w:r>
            <w:r w:rsidR="00B70C5E">
              <w:rPr>
                <w:webHidden/>
              </w:rPr>
              <w:fldChar w:fldCharType="separate"/>
            </w:r>
            <w:r>
              <w:rPr>
                <w:webHidden/>
              </w:rPr>
              <w:t>11</w:t>
            </w:r>
            <w:r w:rsidR="00B70C5E">
              <w:rPr>
                <w:webHidden/>
              </w:rPr>
              <w:fldChar w:fldCharType="end"/>
            </w:r>
          </w:hyperlink>
        </w:p>
        <w:p w14:paraId="0C460AED" w14:textId="142367EA" w:rsidR="00B70C5E" w:rsidRDefault="00844146">
          <w:pPr>
            <w:pStyle w:val="TOC3"/>
            <w:rPr>
              <w:b w:val="0"/>
              <w:color w:val="auto"/>
              <w:sz w:val="22"/>
              <w:szCs w:val="22"/>
            </w:rPr>
          </w:pPr>
          <w:hyperlink w:anchor="_Toc496711695" w:history="1">
            <w:r w:rsidR="00B70C5E" w:rsidRPr="00D74378">
              <w:rPr>
                <w:rStyle w:val="Hyperlink"/>
              </w:rPr>
              <w:t>Closed-loop industrial site (thermal or biological)</w:t>
            </w:r>
            <w:r w:rsidR="00B70C5E">
              <w:rPr>
                <w:webHidden/>
              </w:rPr>
              <w:tab/>
            </w:r>
            <w:r w:rsidR="00B70C5E">
              <w:rPr>
                <w:webHidden/>
              </w:rPr>
              <w:fldChar w:fldCharType="begin"/>
            </w:r>
            <w:r w:rsidR="00B70C5E">
              <w:rPr>
                <w:webHidden/>
              </w:rPr>
              <w:instrText xml:space="preserve"> PAGEREF _Toc496711695 \h </w:instrText>
            </w:r>
            <w:r w:rsidR="00B70C5E">
              <w:rPr>
                <w:webHidden/>
              </w:rPr>
            </w:r>
            <w:r w:rsidR="00B70C5E">
              <w:rPr>
                <w:webHidden/>
              </w:rPr>
              <w:fldChar w:fldCharType="separate"/>
            </w:r>
            <w:r>
              <w:rPr>
                <w:webHidden/>
              </w:rPr>
              <w:t>12</w:t>
            </w:r>
            <w:r w:rsidR="00B70C5E">
              <w:rPr>
                <w:webHidden/>
              </w:rPr>
              <w:fldChar w:fldCharType="end"/>
            </w:r>
          </w:hyperlink>
        </w:p>
        <w:p w14:paraId="761DD347" w14:textId="5CED0ACA" w:rsidR="00B70C5E" w:rsidRDefault="00844146">
          <w:pPr>
            <w:pStyle w:val="TOC2"/>
            <w:rPr>
              <w:rFonts w:eastAsiaTheme="minorEastAsia" w:cstheme="minorBidi"/>
              <w:b w:val="0"/>
              <w:color w:val="auto"/>
              <w:sz w:val="22"/>
              <w:szCs w:val="22"/>
            </w:rPr>
          </w:pPr>
          <w:hyperlink w:anchor="_Toc496711696" w:history="1">
            <w:r w:rsidR="00B70C5E" w:rsidRPr="00D74378">
              <w:rPr>
                <w:rStyle w:val="Hyperlink"/>
              </w:rPr>
              <w:t>Feedstock</w:t>
            </w:r>
            <w:r w:rsidR="00B70C5E">
              <w:rPr>
                <w:webHidden/>
              </w:rPr>
              <w:tab/>
            </w:r>
            <w:r w:rsidR="00B70C5E">
              <w:rPr>
                <w:webHidden/>
              </w:rPr>
              <w:fldChar w:fldCharType="begin"/>
            </w:r>
            <w:r w:rsidR="00B70C5E">
              <w:rPr>
                <w:webHidden/>
              </w:rPr>
              <w:instrText xml:space="preserve"> PAGEREF _Toc496711696 \h </w:instrText>
            </w:r>
            <w:r w:rsidR="00B70C5E">
              <w:rPr>
                <w:webHidden/>
              </w:rPr>
            </w:r>
            <w:r w:rsidR="00B70C5E">
              <w:rPr>
                <w:webHidden/>
              </w:rPr>
              <w:fldChar w:fldCharType="separate"/>
            </w:r>
            <w:r>
              <w:rPr>
                <w:webHidden/>
              </w:rPr>
              <w:t>12</w:t>
            </w:r>
            <w:r w:rsidR="00B70C5E">
              <w:rPr>
                <w:webHidden/>
              </w:rPr>
              <w:fldChar w:fldCharType="end"/>
            </w:r>
          </w:hyperlink>
        </w:p>
        <w:p w14:paraId="713F38EF" w14:textId="4DCFAE42" w:rsidR="00B70C5E" w:rsidRDefault="00844146">
          <w:pPr>
            <w:pStyle w:val="TOC2"/>
            <w:rPr>
              <w:rFonts w:eastAsiaTheme="minorEastAsia" w:cstheme="minorBidi"/>
              <w:b w:val="0"/>
              <w:color w:val="auto"/>
              <w:sz w:val="22"/>
              <w:szCs w:val="22"/>
            </w:rPr>
          </w:pPr>
          <w:hyperlink w:anchor="_Toc496711697" w:history="1">
            <w:r w:rsidR="00B70C5E" w:rsidRPr="00D74378">
              <w:rPr>
                <w:rStyle w:val="Hyperlink"/>
              </w:rPr>
              <w:t>Energy and materials outputs</w:t>
            </w:r>
            <w:r w:rsidR="00B70C5E">
              <w:rPr>
                <w:webHidden/>
              </w:rPr>
              <w:tab/>
            </w:r>
            <w:r w:rsidR="00B70C5E">
              <w:rPr>
                <w:webHidden/>
              </w:rPr>
              <w:fldChar w:fldCharType="begin"/>
            </w:r>
            <w:r w:rsidR="00B70C5E">
              <w:rPr>
                <w:webHidden/>
              </w:rPr>
              <w:instrText xml:space="preserve"> PAGEREF _Toc496711697 \h </w:instrText>
            </w:r>
            <w:r w:rsidR="00B70C5E">
              <w:rPr>
                <w:webHidden/>
              </w:rPr>
            </w:r>
            <w:r w:rsidR="00B70C5E">
              <w:rPr>
                <w:webHidden/>
              </w:rPr>
              <w:fldChar w:fldCharType="separate"/>
            </w:r>
            <w:r>
              <w:rPr>
                <w:webHidden/>
              </w:rPr>
              <w:t>12</w:t>
            </w:r>
            <w:r w:rsidR="00B70C5E">
              <w:rPr>
                <w:webHidden/>
              </w:rPr>
              <w:fldChar w:fldCharType="end"/>
            </w:r>
          </w:hyperlink>
        </w:p>
        <w:p w14:paraId="217829A1" w14:textId="0E927B28" w:rsidR="00B70C5E" w:rsidRDefault="00844146">
          <w:pPr>
            <w:pStyle w:val="TOC2"/>
            <w:rPr>
              <w:rFonts w:eastAsiaTheme="minorEastAsia" w:cstheme="minorBidi"/>
              <w:b w:val="0"/>
              <w:color w:val="auto"/>
              <w:sz w:val="22"/>
              <w:szCs w:val="22"/>
            </w:rPr>
          </w:pPr>
          <w:hyperlink w:anchor="_Toc496711698" w:history="1">
            <w:r w:rsidR="00B70C5E" w:rsidRPr="00D74378">
              <w:rPr>
                <w:rStyle w:val="Hyperlink"/>
              </w:rPr>
              <w:t>Environmental protections</w:t>
            </w:r>
            <w:r w:rsidR="00B70C5E">
              <w:rPr>
                <w:webHidden/>
              </w:rPr>
              <w:tab/>
            </w:r>
            <w:r w:rsidR="00B70C5E">
              <w:rPr>
                <w:webHidden/>
              </w:rPr>
              <w:fldChar w:fldCharType="begin"/>
            </w:r>
            <w:r w:rsidR="00B70C5E">
              <w:rPr>
                <w:webHidden/>
              </w:rPr>
              <w:instrText xml:space="preserve"> PAGEREF _Toc496711698 \h </w:instrText>
            </w:r>
            <w:r w:rsidR="00B70C5E">
              <w:rPr>
                <w:webHidden/>
              </w:rPr>
            </w:r>
            <w:r w:rsidR="00B70C5E">
              <w:rPr>
                <w:webHidden/>
              </w:rPr>
              <w:fldChar w:fldCharType="separate"/>
            </w:r>
            <w:r>
              <w:rPr>
                <w:webHidden/>
              </w:rPr>
              <w:t>13</w:t>
            </w:r>
            <w:r w:rsidR="00B70C5E">
              <w:rPr>
                <w:webHidden/>
              </w:rPr>
              <w:fldChar w:fldCharType="end"/>
            </w:r>
          </w:hyperlink>
        </w:p>
        <w:p w14:paraId="19E1C242" w14:textId="10942CBB" w:rsidR="00B70C5E" w:rsidRDefault="00844146">
          <w:pPr>
            <w:pStyle w:val="TOC1"/>
            <w:rPr>
              <w:rFonts w:eastAsiaTheme="minorEastAsia" w:cstheme="minorBidi"/>
              <w:b w:val="0"/>
              <w:color w:val="auto"/>
              <w:sz w:val="22"/>
              <w:szCs w:val="22"/>
            </w:rPr>
          </w:pPr>
          <w:hyperlink w:anchor="_Toc496711699" w:history="1">
            <w:r w:rsidR="00B70C5E" w:rsidRPr="00D74378">
              <w:rPr>
                <w:rStyle w:val="Hyperlink"/>
              </w:rPr>
              <w:t>5. Waste to energy in Victoria: opportunities and risks</w:t>
            </w:r>
            <w:r w:rsidR="00B70C5E">
              <w:rPr>
                <w:webHidden/>
              </w:rPr>
              <w:tab/>
            </w:r>
            <w:r w:rsidR="00B70C5E">
              <w:rPr>
                <w:webHidden/>
              </w:rPr>
              <w:fldChar w:fldCharType="begin"/>
            </w:r>
            <w:r w:rsidR="00B70C5E">
              <w:rPr>
                <w:webHidden/>
              </w:rPr>
              <w:instrText xml:space="preserve"> PAGEREF _Toc496711699 \h </w:instrText>
            </w:r>
            <w:r w:rsidR="00B70C5E">
              <w:rPr>
                <w:webHidden/>
              </w:rPr>
            </w:r>
            <w:r w:rsidR="00B70C5E">
              <w:rPr>
                <w:webHidden/>
              </w:rPr>
              <w:fldChar w:fldCharType="separate"/>
            </w:r>
            <w:r>
              <w:rPr>
                <w:webHidden/>
              </w:rPr>
              <w:t>14</w:t>
            </w:r>
            <w:r w:rsidR="00B70C5E">
              <w:rPr>
                <w:webHidden/>
              </w:rPr>
              <w:fldChar w:fldCharType="end"/>
            </w:r>
          </w:hyperlink>
        </w:p>
        <w:p w14:paraId="04E61D5F" w14:textId="4363B578" w:rsidR="00B70C5E" w:rsidRDefault="00844146">
          <w:pPr>
            <w:pStyle w:val="TOC2"/>
            <w:rPr>
              <w:rFonts w:eastAsiaTheme="minorEastAsia" w:cstheme="minorBidi"/>
              <w:b w:val="0"/>
              <w:color w:val="auto"/>
              <w:sz w:val="22"/>
              <w:szCs w:val="22"/>
            </w:rPr>
          </w:pPr>
          <w:hyperlink w:anchor="_Toc496711700" w:history="1">
            <w:r w:rsidR="00B70C5E" w:rsidRPr="00D74378">
              <w:rPr>
                <w:rStyle w:val="Hyperlink"/>
              </w:rPr>
              <w:t>Waste to energy opportunities</w:t>
            </w:r>
            <w:r w:rsidR="00B70C5E">
              <w:rPr>
                <w:webHidden/>
              </w:rPr>
              <w:tab/>
            </w:r>
            <w:r w:rsidR="00B70C5E">
              <w:rPr>
                <w:webHidden/>
              </w:rPr>
              <w:fldChar w:fldCharType="begin"/>
            </w:r>
            <w:r w:rsidR="00B70C5E">
              <w:rPr>
                <w:webHidden/>
              </w:rPr>
              <w:instrText xml:space="preserve"> PAGEREF _Toc496711700 \h </w:instrText>
            </w:r>
            <w:r w:rsidR="00B70C5E">
              <w:rPr>
                <w:webHidden/>
              </w:rPr>
            </w:r>
            <w:r w:rsidR="00B70C5E">
              <w:rPr>
                <w:webHidden/>
              </w:rPr>
              <w:fldChar w:fldCharType="separate"/>
            </w:r>
            <w:r>
              <w:rPr>
                <w:webHidden/>
              </w:rPr>
              <w:t>14</w:t>
            </w:r>
            <w:r w:rsidR="00B70C5E">
              <w:rPr>
                <w:webHidden/>
              </w:rPr>
              <w:fldChar w:fldCharType="end"/>
            </w:r>
          </w:hyperlink>
        </w:p>
        <w:p w14:paraId="0B016C41" w14:textId="19773665" w:rsidR="00B70C5E" w:rsidRDefault="00844146">
          <w:pPr>
            <w:pStyle w:val="TOC3"/>
            <w:rPr>
              <w:b w:val="0"/>
              <w:color w:val="auto"/>
              <w:sz w:val="22"/>
              <w:szCs w:val="22"/>
            </w:rPr>
          </w:pPr>
          <w:hyperlink w:anchor="_Toc496711701" w:history="1">
            <w:r w:rsidR="00B70C5E" w:rsidRPr="00D74378">
              <w:rPr>
                <w:rStyle w:val="Hyperlink"/>
              </w:rPr>
              <w:t>Increase the recovery of resources</w:t>
            </w:r>
            <w:r w:rsidR="00B70C5E">
              <w:rPr>
                <w:webHidden/>
              </w:rPr>
              <w:tab/>
            </w:r>
            <w:r w:rsidR="00B70C5E">
              <w:rPr>
                <w:webHidden/>
              </w:rPr>
              <w:fldChar w:fldCharType="begin"/>
            </w:r>
            <w:r w:rsidR="00B70C5E">
              <w:rPr>
                <w:webHidden/>
              </w:rPr>
              <w:instrText xml:space="preserve"> PAGEREF _Toc496711701 \h </w:instrText>
            </w:r>
            <w:r w:rsidR="00B70C5E">
              <w:rPr>
                <w:webHidden/>
              </w:rPr>
            </w:r>
            <w:r w:rsidR="00B70C5E">
              <w:rPr>
                <w:webHidden/>
              </w:rPr>
              <w:fldChar w:fldCharType="separate"/>
            </w:r>
            <w:r>
              <w:rPr>
                <w:webHidden/>
              </w:rPr>
              <w:t>14</w:t>
            </w:r>
            <w:r w:rsidR="00B70C5E">
              <w:rPr>
                <w:webHidden/>
              </w:rPr>
              <w:fldChar w:fldCharType="end"/>
            </w:r>
          </w:hyperlink>
        </w:p>
        <w:p w14:paraId="50A2A991" w14:textId="651A3CDF" w:rsidR="00B70C5E" w:rsidRDefault="00844146">
          <w:pPr>
            <w:pStyle w:val="TOC3"/>
            <w:rPr>
              <w:b w:val="0"/>
              <w:color w:val="auto"/>
              <w:sz w:val="22"/>
              <w:szCs w:val="22"/>
            </w:rPr>
          </w:pPr>
          <w:hyperlink w:anchor="_Toc496711702" w:history="1">
            <w:r w:rsidR="00B70C5E" w:rsidRPr="00D74378">
              <w:rPr>
                <w:rStyle w:val="Hyperlink"/>
              </w:rPr>
              <w:t>Reduce greenhouse gas emissions</w:t>
            </w:r>
            <w:r w:rsidR="00B70C5E">
              <w:rPr>
                <w:webHidden/>
              </w:rPr>
              <w:tab/>
            </w:r>
            <w:r w:rsidR="00B70C5E">
              <w:rPr>
                <w:webHidden/>
              </w:rPr>
              <w:fldChar w:fldCharType="begin"/>
            </w:r>
            <w:r w:rsidR="00B70C5E">
              <w:rPr>
                <w:webHidden/>
              </w:rPr>
              <w:instrText xml:space="preserve"> PAGEREF _Toc496711702 \h </w:instrText>
            </w:r>
            <w:r w:rsidR="00B70C5E">
              <w:rPr>
                <w:webHidden/>
              </w:rPr>
            </w:r>
            <w:r w:rsidR="00B70C5E">
              <w:rPr>
                <w:webHidden/>
              </w:rPr>
              <w:fldChar w:fldCharType="separate"/>
            </w:r>
            <w:r>
              <w:rPr>
                <w:webHidden/>
              </w:rPr>
              <w:t>14</w:t>
            </w:r>
            <w:r w:rsidR="00B70C5E">
              <w:rPr>
                <w:webHidden/>
              </w:rPr>
              <w:fldChar w:fldCharType="end"/>
            </w:r>
          </w:hyperlink>
        </w:p>
        <w:p w14:paraId="0B50031C" w14:textId="614EDAF2" w:rsidR="00B70C5E" w:rsidRDefault="00844146">
          <w:pPr>
            <w:pStyle w:val="TOC3"/>
            <w:rPr>
              <w:b w:val="0"/>
              <w:color w:val="auto"/>
              <w:sz w:val="22"/>
              <w:szCs w:val="22"/>
            </w:rPr>
          </w:pPr>
          <w:hyperlink w:anchor="_Toc496711703" w:history="1">
            <w:r w:rsidR="00B70C5E" w:rsidRPr="00D74378">
              <w:rPr>
                <w:rStyle w:val="Hyperlink"/>
              </w:rPr>
              <w:t>Reduce reliance on landfills and prolonged landfill capacity</w:t>
            </w:r>
            <w:r w:rsidR="00B70C5E">
              <w:rPr>
                <w:webHidden/>
              </w:rPr>
              <w:tab/>
            </w:r>
            <w:r w:rsidR="00B70C5E">
              <w:rPr>
                <w:webHidden/>
              </w:rPr>
              <w:fldChar w:fldCharType="begin"/>
            </w:r>
            <w:r w:rsidR="00B70C5E">
              <w:rPr>
                <w:webHidden/>
              </w:rPr>
              <w:instrText xml:space="preserve"> PAGEREF _Toc496711703 \h </w:instrText>
            </w:r>
            <w:r w:rsidR="00B70C5E">
              <w:rPr>
                <w:webHidden/>
              </w:rPr>
            </w:r>
            <w:r w:rsidR="00B70C5E">
              <w:rPr>
                <w:webHidden/>
              </w:rPr>
              <w:fldChar w:fldCharType="separate"/>
            </w:r>
            <w:r>
              <w:rPr>
                <w:webHidden/>
              </w:rPr>
              <w:t>16</w:t>
            </w:r>
            <w:r w:rsidR="00B70C5E">
              <w:rPr>
                <w:webHidden/>
              </w:rPr>
              <w:fldChar w:fldCharType="end"/>
            </w:r>
          </w:hyperlink>
        </w:p>
        <w:p w14:paraId="1793FE13" w14:textId="0D2CCE21" w:rsidR="00B70C5E" w:rsidRDefault="00844146">
          <w:pPr>
            <w:pStyle w:val="TOC3"/>
            <w:rPr>
              <w:b w:val="0"/>
              <w:color w:val="auto"/>
              <w:sz w:val="22"/>
              <w:szCs w:val="22"/>
            </w:rPr>
          </w:pPr>
          <w:hyperlink w:anchor="_Toc496711704" w:history="1">
            <w:r w:rsidR="00B70C5E" w:rsidRPr="00D74378">
              <w:rPr>
                <w:rStyle w:val="Hyperlink"/>
              </w:rPr>
              <w:t>Economic and regional development</w:t>
            </w:r>
            <w:r w:rsidR="00B70C5E">
              <w:rPr>
                <w:webHidden/>
              </w:rPr>
              <w:tab/>
            </w:r>
            <w:r w:rsidR="00B70C5E">
              <w:rPr>
                <w:webHidden/>
              </w:rPr>
              <w:fldChar w:fldCharType="begin"/>
            </w:r>
            <w:r w:rsidR="00B70C5E">
              <w:rPr>
                <w:webHidden/>
              </w:rPr>
              <w:instrText xml:space="preserve"> PAGEREF _Toc496711704 \h </w:instrText>
            </w:r>
            <w:r w:rsidR="00B70C5E">
              <w:rPr>
                <w:webHidden/>
              </w:rPr>
            </w:r>
            <w:r w:rsidR="00B70C5E">
              <w:rPr>
                <w:webHidden/>
              </w:rPr>
              <w:fldChar w:fldCharType="separate"/>
            </w:r>
            <w:r>
              <w:rPr>
                <w:webHidden/>
              </w:rPr>
              <w:t>16</w:t>
            </w:r>
            <w:r w:rsidR="00B70C5E">
              <w:rPr>
                <w:webHidden/>
              </w:rPr>
              <w:fldChar w:fldCharType="end"/>
            </w:r>
          </w:hyperlink>
        </w:p>
        <w:p w14:paraId="2386DB85" w14:textId="2E6E88B6" w:rsidR="00B70C5E" w:rsidRDefault="00844146">
          <w:pPr>
            <w:pStyle w:val="TOC3"/>
            <w:rPr>
              <w:b w:val="0"/>
              <w:color w:val="auto"/>
              <w:sz w:val="22"/>
              <w:szCs w:val="22"/>
            </w:rPr>
          </w:pPr>
          <w:hyperlink w:anchor="_Toc496711705" w:history="1">
            <w:r w:rsidR="00B70C5E" w:rsidRPr="00D74378">
              <w:rPr>
                <w:rStyle w:val="Hyperlink"/>
              </w:rPr>
              <w:t>Creating value from challenging waste streams</w:t>
            </w:r>
            <w:r w:rsidR="00B70C5E">
              <w:rPr>
                <w:webHidden/>
              </w:rPr>
              <w:tab/>
            </w:r>
            <w:r w:rsidR="00B70C5E">
              <w:rPr>
                <w:webHidden/>
              </w:rPr>
              <w:fldChar w:fldCharType="begin"/>
            </w:r>
            <w:r w:rsidR="00B70C5E">
              <w:rPr>
                <w:webHidden/>
              </w:rPr>
              <w:instrText xml:space="preserve"> PAGEREF _Toc496711705 \h </w:instrText>
            </w:r>
            <w:r w:rsidR="00B70C5E">
              <w:rPr>
                <w:webHidden/>
              </w:rPr>
            </w:r>
            <w:r w:rsidR="00B70C5E">
              <w:rPr>
                <w:webHidden/>
              </w:rPr>
              <w:fldChar w:fldCharType="separate"/>
            </w:r>
            <w:r>
              <w:rPr>
                <w:webHidden/>
              </w:rPr>
              <w:t>17</w:t>
            </w:r>
            <w:r w:rsidR="00B70C5E">
              <w:rPr>
                <w:webHidden/>
              </w:rPr>
              <w:fldChar w:fldCharType="end"/>
            </w:r>
          </w:hyperlink>
        </w:p>
        <w:p w14:paraId="07A05523" w14:textId="74BD919B" w:rsidR="00B70C5E" w:rsidRDefault="00844146">
          <w:pPr>
            <w:pStyle w:val="TOC3"/>
            <w:rPr>
              <w:b w:val="0"/>
              <w:color w:val="auto"/>
              <w:sz w:val="22"/>
              <w:szCs w:val="22"/>
            </w:rPr>
          </w:pPr>
          <w:hyperlink w:anchor="_Toc496711706" w:history="1">
            <w:r w:rsidR="00B70C5E" w:rsidRPr="00D74378">
              <w:rPr>
                <w:rStyle w:val="Hyperlink"/>
              </w:rPr>
              <w:t>Supplementing Victoria’s energy mix</w:t>
            </w:r>
            <w:r w:rsidR="00B70C5E">
              <w:rPr>
                <w:webHidden/>
              </w:rPr>
              <w:tab/>
            </w:r>
            <w:r w:rsidR="00B70C5E">
              <w:rPr>
                <w:webHidden/>
              </w:rPr>
              <w:fldChar w:fldCharType="begin"/>
            </w:r>
            <w:r w:rsidR="00B70C5E">
              <w:rPr>
                <w:webHidden/>
              </w:rPr>
              <w:instrText xml:space="preserve"> PAGEREF _Toc496711706 \h </w:instrText>
            </w:r>
            <w:r w:rsidR="00B70C5E">
              <w:rPr>
                <w:webHidden/>
              </w:rPr>
            </w:r>
            <w:r w:rsidR="00B70C5E">
              <w:rPr>
                <w:webHidden/>
              </w:rPr>
              <w:fldChar w:fldCharType="separate"/>
            </w:r>
            <w:r>
              <w:rPr>
                <w:webHidden/>
              </w:rPr>
              <w:t>17</w:t>
            </w:r>
            <w:r w:rsidR="00B70C5E">
              <w:rPr>
                <w:webHidden/>
              </w:rPr>
              <w:fldChar w:fldCharType="end"/>
            </w:r>
          </w:hyperlink>
        </w:p>
        <w:p w14:paraId="2CEECEB2" w14:textId="1F964EB5" w:rsidR="00B70C5E" w:rsidRDefault="00844146">
          <w:pPr>
            <w:pStyle w:val="TOC2"/>
            <w:rPr>
              <w:rFonts w:eastAsiaTheme="minorEastAsia" w:cstheme="minorBidi"/>
              <w:b w:val="0"/>
              <w:color w:val="auto"/>
              <w:sz w:val="22"/>
              <w:szCs w:val="22"/>
            </w:rPr>
          </w:pPr>
          <w:hyperlink w:anchor="_Toc496711707" w:history="1">
            <w:r w:rsidR="00B70C5E" w:rsidRPr="00D74378">
              <w:rPr>
                <w:rStyle w:val="Hyperlink"/>
              </w:rPr>
              <w:t>Waste to energy risks</w:t>
            </w:r>
            <w:r w:rsidR="00B70C5E">
              <w:rPr>
                <w:webHidden/>
              </w:rPr>
              <w:tab/>
            </w:r>
            <w:r w:rsidR="00B70C5E">
              <w:rPr>
                <w:webHidden/>
              </w:rPr>
              <w:fldChar w:fldCharType="begin"/>
            </w:r>
            <w:r w:rsidR="00B70C5E">
              <w:rPr>
                <w:webHidden/>
              </w:rPr>
              <w:instrText xml:space="preserve"> PAGEREF _Toc496711707 \h </w:instrText>
            </w:r>
            <w:r w:rsidR="00B70C5E">
              <w:rPr>
                <w:webHidden/>
              </w:rPr>
            </w:r>
            <w:r w:rsidR="00B70C5E">
              <w:rPr>
                <w:webHidden/>
              </w:rPr>
              <w:fldChar w:fldCharType="separate"/>
            </w:r>
            <w:r>
              <w:rPr>
                <w:webHidden/>
              </w:rPr>
              <w:t>17</w:t>
            </w:r>
            <w:r w:rsidR="00B70C5E">
              <w:rPr>
                <w:webHidden/>
              </w:rPr>
              <w:fldChar w:fldCharType="end"/>
            </w:r>
          </w:hyperlink>
        </w:p>
        <w:p w14:paraId="607C583B" w14:textId="5A755737" w:rsidR="00B70C5E" w:rsidRDefault="00844146">
          <w:pPr>
            <w:pStyle w:val="TOC3"/>
            <w:rPr>
              <w:b w:val="0"/>
              <w:color w:val="auto"/>
              <w:sz w:val="22"/>
              <w:szCs w:val="22"/>
            </w:rPr>
          </w:pPr>
          <w:hyperlink w:anchor="_Toc496711708" w:history="1">
            <w:r w:rsidR="00B70C5E" w:rsidRPr="00D74378">
              <w:rPr>
                <w:rStyle w:val="Hyperlink"/>
              </w:rPr>
              <w:t>Facilities may stimulate waste generation or undermine resource recovery</w:t>
            </w:r>
            <w:r w:rsidR="00B70C5E">
              <w:rPr>
                <w:webHidden/>
              </w:rPr>
              <w:tab/>
            </w:r>
            <w:r w:rsidR="00B70C5E">
              <w:rPr>
                <w:webHidden/>
              </w:rPr>
              <w:fldChar w:fldCharType="begin"/>
            </w:r>
            <w:r w:rsidR="00B70C5E">
              <w:rPr>
                <w:webHidden/>
              </w:rPr>
              <w:instrText xml:space="preserve"> PAGEREF _Toc496711708 \h </w:instrText>
            </w:r>
            <w:r w:rsidR="00B70C5E">
              <w:rPr>
                <w:webHidden/>
              </w:rPr>
            </w:r>
            <w:r w:rsidR="00B70C5E">
              <w:rPr>
                <w:webHidden/>
              </w:rPr>
              <w:fldChar w:fldCharType="separate"/>
            </w:r>
            <w:r>
              <w:rPr>
                <w:webHidden/>
              </w:rPr>
              <w:t>17</w:t>
            </w:r>
            <w:r w:rsidR="00B70C5E">
              <w:rPr>
                <w:webHidden/>
              </w:rPr>
              <w:fldChar w:fldCharType="end"/>
            </w:r>
          </w:hyperlink>
        </w:p>
        <w:p w14:paraId="1D51B9E9" w14:textId="237695A5" w:rsidR="00B70C5E" w:rsidRDefault="00844146">
          <w:pPr>
            <w:pStyle w:val="TOC3"/>
            <w:rPr>
              <w:b w:val="0"/>
              <w:color w:val="auto"/>
              <w:sz w:val="22"/>
              <w:szCs w:val="22"/>
            </w:rPr>
          </w:pPr>
          <w:hyperlink w:anchor="_Toc496711709" w:history="1">
            <w:r w:rsidR="00B70C5E" w:rsidRPr="00D74378">
              <w:rPr>
                <w:rStyle w:val="Hyperlink"/>
              </w:rPr>
              <w:t>Air pollution risks</w:t>
            </w:r>
            <w:r w:rsidR="00B70C5E">
              <w:rPr>
                <w:webHidden/>
              </w:rPr>
              <w:tab/>
            </w:r>
            <w:r w:rsidR="00B70C5E">
              <w:rPr>
                <w:webHidden/>
              </w:rPr>
              <w:fldChar w:fldCharType="begin"/>
            </w:r>
            <w:r w:rsidR="00B70C5E">
              <w:rPr>
                <w:webHidden/>
              </w:rPr>
              <w:instrText xml:space="preserve"> PAGEREF _Toc496711709 \h </w:instrText>
            </w:r>
            <w:r w:rsidR="00B70C5E">
              <w:rPr>
                <w:webHidden/>
              </w:rPr>
            </w:r>
            <w:r w:rsidR="00B70C5E">
              <w:rPr>
                <w:webHidden/>
              </w:rPr>
              <w:fldChar w:fldCharType="separate"/>
            </w:r>
            <w:r>
              <w:rPr>
                <w:webHidden/>
              </w:rPr>
              <w:t>18</w:t>
            </w:r>
            <w:r w:rsidR="00B70C5E">
              <w:rPr>
                <w:webHidden/>
              </w:rPr>
              <w:fldChar w:fldCharType="end"/>
            </w:r>
          </w:hyperlink>
        </w:p>
        <w:p w14:paraId="6355D764" w14:textId="1735B712" w:rsidR="00B70C5E" w:rsidRDefault="00844146">
          <w:pPr>
            <w:pStyle w:val="TOC3"/>
            <w:rPr>
              <w:b w:val="0"/>
              <w:color w:val="auto"/>
              <w:sz w:val="22"/>
              <w:szCs w:val="22"/>
            </w:rPr>
          </w:pPr>
          <w:hyperlink w:anchor="_Toc496711710" w:history="1">
            <w:r w:rsidR="00B70C5E" w:rsidRPr="00D74378">
              <w:rPr>
                <w:rStyle w:val="Hyperlink"/>
              </w:rPr>
              <w:t>Land contamination and biosecurity risks</w:t>
            </w:r>
            <w:r w:rsidR="00B70C5E">
              <w:rPr>
                <w:webHidden/>
              </w:rPr>
              <w:tab/>
            </w:r>
            <w:r w:rsidR="00B70C5E">
              <w:rPr>
                <w:webHidden/>
              </w:rPr>
              <w:fldChar w:fldCharType="begin"/>
            </w:r>
            <w:r w:rsidR="00B70C5E">
              <w:rPr>
                <w:webHidden/>
              </w:rPr>
              <w:instrText xml:space="preserve"> PAGEREF _Toc496711710 \h </w:instrText>
            </w:r>
            <w:r w:rsidR="00B70C5E">
              <w:rPr>
                <w:webHidden/>
              </w:rPr>
            </w:r>
            <w:r w:rsidR="00B70C5E">
              <w:rPr>
                <w:webHidden/>
              </w:rPr>
              <w:fldChar w:fldCharType="separate"/>
            </w:r>
            <w:r>
              <w:rPr>
                <w:webHidden/>
              </w:rPr>
              <w:t>18</w:t>
            </w:r>
            <w:r w:rsidR="00B70C5E">
              <w:rPr>
                <w:webHidden/>
              </w:rPr>
              <w:fldChar w:fldCharType="end"/>
            </w:r>
          </w:hyperlink>
        </w:p>
        <w:p w14:paraId="6F34F68F" w14:textId="221153A3" w:rsidR="00B70C5E" w:rsidRDefault="00844146">
          <w:pPr>
            <w:pStyle w:val="TOC3"/>
            <w:rPr>
              <w:rStyle w:val="Hyperlink"/>
            </w:rPr>
          </w:pPr>
          <w:hyperlink w:anchor="_Toc496711711" w:history="1">
            <w:r w:rsidR="00B70C5E" w:rsidRPr="00D74378">
              <w:rPr>
                <w:rStyle w:val="Hyperlink"/>
              </w:rPr>
              <w:t>Amenity Risks</w:t>
            </w:r>
            <w:r w:rsidR="00B70C5E">
              <w:rPr>
                <w:webHidden/>
              </w:rPr>
              <w:tab/>
            </w:r>
            <w:r w:rsidR="00B70C5E">
              <w:rPr>
                <w:webHidden/>
              </w:rPr>
              <w:fldChar w:fldCharType="begin"/>
            </w:r>
            <w:r w:rsidR="00B70C5E">
              <w:rPr>
                <w:webHidden/>
              </w:rPr>
              <w:instrText xml:space="preserve"> PAGEREF _Toc496711711 \h </w:instrText>
            </w:r>
            <w:r w:rsidR="00B70C5E">
              <w:rPr>
                <w:webHidden/>
              </w:rPr>
            </w:r>
            <w:r w:rsidR="00B70C5E">
              <w:rPr>
                <w:webHidden/>
              </w:rPr>
              <w:fldChar w:fldCharType="separate"/>
            </w:r>
            <w:r>
              <w:rPr>
                <w:webHidden/>
              </w:rPr>
              <w:t>19</w:t>
            </w:r>
            <w:r w:rsidR="00B70C5E">
              <w:rPr>
                <w:webHidden/>
              </w:rPr>
              <w:fldChar w:fldCharType="end"/>
            </w:r>
          </w:hyperlink>
        </w:p>
        <w:p w14:paraId="31A62D32" w14:textId="5D8B3FBF" w:rsidR="00B70C5E" w:rsidRDefault="00B70C5E" w:rsidP="00B70C5E">
          <w:pPr>
            <w:rPr>
              <w:noProof/>
            </w:rPr>
          </w:pPr>
        </w:p>
        <w:p w14:paraId="42196ECF" w14:textId="27FB2684" w:rsidR="00B70C5E" w:rsidRDefault="00B70C5E" w:rsidP="00B70C5E">
          <w:pPr>
            <w:rPr>
              <w:noProof/>
            </w:rPr>
          </w:pPr>
        </w:p>
        <w:p w14:paraId="69015EDB" w14:textId="77777777" w:rsidR="00B70C5E" w:rsidRPr="00B70C5E" w:rsidRDefault="00B70C5E" w:rsidP="00B70C5E">
          <w:pPr>
            <w:rPr>
              <w:noProof/>
            </w:rPr>
          </w:pPr>
        </w:p>
        <w:p w14:paraId="05507202" w14:textId="77777777" w:rsidR="00B70C5E" w:rsidRDefault="00B70C5E" w:rsidP="00B70C5E">
          <w:pPr>
            <w:pStyle w:val="TOC1"/>
            <w:spacing w:before="600"/>
            <w:rPr>
              <w:rStyle w:val="Hyperlink"/>
            </w:rPr>
          </w:pPr>
        </w:p>
        <w:p w14:paraId="5DE3C6FB" w14:textId="746CF5A2" w:rsidR="00B70C5E" w:rsidRDefault="00844146" w:rsidP="00B70C5E">
          <w:pPr>
            <w:pStyle w:val="TOC1"/>
            <w:spacing w:before="200"/>
            <w:rPr>
              <w:rFonts w:eastAsiaTheme="minorEastAsia" w:cstheme="minorBidi"/>
              <w:b w:val="0"/>
              <w:color w:val="auto"/>
              <w:sz w:val="22"/>
              <w:szCs w:val="22"/>
            </w:rPr>
          </w:pPr>
          <w:hyperlink w:anchor="_Toc496711712" w:history="1">
            <w:r w:rsidR="00B70C5E" w:rsidRPr="00D74378">
              <w:rPr>
                <w:rStyle w:val="Hyperlink"/>
              </w:rPr>
              <w:t>6. Victoria already supports waste to energy</w:t>
            </w:r>
            <w:r w:rsidR="00B70C5E">
              <w:rPr>
                <w:webHidden/>
              </w:rPr>
              <w:tab/>
            </w:r>
            <w:r w:rsidR="00B70C5E">
              <w:rPr>
                <w:webHidden/>
              </w:rPr>
              <w:fldChar w:fldCharType="begin"/>
            </w:r>
            <w:r w:rsidR="00B70C5E">
              <w:rPr>
                <w:webHidden/>
              </w:rPr>
              <w:instrText xml:space="preserve"> PAGEREF _Toc496711712 \h </w:instrText>
            </w:r>
            <w:r w:rsidR="00B70C5E">
              <w:rPr>
                <w:webHidden/>
              </w:rPr>
            </w:r>
            <w:r w:rsidR="00B70C5E">
              <w:rPr>
                <w:webHidden/>
              </w:rPr>
              <w:fldChar w:fldCharType="separate"/>
            </w:r>
            <w:r>
              <w:rPr>
                <w:webHidden/>
              </w:rPr>
              <w:t>20</w:t>
            </w:r>
            <w:r w:rsidR="00B70C5E">
              <w:rPr>
                <w:webHidden/>
              </w:rPr>
              <w:fldChar w:fldCharType="end"/>
            </w:r>
          </w:hyperlink>
        </w:p>
        <w:p w14:paraId="06556EEB" w14:textId="2312EF8C" w:rsidR="00B70C5E" w:rsidRDefault="00844146">
          <w:pPr>
            <w:pStyle w:val="TOC2"/>
            <w:rPr>
              <w:rFonts w:eastAsiaTheme="minorEastAsia" w:cstheme="minorBidi"/>
              <w:b w:val="0"/>
              <w:color w:val="auto"/>
              <w:sz w:val="22"/>
              <w:szCs w:val="22"/>
            </w:rPr>
          </w:pPr>
          <w:hyperlink w:anchor="_Toc496711713" w:history="1">
            <w:r w:rsidR="00B70C5E" w:rsidRPr="00D74378">
              <w:rPr>
                <w:rStyle w:val="Hyperlink"/>
              </w:rPr>
              <w:t>Victorian sector snapshot</w:t>
            </w:r>
            <w:r w:rsidR="00B70C5E">
              <w:rPr>
                <w:webHidden/>
              </w:rPr>
              <w:tab/>
            </w:r>
            <w:r w:rsidR="00B70C5E">
              <w:rPr>
                <w:webHidden/>
              </w:rPr>
              <w:fldChar w:fldCharType="begin"/>
            </w:r>
            <w:r w:rsidR="00B70C5E">
              <w:rPr>
                <w:webHidden/>
              </w:rPr>
              <w:instrText xml:space="preserve"> PAGEREF _Toc496711713 \h </w:instrText>
            </w:r>
            <w:r w:rsidR="00B70C5E">
              <w:rPr>
                <w:webHidden/>
              </w:rPr>
            </w:r>
            <w:r w:rsidR="00B70C5E">
              <w:rPr>
                <w:webHidden/>
              </w:rPr>
              <w:fldChar w:fldCharType="separate"/>
            </w:r>
            <w:r>
              <w:rPr>
                <w:webHidden/>
              </w:rPr>
              <w:t>20</w:t>
            </w:r>
            <w:r w:rsidR="00B70C5E">
              <w:rPr>
                <w:webHidden/>
              </w:rPr>
              <w:fldChar w:fldCharType="end"/>
            </w:r>
          </w:hyperlink>
        </w:p>
        <w:p w14:paraId="168CD7C9" w14:textId="4B9470C0" w:rsidR="00B70C5E" w:rsidRDefault="00844146">
          <w:pPr>
            <w:pStyle w:val="TOC2"/>
            <w:rPr>
              <w:rFonts w:eastAsiaTheme="minorEastAsia" w:cstheme="minorBidi"/>
              <w:b w:val="0"/>
              <w:color w:val="auto"/>
              <w:sz w:val="22"/>
              <w:szCs w:val="22"/>
            </w:rPr>
          </w:pPr>
          <w:hyperlink w:anchor="_Toc496711714" w:history="1">
            <w:r w:rsidR="00B70C5E" w:rsidRPr="00D74378">
              <w:rPr>
                <w:rStyle w:val="Hyperlink"/>
              </w:rPr>
              <w:t>Laws to protect the environment and human health</w:t>
            </w:r>
            <w:r w:rsidR="00B70C5E">
              <w:rPr>
                <w:webHidden/>
              </w:rPr>
              <w:tab/>
            </w:r>
            <w:r w:rsidR="00B70C5E">
              <w:rPr>
                <w:webHidden/>
              </w:rPr>
              <w:fldChar w:fldCharType="begin"/>
            </w:r>
            <w:r w:rsidR="00B70C5E">
              <w:rPr>
                <w:webHidden/>
              </w:rPr>
              <w:instrText xml:space="preserve"> PAGEREF _Toc496711714 \h </w:instrText>
            </w:r>
            <w:r w:rsidR="00B70C5E">
              <w:rPr>
                <w:webHidden/>
              </w:rPr>
            </w:r>
            <w:r w:rsidR="00B70C5E">
              <w:rPr>
                <w:webHidden/>
              </w:rPr>
              <w:fldChar w:fldCharType="separate"/>
            </w:r>
            <w:r>
              <w:rPr>
                <w:webHidden/>
              </w:rPr>
              <w:t>21</w:t>
            </w:r>
            <w:r w:rsidR="00B70C5E">
              <w:rPr>
                <w:webHidden/>
              </w:rPr>
              <w:fldChar w:fldCharType="end"/>
            </w:r>
          </w:hyperlink>
        </w:p>
        <w:p w14:paraId="343EE627" w14:textId="2537C41B" w:rsidR="00B70C5E" w:rsidRDefault="00844146">
          <w:pPr>
            <w:pStyle w:val="TOC2"/>
            <w:rPr>
              <w:rFonts w:eastAsiaTheme="minorEastAsia" w:cstheme="minorBidi"/>
              <w:b w:val="0"/>
              <w:color w:val="auto"/>
              <w:sz w:val="22"/>
              <w:szCs w:val="22"/>
            </w:rPr>
          </w:pPr>
          <w:hyperlink w:anchor="_Toc496711715" w:history="1">
            <w:r w:rsidR="00B70C5E" w:rsidRPr="00D74378">
              <w:rPr>
                <w:rStyle w:val="Hyperlink"/>
              </w:rPr>
              <w:t>Programs for better environmental and economic outcomes from waste and energy</w:t>
            </w:r>
            <w:r w:rsidR="00B70C5E">
              <w:rPr>
                <w:webHidden/>
              </w:rPr>
              <w:tab/>
            </w:r>
            <w:r w:rsidR="00B70C5E">
              <w:rPr>
                <w:webHidden/>
              </w:rPr>
              <w:fldChar w:fldCharType="begin"/>
            </w:r>
            <w:r w:rsidR="00B70C5E">
              <w:rPr>
                <w:webHidden/>
              </w:rPr>
              <w:instrText xml:space="preserve"> PAGEREF _Toc496711715 \h </w:instrText>
            </w:r>
            <w:r w:rsidR="00B70C5E">
              <w:rPr>
                <w:webHidden/>
              </w:rPr>
            </w:r>
            <w:r w:rsidR="00B70C5E">
              <w:rPr>
                <w:webHidden/>
              </w:rPr>
              <w:fldChar w:fldCharType="separate"/>
            </w:r>
            <w:r>
              <w:rPr>
                <w:webHidden/>
              </w:rPr>
              <w:t>21</w:t>
            </w:r>
            <w:r w:rsidR="00B70C5E">
              <w:rPr>
                <w:webHidden/>
              </w:rPr>
              <w:fldChar w:fldCharType="end"/>
            </w:r>
          </w:hyperlink>
        </w:p>
        <w:p w14:paraId="6C103F7B" w14:textId="11A733C8" w:rsidR="00B70C5E" w:rsidRDefault="00844146">
          <w:pPr>
            <w:pStyle w:val="TOC3"/>
            <w:rPr>
              <w:b w:val="0"/>
              <w:color w:val="auto"/>
              <w:sz w:val="22"/>
              <w:szCs w:val="22"/>
            </w:rPr>
          </w:pPr>
          <w:hyperlink w:anchor="_Toc496711716" w:history="1">
            <w:r w:rsidR="00B70C5E" w:rsidRPr="00D74378">
              <w:rPr>
                <w:rStyle w:val="Hyperlink"/>
              </w:rPr>
              <w:t>Waste programs</w:t>
            </w:r>
            <w:r w:rsidR="00B70C5E">
              <w:rPr>
                <w:webHidden/>
              </w:rPr>
              <w:tab/>
            </w:r>
            <w:r w:rsidR="00B70C5E">
              <w:rPr>
                <w:webHidden/>
              </w:rPr>
              <w:fldChar w:fldCharType="begin"/>
            </w:r>
            <w:r w:rsidR="00B70C5E">
              <w:rPr>
                <w:webHidden/>
              </w:rPr>
              <w:instrText xml:space="preserve"> PAGEREF _Toc496711716 \h </w:instrText>
            </w:r>
            <w:r w:rsidR="00B70C5E">
              <w:rPr>
                <w:webHidden/>
              </w:rPr>
            </w:r>
            <w:r w:rsidR="00B70C5E">
              <w:rPr>
                <w:webHidden/>
              </w:rPr>
              <w:fldChar w:fldCharType="separate"/>
            </w:r>
            <w:r>
              <w:rPr>
                <w:webHidden/>
              </w:rPr>
              <w:t>21</w:t>
            </w:r>
            <w:r w:rsidR="00B70C5E">
              <w:rPr>
                <w:webHidden/>
              </w:rPr>
              <w:fldChar w:fldCharType="end"/>
            </w:r>
          </w:hyperlink>
        </w:p>
        <w:p w14:paraId="46603F4E" w14:textId="2C9D67C5" w:rsidR="00B70C5E" w:rsidRDefault="00844146">
          <w:pPr>
            <w:pStyle w:val="TOC3"/>
            <w:rPr>
              <w:b w:val="0"/>
              <w:color w:val="auto"/>
              <w:sz w:val="22"/>
              <w:szCs w:val="22"/>
            </w:rPr>
          </w:pPr>
          <w:hyperlink w:anchor="_Toc496711717" w:history="1">
            <w:r w:rsidR="00B70C5E" w:rsidRPr="00D74378">
              <w:rPr>
                <w:rStyle w:val="Hyperlink"/>
              </w:rPr>
              <w:t>Energy programs</w:t>
            </w:r>
            <w:r w:rsidR="00B70C5E">
              <w:rPr>
                <w:webHidden/>
              </w:rPr>
              <w:tab/>
            </w:r>
            <w:r w:rsidR="00B70C5E">
              <w:rPr>
                <w:webHidden/>
              </w:rPr>
              <w:fldChar w:fldCharType="begin"/>
            </w:r>
            <w:r w:rsidR="00B70C5E">
              <w:rPr>
                <w:webHidden/>
              </w:rPr>
              <w:instrText xml:space="preserve"> PAGEREF _Toc496711717 \h </w:instrText>
            </w:r>
            <w:r w:rsidR="00B70C5E">
              <w:rPr>
                <w:webHidden/>
              </w:rPr>
            </w:r>
            <w:r w:rsidR="00B70C5E">
              <w:rPr>
                <w:webHidden/>
              </w:rPr>
              <w:fldChar w:fldCharType="separate"/>
            </w:r>
            <w:r>
              <w:rPr>
                <w:webHidden/>
              </w:rPr>
              <w:t>23</w:t>
            </w:r>
            <w:r w:rsidR="00B70C5E">
              <w:rPr>
                <w:webHidden/>
              </w:rPr>
              <w:fldChar w:fldCharType="end"/>
            </w:r>
          </w:hyperlink>
        </w:p>
        <w:p w14:paraId="75696348" w14:textId="57A0BBF2" w:rsidR="00B70C5E" w:rsidRDefault="00844146">
          <w:pPr>
            <w:pStyle w:val="TOC3"/>
            <w:rPr>
              <w:b w:val="0"/>
              <w:color w:val="auto"/>
              <w:sz w:val="22"/>
              <w:szCs w:val="22"/>
            </w:rPr>
          </w:pPr>
          <w:hyperlink w:anchor="_Toc496711718" w:history="1">
            <w:r w:rsidR="00B70C5E" w:rsidRPr="00D74378">
              <w:rPr>
                <w:rStyle w:val="Hyperlink"/>
              </w:rPr>
              <w:t>Climate change programs</w:t>
            </w:r>
            <w:r w:rsidR="00B70C5E">
              <w:rPr>
                <w:webHidden/>
              </w:rPr>
              <w:tab/>
            </w:r>
            <w:r w:rsidR="00B70C5E">
              <w:rPr>
                <w:webHidden/>
              </w:rPr>
              <w:fldChar w:fldCharType="begin"/>
            </w:r>
            <w:r w:rsidR="00B70C5E">
              <w:rPr>
                <w:webHidden/>
              </w:rPr>
              <w:instrText xml:space="preserve"> PAGEREF _Toc496711718 \h </w:instrText>
            </w:r>
            <w:r w:rsidR="00B70C5E">
              <w:rPr>
                <w:webHidden/>
              </w:rPr>
            </w:r>
            <w:r w:rsidR="00B70C5E">
              <w:rPr>
                <w:webHidden/>
              </w:rPr>
              <w:fldChar w:fldCharType="separate"/>
            </w:r>
            <w:r>
              <w:rPr>
                <w:webHidden/>
              </w:rPr>
              <w:t>24</w:t>
            </w:r>
            <w:r w:rsidR="00B70C5E">
              <w:rPr>
                <w:webHidden/>
              </w:rPr>
              <w:fldChar w:fldCharType="end"/>
            </w:r>
          </w:hyperlink>
        </w:p>
        <w:p w14:paraId="6712BA17" w14:textId="4493A2A3" w:rsidR="00B70C5E" w:rsidRDefault="00844146">
          <w:pPr>
            <w:pStyle w:val="TOC3"/>
            <w:rPr>
              <w:b w:val="0"/>
              <w:color w:val="auto"/>
              <w:sz w:val="22"/>
              <w:szCs w:val="22"/>
            </w:rPr>
          </w:pPr>
          <w:hyperlink w:anchor="_Toc496711719" w:history="1">
            <w:r w:rsidR="00B70C5E" w:rsidRPr="00D74378">
              <w:rPr>
                <w:rStyle w:val="Hyperlink"/>
              </w:rPr>
              <w:t>Investment support programs</w:t>
            </w:r>
            <w:r w:rsidR="00B70C5E">
              <w:rPr>
                <w:webHidden/>
              </w:rPr>
              <w:tab/>
            </w:r>
            <w:r w:rsidR="00B70C5E">
              <w:rPr>
                <w:webHidden/>
              </w:rPr>
              <w:fldChar w:fldCharType="begin"/>
            </w:r>
            <w:r w:rsidR="00B70C5E">
              <w:rPr>
                <w:webHidden/>
              </w:rPr>
              <w:instrText xml:space="preserve"> PAGEREF _Toc496711719 \h </w:instrText>
            </w:r>
            <w:r w:rsidR="00B70C5E">
              <w:rPr>
                <w:webHidden/>
              </w:rPr>
            </w:r>
            <w:r w:rsidR="00B70C5E">
              <w:rPr>
                <w:webHidden/>
              </w:rPr>
              <w:fldChar w:fldCharType="separate"/>
            </w:r>
            <w:r>
              <w:rPr>
                <w:webHidden/>
              </w:rPr>
              <w:t>24</w:t>
            </w:r>
            <w:r w:rsidR="00B70C5E">
              <w:rPr>
                <w:webHidden/>
              </w:rPr>
              <w:fldChar w:fldCharType="end"/>
            </w:r>
          </w:hyperlink>
        </w:p>
        <w:p w14:paraId="5479E4CA" w14:textId="334657AA" w:rsidR="00B70C5E" w:rsidRDefault="00844146">
          <w:pPr>
            <w:pStyle w:val="TOC2"/>
            <w:rPr>
              <w:rFonts w:eastAsiaTheme="minorEastAsia" w:cstheme="minorBidi"/>
              <w:b w:val="0"/>
              <w:color w:val="auto"/>
              <w:sz w:val="22"/>
              <w:szCs w:val="22"/>
            </w:rPr>
          </w:pPr>
          <w:hyperlink w:anchor="_Toc496711720" w:history="1">
            <w:r w:rsidR="00B70C5E" w:rsidRPr="00D74378">
              <w:rPr>
                <w:rStyle w:val="Hyperlink"/>
              </w:rPr>
              <w:t>Waste to energy in other jurisdictions</w:t>
            </w:r>
            <w:r w:rsidR="00B70C5E">
              <w:rPr>
                <w:webHidden/>
              </w:rPr>
              <w:tab/>
            </w:r>
            <w:r w:rsidR="00B70C5E">
              <w:rPr>
                <w:webHidden/>
              </w:rPr>
              <w:fldChar w:fldCharType="begin"/>
            </w:r>
            <w:r w:rsidR="00B70C5E">
              <w:rPr>
                <w:webHidden/>
              </w:rPr>
              <w:instrText xml:space="preserve"> PAGEREF _Toc496711720 \h </w:instrText>
            </w:r>
            <w:r w:rsidR="00B70C5E">
              <w:rPr>
                <w:webHidden/>
              </w:rPr>
            </w:r>
            <w:r w:rsidR="00B70C5E">
              <w:rPr>
                <w:webHidden/>
              </w:rPr>
              <w:fldChar w:fldCharType="separate"/>
            </w:r>
            <w:r>
              <w:rPr>
                <w:webHidden/>
              </w:rPr>
              <w:t>25</w:t>
            </w:r>
            <w:r w:rsidR="00B70C5E">
              <w:rPr>
                <w:webHidden/>
              </w:rPr>
              <w:fldChar w:fldCharType="end"/>
            </w:r>
          </w:hyperlink>
        </w:p>
        <w:p w14:paraId="634AEA74" w14:textId="430227CE" w:rsidR="00B70C5E" w:rsidRDefault="00844146">
          <w:pPr>
            <w:pStyle w:val="TOC1"/>
            <w:rPr>
              <w:rFonts w:eastAsiaTheme="minorEastAsia" w:cstheme="minorBidi"/>
              <w:b w:val="0"/>
              <w:color w:val="auto"/>
              <w:sz w:val="22"/>
              <w:szCs w:val="22"/>
            </w:rPr>
          </w:pPr>
          <w:hyperlink w:anchor="_Toc496711721" w:history="1">
            <w:r w:rsidR="00B70C5E" w:rsidRPr="00D74378">
              <w:rPr>
                <w:rStyle w:val="Hyperlink"/>
              </w:rPr>
              <w:t>7. Waste to energy barriers and possible responses</w:t>
            </w:r>
            <w:r w:rsidR="00B70C5E">
              <w:rPr>
                <w:webHidden/>
              </w:rPr>
              <w:tab/>
            </w:r>
            <w:r w:rsidR="00B70C5E">
              <w:rPr>
                <w:webHidden/>
              </w:rPr>
              <w:fldChar w:fldCharType="begin"/>
            </w:r>
            <w:r w:rsidR="00B70C5E">
              <w:rPr>
                <w:webHidden/>
              </w:rPr>
              <w:instrText xml:space="preserve"> PAGEREF _Toc496711721 \h </w:instrText>
            </w:r>
            <w:r w:rsidR="00B70C5E">
              <w:rPr>
                <w:webHidden/>
              </w:rPr>
            </w:r>
            <w:r w:rsidR="00B70C5E">
              <w:rPr>
                <w:webHidden/>
              </w:rPr>
              <w:fldChar w:fldCharType="separate"/>
            </w:r>
            <w:r>
              <w:rPr>
                <w:webHidden/>
              </w:rPr>
              <w:t>26</w:t>
            </w:r>
            <w:r w:rsidR="00B70C5E">
              <w:rPr>
                <w:webHidden/>
              </w:rPr>
              <w:fldChar w:fldCharType="end"/>
            </w:r>
          </w:hyperlink>
        </w:p>
        <w:p w14:paraId="4C115282" w14:textId="42C601AD" w:rsidR="00B70C5E" w:rsidRDefault="00844146">
          <w:pPr>
            <w:pStyle w:val="TOC2"/>
            <w:rPr>
              <w:rFonts w:eastAsiaTheme="minorEastAsia" w:cstheme="minorBidi"/>
              <w:b w:val="0"/>
              <w:color w:val="auto"/>
              <w:sz w:val="22"/>
              <w:szCs w:val="22"/>
            </w:rPr>
          </w:pPr>
          <w:hyperlink w:anchor="_Toc496711722" w:history="1">
            <w:r w:rsidR="00B70C5E" w:rsidRPr="00D74378">
              <w:rPr>
                <w:rStyle w:val="Hyperlink"/>
              </w:rPr>
              <w:t>Market Competitiveness</w:t>
            </w:r>
            <w:r w:rsidR="00B70C5E">
              <w:rPr>
                <w:webHidden/>
              </w:rPr>
              <w:tab/>
            </w:r>
            <w:r w:rsidR="00B70C5E">
              <w:rPr>
                <w:webHidden/>
              </w:rPr>
              <w:fldChar w:fldCharType="begin"/>
            </w:r>
            <w:r w:rsidR="00B70C5E">
              <w:rPr>
                <w:webHidden/>
              </w:rPr>
              <w:instrText xml:space="preserve"> PAGEREF _Toc496711722 \h </w:instrText>
            </w:r>
            <w:r w:rsidR="00B70C5E">
              <w:rPr>
                <w:webHidden/>
              </w:rPr>
            </w:r>
            <w:r w:rsidR="00B70C5E">
              <w:rPr>
                <w:webHidden/>
              </w:rPr>
              <w:fldChar w:fldCharType="separate"/>
            </w:r>
            <w:r>
              <w:rPr>
                <w:webHidden/>
              </w:rPr>
              <w:t>26</w:t>
            </w:r>
            <w:r w:rsidR="00B70C5E">
              <w:rPr>
                <w:webHidden/>
              </w:rPr>
              <w:fldChar w:fldCharType="end"/>
            </w:r>
          </w:hyperlink>
        </w:p>
        <w:p w14:paraId="4F97346B" w14:textId="155362EC" w:rsidR="00B70C5E" w:rsidRDefault="00844146">
          <w:pPr>
            <w:pStyle w:val="TOC2"/>
            <w:rPr>
              <w:rFonts w:eastAsiaTheme="minorEastAsia" w:cstheme="minorBidi"/>
              <w:b w:val="0"/>
              <w:color w:val="auto"/>
              <w:sz w:val="22"/>
              <w:szCs w:val="22"/>
            </w:rPr>
          </w:pPr>
          <w:hyperlink w:anchor="_Toc496711723" w:history="1">
            <w:r w:rsidR="00B70C5E" w:rsidRPr="00D74378">
              <w:rPr>
                <w:rStyle w:val="Hyperlink"/>
              </w:rPr>
              <w:t>Establishing bankability and securing finance</w:t>
            </w:r>
            <w:r w:rsidR="00B70C5E">
              <w:rPr>
                <w:webHidden/>
              </w:rPr>
              <w:tab/>
            </w:r>
            <w:r w:rsidR="00B70C5E">
              <w:rPr>
                <w:webHidden/>
              </w:rPr>
              <w:fldChar w:fldCharType="begin"/>
            </w:r>
            <w:r w:rsidR="00B70C5E">
              <w:rPr>
                <w:webHidden/>
              </w:rPr>
              <w:instrText xml:space="preserve"> PAGEREF _Toc496711723 \h </w:instrText>
            </w:r>
            <w:r w:rsidR="00B70C5E">
              <w:rPr>
                <w:webHidden/>
              </w:rPr>
            </w:r>
            <w:r w:rsidR="00B70C5E">
              <w:rPr>
                <w:webHidden/>
              </w:rPr>
              <w:fldChar w:fldCharType="separate"/>
            </w:r>
            <w:r>
              <w:rPr>
                <w:webHidden/>
              </w:rPr>
              <w:t>26</w:t>
            </w:r>
            <w:r w:rsidR="00B70C5E">
              <w:rPr>
                <w:webHidden/>
              </w:rPr>
              <w:fldChar w:fldCharType="end"/>
            </w:r>
          </w:hyperlink>
        </w:p>
        <w:p w14:paraId="76C2DBFD" w14:textId="0B6436F7" w:rsidR="00B70C5E" w:rsidRDefault="00844146">
          <w:pPr>
            <w:pStyle w:val="TOC2"/>
            <w:rPr>
              <w:rFonts w:eastAsiaTheme="minorEastAsia" w:cstheme="minorBidi"/>
              <w:b w:val="0"/>
              <w:color w:val="auto"/>
              <w:sz w:val="22"/>
              <w:szCs w:val="22"/>
            </w:rPr>
          </w:pPr>
          <w:hyperlink w:anchor="_Toc496711724" w:history="1">
            <w:r w:rsidR="00B70C5E" w:rsidRPr="00D74378">
              <w:rPr>
                <w:rStyle w:val="Hyperlink"/>
              </w:rPr>
              <w:t>Long-term secure contracts</w:t>
            </w:r>
            <w:r w:rsidR="00B70C5E">
              <w:rPr>
                <w:webHidden/>
              </w:rPr>
              <w:tab/>
            </w:r>
            <w:r w:rsidR="00B70C5E">
              <w:rPr>
                <w:webHidden/>
              </w:rPr>
              <w:fldChar w:fldCharType="begin"/>
            </w:r>
            <w:r w:rsidR="00B70C5E">
              <w:rPr>
                <w:webHidden/>
              </w:rPr>
              <w:instrText xml:space="preserve"> PAGEREF _Toc496711724 \h </w:instrText>
            </w:r>
            <w:r w:rsidR="00B70C5E">
              <w:rPr>
                <w:webHidden/>
              </w:rPr>
            </w:r>
            <w:r w:rsidR="00B70C5E">
              <w:rPr>
                <w:webHidden/>
              </w:rPr>
              <w:fldChar w:fldCharType="separate"/>
            </w:r>
            <w:r>
              <w:rPr>
                <w:webHidden/>
              </w:rPr>
              <w:t>27</w:t>
            </w:r>
            <w:r w:rsidR="00B70C5E">
              <w:rPr>
                <w:webHidden/>
              </w:rPr>
              <w:fldChar w:fldCharType="end"/>
            </w:r>
          </w:hyperlink>
        </w:p>
        <w:p w14:paraId="2C7E6110" w14:textId="1284BED4" w:rsidR="00B70C5E" w:rsidRDefault="00844146">
          <w:pPr>
            <w:pStyle w:val="TOC2"/>
            <w:rPr>
              <w:rFonts w:eastAsiaTheme="minorEastAsia" w:cstheme="minorBidi"/>
              <w:b w:val="0"/>
              <w:color w:val="auto"/>
              <w:sz w:val="22"/>
              <w:szCs w:val="22"/>
            </w:rPr>
          </w:pPr>
          <w:hyperlink w:anchor="_Toc496711725" w:history="1">
            <w:r w:rsidR="00B70C5E" w:rsidRPr="00D74378">
              <w:rPr>
                <w:rStyle w:val="Hyperlink"/>
              </w:rPr>
              <w:t>Need to gain social licence</w:t>
            </w:r>
            <w:r w:rsidR="00B70C5E">
              <w:rPr>
                <w:webHidden/>
              </w:rPr>
              <w:tab/>
            </w:r>
            <w:r w:rsidR="00B70C5E">
              <w:rPr>
                <w:webHidden/>
              </w:rPr>
              <w:fldChar w:fldCharType="begin"/>
            </w:r>
            <w:r w:rsidR="00B70C5E">
              <w:rPr>
                <w:webHidden/>
              </w:rPr>
              <w:instrText xml:space="preserve"> PAGEREF _Toc496711725 \h </w:instrText>
            </w:r>
            <w:r w:rsidR="00B70C5E">
              <w:rPr>
                <w:webHidden/>
              </w:rPr>
            </w:r>
            <w:r w:rsidR="00B70C5E">
              <w:rPr>
                <w:webHidden/>
              </w:rPr>
              <w:fldChar w:fldCharType="separate"/>
            </w:r>
            <w:r>
              <w:rPr>
                <w:webHidden/>
              </w:rPr>
              <w:t>28</w:t>
            </w:r>
            <w:r w:rsidR="00B70C5E">
              <w:rPr>
                <w:webHidden/>
              </w:rPr>
              <w:fldChar w:fldCharType="end"/>
            </w:r>
          </w:hyperlink>
        </w:p>
        <w:p w14:paraId="075E68E0" w14:textId="627F2375" w:rsidR="00B70C5E" w:rsidRDefault="00844146">
          <w:pPr>
            <w:pStyle w:val="TOC2"/>
            <w:rPr>
              <w:rFonts w:eastAsiaTheme="minorEastAsia" w:cstheme="minorBidi"/>
              <w:b w:val="0"/>
              <w:color w:val="auto"/>
              <w:sz w:val="22"/>
              <w:szCs w:val="22"/>
            </w:rPr>
          </w:pPr>
          <w:hyperlink w:anchor="_Toc496711726" w:history="1">
            <w:r w:rsidR="00B70C5E" w:rsidRPr="00D74378">
              <w:rPr>
                <w:rStyle w:val="Hyperlink"/>
              </w:rPr>
              <w:t>Feedstock composition</w:t>
            </w:r>
            <w:r w:rsidR="00B70C5E">
              <w:rPr>
                <w:webHidden/>
              </w:rPr>
              <w:tab/>
            </w:r>
            <w:r w:rsidR="00B70C5E">
              <w:rPr>
                <w:webHidden/>
              </w:rPr>
              <w:fldChar w:fldCharType="begin"/>
            </w:r>
            <w:r w:rsidR="00B70C5E">
              <w:rPr>
                <w:webHidden/>
              </w:rPr>
              <w:instrText xml:space="preserve"> PAGEREF _Toc496711726 \h </w:instrText>
            </w:r>
            <w:r w:rsidR="00B70C5E">
              <w:rPr>
                <w:webHidden/>
              </w:rPr>
            </w:r>
            <w:r w:rsidR="00B70C5E">
              <w:rPr>
                <w:webHidden/>
              </w:rPr>
              <w:fldChar w:fldCharType="separate"/>
            </w:r>
            <w:r>
              <w:rPr>
                <w:webHidden/>
              </w:rPr>
              <w:t>28</w:t>
            </w:r>
            <w:r w:rsidR="00B70C5E">
              <w:rPr>
                <w:webHidden/>
              </w:rPr>
              <w:fldChar w:fldCharType="end"/>
            </w:r>
          </w:hyperlink>
        </w:p>
        <w:p w14:paraId="4BEA067B" w14:textId="4B866688" w:rsidR="00B70C5E" w:rsidRDefault="00844146">
          <w:pPr>
            <w:pStyle w:val="TOC1"/>
            <w:rPr>
              <w:rFonts w:eastAsiaTheme="minorEastAsia" w:cstheme="minorBidi"/>
              <w:b w:val="0"/>
              <w:color w:val="auto"/>
              <w:sz w:val="22"/>
              <w:szCs w:val="22"/>
            </w:rPr>
          </w:pPr>
          <w:hyperlink w:anchor="_Toc496711727" w:history="1">
            <w:r w:rsidR="00B70C5E" w:rsidRPr="00D74378">
              <w:rPr>
                <w:rStyle w:val="Hyperlink"/>
              </w:rPr>
              <w:t>8. Please join the discussion</w:t>
            </w:r>
            <w:r w:rsidR="00B70C5E">
              <w:rPr>
                <w:webHidden/>
              </w:rPr>
              <w:tab/>
            </w:r>
            <w:r w:rsidR="00B70C5E">
              <w:rPr>
                <w:webHidden/>
              </w:rPr>
              <w:fldChar w:fldCharType="begin"/>
            </w:r>
            <w:r w:rsidR="00B70C5E">
              <w:rPr>
                <w:webHidden/>
              </w:rPr>
              <w:instrText xml:space="preserve"> PAGEREF _Toc496711727 \h </w:instrText>
            </w:r>
            <w:r w:rsidR="00B70C5E">
              <w:rPr>
                <w:webHidden/>
              </w:rPr>
            </w:r>
            <w:r w:rsidR="00B70C5E">
              <w:rPr>
                <w:webHidden/>
              </w:rPr>
              <w:fldChar w:fldCharType="separate"/>
            </w:r>
            <w:r>
              <w:rPr>
                <w:webHidden/>
              </w:rPr>
              <w:t>29</w:t>
            </w:r>
            <w:r w:rsidR="00B70C5E">
              <w:rPr>
                <w:webHidden/>
              </w:rPr>
              <w:fldChar w:fldCharType="end"/>
            </w:r>
          </w:hyperlink>
        </w:p>
        <w:p w14:paraId="6C0783DC" w14:textId="04E705C0" w:rsidR="00B70C5E" w:rsidRDefault="00844146">
          <w:pPr>
            <w:pStyle w:val="TOC2"/>
            <w:rPr>
              <w:rFonts w:eastAsiaTheme="minorEastAsia" w:cstheme="minorBidi"/>
              <w:b w:val="0"/>
              <w:color w:val="auto"/>
              <w:sz w:val="22"/>
              <w:szCs w:val="22"/>
            </w:rPr>
          </w:pPr>
          <w:hyperlink w:anchor="_Toc496711728" w:history="1">
            <w:r w:rsidR="00B70C5E" w:rsidRPr="00D74378">
              <w:rPr>
                <w:rStyle w:val="Hyperlink"/>
                <w:rFonts w:ascii="Arial" w:hAnsi="Arial"/>
                <w:kern w:val="20"/>
              </w:rPr>
              <w:t>Join the discussion on Engage Victoria</w:t>
            </w:r>
            <w:r w:rsidR="00B70C5E">
              <w:rPr>
                <w:webHidden/>
              </w:rPr>
              <w:tab/>
            </w:r>
            <w:r w:rsidR="00B70C5E">
              <w:rPr>
                <w:webHidden/>
              </w:rPr>
              <w:fldChar w:fldCharType="begin"/>
            </w:r>
            <w:r w:rsidR="00B70C5E">
              <w:rPr>
                <w:webHidden/>
              </w:rPr>
              <w:instrText xml:space="preserve"> PAGEREF _Toc496711728 \h </w:instrText>
            </w:r>
            <w:r w:rsidR="00B70C5E">
              <w:rPr>
                <w:webHidden/>
              </w:rPr>
            </w:r>
            <w:r w:rsidR="00B70C5E">
              <w:rPr>
                <w:webHidden/>
              </w:rPr>
              <w:fldChar w:fldCharType="separate"/>
            </w:r>
            <w:r>
              <w:rPr>
                <w:webHidden/>
              </w:rPr>
              <w:t>29</w:t>
            </w:r>
            <w:r w:rsidR="00B70C5E">
              <w:rPr>
                <w:webHidden/>
              </w:rPr>
              <w:fldChar w:fldCharType="end"/>
            </w:r>
          </w:hyperlink>
        </w:p>
        <w:p w14:paraId="775A6D54" w14:textId="46F944AB" w:rsidR="00B70C5E" w:rsidRDefault="00844146">
          <w:pPr>
            <w:pStyle w:val="TOC2"/>
            <w:rPr>
              <w:rFonts w:eastAsiaTheme="minorEastAsia" w:cstheme="minorBidi"/>
              <w:b w:val="0"/>
              <w:color w:val="auto"/>
              <w:sz w:val="22"/>
              <w:szCs w:val="22"/>
            </w:rPr>
          </w:pPr>
          <w:hyperlink w:anchor="_Toc496711729" w:history="1">
            <w:r w:rsidR="00B70C5E" w:rsidRPr="00D74378">
              <w:rPr>
                <w:rStyle w:val="Hyperlink"/>
              </w:rPr>
              <w:t>Questions</w:t>
            </w:r>
            <w:r w:rsidR="00B70C5E">
              <w:rPr>
                <w:webHidden/>
              </w:rPr>
              <w:tab/>
            </w:r>
            <w:r w:rsidR="00B70C5E">
              <w:rPr>
                <w:webHidden/>
              </w:rPr>
              <w:fldChar w:fldCharType="begin"/>
            </w:r>
            <w:r w:rsidR="00B70C5E">
              <w:rPr>
                <w:webHidden/>
              </w:rPr>
              <w:instrText xml:space="preserve"> PAGEREF _Toc496711729 \h </w:instrText>
            </w:r>
            <w:r w:rsidR="00B70C5E">
              <w:rPr>
                <w:webHidden/>
              </w:rPr>
            </w:r>
            <w:r w:rsidR="00B70C5E">
              <w:rPr>
                <w:webHidden/>
              </w:rPr>
              <w:fldChar w:fldCharType="separate"/>
            </w:r>
            <w:r>
              <w:rPr>
                <w:webHidden/>
              </w:rPr>
              <w:t>29</w:t>
            </w:r>
            <w:r w:rsidR="00B70C5E">
              <w:rPr>
                <w:webHidden/>
              </w:rPr>
              <w:fldChar w:fldCharType="end"/>
            </w:r>
          </w:hyperlink>
        </w:p>
        <w:p w14:paraId="63212A9F" w14:textId="2D0BB105" w:rsidR="00B70C5E" w:rsidRDefault="00844146">
          <w:pPr>
            <w:pStyle w:val="TOC2"/>
            <w:rPr>
              <w:rFonts w:eastAsiaTheme="minorEastAsia" w:cstheme="minorBidi"/>
              <w:b w:val="0"/>
              <w:color w:val="auto"/>
              <w:sz w:val="22"/>
              <w:szCs w:val="22"/>
            </w:rPr>
          </w:pPr>
          <w:hyperlink w:anchor="_Toc496711730" w:history="1">
            <w:r w:rsidR="00B70C5E" w:rsidRPr="00D74378">
              <w:rPr>
                <w:rStyle w:val="Hyperlink"/>
                <w:rFonts w:ascii="Arial" w:hAnsi="Arial"/>
                <w:kern w:val="20"/>
              </w:rPr>
              <w:t>Next steps</w:t>
            </w:r>
            <w:r w:rsidR="00B70C5E">
              <w:rPr>
                <w:webHidden/>
              </w:rPr>
              <w:tab/>
            </w:r>
            <w:r w:rsidR="00B70C5E">
              <w:rPr>
                <w:webHidden/>
              </w:rPr>
              <w:fldChar w:fldCharType="begin"/>
            </w:r>
            <w:r w:rsidR="00B70C5E">
              <w:rPr>
                <w:webHidden/>
              </w:rPr>
              <w:instrText xml:space="preserve"> PAGEREF _Toc496711730 \h </w:instrText>
            </w:r>
            <w:r w:rsidR="00B70C5E">
              <w:rPr>
                <w:webHidden/>
              </w:rPr>
            </w:r>
            <w:r w:rsidR="00B70C5E">
              <w:rPr>
                <w:webHidden/>
              </w:rPr>
              <w:fldChar w:fldCharType="separate"/>
            </w:r>
            <w:r>
              <w:rPr>
                <w:webHidden/>
              </w:rPr>
              <w:t>30</w:t>
            </w:r>
            <w:r w:rsidR="00B70C5E">
              <w:rPr>
                <w:webHidden/>
              </w:rPr>
              <w:fldChar w:fldCharType="end"/>
            </w:r>
          </w:hyperlink>
        </w:p>
        <w:p w14:paraId="0A6D0063" w14:textId="01E41580" w:rsidR="00B70C5E" w:rsidRDefault="00844146">
          <w:pPr>
            <w:pStyle w:val="TOC2"/>
            <w:rPr>
              <w:rFonts w:eastAsiaTheme="minorEastAsia" w:cstheme="minorBidi"/>
              <w:b w:val="0"/>
              <w:color w:val="auto"/>
              <w:sz w:val="22"/>
              <w:szCs w:val="22"/>
            </w:rPr>
          </w:pPr>
          <w:hyperlink w:anchor="_Toc496711731" w:history="1">
            <w:r w:rsidR="00B70C5E" w:rsidRPr="00D74378">
              <w:rPr>
                <w:rStyle w:val="Hyperlink"/>
                <w:rFonts w:ascii="Arial" w:hAnsi="Arial"/>
                <w:kern w:val="20"/>
              </w:rPr>
              <w:t>Key dates</w:t>
            </w:r>
            <w:r w:rsidR="00B70C5E">
              <w:rPr>
                <w:webHidden/>
              </w:rPr>
              <w:tab/>
            </w:r>
            <w:r w:rsidR="00B70C5E">
              <w:rPr>
                <w:webHidden/>
              </w:rPr>
              <w:fldChar w:fldCharType="begin"/>
            </w:r>
            <w:r w:rsidR="00B70C5E">
              <w:rPr>
                <w:webHidden/>
              </w:rPr>
              <w:instrText xml:space="preserve"> PAGEREF _Toc496711731 \h </w:instrText>
            </w:r>
            <w:r w:rsidR="00B70C5E">
              <w:rPr>
                <w:webHidden/>
              </w:rPr>
            </w:r>
            <w:r w:rsidR="00B70C5E">
              <w:rPr>
                <w:webHidden/>
              </w:rPr>
              <w:fldChar w:fldCharType="separate"/>
            </w:r>
            <w:r>
              <w:rPr>
                <w:webHidden/>
              </w:rPr>
              <w:t>30</w:t>
            </w:r>
            <w:r w:rsidR="00B70C5E">
              <w:rPr>
                <w:webHidden/>
              </w:rPr>
              <w:fldChar w:fldCharType="end"/>
            </w:r>
          </w:hyperlink>
        </w:p>
        <w:p w14:paraId="12B49BA7" w14:textId="3D71AF19" w:rsidR="00B70C5E" w:rsidRDefault="00844146">
          <w:pPr>
            <w:pStyle w:val="TOC2"/>
            <w:rPr>
              <w:rFonts w:eastAsiaTheme="minorEastAsia" w:cstheme="minorBidi"/>
              <w:b w:val="0"/>
              <w:color w:val="auto"/>
              <w:sz w:val="22"/>
              <w:szCs w:val="22"/>
            </w:rPr>
          </w:pPr>
          <w:hyperlink w:anchor="_Toc496711732" w:history="1">
            <w:r w:rsidR="00B70C5E" w:rsidRPr="00D74378">
              <w:rPr>
                <w:rStyle w:val="Hyperlink"/>
                <w:rFonts w:ascii="Arial" w:hAnsi="Arial"/>
                <w:kern w:val="20"/>
              </w:rPr>
              <w:t>Contact us</w:t>
            </w:r>
            <w:r w:rsidR="00B70C5E">
              <w:rPr>
                <w:webHidden/>
              </w:rPr>
              <w:tab/>
            </w:r>
            <w:r w:rsidR="00B70C5E">
              <w:rPr>
                <w:webHidden/>
              </w:rPr>
              <w:fldChar w:fldCharType="begin"/>
            </w:r>
            <w:r w:rsidR="00B70C5E">
              <w:rPr>
                <w:webHidden/>
              </w:rPr>
              <w:instrText xml:space="preserve"> PAGEREF _Toc496711732 \h </w:instrText>
            </w:r>
            <w:r w:rsidR="00B70C5E">
              <w:rPr>
                <w:webHidden/>
              </w:rPr>
            </w:r>
            <w:r w:rsidR="00B70C5E">
              <w:rPr>
                <w:webHidden/>
              </w:rPr>
              <w:fldChar w:fldCharType="separate"/>
            </w:r>
            <w:r>
              <w:rPr>
                <w:webHidden/>
              </w:rPr>
              <w:t>30</w:t>
            </w:r>
            <w:r w:rsidR="00B70C5E">
              <w:rPr>
                <w:webHidden/>
              </w:rPr>
              <w:fldChar w:fldCharType="end"/>
            </w:r>
          </w:hyperlink>
        </w:p>
        <w:p w14:paraId="35C4064C" w14:textId="21379132" w:rsidR="00B70C5E" w:rsidRDefault="00844146">
          <w:pPr>
            <w:pStyle w:val="TOC1"/>
            <w:rPr>
              <w:rFonts w:eastAsiaTheme="minorEastAsia" w:cstheme="minorBidi"/>
              <w:b w:val="0"/>
              <w:color w:val="auto"/>
              <w:sz w:val="22"/>
              <w:szCs w:val="22"/>
            </w:rPr>
          </w:pPr>
          <w:hyperlink w:anchor="_Toc496711733" w:history="1">
            <w:r w:rsidR="00B70C5E" w:rsidRPr="00D74378">
              <w:rPr>
                <w:rStyle w:val="Hyperlink"/>
              </w:rPr>
              <w:t>Appendix A: Technology types</w:t>
            </w:r>
            <w:r w:rsidR="00B70C5E">
              <w:rPr>
                <w:webHidden/>
              </w:rPr>
              <w:tab/>
            </w:r>
            <w:r w:rsidR="00B70C5E">
              <w:rPr>
                <w:webHidden/>
              </w:rPr>
              <w:fldChar w:fldCharType="begin"/>
            </w:r>
            <w:r w:rsidR="00B70C5E">
              <w:rPr>
                <w:webHidden/>
              </w:rPr>
              <w:instrText xml:space="preserve"> PAGEREF _Toc496711733 \h </w:instrText>
            </w:r>
            <w:r w:rsidR="00B70C5E">
              <w:rPr>
                <w:webHidden/>
              </w:rPr>
            </w:r>
            <w:r w:rsidR="00B70C5E">
              <w:rPr>
                <w:webHidden/>
              </w:rPr>
              <w:fldChar w:fldCharType="separate"/>
            </w:r>
            <w:r>
              <w:rPr>
                <w:webHidden/>
              </w:rPr>
              <w:t>31</w:t>
            </w:r>
            <w:r w:rsidR="00B70C5E">
              <w:rPr>
                <w:webHidden/>
              </w:rPr>
              <w:fldChar w:fldCharType="end"/>
            </w:r>
          </w:hyperlink>
        </w:p>
        <w:p w14:paraId="3C326707" w14:textId="3F8530AA" w:rsidR="00B70C5E" w:rsidRDefault="00844146">
          <w:pPr>
            <w:pStyle w:val="TOC1"/>
            <w:rPr>
              <w:rFonts w:eastAsiaTheme="minorEastAsia" w:cstheme="minorBidi"/>
              <w:b w:val="0"/>
              <w:color w:val="auto"/>
              <w:sz w:val="22"/>
              <w:szCs w:val="22"/>
            </w:rPr>
          </w:pPr>
          <w:hyperlink w:anchor="_Toc496711734" w:history="1">
            <w:r w:rsidR="00B70C5E" w:rsidRPr="00D74378">
              <w:rPr>
                <w:rStyle w:val="Hyperlink"/>
              </w:rPr>
              <w:t>Appendix B: Other Australian jurisdictions</w:t>
            </w:r>
            <w:r w:rsidR="00B70C5E">
              <w:rPr>
                <w:webHidden/>
              </w:rPr>
              <w:tab/>
            </w:r>
            <w:r w:rsidR="00B70C5E">
              <w:rPr>
                <w:webHidden/>
              </w:rPr>
              <w:fldChar w:fldCharType="begin"/>
            </w:r>
            <w:r w:rsidR="00B70C5E">
              <w:rPr>
                <w:webHidden/>
              </w:rPr>
              <w:instrText xml:space="preserve"> PAGEREF _Toc496711734 \h </w:instrText>
            </w:r>
            <w:r w:rsidR="00B70C5E">
              <w:rPr>
                <w:webHidden/>
              </w:rPr>
            </w:r>
            <w:r w:rsidR="00B70C5E">
              <w:rPr>
                <w:webHidden/>
              </w:rPr>
              <w:fldChar w:fldCharType="separate"/>
            </w:r>
            <w:r>
              <w:rPr>
                <w:webHidden/>
              </w:rPr>
              <w:t>33</w:t>
            </w:r>
            <w:r w:rsidR="00B70C5E">
              <w:rPr>
                <w:webHidden/>
              </w:rPr>
              <w:fldChar w:fldCharType="end"/>
            </w:r>
          </w:hyperlink>
        </w:p>
        <w:p w14:paraId="74A75414" w14:textId="2E478087" w:rsidR="00B70C5E" w:rsidRDefault="00844146">
          <w:pPr>
            <w:pStyle w:val="TOC2"/>
            <w:rPr>
              <w:rFonts w:eastAsiaTheme="minorEastAsia" w:cstheme="minorBidi"/>
              <w:b w:val="0"/>
              <w:color w:val="auto"/>
              <w:sz w:val="22"/>
              <w:szCs w:val="22"/>
            </w:rPr>
          </w:pPr>
          <w:hyperlink w:anchor="_Toc496711735" w:history="1">
            <w:r w:rsidR="00B70C5E" w:rsidRPr="00D74378">
              <w:rPr>
                <w:rStyle w:val="Hyperlink"/>
              </w:rPr>
              <w:t>New South Wales</w:t>
            </w:r>
            <w:r w:rsidR="00B70C5E">
              <w:rPr>
                <w:webHidden/>
              </w:rPr>
              <w:tab/>
            </w:r>
            <w:r w:rsidR="00B70C5E">
              <w:rPr>
                <w:webHidden/>
              </w:rPr>
              <w:fldChar w:fldCharType="begin"/>
            </w:r>
            <w:r w:rsidR="00B70C5E">
              <w:rPr>
                <w:webHidden/>
              </w:rPr>
              <w:instrText xml:space="preserve"> PAGEREF _Toc496711735 \h </w:instrText>
            </w:r>
            <w:r w:rsidR="00B70C5E">
              <w:rPr>
                <w:webHidden/>
              </w:rPr>
            </w:r>
            <w:r w:rsidR="00B70C5E">
              <w:rPr>
                <w:webHidden/>
              </w:rPr>
              <w:fldChar w:fldCharType="separate"/>
            </w:r>
            <w:r>
              <w:rPr>
                <w:webHidden/>
              </w:rPr>
              <w:t>33</w:t>
            </w:r>
            <w:r w:rsidR="00B70C5E">
              <w:rPr>
                <w:webHidden/>
              </w:rPr>
              <w:fldChar w:fldCharType="end"/>
            </w:r>
          </w:hyperlink>
        </w:p>
        <w:p w14:paraId="5251699E" w14:textId="7E7DF764" w:rsidR="00B70C5E" w:rsidRDefault="00844146">
          <w:pPr>
            <w:pStyle w:val="TOC2"/>
            <w:rPr>
              <w:rFonts w:eastAsiaTheme="minorEastAsia" w:cstheme="minorBidi"/>
              <w:b w:val="0"/>
              <w:color w:val="auto"/>
              <w:sz w:val="22"/>
              <w:szCs w:val="22"/>
            </w:rPr>
          </w:pPr>
          <w:hyperlink w:anchor="_Toc496711736" w:history="1">
            <w:r w:rsidR="00B70C5E" w:rsidRPr="00D74378">
              <w:rPr>
                <w:rStyle w:val="Hyperlink"/>
              </w:rPr>
              <w:t>Western Australia</w:t>
            </w:r>
            <w:r w:rsidR="00B70C5E">
              <w:rPr>
                <w:webHidden/>
              </w:rPr>
              <w:tab/>
            </w:r>
            <w:r w:rsidR="00B70C5E">
              <w:rPr>
                <w:webHidden/>
              </w:rPr>
              <w:fldChar w:fldCharType="begin"/>
            </w:r>
            <w:r w:rsidR="00B70C5E">
              <w:rPr>
                <w:webHidden/>
              </w:rPr>
              <w:instrText xml:space="preserve"> PAGEREF _Toc496711736 \h </w:instrText>
            </w:r>
            <w:r w:rsidR="00B70C5E">
              <w:rPr>
                <w:webHidden/>
              </w:rPr>
            </w:r>
            <w:r w:rsidR="00B70C5E">
              <w:rPr>
                <w:webHidden/>
              </w:rPr>
              <w:fldChar w:fldCharType="separate"/>
            </w:r>
            <w:r>
              <w:rPr>
                <w:webHidden/>
              </w:rPr>
              <w:t>33</w:t>
            </w:r>
            <w:r w:rsidR="00B70C5E">
              <w:rPr>
                <w:webHidden/>
              </w:rPr>
              <w:fldChar w:fldCharType="end"/>
            </w:r>
          </w:hyperlink>
        </w:p>
        <w:p w14:paraId="184DB109" w14:textId="34EFEE6A" w:rsidR="00B70C5E" w:rsidRDefault="00844146">
          <w:pPr>
            <w:pStyle w:val="TOC2"/>
            <w:rPr>
              <w:rFonts w:eastAsiaTheme="minorEastAsia" w:cstheme="minorBidi"/>
              <w:b w:val="0"/>
              <w:color w:val="auto"/>
              <w:sz w:val="22"/>
              <w:szCs w:val="22"/>
            </w:rPr>
          </w:pPr>
          <w:hyperlink w:anchor="_Toc496711737" w:history="1">
            <w:r w:rsidR="00B70C5E" w:rsidRPr="00D74378">
              <w:rPr>
                <w:rStyle w:val="Hyperlink"/>
              </w:rPr>
              <w:t>South Australia</w:t>
            </w:r>
            <w:r w:rsidR="00B70C5E">
              <w:rPr>
                <w:webHidden/>
              </w:rPr>
              <w:tab/>
            </w:r>
            <w:r w:rsidR="00B70C5E">
              <w:rPr>
                <w:webHidden/>
              </w:rPr>
              <w:fldChar w:fldCharType="begin"/>
            </w:r>
            <w:r w:rsidR="00B70C5E">
              <w:rPr>
                <w:webHidden/>
              </w:rPr>
              <w:instrText xml:space="preserve"> PAGEREF _Toc496711737 \h </w:instrText>
            </w:r>
            <w:r w:rsidR="00B70C5E">
              <w:rPr>
                <w:webHidden/>
              </w:rPr>
            </w:r>
            <w:r w:rsidR="00B70C5E">
              <w:rPr>
                <w:webHidden/>
              </w:rPr>
              <w:fldChar w:fldCharType="separate"/>
            </w:r>
            <w:r>
              <w:rPr>
                <w:webHidden/>
              </w:rPr>
              <w:t>33</w:t>
            </w:r>
            <w:r w:rsidR="00B70C5E">
              <w:rPr>
                <w:webHidden/>
              </w:rPr>
              <w:fldChar w:fldCharType="end"/>
            </w:r>
          </w:hyperlink>
        </w:p>
        <w:p w14:paraId="778D698D" w14:textId="7A00DABD" w:rsidR="00B70C5E" w:rsidRDefault="00844146">
          <w:pPr>
            <w:pStyle w:val="TOC2"/>
            <w:rPr>
              <w:rFonts w:eastAsiaTheme="minorEastAsia" w:cstheme="minorBidi"/>
              <w:b w:val="0"/>
              <w:color w:val="auto"/>
              <w:sz w:val="22"/>
              <w:szCs w:val="22"/>
            </w:rPr>
          </w:pPr>
          <w:hyperlink w:anchor="_Toc496711738" w:history="1">
            <w:r w:rsidR="00B70C5E" w:rsidRPr="00D74378">
              <w:rPr>
                <w:rStyle w:val="Hyperlink"/>
              </w:rPr>
              <w:t>Australian Capital Territory</w:t>
            </w:r>
            <w:r w:rsidR="00B70C5E">
              <w:rPr>
                <w:webHidden/>
              </w:rPr>
              <w:tab/>
            </w:r>
            <w:r w:rsidR="00B70C5E">
              <w:rPr>
                <w:webHidden/>
              </w:rPr>
              <w:fldChar w:fldCharType="begin"/>
            </w:r>
            <w:r w:rsidR="00B70C5E">
              <w:rPr>
                <w:webHidden/>
              </w:rPr>
              <w:instrText xml:space="preserve"> PAGEREF _Toc496711738 \h </w:instrText>
            </w:r>
            <w:r w:rsidR="00B70C5E">
              <w:rPr>
                <w:webHidden/>
              </w:rPr>
            </w:r>
            <w:r w:rsidR="00B70C5E">
              <w:rPr>
                <w:webHidden/>
              </w:rPr>
              <w:fldChar w:fldCharType="separate"/>
            </w:r>
            <w:r>
              <w:rPr>
                <w:webHidden/>
              </w:rPr>
              <w:t>34</w:t>
            </w:r>
            <w:r w:rsidR="00B70C5E">
              <w:rPr>
                <w:webHidden/>
              </w:rPr>
              <w:fldChar w:fldCharType="end"/>
            </w:r>
          </w:hyperlink>
        </w:p>
        <w:p w14:paraId="07174AC6" w14:textId="2BFCEF6A" w:rsidR="00B70C5E" w:rsidRDefault="00844146">
          <w:pPr>
            <w:pStyle w:val="TOC2"/>
            <w:rPr>
              <w:rFonts w:eastAsiaTheme="minorEastAsia" w:cstheme="minorBidi"/>
              <w:b w:val="0"/>
              <w:color w:val="auto"/>
              <w:sz w:val="22"/>
              <w:szCs w:val="22"/>
            </w:rPr>
          </w:pPr>
          <w:hyperlink w:anchor="_Toc496711739" w:history="1">
            <w:r w:rsidR="00B70C5E" w:rsidRPr="00D74378">
              <w:rPr>
                <w:rStyle w:val="Hyperlink"/>
              </w:rPr>
              <w:t>Queensland</w:t>
            </w:r>
            <w:r w:rsidR="00B70C5E">
              <w:rPr>
                <w:webHidden/>
              </w:rPr>
              <w:tab/>
            </w:r>
            <w:r w:rsidR="00B70C5E">
              <w:rPr>
                <w:webHidden/>
              </w:rPr>
              <w:fldChar w:fldCharType="begin"/>
            </w:r>
            <w:r w:rsidR="00B70C5E">
              <w:rPr>
                <w:webHidden/>
              </w:rPr>
              <w:instrText xml:space="preserve"> PAGEREF _Toc496711739 \h </w:instrText>
            </w:r>
            <w:r w:rsidR="00B70C5E">
              <w:rPr>
                <w:webHidden/>
              </w:rPr>
            </w:r>
            <w:r w:rsidR="00B70C5E">
              <w:rPr>
                <w:webHidden/>
              </w:rPr>
              <w:fldChar w:fldCharType="separate"/>
            </w:r>
            <w:r>
              <w:rPr>
                <w:webHidden/>
              </w:rPr>
              <w:t>34</w:t>
            </w:r>
            <w:r w:rsidR="00B70C5E">
              <w:rPr>
                <w:webHidden/>
              </w:rPr>
              <w:fldChar w:fldCharType="end"/>
            </w:r>
          </w:hyperlink>
        </w:p>
        <w:p w14:paraId="239C4DD8" w14:textId="4D5253F7" w:rsidR="00B70C5E" w:rsidRDefault="00844146">
          <w:pPr>
            <w:pStyle w:val="TOC1"/>
            <w:rPr>
              <w:rFonts w:eastAsiaTheme="minorEastAsia" w:cstheme="minorBidi"/>
              <w:b w:val="0"/>
              <w:color w:val="auto"/>
              <w:sz w:val="22"/>
              <w:szCs w:val="22"/>
            </w:rPr>
          </w:pPr>
          <w:hyperlink w:anchor="_Toc496711740" w:history="1">
            <w:r w:rsidR="00B70C5E" w:rsidRPr="00D74378">
              <w:rPr>
                <w:rStyle w:val="Hyperlink"/>
              </w:rPr>
              <w:t>Glossary</w:t>
            </w:r>
            <w:r w:rsidR="00B70C5E">
              <w:rPr>
                <w:webHidden/>
              </w:rPr>
              <w:tab/>
            </w:r>
            <w:r w:rsidR="00B70C5E">
              <w:rPr>
                <w:webHidden/>
              </w:rPr>
              <w:fldChar w:fldCharType="begin"/>
            </w:r>
            <w:r w:rsidR="00B70C5E">
              <w:rPr>
                <w:webHidden/>
              </w:rPr>
              <w:instrText xml:space="preserve"> PAGEREF _Toc496711740 \h </w:instrText>
            </w:r>
            <w:r w:rsidR="00B70C5E">
              <w:rPr>
                <w:webHidden/>
              </w:rPr>
            </w:r>
            <w:r w:rsidR="00B70C5E">
              <w:rPr>
                <w:webHidden/>
              </w:rPr>
              <w:fldChar w:fldCharType="separate"/>
            </w:r>
            <w:r>
              <w:rPr>
                <w:webHidden/>
              </w:rPr>
              <w:t>35</w:t>
            </w:r>
            <w:r w:rsidR="00B70C5E">
              <w:rPr>
                <w:webHidden/>
              </w:rPr>
              <w:fldChar w:fldCharType="end"/>
            </w:r>
          </w:hyperlink>
        </w:p>
        <w:p w14:paraId="3E632EFC" w14:textId="4B5D1934" w:rsidR="00B70C5E" w:rsidRDefault="00844146">
          <w:pPr>
            <w:pStyle w:val="TOC1"/>
            <w:rPr>
              <w:rFonts w:eastAsiaTheme="minorEastAsia" w:cstheme="minorBidi"/>
              <w:b w:val="0"/>
              <w:color w:val="auto"/>
              <w:sz w:val="22"/>
              <w:szCs w:val="22"/>
            </w:rPr>
          </w:pPr>
          <w:hyperlink w:anchor="_Toc496711741" w:history="1">
            <w:r w:rsidR="00B70C5E" w:rsidRPr="00D74378">
              <w:rPr>
                <w:rStyle w:val="Hyperlink"/>
              </w:rPr>
              <w:t>Bibliography</w:t>
            </w:r>
            <w:r w:rsidR="00B70C5E">
              <w:rPr>
                <w:webHidden/>
              </w:rPr>
              <w:tab/>
            </w:r>
            <w:r w:rsidR="00B70C5E">
              <w:rPr>
                <w:webHidden/>
              </w:rPr>
              <w:fldChar w:fldCharType="begin"/>
            </w:r>
            <w:r w:rsidR="00B70C5E">
              <w:rPr>
                <w:webHidden/>
              </w:rPr>
              <w:instrText xml:space="preserve"> PAGEREF _Toc496711741 \h </w:instrText>
            </w:r>
            <w:r w:rsidR="00B70C5E">
              <w:rPr>
                <w:webHidden/>
              </w:rPr>
            </w:r>
            <w:r w:rsidR="00B70C5E">
              <w:rPr>
                <w:webHidden/>
              </w:rPr>
              <w:fldChar w:fldCharType="separate"/>
            </w:r>
            <w:r>
              <w:rPr>
                <w:webHidden/>
              </w:rPr>
              <w:t>37</w:t>
            </w:r>
            <w:r w:rsidR="00B70C5E">
              <w:rPr>
                <w:webHidden/>
              </w:rPr>
              <w:fldChar w:fldCharType="end"/>
            </w:r>
          </w:hyperlink>
        </w:p>
        <w:p w14:paraId="39D137CF" w14:textId="5B2FFC08" w:rsidR="00A57E05" w:rsidRDefault="004D0AD1" w:rsidP="00A57E05">
          <w:pPr>
            <w:sectPr w:rsidR="00A57E05" w:rsidSect="00B70C5E">
              <w:headerReference w:type="even" r:id="rId33"/>
              <w:headerReference w:type="default" r:id="rId34"/>
              <w:footerReference w:type="even" r:id="rId35"/>
              <w:footerReference w:type="default" r:id="rId36"/>
              <w:headerReference w:type="first" r:id="rId37"/>
              <w:footerReference w:type="first" r:id="rId38"/>
              <w:pgSz w:w="11907" w:h="16840" w:code="9"/>
              <w:pgMar w:top="2268" w:right="1134" w:bottom="1134" w:left="1134" w:header="284" w:footer="284" w:gutter="0"/>
              <w:pgNumType w:start="1"/>
              <w:cols w:space="283"/>
              <w:docGrid w:linePitch="360"/>
            </w:sectPr>
          </w:pPr>
          <w:r>
            <w:rPr>
              <w:b/>
              <w:bCs/>
              <w:noProof/>
            </w:rPr>
            <w:fldChar w:fldCharType="end"/>
          </w:r>
        </w:p>
      </w:sdtContent>
    </w:sdt>
    <w:p w14:paraId="2A56DE16" w14:textId="77777777" w:rsidR="00FA1442" w:rsidRPr="00967111" w:rsidRDefault="00FA1442" w:rsidP="00967111">
      <w:pPr>
        <w:pStyle w:val="Heading1TopofPage"/>
        <w:framePr w:wrap="around"/>
        <w:rPr>
          <w:b/>
        </w:rPr>
      </w:pPr>
      <w:bookmarkStart w:id="2" w:name="_Toc495494057"/>
      <w:bookmarkStart w:id="3" w:name="_Toc496711678"/>
      <w:r w:rsidRPr="00967111">
        <w:rPr>
          <w:b/>
        </w:rPr>
        <w:lastRenderedPageBreak/>
        <w:t>Introduction</w:t>
      </w:r>
      <w:bookmarkEnd w:id="2"/>
      <w:bookmarkEnd w:id="3"/>
    </w:p>
    <w:p w14:paraId="554F76D2" w14:textId="0775AA1D" w:rsidR="00FA1442" w:rsidRDefault="00FA1442" w:rsidP="00FA1442">
      <w:pPr>
        <w:pStyle w:val="BodyText"/>
      </w:pPr>
      <w:r>
        <w:t xml:space="preserve">Victorians tell us they want to </w:t>
      </w:r>
      <w:r w:rsidR="00E27456">
        <w:t xml:space="preserve">reduce our reliance </w:t>
      </w:r>
      <w:r w:rsidR="00F34FA3">
        <w:t>on landfill</w:t>
      </w:r>
      <w:r>
        <w:t xml:space="preserve"> by encouraging </w:t>
      </w:r>
      <w:r w:rsidRPr="00C51FA0">
        <w:t>better ways</w:t>
      </w:r>
      <w:r>
        <w:t xml:space="preserve"> to reduce, reuse, recycle and recover energy from waste. </w:t>
      </w:r>
    </w:p>
    <w:p w14:paraId="648E38BE" w14:textId="392F754A" w:rsidR="00FA1442" w:rsidRDefault="00FA1442" w:rsidP="00FA1442">
      <w:pPr>
        <w:pStyle w:val="BodyText"/>
      </w:pPr>
      <w:r w:rsidRPr="00B52F98">
        <w:t>As Victoria’s</w:t>
      </w:r>
      <w:r>
        <w:t xml:space="preserve"> population increases</w:t>
      </w:r>
      <w:r w:rsidRPr="00B52F98">
        <w:t xml:space="preserve">, </w:t>
      </w:r>
      <w:r>
        <w:t xml:space="preserve">Victoria’s </w:t>
      </w:r>
      <w:r w:rsidRPr="00B52F98">
        <w:t xml:space="preserve">waste is </w:t>
      </w:r>
      <w:r>
        <w:t xml:space="preserve">projected </w:t>
      </w:r>
      <w:r w:rsidRPr="00B52F98">
        <w:t xml:space="preserve">to </w:t>
      </w:r>
      <w:r>
        <w:t xml:space="preserve">increase </w:t>
      </w:r>
      <w:r w:rsidRPr="00B52F98">
        <w:t>from 12.</w:t>
      </w:r>
      <w:r>
        <w:t>7</w:t>
      </w:r>
      <w:r w:rsidRPr="00B52F98">
        <w:t xml:space="preserve"> million tonnes per year to</w:t>
      </w:r>
      <w:r>
        <w:t xml:space="preserve"> over </w:t>
      </w:r>
      <w:r w:rsidRPr="00B52F98">
        <w:t xml:space="preserve">20 million </w:t>
      </w:r>
      <w:r>
        <w:t xml:space="preserve">tonnes </w:t>
      </w:r>
      <w:r w:rsidRPr="00B52F98">
        <w:t>by 204</w:t>
      </w:r>
      <w:r>
        <w:t>6</w:t>
      </w:r>
      <w:r w:rsidRPr="00B52F98">
        <w:t>.</w:t>
      </w:r>
      <w:r w:rsidR="00AF1248" w:rsidRPr="00AF1248">
        <w:rPr>
          <w:rStyle w:val="FootnoteReference"/>
        </w:rPr>
        <w:t xml:space="preserve"> </w:t>
      </w:r>
      <w:r w:rsidR="00AF1248" w:rsidRPr="001B4CE7">
        <w:rPr>
          <w:rStyle w:val="FootnoteReference"/>
        </w:rPr>
        <w:footnoteReference w:id="2"/>
      </w:r>
      <w:r w:rsidRPr="00E35C84">
        <w:t xml:space="preserve"> </w:t>
      </w:r>
      <w:r>
        <w:t xml:space="preserve">The </w:t>
      </w:r>
      <w:r w:rsidR="001A1E62">
        <w:t>Victorian</w:t>
      </w:r>
      <w:r>
        <w:t xml:space="preserve"> Government has a long-term plan for better managing our waste, including by supporting a viable resource recovery industry</w:t>
      </w:r>
      <w:r w:rsidRPr="00B52F98">
        <w:t xml:space="preserve"> </w:t>
      </w:r>
      <w:r>
        <w:t>and reducing the amount of waste going to landfill</w:t>
      </w:r>
      <w:r w:rsidR="003760EA">
        <w:t>.</w:t>
      </w:r>
      <w:r w:rsidRPr="00B52F98">
        <w:t xml:space="preserve"> </w:t>
      </w:r>
    </w:p>
    <w:p w14:paraId="3F23C4CA" w14:textId="6F2F6BAC" w:rsidR="00FA1442" w:rsidRDefault="00FA1442" w:rsidP="00FA1442">
      <w:pPr>
        <w:pStyle w:val="BodyText"/>
      </w:pPr>
      <w:r w:rsidRPr="00B52F98">
        <w:t xml:space="preserve">Over the same period, our energy mix is expected to change. </w:t>
      </w:r>
      <w:r>
        <w:t xml:space="preserve">Victoria’s </w:t>
      </w:r>
      <w:r w:rsidRPr="00B52F98">
        <w:t>energy generat</w:t>
      </w:r>
      <w:r>
        <w:t xml:space="preserve">ion sector will need to transition to accommodate new technologies such as solar, wind and waste to energy systems. And the </w:t>
      </w:r>
      <w:r w:rsidR="001A1E62">
        <w:t xml:space="preserve">Victorian </w:t>
      </w:r>
      <w:r>
        <w:t xml:space="preserve">Government has set a </w:t>
      </w:r>
      <w:r w:rsidRPr="00B52F98">
        <w:t xml:space="preserve">renewable energy target </w:t>
      </w:r>
      <w:r>
        <w:t>of 40 per cent by 2025,</w:t>
      </w:r>
      <w:r w:rsidR="00AF1248" w:rsidRPr="00AF1248">
        <w:rPr>
          <w:rStyle w:val="FootnoteReference"/>
        </w:rPr>
        <w:t xml:space="preserve"> </w:t>
      </w:r>
      <w:r w:rsidR="00AF1248" w:rsidRPr="001B4CE7">
        <w:rPr>
          <w:rStyle w:val="FootnoteReference"/>
        </w:rPr>
        <w:footnoteReference w:id="3"/>
      </w:r>
      <w:r>
        <w:t xml:space="preserve"> supported by a program to procure renewable energy for the state. Over the coming decades, more of </w:t>
      </w:r>
      <w:r w:rsidRPr="00B52F98">
        <w:t xml:space="preserve">Victoria’s energy needs will be met by renewable sources. </w:t>
      </w:r>
    </w:p>
    <w:p w14:paraId="5A414535" w14:textId="2142D0FF" w:rsidR="00FA1442" w:rsidRDefault="00FA1442" w:rsidP="00FA1442">
      <w:pPr>
        <w:pStyle w:val="BodyText"/>
      </w:pPr>
      <w:r>
        <w:t>The government is considering how the</w:t>
      </w:r>
      <w:r w:rsidRPr="00B52F98">
        <w:t xml:space="preserve"> waste management</w:t>
      </w:r>
      <w:r>
        <w:t xml:space="preserve">, energy, and other sectors </w:t>
      </w:r>
      <w:r w:rsidRPr="00B52F98">
        <w:t xml:space="preserve">will contribute to meeting Victoria’s </w:t>
      </w:r>
      <w:r>
        <w:t xml:space="preserve">climate change targets, to reduce our </w:t>
      </w:r>
      <w:r w:rsidRPr="00B52F98">
        <w:t>emission</w:t>
      </w:r>
      <w:r>
        <w:t>s to</w:t>
      </w:r>
      <w:r w:rsidRPr="00B52F98">
        <w:t xml:space="preserve"> 15 to 20 per cent below 2005 levels by 2020</w:t>
      </w:r>
      <w:r>
        <w:t>, and to net zero emissions by 2050</w:t>
      </w:r>
      <w:r w:rsidRPr="00B52F98">
        <w:t>.</w:t>
      </w:r>
      <w:r w:rsidR="00AF1248" w:rsidRPr="00AF1248">
        <w:rPr>
          <w:rStyle w:val="FootnoteReference"/>
        </w:rPr>
        <w:t xml:space="preserve"> </w:t>
      </w:r>
      <w:r w:rsidR="00AF1248" w:rsidRPr="001B4CE7">
        <w:rPr>
          <w:rStyle w:val="FootnoteReference"/>
        </w:rPr>
        <w:footnoteReference w:id="4"/>
      </w:r>
    </w:p>
    <w:p w14:paraId="1508FB91" w14:textId="77777777" w:rsidR="00FA1442" w:rsidRPr="0001302E" w:rsidRDefault="00FA1442" w:rsidP="00FA1442">
      <w:pPr>
        <w:pStyle w:val="BodyText"/>
      </w:pPr>
      <w:r w:rsidRPr="0001302E">
        <w:t>Recycling and the re</w:t>
      </w:r>
      <w:r>
        <w:t>use</w:t>
      </w:r>
      <w:r w:rsidRPr="0001302E">
        <w:t xml:space="preserve"> of waste</w:t>
      </w:r>
      <w:r>
        <w:t xml:space="preserve"> materials</w:t>
      </w:r>
      <w:r w:rsidRPr="0001302E">
        <w:t xml:space="preserve"> </w:t>
      </w:r>
      <w:r>
        <w:t>are already</w:t>
      </w:r>
      <w:r w:rsidRPr="0001302E">
        <w:t xml:space="preserve"> well established, helping to </w:t>
      </w:r>
      <w:r>
        <w:t xml:space="preserve">reduce </w:t>
      </w:r>
      <w:r w:rsidRPr="0001302E">
        <w:t>gree</w:t>
      </w:r>
      <w:r>
        <w:t>nhouse gas emissions from landfill and provide</w:t>
      </w:r>
      <w:r w:rsidRPr="0001302E">
        <w:t xml:space="preserve"> employment and investment opportunities for the state.</w:t>
      </w:r>
      <w:r>
        <w:t xml:space="preserve"> Our r</w:t>
      </w:r>
      <w:r w:rsidRPr="0001302E">
        <w:t xml:space="preserve">esidual waste </w:t>
      </w:r>
      <w:r>
        <w:t>could be</w:t>
      </w:r>
      <w:r w:rsidRPr="0001302E">
        <w:t xml:space="preserve"> better </w:t>
      </w:r>
      <w:r>
        <w:t>used, however,</w:t>
      </w:r>
      <w:r w:rsidRPr="0001302E">
        <w:t xml:space="preserve"> to deliver </w:t>
      </w:r>
      <w:r>
        <w:t xml:space="preserve">even stronger </w:t>
      </w:r>
      <w:r w:rsidRPr="0001302E">
        <w:t xml:space="preserve">environmental </w:t>
      </w:r>
      <w:r>
        <w:t xml:space="preserve">and economic </w:t>
      </w:r>
      <w:r w:rsidRPr="0001302E">
        <w:t xml:space="preserve">benefits </w:t>
      </w:r>
      <w:r>
        <w:t>for Victorians</w:t>
      </w:r>
      <w:r w:rsidRPr="0001302E">
        <w:t>.</w:t>
      </w:r>
    </w:p>
    <w:p w14:paraId="14A7A014" w14:textId="3D1B15D2" w:rsidR="00FA1442" w:rsidRPr="00B52F98" w:rsidRDefault="00FA1442" w:rsidP="00FA1442">
      <w:pPr>
        <w:pStyle w:val="BodyText"/>
      </w:pPr>
      <w:r w:rsidRPr="00B52F98">
        <w:t>Recovering energy from waste</w:t>
      </w:r>
      <w:r>
        <w:t xml:space="preserve"> </w:t>
      </w:r>
      <w:r w:rsidRPr="00B52F98">
        <w:t xml:space="preserve">is </w:t>
      </w:r>
      <w:r>
        <w:t>an established practice in some landfills and sewage treatment plants</w:t>
      </w:r>
      <w:r w:rsidRPr="00B52F98">
        <w:t xml:space="preserve"> in Victoria</w:t>
      </w:r>
      <w:r>
        <w:t xml:space="preserve">. But there remains substantial opportunity for waste to energy </w:t>
      </w:r>
      <w:r w:rsidRPr="00B52F98">
        <w:t xml:space="preserve">to deliver </w:t>
      </w:r>
      <w:r>
        <w:t xml:space="preserve">improved </w:t>
      </w:r>
      <w:r w:rsidRPr="00B52F98">
        <w:t>waste a</w:t>
      </w:r>
      <w:r>
        <w:t>nd energy sector outcomes across the state</w:t>
      </w:r>
      <w:r w:rsidRPr="00B52F98">
        <w:t xml:space="preserve">. </w:t>
      </w:r>
    </w:p>
    <w:p w14:paraId="7DB4CDCB" w14:textId="77777777" w:rsidR="00FA1442" w:rsidRDefault="00FA1442" w:rsidP="00FA1442">
      <w:pPr>
        <w:pStyle w:val="BodyText100ThemeColour"/>
      </w:pPr>
      <w:r w:rsidRPr="00B52F98">
        <w:t>‘</w:t>
      </w:r>
      <w:r w:rsidRPr="00311E4A">
        <w:rPr>
          <w:b/>
        </w:rPr>
        <w:t>Waste to energy</w:t>
      </w:r>
      <w:r w:rsidRPr="00B52F98">
        <w:t>’ is a term commonly used to describe the process of generating energy</w:t>
      </w:r>
      <w:r>
        <w:t>—</w:t>
      </w:r>
      <w:r w:rsidRPr="00B52F98">
        <w:t xml:space="preserve">such as electricity, heat </w:t>
      </w:r>
      <w:r>
        <w:t>or</w:t>
      </w:r>
      <w:r w:rsidRPr="00B52F98">
        <w:t xml:space="preserve"> fuel</w:t>
      </w:r>
      <w:r>
        <w:t>s—</w:t>
      </w:r>
      <w:r w:rsidRPr="00B52F98">
        <w:t>from waste.</w:t>
      </w:r>
      <w:r>
        <w:t xml:space="preserve"> </w:t>
      </w:r>
    </w:p>
    <w:p w14:paraId="1C47DD3C" w14:textId="77777777" w:rsidR="00FA1442" w:rsidRDefault="00FA1442" w:rsidP="00FA1442">
      <w:pPr>
        <w:pStyle w:val="BodyText"/>
      </w:pPr>
      <w:r w:rsidRPr="00B52F98">
        <w:t>This discussion paper explore</w:t>
      </w:r>
      <w:r>
        <w:t>s</w:t>
      </w:r>
      <w:r w:rsidRPr="00B52F98">
        <w:t xml:space="preserve"> the opportunities and constraints facing the waste to energy sector </w:t>
      </w:r>
      <w:r>
        <w:t xml:space="preserve">and </w:t>
      </w:r>
      <w:r>
        <w:t>considers</w:t>
      </w:r>
      <w:r w:rsidRPr="00B52F98">
        <w:t xml:space="preserve"> how </w:t>
      </w:r>
      <w:r>
        <w:t>these technologies</w:t>
      </w:r>
      <w:r w:rsidRPr="00B52F98">
        <w:t xml:space="preserve"> can best contribute to Victoria’s integrated waste and energy management systems. </w:t>
      </w:r>
    </w:p>
    <w:p w14:paraId="0BFEFD46" w14:textId="77777777" w:rsidR="00FA1442" w:rsidRPr="00453427" w:rsidRDefault="00FA1442" w:rsidP="00453427">
      <w:pPr>
        <w:pStyle w:val="Heading2"/>
      </w:pPr>
      <w:bookmarkStart w:id="5" w:name="_Toc494807473"/>
      <w:bookmarkStart w:id="6" w:name="_Toc495494058"/>
      <w:bookmarkStart w:id="7" w:name="_Toc496711679"/>
      <w:r w:rsidRPr="00453427">
        <w:t>Purpose of this paper</w:t>
      </w:r>
      <w:bookmarkEnd w:id="5"/>
      <w:bookmarkEnd w:id="6"/>
      <w:bookmarkEnd w:id="7"/>
    </w:p>
    <w:p w14:paraId="53074776" w14:textId="19C44C81" w:rsidR="00FA1442" w:rsidRDefault="00FA1442" w:rsidP="001D3333">
      <w:pPr>
        <w:pStyle w:val="BodyText"/>
      </w:pPr>
      <w:r w:rsidRPr="00B52F98">
        <w:t xml:space="preserve">The purpose of this paper is to </w:t>
      </w:r>
      <w:r>
        <w:t>start a discussion about waste to energy facilities in Victoria</w:t>
      </w:r>
      <w:r w:rsidRPr="0055041B">
        <w:t xml:space="preserve"> </w:t>
      </w:r>
      <w:r w:rsidRPr="00CF6032">
        <w:t>and to seek</w:t>
      </w:r>
      <w:r w:rsidRPr="008B37BB">
        <w:t xml:space="preserve"> your </w:t>
      </w:r>
      <w:r w:rsidRPr="00800586">
        <w:t xml:space="preserve">feedback </w:t>
      </w:r>
      <w:r w:rsidRPr="00F0164C">
        <w:t>and</w:t>
      </w:r>
      <w:r w:rsidRPr="00800586">
        <w:t xml:space="preserve"> ideas</w:t>
      </w:r>
      <w:r>
        <w:t xml:space="preserve">. This discussion will inform the Victorian Government’s position on </w:t>
      </w:r>
      <w:r w:rsidR="001A1E62">
        <w:t>t</w:t>
      </w:r>
      <w:r>
        <w:t>he appropriate role for waste to energy technologies in Victoria’s waste and energy systems</w:t>
      </w:r>
      <w:r w:rsidR="001A1E62">
        <w:t>.</w:t>
      </w:r>
    </w:p>
    <w:p w14:paraId="69C38411" w14:textId="505B31EC" w:rsidR="00FA1442" w:rsidRDefault="00FA1442" w:rsidP="00FA1442">
      <w:pPr>
        <w:pStyle w:val="BodyText"/>
      </w:pPr>
      <w:r>
        <w:t xml:space="preserve">This paper presents a preliminary position for discussion. It’s designed to help us learn more from you about the opportunities and risks </w:t>
      </w:r>
      <w:r w:rsidR="001A1E62">
        <w:t xml:space="preserve">associated with </w:t>
      </w:r>
      <w:r>
        <w:t xml:space="preserve">waste to energy facilities in Victoria. It </w:t>
      </w:r>
      <w:r w:rsidR="001A1E62">
        <w:t xml:space="preserve">details </w:t>
      </w:r>
      <w:r>
        <w:t xml:space="preserve">existing government programs that offer support, and </w:t>
      </w:r>
      <w:r w:rsidR="001A1E62">
        <w:t xml:space="preserve">explores </w:t>
      </w:r>
      <w:r>
        <w:t>some of the barriers that still face new waste to energy projects.</w:t>
      </w:r>
    </w:p>
    <w:p w14:paraId="0CAE5F43" w14:textId="6B8A65E7" w:rsidR="00FA1442" w:rsidRDefault="00FA1442" w:rsidP="00FA1442">
      <w:pPr>
        <w:pStyle w:val="BodyText"/>
      </w:pPr>
      <w:r>
        <w:t xml:space="preserve">Following this consultation, we will </w:t>
      </w:r>
      <w:r w:rsidR="001A1E62">
        <w:t>develop</w:t>
      </w:r>
      <w:r>
        <w:t xml:space="preserve"> a whole of Victorian Government position on waste to energy, intended to provide certainty for investors and communities</w:t>
      </w:r>
      <w:r w:rsidR="001A1E62">
        <w:t xml:space="preserve"> about when waste to energy facilities will be a good fit for Victoria </w:t>
      </w:r>
      <w:r w:rsidR="00183252">
        <w:t>and when they won’t be</w:t>
      </w:r>
      <w:r>
        <w:t xml:space="preserve">. If </w:t>
      </w:r>
      <w:r w:rsidR="001A1E62">
        <w:t xml:space="preserve">needed, we will identify additional actions that we will take in support of the policy position. </w:t>
      </w:r>
    </w:p>
    <w:p w14:paraId="18895413" w14:textId="6234901D" w:rsidR="00FA1442" w:rsidRDefault="00FA1442" w:rsidP="00FA1442">
      <w:pPr>
        <w:pStyle w:val="BodyText"/>
      </w:pPr>
      <w:r>
        <w:t>In this discussion w</w:t>
      </w:r>
      <w:r w:rsidRPr="00A70B25">
        <w:t xml:space="preserve">e want to hear from </w:t>
      </w:r>
      <w:r w:rsidRPr="00800586">
        <w:t xml:space="preserve">businesses in the waste and energy industries </w:t>
      </w:r>
      <w:r>
        <w:t xml:space="preserve">about challenges they’re experiencing in trying to establish waste to energy facilities. We want to </w:t>
      </w:r>
      <w:r w:rsidR="001A1E62">
        <w:t>hear from</w:t>
      </w:r>
      <w:r>
        <w:t xml:space="preserve"> local governments about their plans for making better use of municipal waste. We want to </w:t>
      </w:r>
      <w:r w:rsidR="001A1E62">
        <w:t xml:space="preserve">hear </w:t>
      </w:r>
      <w:r w:rsidR="00F34FA3">
        <w:t>from large</w:t>
      </w:r>
      <w:r>
        <w:t xml:space="preserve"> industrial energy users, and also those that generate large volumes of waste</w:t>
      </w:r>
      <w:r w:rsidR="001A1E62">
        <w:t>,</w:t>
      </w:r>
      <w:r>
        <w:t xml:space="preserve"> about the potential of ‘industrial ecology’ and ‘closed loop’ solutions. We want to</w:t>
      </w:r>
      <w:r w:rsidR="001A1E62">
        <w:t xml:space="preserve"> hear </w:t>
      </w:r>
      <w:r w:rsidR="00F34FA3">
        <w:t>from communities</w:t>
      </w:r>
      <w:r>
        <w:t xml:space="preserve"> that would like to see their waste used locally to generate energy, and those that might have </w:t>
      </w:r>
      <w:r w:rsidR="001A1E62">
        <w:t xml:space="preserve">questions or </w:t>
      </w:r>
      <w:r>
        <w:t>concerns about potential environmental impacts and health risks from waste to energy facilities in their vicinity.</w:t>
      </w:r>
    </w:p>
    <w:p w14:paraId="676B225C" w14:textId="77777777" w:rsidR="00FA1442" w:rsidRPr="00A279CC" w:rsidRDefault="00FA1442" w:rsidP="00A279CC">
      <w:pPr>
        <w:pStyle w:val="Heading2"/>
      </w:pPr>
      <w:bookmarkStart w:id="8" w:name="_Toc494807474"/>
      <w:bookmarkStart w:id="9" w:name="_Toc495494059"/>
      <w:bookmarkStart w:id="10" w:name="_Toc496711680"/>
      <w:r w:rsidRPr="00A279CC">
        <w:t>Scope</w:t>
      </w:r>
      <w:bookmarkEnd w:id="8"/>
      <w:bookmarkEnd w:id="9"/>
      <w:bookmarkEnd w:id="10"/>
    </w:p>
    <w:p w14:paraId="14120BE0" w14:textId="77777777" w:rsidR="00FA1442" w:rsidRPr="00041154" w:rsidRDefault="00FA1442" w:rsidP="00FA1442">
      <w:pPr>
        <w:pStyle w:val="BodyText"/>
      </w:pPr>
      <w:r w:rsidRPr="00041154">
        <w:t>This discussion paper covers all processes and technologies that recover energy or fuel through the thermal</w:t>
      </w:r>
      <w:r>
        <w:t>, mechanical</w:t>
      </w:r>
      <w:r w:rsidRPr="00041154">
        <w:t xml:space="preserve"> or biological processing of solid and liquid waste. </w:t>
      </w:r>
    </w:p>
    <w:p w14:paraId="135E4BCC" w14:textId="77777777" w:rsidR="00FA1442" w:rsidRPr="00CF6032" w:rsidRDefault="00FA1442" w:rsidP="00FA1442">
      <w:pPr>
        <w:pStyle w:val="BodyText"/>
        <w:rPr>
          <w:szCs w:val="18"/>
        </w:rPr>
      </w:pPr>
      <w:r>
        <w:rPr>
          <w:szCs w:val="18"/>
        </w:rPr>
        <w:t xml:space="preserve">Some technologies </w:t>
      </w:r>
      <w:r w:rsidRPr="00CF6032">
        <w:rPr>
          <w:szCs w:val="18"/>
        </w:rPr>
        <w:t xml:space="preserve">fall </w:t>
      </w:r>
      <w:r w:rsidRPr="00800586">
        <w:rPr>
          <w:szCs w:val="18"/>
        </w:rPr>
        <w:t>outside of the scope of this paper</w:t>
      </w:r>
      <w:r w:rsidRPr="00CF6032">
        <w:rPr>
          <w:szCs w:val="18"/>
        </w:rPr>
        <w:t xml:space="preserve">: </w:t>
      </w:r>
    </w:p>
    <w:p w14:paraId="238E8629" w14:textId="77777777" w:rsidR="00FA1442" w:rsidRPr="000D3FA0" w:rsidRDefault="00FA1442" w:rsidP="00FA1442">
      <w:pPr>
        <w:pStyle w:val="ListBullet"/>
      </w:pPr>
      <w:r w:rsidRPr="00B52F98">
        <w:t>thermal combustion of waste for disposal</w:t>
      </w:r>
      <w:r>
        <w:t>, or flaring of biogas from landfill</w:t>
      </w:r>
      <w:r w:rsidRPr="00B52F98">
        <w:t xml:space="preserve">, </w:t>
      </w:r>
      <w:r w:rsidRPr="000D3FA0">
        <w:t xml:space="preserve">without energy recovery </w:t>
      </w:r>
    </w:p>
    <w:p w14:paraId="2DBD9D73" w14:textId="77777777" w:rsidR="00FA1442" w:rsidRPr="002D4063" w:rsidRDefault="00FA1442" w:rsidP="00FA1442">
      <w:pPr>
        <w:pStyle w:val="ListBullet"/>
      </w:pPr>
      <w:r w:rsidRPr="002D4063">
        <w:lastRenderedPageBreak/>
        <w:t xml:space="preserve">aerobic conversion of waste to create </w:t>
      </w:r>
      <w:r>
        <w:t>outputs</w:t>
      </w:r>
      <w:r w:rsidRPr="002D4063">
        <w:t xml:space="preserve">, </w:t>
      </w:r>
      <w:r w:rsidRPr="000D3FA0">
        <w:t>without energy recovery</w:t>
      </w:r>
      <w:r w:rsidRPr="002D4063">
        <w:t xml:space="preserve"> (for example, composting)</w:t>
      </w:r>
    </w:p>
    <w:p w14:paraId="5E4E145A" w14:textId="77777777" w:rsidR="00FA1442" w:rsidRPr="00B52F98" w:rsidRDefault="00FA1442" w:rsidP="00FA1442">
      <w:pPr>
        <w:pStyle w:val="ListBullet"/>
      </w:pPr>
      <w:r w:rsidRPr="00B52F98">
        <w:t>bioenergy where purpose grown energy-crops (non-waste materials) are used as feedstock</w:t>
      </w:r>
    </w:p>
    <w:p w14:paraId="746F96C9" w14:textId="77777777" w:rsidR="00FA1442" w:rsidRDefault="00FA1442" w:rsidP="00FA1442">
      <w:pPr>
        <w:pStyle w:val="ListBullet"/>
      </w:pPr>
      <w:r w:rsidRPr="00B52F98">
        <w:t>treatment of contaminated soil</w:t>
      </w:r>
      <w:r>
        <w:t xml:space="preserve"> or other </w:t>
      </w:r>
      <w:r w:rsidRPr="00B52F98">
        <w:t xml:space="preserve">hazardous waste </w:t>
      </w:r>
      <w:r>
        <w:t>without energy recovery.</w:t>
      </w:r>
    </w:p>
    <w:p w14:paraId="0ECDE5F1" w14:textId="6F2E6AE8" w:rsidR="00E225AC" w:rsidRPr="00A279CC" w:rsidRDefault="00E225AC" w:rsidP="00E225AC">
      <w:pPr>
        <w:pStyle w:val="Heading2"/>
      </w:pPr>
      <w:bookmarkStart w:id="11" w:name="_Toc496711681"/>
      <w:bookmarkStart w:id="12" w:name="_Toc489704868"/>
      <w:r>
        <w:t>Building on previous work</w:t>
      </w:r>
      <w:bookmarkEnd w:id="11"/>
    </w:p>
    <w:p w14:paraId="52B9AACB" w14:textId="6CDE1904" w:rsidR="00E225AC" w:rsidRDefault="00E225AC" w:rsidP="001D3333">
      <w:pPr>
        <w:pStyle w:val="BodyText"/>
        <w:rPr>
          <w:i/>
        </w:rPr>
      </w:pPr>
      <w:r>
        <w:t xml:space="preserve">The Victorian Advanced Resource Recovery Initiative (VARRI) was </w:t>
      </w:r>
      <w:r w:rsidR="00E41946">
        <w:t>a program delivered in 2008</w:t>
      </w:r>
      <w:r w:rsidR="00E41946">
        <w:noBreakHyphen/>
        <w:t xml:space="preserve">11 by the Victorian Government. It </w:t>
      </w:r>
      <w:r>
        <w:t>explor</w:t>
      </w:r>
      <w:r w:rsidR="00E41946">
        <w:t>ed the feasibility of</w:t>
      </w:r>
      <w:r>
        <w:t xml:space="preserve"> advanced resource recovery technologies </w:t>
      </w:r>
      <w:r w:rsidR="00E41946">
        <w:t>like waste to energy</w:t>
      </w:r>
      <w:r>
        <w:t xml:space="preserve"> for metropolitan Melbourne. </w:t>
      </w:r>
      <w:r w:rsidR="00E41946">
        <w:t>It was a comprehensive investigation that drew heavily on the expertise of the industry, governments, academia and communities.</w:t>
      </w:r>
    </w:p>
    <w:p w14:paraId="37D9FED2" w14:textId="4B5B707F" w:rsidR="00E225AC" w:rsidRPr="000B285F" w:rsidRDefault="00E225AC" w:rsidP="001D3333">
      <w:pPr>
        <w:pStyle w:val="BodyText"/>
      </w:pPr>
      <w:r>
        <w:t xml:space="preserve">This paper </w:t>
      </w:r>
      <w:r w:rsidR="00E41946">
        <w:t>extends</w:t>
      </w:r>
      <w:r>
        <w:t xml:space="preserve"> on the VARRI to investigate </w:t>
      </w:r>
      <w:r w:rsidR="00E41946">
        <w:t xml:space="preserve">the investment conditions required for waste to energy infrastructure investment in Victoria to be a sound choice for industry. It also explores the various government programs already supporting waste to energy projects </w:t>
      </w:r>
      <w:r w:rsidR="00AB3FDE">
        <w:t xml:space="preserve">in Victoria </w:t>
      </w:r>
      <w:r w:rsidR="00E41946">
        <w:t xml:space="preserve">and </w:t>
      </w:r>
      <w:r w:rsidR="00AB3FDE">
        <w:t>whether any additional support or policy development is required</w:t>
      </w:r>
      <w:r>
        <w:t>.</w:t>
      </w:r>
    </w:p>
    <w:p w14:paraId="203CC54A" w14:textId="77777777" w:rsidR="00B45995" w:rsidRPr="001D3333" w:rsidRDefault="00B45995" w:rsidP="001D3333">
      <w:pPr>
        <w:pStyle w:val="Heading2"/>
      </w:pPr>
      <w:bookmarkStart w:id="13" w:name="_Toc496711682"/>
      <w:r w:rsidRPr="001D3333">
        <w:t>Your opportunity to participate</w:t>
      </w:r>
      <w:bookmarkEnd w:id="12"/>
      <w:bookmarkEnd w:id="13"/>
    </w:p>
    <w:p w14:paraId="56695E5B" w14:textId="0271B652" w:rsidR="00B45995" w:rsidRPr="00BD0D61" w:rsidRDefault="00B45995" w:rsidP="00B45995">
      <w:pPr>
        <w:spacing w:before="60" w:after="120"/>
        <w:rPr>
          <w:rFonts w:ascii="Arial" w:hAnsi="Arial" w:cs="Times New Roman"/>
          <w:color w:val="363534"/>
          <w:lang w:eastAsia="en-US"/>
        </w:rPr>
      </w:pPr>
      <w:r>
        <w:rPr>
          <w:rFonts w:ascii="Arial" w:hAnsi="Arial" w:cs="Times New Roman"/>
          <w:color w:val="363534"/>
          <w:lang w:eastAsia="en-US"/>
        </w:rPr>
        <w:t>We are</w:t>
      </w:r>
      <w:r w:rsidRPr="00BD0D61">
        <w:rPr>
          <w:rFonts w:ascii="Arial" w:hAnsi="Arial" w:cs="Times New Roman"/>
          <w:color w:val="363534"/>
          <w:lang w:eastAsia="en-US"/>
        </w:rPr>
        <w:t xml:space="preserve"> gathering information to </w:t>
      </w:r>
      <w:r w:rsidR="00C10F7E">
        <w:rPr>
          <w:rFonts w:ascii="Arial" w:hAnsi="Arial" w:cs="Times New Roman"/>
          <w:color w:val="363534"/>
          <w:lang w:eastAsia="en-US"/>
        </w:rPr>
        <w:t>better understand how waste to energy technologies might contribute to Victoria’s economy, environment and communities</w:t>
      </w:r>
      <w:r>
        <w:rPr>
          <w:rFonts w:ascii="Arial" w:hAnsi="Arial" w:cs="Times New Roman"/>
          <w:color w:val="363534"/>
          <w:lang w:eastAsia="en-US"/>
        </w:rPr>
        <w:t xml:space="preserve"> – and we want your help</w:t>
      </w:r>
      <w:r w:rsidRPr="00BD0D61">
        <w:rPr>
          <w:rFonts w:ascii="Arial" w:hAnsi="Arial" w:cs="Times New Roman"/>
          <w:color w:val="363534"/>
          <w:lang w:eastAsia="en-US"/>
        </w:rPr>
        <w:t>.</w:t>
      </w:r>
      <w:r>
        <w:rPr>
          <w:rFonts w:ascii="Arial" w:hAnsi="Arial" w:cs="Times New Roman"/>
          <w:color w:val="363534"/>
          <w:lang w:eastAsia="en-US"/>
        </w:rPr>
        <w:t xml:space="preserve"> That includes</w:t>
      </w:r>
      <w:r w:rsidRPr="00BD0D61">
        <w:rPr>
          <w:rFonts w:ascii="Arial" w:hAnsi="Arial" w:cs="Times New Roman"/>
          <w:color w:val="363534"/>
          <w:lang w:eastAsia="en-US"/>
        </w:rPr>
        <w:t xml:space="preserve"> your views on </w:t>
      </w:r>
      <w:r w:rsidR="00C10F7E">
        <w:rPr>
          <w:rFonts w:ascii="Arial" w:hAnsi="Arial" w:cs="Times New Roman"/>
          <w:color w:val="363534"/>
          <w:lang w:eastAsia="en-US"/>
        </w:rPr>
        <w:t>the appropriate role for waste to energy facilities in our waste and energy systems</w:t>
      </w:r>
      <w:r w:rsidRPr="00BD0D61">
        <w:rPr>
          <w:rFonts w:ascii="Arial" w:hAnsi="Arial" w:cs="Times New Roman"/>
          <w:color w:val="363534"/>
          <w:lang w:eastAsia="en-US"/>
        </w:rPr>
        <w:t>.</w:t>
      </w:r>
    </w:p>
    <w:p w14:paraId="2355A4EC" w14:textId="7EF34B72" w:rsidR="00B45995" w:rsidRPr="00BD0D61" w:rsidRDefault="00B45995" w:rsidP="00B45995">
      <w:pPr>
        <w:spacing w:before="60" w:after="120"/>
        <w:rPr>
          <w:rFonts w:ascii="Arial" w:hAnsi="Arial" w:cs="Times New Roman"/>
          <w:color w:val="363534"/>
          <w:lang w:eastAsia="en-US"/>
        </w:rPr>
      </w:pPr>
      <w:r w:rsidRPr="00BD0D61">
        <w:rPr>
          <w:rFonts w:ascii="Arial" w:hAnsi="Arial" w:cs="Times New Roman"/>
          <w:color w:val="363534"/>
          <w:lang w:eastAsia="en-US"/>
        </w:rPr>
        <w:t xml:space="preserve">The government understands there are complex issues to work through </w:t>
      </w:r>
      <w:r>
        <w:rPr>
          <w:rFonts w:ascii="Arial" w:hAnsi="Arial" w:cs="Times New Roman"/>
          <w:color w:val="363534"/>
          <w:lang w:eastAsia="en-US"/>
        </w:rPr>
        <w:t xml:space="preserve">in order </w:t>
      </w:r>
      <w:r w:rsidRPr="00BD0D61">
        <w:rPr>
          <w:rFonts w:ascii="Arial" w:hAnsi="Arial" w:cs="Times New Roman"/>
          <w:color w:val="363534"/>
          <w:lang w:eastAsia="en-US"/>
        </w:rPr>
        <w:t xml:space="preserve">to </w:t>
      </w:r>
      <w:r w:rsidR="00A279CC">
        <w:rPr>
          <w:rFonts w:ascii="Arial" w:hAnsi="Arial" w:cs="Times New Roman"/>
          <w:color w:val="363534"/>
          <w:lang w:eastAsia="en-US"/>
        </w:rPr>
        <w:t>maximise the benefits that waste to energy facilities could bring to Victoria</w:t>
      </w:r>
      <w:r w:rsidRPr="00BD0D61">
        <w:rPr>
          <w:rFonts w:ascii="Arial" w:hAnsi="Arial" w:cs="Times New Roman"/>
          <w:color w:val="363534"/>
          <w:lang w:eastAsia="en-US"/>
        </w:rPr>
        <w:t>. We are committed to engaging with all Victorians on these issues</w:t>
      </w:r>
      <w:r>
        <w:rPr>
          <w:rFonts w:ascii="Arial" w:hAnsi="Arial" w:cs="Times New Roman"/>
          <w:color w:val="363534"/>
          <w:lang w:eastAsia="en-US"/>
        </w:rPr>
        <w:t>,</w:t>
      </w:r>
      <w:r w:rsidRPr="00BD0D61">
        <w:rPr>
          <w:rFonts w:ascii="Arial" w:hAnsi="Arial" w:cs="Times New Roman"/>
          <w:color w:val="363534"/>
          <w:lang w:eastAsia="en-US"/>
        </w:rPr>
        <w:t xml:space="preserve"> </w:t>
      </w:r>
      <w:r>
        <w:rPr>
          <w:rFonts w:ascii="Arial" w:hAnsi="Arial" w:cs="Times New Roman"/>
          <w:color w:val="363534"/>
          <w:lang w:eastAsia="en-US"/>
        </w:rPr>
        <w:t>and t</w:t>
      </w:r>
      <w:r w:rsidRPr="00BD0D61">
        <w:rPr>
          <w:rFonts w:ascii="Arial" w:hAnsi="Arial" w:cs="Times New Roman"/>
          <w:color w:val="363534"/>
          <w:lang w:eastAsia="en-US"/>
        </w:rPr>
        <w:t xml:space="preserve">his discussion paper is an opportunity for Victorians to help </w:t>
      </w:r>
      <w:r w:rsidR="00A279CC">
        <w:rPr>
          <w:rFonts w:ascii="Arial" w:hAnsi="Arial" w:cs="Times New Roman"/>
          <w:color w:val="363534"/>
          <w:lang w:eastAsia="en-US"/>
        </w:rPr>
        <w:t>shape our future work</w:t>
      </w:r>
      <w:r w:rsidRPr="00BD0D61">
        <w:rPr>
          <w:rFonts w:ascii="Arial" w:hAnsi="Arial" w:cs="Times New Roman"/>
          <w:color w:val="363534"/>
          <w:lang w:eastAsia="en-US"/>
        </w:rPr>
        <w:t>.</w:t>
      </w:r>
    </w:p>
    <w:p w14:paraId="27A4BFBD" w14:textId="77777777" w:rsidR="00B45995" w:rsidRPr="001D3333" w:rsidRDefault="00B45995" w:rsidP="001D3333">
      <w:pPr>
        <w:pStyle w:val="Heading2"/>
      </w:pPr>
      <w:bookmarkStart w:id="14" w:name="_Toc489704869"/>
      <w:bookmarkStart w:id="15" w:name="_Toc496711683"/>
      <w:r w:rsidRPr="001D3333">
        <w:t>How we will use your ideas</w:t>
      </w:r>
      <w:bookmarkEnd w:id="14"/>
      <w:bookmarkEnd w:id="15"/>
    </w:p>
    <w:p w14:paraId="765C6C81" w14:textId="00C5AB4F" w:rsidR="00B45995" w:rsidRPr="00BD0D61" w:rsidRDefault="00B45995" w:rsidP="00B45995">
      <w:pPr>
        <w:spacing w:before="60" w:after="120"/>
        <w:rPr>
          <w:rFonts w:ascii="Arial" w:hAnsi="Arial" w:cs="Times New Roman"/>
          <w:color w:val="363534"/>
          <w:lang w:eastAsia="en-US"/>
        </w:rPr>
      </w:pPr>
      <w:r w:rsidRPr="00BD0D61">
        <w:rPr>
          <w:rFonts w:ascii="Arial" w:hAnsi="Arial" w:cs="Times New Roman"/>
          <w:color w:val="363534"/>
          <w:lang w:eastAsia="en-US"/>
        </w:rPr>
        <w:t>We’ll</w:t>
      </w:r>
      <w:r w:rsidR="00A279CC">
        <w:rPr>
          <w:rFonts w:ascii="Arial" w:hAnsi="Arial" w:cs="Times New Roman"/>
          <w:color w:val="363534"/>
          <w:lang w:eastAsia="en-US"/>
        </w:rPr>
        <w:t xml:space="preserve"> use your feedback to inform a whole of Victorian Government position on waste to energy facilities in Victoria</w:t>
      </w:r>
      <w:r w:rsidRPr="00BD0D61">
        <w:rPr>
          <w:rFonts w:ascii="Arial" w:hAnsi="Arial" w:cs="Times New Roman"/>
          <w:color w:val="363534"/>
          <w:lang w:eastAsia="en-US"/>
        </w:rPr>
        <w:t>.</w:t>
      </w:r>
    </w:p>
    <w:p w14:paraId="35EFC890" w14:textId="77777777" w:rsidR="00FA1442" w:rsidRDefault="00FA1442" w:rsidP="00FA1442">
      <w:pPr>
        <w:pStyle w:val="BodyText"/>
        <w:rPr>
          <w:lang w:eastAsia="en-AU"/>
        </w:rPr>
      </w:pPr>
    </w:p>
    <w:p w14:paraId="4AEDFDB9" w14:textId="77777777" w:rsidR="00FA1442" w:rsidRDefault="00FA1442" w:rsidP="00FA1442">
      <w:pPr>
        <w:pStyle w:val="BodyText"/>
        <w:rPr>
          <w:lang w:eastAsia="en-AU"/>
        </w:rPr>
      </w:pPr>
    </w:p>
    <w:p w14:paraId="272B9200" w14:textId="77777777" w:rsidR="00FA1442" w:rsidRDefault="00FA1442" w:rsidP="00FA1442">
      <w:pPr>
        <w:pStyle w:val="BodyText"/>
        <w:rPr>
          <w:lang w:eastAsia="en-AU"/>
        </w:rPr>
        <w:sectPr w:rsidR="00FA1442" w:rsidSect="00EB40F5">
          <w:type w:val="continuous"/>
          <w:pgSz w:w="11907" w:h="16840" w:code="9"/>
          <w:pgMar w:top="2268" w:right="1134" w:bottom="1134" w:left="1134" w:header="284" w:footer="284" w:gutter="0"/>
          <w:cols w:num="2" w:space="283"/>
          <w:docGrid w:linePitch="360"/>
        </w:sectPr>
      </w:pPr>
    </w:p>
    <w:p w14:paraId="4D8CE423" w14:textId="77777777" w:rsidR="00FA1442" w:rsidRDefault="00FA1442" w:rsidP="00FA1442">
      <w:pPr>
        <w:pStyle w:val="BodyText"/>
        <w:rPr>
          <w:lang w:eastAsia="en-AU"/>
        </w:rPr>
      </w:pPr>
    </w:p>
    <w:p w14:paraId="4B68A0A2" w14:textId="396F938E" w:rsidR="001B4CE7" w:rsidRDefault="001B4CE7">
      <w:bookmarkStart w:id="16" w:name="_Toc495494061"/>
    </w:p>
    <w:p w14:paraId="272BD33F" w14:textId="40AAFEC0" w:rsidR="00453427" w:rsidRDefault="00453427" w:rsidP="001B4CE7">
      <w:pPr>
        <w:pStyle w:val="Heading1TopofPage"/>
        <w:framePr w:wrap="around"/>
        <w:numPr>
          <w:ilvl w:val="0"/>
          <w:numId w:val="0"/>
        </w:numPr>
        <w:sectPr w:rsidR="00453427" w:rsidSect="001B4CE7">
          <w:type w:val="continuous"/>
          <w:pgSz w:w="11907" w:h="16840" w:code="9"/>
          <w:pgMar w:top="2268" w:right="1134" w:bottom="1134" w:left="1134" w:header="284" w:footer="284" w:gutter="0"/>
          <w:cols w:space="283"/>
          <w:docGrid w:linePitch="360"/>
        </w:sectPr>
      </w:pPr>
    </w:p>
    <w:p w14:paraId="5753E79C" w14:textId="77777777" w:rsidR="00FA1442" w:rsidRPr="00967111" w:rsidRDefault="00FA1442" w:rsidP="00967111">
      <w:pPr>
        <w:pStyle w:val="Heading1TopofPage"/>
        <w:framePr w:h="2236" w:hRule="exact" w:wrap="around"/>
        <w:rPr>
          <w:b/>
        </w:rPr>
      </w:pPr>
      <w:bookmarkStart w:id="17" w:name="_Toc496711684"/>
      <w:r w:rsidRPr="00967111">
        <w:rPr>
          <w:b/>
        </w:rPr>
        <w:lastRenderedPageBreak/>
        <w:t>A preliminary position for public comment</w:t>
      </w:r>
      <w:bookmarkEnd w:id="16"/>
      <w:bookmarkEnd w:id="17"/>
    </w:p>
    <w:tbl>
      <w:tblPr>
        <w:tblStyle w:val="TableGrid"/>
        <w:tblW w:w="5000" w:type="pct"/>
        <w:tblLook w:val="04A0" w:firstRow="1" w:lastRow="0" w:firstColumn="1" w:lastColumn="0" w:noHBand="0" w:noVBand="1"/>
      </w:tblPr>
      <w:tblGrid>
        <w:gridCol w:w="9639"/>
      </w:tblGrid>
      <w:tr w:rsidR="00567FCA" w:rsidRPr="000D6BCF" w14:paraId="061EDA9F" w14:textId="77777777" w:rsidTr="000D6BCF">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5000" w:type="pct"/>
          </w:tcPr>
          <w:p w14:paraId="1FA040A4" w14:textId="77777777" w:rsidR="00567FCA" w:rsidRPr="000D6BCF" w:rsidRDefault="00567FCA" w:rsidP="000D6BCF">
            <w:pPr>
              <w:pStyle w:val="PullOutBoxBodyText"/>
              <w:rPr>
                <w:sz w:val="20"/>
              </w:rPr>
            </w:pPr>
            <w:r w:rsidRPr="000D6BCF">
              <w:rPr>
                <w:sz w:val="20"/>
              </w:rPr>
              <w:t xml:space="preserve">The Victorian Government is committed to using our resources wisely, reducing our waste where we can, and recovering more value from the resources we currently throw away. With the right policy settings, we can protect our environment, support our communities and build our economy. </w:t>
            </w:r>
          </w:p>
          <w:p w14:paraId="61DC9B35" w14:textId="4E37D9A8" w:rsidR="00567FCA" w:rsidRPr="000D6BCF" w:rsidRDefault="00567FCA" w:rsidP="000D6BCF">
            <w:pPr>
              <w:pStyle w:val="PullOutBoxBodyText"/>
              <w:rPr>
                <w:rFonts w:ascii="Arial" w:hAnsi="Arial" w:cs="Arial"/>
                <w:sz w:val="20"/>
              </w:rPr>
            </w:pPr>
            <w:r w:rsidRPr="000D6BCF">
              <w:rPr>
                <w:rFonts w:ascii="Arial" w:hAnsi="Arial" w:cs="Arial"/>
                <w:sz w:val="20"/>
              </w:rPr>
              <w:t xml:space="preserve">Recovering energy from waste can deliver positive outcomes for the </w:t>
            </w:r>
            <w:r w:rsidR="00F34FA3" w:rsidRPr="000D6BCF">
              <w:rPr>
                <w:rFonts w:ascii="Arial" w:hAnsi="Arial" w:cs="Arial"/>
                <w:sz w:val="20"/>
              </w:rPr>
              <w:t>community,</w:t>
            </w:r>
            <w:r w:rsidRPr="000D6BCF">
              <w:rPr>
                <w:rFonts w:ascii="Arial" w:hAnsi="Arial" w:cs="Arial"/>
                <w:sz w:val="20"/>
              </w:rPr>
              <w:t xml:space="preserve"> environment and economy and is one tool for managing waste. We use the waste hierarchy as an order of preference for how waste should be managed to help us achieve the best possible environmental outcomes—waste avoidance is the best option, followed by reuse, recycling, energy recovery and disposal as a last resort.  </w:t>
            </w:r>
          </w:p>
          <w:p w14:paraId="673B32F8" w14:textId="77777777" w:rsidR="00567FCA" w:rsidRPr="000D6BCF" w:rsidRDefault="00567FCA" w:rsidP="000D6BCF">
            <w:pPr>
              <w:pStyle w:val="PullOutBoxBodyText"/>
              <w:rPr>
                <w:rFonts w:ascii="Arial" w:hAnsi="Arial" w:cs="Arial"/>
                <w:sz w:val="20"/>
              </w:rPr>
            </w:pPr>
            <w:r w:rsidRPr="000D6BCF">
              <w:rPr>
                <w:rFonts w:ascii="Arial" w:hAnsi="Arial" w:cs="Arial"/>
                <w:sz w:val="20"/>
              </w:rPr>
              <w:t>The benefits of recovering energy from waste include net reduction of greenhouse gas emissions by reducing methane from waste in landfill, and reducing carbon dioxide from fossil fuels used in electricity generation. It also offers benefits in broadening our energy mix, with the potential to add a small amount of reliable, renewable electricity supply (depending on the type of waste used). Reduced reliance on landfill also increases public amenity through minimisation of negative impacts such as noise and odour. Waste to energy solutions could offer both state-wide and regional economic development and employment prospects.</w:t>
            </w:r>
          </w:p>
          <w:p w14:paraId="651F3174" w14:textId="77777777" w:rsidR="00567FCA" w:rsidRPr="000D6BCF" w:rsidRDefault="00567FCA" w:rsidP="000D6BCF">
            <w:pPr>
              <w:pStyle w:val="PullOutBoxBodyText"/>
              <w:rPr>
                <w:rFonts w:ascii="Arial" w:hAnsi="Arial" w:cs="Arial"/>
                <w:sz w:val="20"/>
              </w:rPr>
            </w:pPr>
            <w:r w:rsidRPr="000D6BCF">
              <w:rPr>
                <w:rFonts w:ascii="Arial" w:hAnsi="Arial" w:cs="Arial"/>
                <w:sz w:val="20"/>
              </w:rPr>
              <w:t>Several federal, state and local government programs currently support waste to energy projects. That support includes direct funding or loans, investment facilitation or direct involvement in developing projects. Policy settings provide incentives for generating environmental benefits and diverting waste from landfill.</w:t>
            </w:r>
          </w:p>
          <w:p w14:paraId="78B9156A" w14:textId="77777777" w:rsidR="00567FCA" w:rsidRPr="000D6BCF" w:rsidRDefault="00567FCA" w:rsidP="000D6BCF">
            <w:pPr>
              <w:pStyle w:val="PullOutBoxBodyText"/>
              <w:rPr>
                <w:rFonts w:ascii="Arial" w:hAnsi="Arial" w:cs="Arial"/>
                <w:sz w:val="20"/>
              </w:rPr>
            </w:pPr>
            <w:r w:rsidRPr="000D6BCF">
              <w:rPr>
                <w:rFonts w:ascii="Arial" w:hAnsi="Arial" w:cs="Arial"/>
                <w:sz w:val="20"/>
              </w:rPr>
              <w:t>Even with that support, there are relatively few operating waste to energy facilities in Victoria, using a tiny fraction of our residual waste. There is scope for waste to energy to play a larger role.</w:t>
            </w:r>
          </w:p>
          <w:p w14:paraId="6F778163" w14:textId="77777777" w:rsidR="00567FCA" w:rsidRPr="000D6BCF" w:rsidRDefault="00567FCA" w:rsidP="000D6BCF">
            <w:pPr>
              <w:pStyle w:val="PullOutBoxBodyText"/>
              <w:rPr>
                <w:sz w:val="20"/>
              </w:rPr>
            </w:pPr>
            <w:r w:rsidRPr="000D6BCF">
              <w:rPr>
                <w:sz w:val="20"/>
              </w:rPr>
              <w:t>Subject to your feedback, the Victorian Government will consider facilitating greater recovery of energy from waste where there are clear net benefits to society. This is likely to be where a waste to energy facility:</w:t>
            </w:r>
          </w:p>
          <w:p w14:paraId="56AB92CC" w14:textId="551F8100" w:rsidR="00567FCA" w:rsidRPr="000D6BCF" w:rsidRDefault="00567FCA" w:rsidP="000D6BCF">
            <w:pPr>
              <w:pStyle w:val="PullOutBoxBullet"/>
              <w:rPr>
                <w:sz w:val="20"/>
              </w:rPr>
            </w:pPr>
            <w:r w:rsidRPr="000D6BCF">
              <w:rPr>
                <w:sz w:val="20"/>
              </w:rPr>
              <w:t>can meet Environment Protection Authority Victoria requirements to protect air quality and soil health,</w:t>
            </w:r>
            <w:r w:rsidR="00414540" w:rsidRPr="001B4CE7">
              <w:rPr>
                <w:rStyle w:val="FootnoteReference"/>
              </w:rPr>
              <w:footnoteReference w:id="5"/>
            </w:r>
            <w:r w:rsidR="00414540" w:rsidRPr="000D6BCF">
              <w:rPr>
                <w:sz w:val="20"/>
              </w:rPr>
              <w:t xml:space="preserve"> </w:t>
            </w:r>
            <w:r w:rsidRPr="000D6BCF">
              <w:rPr>
                <w:sz w:val="20"/>
              </w:rPr>
              <w:t>, and meet minimum thermal efficiency requirements for waste to energy generation;</w:t>
            </w:r>
            <w:r w:rsidR="00AF1248">
              <w:rPr>
                <w:rStyle w:val="FootnoteReference"/>
                <w:sz w:val="20"/>
              </w:rPr>
              <w:t xml:space="preserve"> </w:t>
            </w:r>
            <w:r w:rsidR="00AF1248" w:rsidRPr="001B4CE7">
              <w:rPr>
                <w:rStyle w:val="FootnoteReference"/>
              </w:rPr>
              <w:footnoteReference w:id="6"/>
            </w:r>
          </w:p>
          <w:p w14:paraId="0F2B823D" w14:textId="77777777" w:rsidR="00567FCA" w:rsidRPr="000D6BCF" w:rsidRDefault="00567FCA" w:rsidP="000D6BCF">
            <w:pPr>
              <w:pStyle w:val="PullOutBoxBullet"/>
              <w:rPr>
                <w:sz w:val="20"/>
              </w:rPr>
            </w:pPr>
            <w:r w:rsidRPr="000D6BCF">
              <w:rPr>
                <w:sz w:val="20"/>
              </w:rPr>
              <w:t>helps reduce greenhouse gas emissions;</w:t>
            </w:r>
          </w:p>
          <w:p w14:paraId="133027BE" w14:textId="77777777" w:rsidR="00567FCA" w:rsidRPr="000D6BCF" w:rsidRDefault="00567FCA" w:rsidP="000D6BCF">
            <w:pPr>
              <w:pStyle w:val="PullOutBoxBullet"/>
              <w:rPr>
                <w:sz w:val="20"/>
              </w:rPr>
            </w:pPr>
            <w:r w:rsidRPr="000D6BCF">
              <w:rPr>
                <w:sz w:val="20"/>
              </w:rPr>
              <w:t>reduces disposal of waste to landfill;</w:t>
            </w:r>
          </w:p>
          <w:p w14:paraId="397165BC" w14:textId="77777777" w:rsidR="00567FCA" w:rsidRPr="000D6BCF" w:rsidRDefault="00567FCA" w:rsidP="000D6BCF">
            <w:pPr>
              <w:pStyle w:val="PullOutBoxBullet"/>
              <w:rPr>
                <w:sz w:val="20"/>
              </w:rPr>
            </w:pPr>
            <w:r w:rsidRPr="000D6BCF">
              <w:rPr>
                <w:sz w:val="20"/>
              </w:rPr>
              <w:t>does not displace resource recovery options that sit higher in the waste hierarchy where they are technically and economically feasible;</w:t>
            </w:r>
          </w:p>
          <w:p w14:paraId="4E58C299" w14:textId="7CA95D23" w:rsidR="00567FCA" w:rsidRPr="000D6BCF" w:rsidRDefault="00567FCA" w:rsidP="000D6BCF">
            <w:pPr>
              <w:pStyle w:val="PullOutBoxBullet"/>
              <w:rPr>
                <w:sz w:val="20"/>
              </w:rPr>
            </w:pPr>
            <w:r w:rsidRPr="000D6BCF">
              <w:rPr>
                <w:sz w:val="20"/>
              </w:rPr>
              <w:t>is consistent with Victoria’s waste and resource recovery infrastructure plans;</w:t>
            </w:r>
            <w:r w:rsidR="00AF1248">
              <w:rPr>
                <w:rStyle w:val="FootnoteReference"/>
                <w:sz w:val="20"/>
              </w:rPr>
              <w:t xml:space="preserve"> </w:t>
            </w:r>
            <w:r w:rsidR="00AF1248" w:rsidRPr="001B4CE7">
              <w:rPr>
                <w:rStyle w:val="FootnoteReference"/>
              </w:rPr>
              <w:footnoteReference w:id="7"/>
            </w:r>
          </w:p>
          <w:p w14:paraId="3E2E579A" w14:textId="77777777" w:rsidR="00567FCA" w:rsidRPr="000D6BCF" w:rsidRDefault="00567FCA" w:rsidP="000D6BCF">
            <w:pPr>
              <w:pStyle w:val="PullOutBoxBullet"/>
              <w:rPr>
                <w:sz w:val="20"/>
              </w:rPr>
            </w:pPr>
            <w:r w:rsidRPr="000D6BCF">
              <w:rPr>
                <w:sz w:val="20"/>
              </w:rPr>
              <w:t>produces reliable, renewable energy;</w:t>
            </w:r>
          </w:p>
          <w:p w14:paraId="12E377A1" w14:textId="77777777" w:rsidR="00567FCA" w:rsidRPr="000D6BCF" w:rsidRDefault="00567FCA" w:rsidP="000D6BCF">
            <w:pPr>
              <w:pStyle w:val="PullOutBoxBullet"/>
              <w:rPr>
                <w:sz w:val="20"/>
              </w:rPr>
            </w:pPr>
            <w:r w:rsidRPr="000D6BCF">
              <w:rPr>
                <w:sz w:val="20"/>
              </w:rPr>
              <w:t>has health, environmental and amenity impacts that are likely to be less than the waste and energy services it would displace;</w:t>
            </w:r>
          </w:p>
          <w:p w14:paraId="3B71164F" w14:textId="77777777" w:rsidR="00567FCA" w:rsidRPr="000D6BCF" w:rsidRDefault="00567FCA" w:rsidP="000D6BCF">
            <w:pPr>
              <w:pStyle w:val="PullOutBoxBullet"/>
              <w:rPr>
                <w:sz w:val="20"/>
              </w:rPr>
            </w:pPr>
            <w:r w:rsidRPr="000D6BCF">
              <w:rPr>
                <w:sz w:val="20"/>
              </w:rPr>
              <w:t>is cost effective, with a viable, sustainable business model to process waste feedstocks and generate energy, and potentially other, outputs; and</w:t>
            </w:r>
          </w:p>
          <w:p w14:paraId="1ED90198" w14:textId="57253298" w:rsidR="00567FCA" w:rsidRPr="000D6BCF" w:rsidRDefault="00567FCA" w:rsidP="000D6BCF">
            <w:pPr>
              <w:pStyle w:val="PullOutBoxBullet"/>
              <w:rPr>
                <w:sz w:val="20"/>
              </w:rPr>
            </w:pPr>
            <w:r w:rsidRPr="000D6BCF">
              <w:rPr>
                <w:sz w:val="20"/>
              </w:rPr>
              <w:t>creates jobs and economic development, particularly in regional areas.</w:t>
            </w:r>
          </w:p>
        </w:tc>
      </w:tr>
    </w:tbl>
    <w:p w14:paraId="6EB85201" w14:textId="77777777" w:rsidR="001B4CE7" w:rsidRDefault="001B4CE7" w:rsidP="00FA1442">
      <w:pPr>
        <w:pStyle w:val="BodyText"/>
        <w:sectPr w:rsidR="001B4CE7" w:rsidSect="00453427">
          <w:pgSz w:w="11907" w:h="16840" w:code="9"/>
          <w:pgMar w:top="2268" w:right="1134" w:bottom="1134" w:left="1134" w:header="284" w:footer="284" w:gutter="0"/>
          <w:cols w:space="283"/>
          <w:docGrid w:linePitch="360"/>
        </w:sectPr>
      </w:pPr>
    </w:p>
    <w:p w14:paraId="2905AE60" w14:textId="32A7744F" w:rsidR="001B4CE7" w:rsidRPr="00967111" w:rsidRDefault="001B4CE7" w:rsidP="00967111">
      <w:pPr>
        <w:pStyle w:val="Heading1TopofPage"/>
        <w:framePr w:h="2239" w:hRule="exact" w:wrap="around"/>
        <w:rPr>
          <w:b/>
        </w:rPr>
      </w:pPr>
      <w:bookmarkStart w:id="18" w:name="_Toc496711685"/>
      <w:r w:rsidRPr="00967111">
        <w:rPr>
          <w:b/>
        </w:rPr>
        <w:lastRenderedPageBreak/>
        <w:t>Victoria’s waste and energy systems</w:t>
      </w:r>
      <w:bookmarkEnd w:id="18"/>
    </w:p>
    <w:tbl>
      <w:tblPr>
        <w:tblStyle w:val="TableGrid"/>
        <w:tblW w:w="0" w:type="auto"/>
        <w:tblLook w:val="04A0" w:firstRow="1" w:lastRow="0" w:firstColumn="1" w:lastColumn="0" w:noHBand="0" w:noVBand="1"/>
      </w:tblPr>
      <w:tblGrid>
        <w:gridCol w:w="4678"/>
      </w:tblGrid>
      <w:tr w:rsidR="00FA1442" w14:paraId="44C16C35" w14:textId="77777777" w:rsidTr="00EB40F5">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678" w:type="dxa"/>
          </w:tcPr>
          <w:p w14:paraId="586F0911" w14:textId="77EECFEE" w:rsidR="00FA1442" w:rsidRPr="00FA1442" w:rsidRDefault="00FA1442" w:rsidP="00F118C6">
            <w:pPr>
              <w:pStyle w:val="PullOutBoxBullet"/>
              <w:rPr>
                <w:i/>
                <w:iCs/>
                <w:caps/>
                <w:color w:val="FFFFFF" w:themeColor="background1"/>
                <w:sz w:val="32"/>
              </w:rPr>
            </w:pPr>
            <w:bookmarkStart w:id="19" w:name="_Toc494807478"/>
            <w:r w:rsidRPr="00FA1442">
              <w:t>Victoria’s waste management system follows the waste hierarchy – reduce, reuse and recycle, then recover energy, and finally dispose of waste.</w:t>
            </w:r>
          </w:p>
          <w:p w14:paraId="36BBAE8A" w14:textId="77777777" w:rsidR="00FA1442" w:rsidRPr="00FA1442" w:rsidRDefault="00FA1442" w:rsidP="00F118C6">
            <w:pPr>
              <w:pStyle w:val="PullOutBoxBullet"/>
              <w:rPr>
                <w:i/>
                <w:iCs/>
                <w:caps/>
                <w:color w:val="FFFFFF" w:themeColor="background1"/>
                <w:sz w:val="32"/>
              </w:rPr>
            </w:pPr>
            <w:r w:rsidRPr="00FA1442">
              <w:t>Development of markets for recycled materials is an important way to reduce reliance on landfill and increase resource recovery.</w:t>
            </w:r>
          </w:p>
          <w:p w14:paraId="475937E0" w14:textId="22B661EB" w:rsidR="00FA1442" w:rsidRDefault="00FA1442" w:rsidP="00F118C6">
            <w:pPr>
              <w:pStyle w:val="PullOutBoxBullet"/>
            </w:pPr>
            <w:r w:rsidRPr="00FA1442">
              <w:t>The Victorian Government has set renewable energy targets of 25 per cent by 2020 and 40 per cent by 2025.</w:t>
            </w:r>
          </w:p>
        </w:tc>
      </w:tr>
    </w:tbl>
    <w:p w14:paraId="4B61134E" w14:textId="77777777" w:rsidR="00FA1442" w:rsidRDefault="00FA1442" w:rsidP="00FA1442">
      <w:pPr>
        <w:pStyle w:val="Heading2"/>
      </w:pPr>
      <w:bookmarkStart w:id="20" w:name="_Toc495494063"/>
      <w:bookmarkStart w:id="21" w:name="_Toc496711686"/>
      <w:r>
        <w:t>Victoria is improving waste management and increasing resource recovery</w:t>
      </w:r>
      <w:bookmarkEnd w:id="19"/>
      <w:bookmarkEnd w:id="20"/>
      <w:bookmarkEnd w:id="21"/>
    </w:p>
    <w:p w14:paraId="662E804F" w14:textId="47FAFE62" w:rsidR="00FA1442" w:rsidRPr="00CE5677" w:rsidRDefault="00FA1442" w:rsidP="00FA1442">
      <w:pPr>
        <w:pStyle w:val="BodyText"/>
      </w:pPr>
      <w:r w:rsidRPr="00CE5677">
        <w:t>Waste to</w:t>
      </w:r>
      <w:r>
        <w:t xml:space="preserve"> energy facilities can play an important role in an integrated waste management system. How Victoria can encourage greater investment in waste to energy projects requires careful consideration so we maximise all environmental and economic benefits.</w:t>
      </w:r>
    </w:p>
    <w:p w14:paraId="20FD42E6" w14:textId="582FB0F2" w:rsidR="00FA1442" w:rsidRDefault="00FA1442" w:rsidP="00FA1442">
      <w:pPr>
        <w:pStyle w:val="BodyText"/>
        <w:rPr>
          <w:kern w:val="28"/>
        </w:rPr>
      </w:pPr>
      <w:r>
        <w:t xml:space="preserve">How waste is managed impacts our communities, environment and the broader </w:t>
      </w:r>
      <w:r w:rsidRPr="00A70B25">
        <w:t xml:space="preserve">economy. If not properly managed, waste can </w:t>
      </w:r>
      <w:r w:rsidRPr="00B91BDF">
        <w:rPr>
          <w:kern w:val="28"/>
        </w:rPr>
        <w:t>damage the environment and pose a threat to public health</w:t>
      </w:r>
      <w:r>
        <w:rPr>
          <w:kern w:val="28"/>
        </w:rPr>
        <w:t>, amenity</w:t>
      </w:r>
      <w:r w:rsidRPr="00B91BDF">
        <w:rPr>
          <w:kern w:val="28"/>
        </w:rPr>
        <w:t xml:space="preserve"> and safety.</w:t>
      </w:r>
      <w:r w:rsidRPr="00A70B25">
        <w:t xml:space="preserve"> </w:t>
      </w:r>
      <w:r w:rsidRPr="00A70B25">
        <w:rPr>
          <w:kern w:val="28"/>
        </w:rPr>
        <w:t xml:space="preserve">Managed well, </w:t>
      </w:r>
      <w:r>
        <w:rPr>
          <w:kern w:val="28"/>
        </w:rPr>
        <w:t xml:space="preserve">much of </w:t>
      </w:r>
      <w:r w:rsidRPr="00A70B25">
        <w:rPr>
          <w:kern w:val="28"/>
        </w:rPr>
        <w:t>our waste is a resource from which we can create value.</w:t>
      </w:r>
      <w:r w:rsidRPr="003372EE">
        <w:rPr>
          <w:kern w:val="28"/>
        </w:rPr>
        <w:t xml:space="preserve"> </w:t>
      </w:r>
    </w:p>
    <w:p w14:paraId="2EFC301F" w14:textId="39D9B4D5" w:rsidR="00FA1442" w:rsidRDefault="00FA1442" w:rsidP="00FA1442">
      <w:pPr>
        <w:pStyle w:val="BodyText"/>
      </w:pPr>
      <w:r>
        <w:t>The Victorian Gvernment is committed to managing waste in a way that:</w:t>
      </w:r>
    </w:p>
    <w:p w14:paraId="1BCEE271" w14:textId="77777777" w:rsidR="00FA1442" w:rsidRDefault="00FA1442" w:rsidP="00FA1442">
      <w:pPr>
        <w:pStyle w:val="ListBullet"/>
        <w:rPr>
          <w:rFonts w:ascii="Arial" w:hAnsi="Arial"/>
        </w:rPr>
      </w:pPr>
      <w:r>
        <w:rPr>
          <w:rFonts w:ascii="Arial" w:hAnsi="Arial"/>
        </w:rPr>
        <w:t>protects the environment and human health</w:t>
      </w:r>
      <w:r w:rsidR="007E47FB">
        <w:rPr>
          <w:rFonts w:ascii="Arial" w:hAnsi="Arial"/>
        </w:rPr>
        <w:t>;</w:t>
      </w:r>
    </w:p>
    <w:p w14:paraId="6AD1BFF9" w14:textId="77777777" w:rsidR="00FA1442" w:rsidRDefault="00FA1442" w:rsidP="00FA1442">
      <w:pPr>
        <w:pStyle w:val="ListBullet"/>
        <w:rPr>
          <w:rFonts w:ascii="Arial" w:hAnsi="Arial"/>
        </w:rPr>
      </w:pPr>
      <w:r>
        <w:rPr>
          <w:rFonts w:ascii="Arial" w:hAnsi="Arial"/>
        </w:rPr>
        <w:t>maximises the productive value of materials</w:t>
      </w:r>
      <w:r w:rsidR="007E47FB">
        <w:rPr>
          <w:rFonts w:ascii="Arial" w:hAnsi="Arial"/>
        </w:rPr>
        <w:t>; and</w:t>
      </w:r>
    </w:p>
    <w:p w14:paraId="0BBE92C5" w14:textId="77777777" w:rsidR="00FA1442" w:rsidRPr="00106B74" w:rsidRDefault="00FA1442" w:rsidP="00FA1442">
      <w:pPr>
        <w:pStyle w:val="ListBullet"/>
        <w:rPr>
          <w:rFonts w:ascii="Arial" w:hAnsi="Arial"/>
        </w:rPr>
      </w:pPr>
      <w:r>
        <w:rPr>
          <w:rFonts w:ascii="Arial" w:hAnsi="Arial"/>
        </w:rPr>
        <w:t xml:space="preserve">promotes economic growth and jobs. </w:t>
      </w:r>
    </w:p>
    <w:p w14:paraId="291144D8" w14:textId="21D2489C" w:rsidR="00FA1442" w:rsidRDefault="00FA1442" w:rsidP="00FA1442">
      <w:pPr>
        <w:pStyle w:val="BodyText"/>
      </w:pPr>
      <w:r>
        <w:t xml:space="preserve">Victoria’s waste and resource recovery system manages more than 12.7 million tonnes of waste each year. </w:t>
      </w:r>
      <w:r w:rsidRPr="00A03635">
        <w:t>Although we already recover over 6</w:t>
      </w:r>
      <w:r>
        <w:t>7</w:t>
      </w:r>
      <w:r w:rsidRPr="00A03635">
        <w:t> per cent of our waste,</w:t>
      </w:r>
      <w:r w:rsidR="00AF1248" w:rsidRPr="00AF1248">
        <w:rPr>
          <w:rStyle w:val="FootnoteReference"/>
        </w:rPr>
        <w:t xml:space="preserve"> </w:t>
      </w:r>
      <w:r w:rsidR="00AF1248" w:rsidRPr="001B4CE7">
        <w:rPr>
          <w:rStyle w:val="FootnoteReference"/>
        </w:rPr>
        <w:footnoteReference w:id="8"/>
      </w:r>
      <w:r w:rsidRPr="00A03635">
        <w:t xml:space="preserve"> </w:t>
      </w:r>
      <w:r>
        <w:t>r</w:t>
      </w:r>
      <w:r w:rsidRPr="00A03635">
        <w:t>ecovering more resources will reduce</w:t>
      </w:r>
      <w:r>
        <w:t xml:space="preserve"> </w:t>
      </w:r>
      <w:r w:rsidRPr="00A03635">
        <w:t xml:space="preserve">our </w:t>
      </w:r>
      <w:r w:rsidR="007E47FB">
        <w:t xml:space="preserve">environmental </w:t>
      </w:r>
      <w:r w:rsidRPr="00A03635">
        <w:t>impact</w:t>
      </w:r>
      <w:r w:rsidR="0083692C">
        <w:t xml:space="preserve">, reduce greenhouse gas emissions, </w:t>
      </w:r>
      <w:r w:rsidRPr="00A03635">
        <w:t>create jobs</w:t>
      </w:r>
      <w:r>
        <w:t xml:space="preserve"> </w:t>
      </w:r>
      <w:r w:rsidRPr="00A03635">
        <w:t>and bolster our economy</w:t>
      </w:r>
      <w:r>
        <w:t>. Although we are recovering more resources from our waste over time, Victorians are forecast to generate over 60 per cent more waste over the next 30 years</w:t>
      </w:r>
      <w:r w:rsidR="00414540" w:rsidRPr="001B4CE7">
        <w:rPr>
          <w:rStyle w:val="FootnoteReference"/>
        </w:rPr>
        <w:footnoteReference w:id="9"/>
      </w:r>
      <w:r>
        <w:t xml:space="preserve"> as the state’s population increases to a projected 9.5 million by 2046.</w:t>
      </w:r>
      <w:r w:rsidR="00AF1248" w:rsidRPr="00AF1248">
        <w:rPr>
          <w:rStyle w:val="FootnoteReference"/>
        </w:rPr>
        <w:t xml:space="preserve"> </w:t>
      </w:r>
      <w:r w:rsidR="00AF1248" w:rsidRPr="001B4CE7">
        <w:rPr>
          <w:rStyle w:val="FootnoteReference"/>
        </w:rPr>
        <w:footnoteReference w:id="10"/>
      </w:r>
      <w:r>
        <w:t xml:space="preserve"> </w:t>
      </w:r>
    </w:p>
    <w:p w14:paraId="168ACB91" w14:textId="1D89671F" w:rsidR="0083692C" w:rsidRDefault="0083692C" w:rsidP="0083692C">
      <w:pPr>
        <w:pStyle w:val="BodyText"/>
      </w:pPr>
      <w:r w:rsidRPr="00A03635">
        <w:t xml:space="preserve">We know we need to reduce the </w:t>
      </w:r>
      <w:r>
        <w:t>impacts</w:t>
      </w:r>
      <w:r w:rsidRPr="00A03635">
        <w:t xml:space="preserve"> </w:t>
      </w:r>
      <w:r>
        <w:t xml:space="preserve">of waste </w:t>
      </w:r>
      <w:r w:rsidRPr="00A03635">
        <w:t>on our environment and</w:t>
      </w:r>
      <w:r>
        <w:t xml:space="preserve"> </w:t>
      </w:r>
      <w:r w:rsidRPr="00A03635">
        <w:t>improve resource recovery to ensure the long-term viability of</w:t>
      </w:r>
      <w:r>
        <w:t xml:space="preserve"> </w:t>
      </w:r>
      <w:r w:rsidRPr="00A03635">
        <w:t>the waste system. That is why the Victorian Government</w:t>
      </w:r>
      <w:r>
        <w:t xml:space="preserve"> </w:t>
      </w:r>
      <w:r w:rsidRPr="00A03635">
        <w:t>is also developing initiatives to drive behaviour</w:t>
      </w:r>
      <w:r>
        <w:t xml:space="preserve"> </w:t>
      </w:r>
      <w:r w:rsidRPr="00A03635">
        <w:t>change and reduce the generation of waste.</w:t>
      </w:r>
      <w:r>
        <w:t xml:space="preserve"> </w:t>
      </w:r>
      <w:r w:rsidRPr="00360FBD">
        <w:t>W</w:t>
      </w:r>
      <w:r>
        <w:t>hile w</w:t>
      </w:r>
      <w:r w:rsidRPr="00360FBD">
        <w:t xml:space="preserve">e will always produce </w:t>
      </w:r>
      <w:r>
        <w:t xml:space="preserve">some </w:t>
      </w:r>
      <w:r w:rsidRPr="00360FBD">
        <w:t>waste</w:t>
      </w:r>
      <w:r w:rsidR="006543DA">
        <w:t>,</w:t>
      </w:r>
      <w:r w:rsidRPr="00C51FA0">
        <w:t xml:space="preserve"> </w:t>
      </w:r>
      <w:r>
        <w:t>managing that waste well</w:t>
      </w:r>
      <w:r w:rsidRPr="00C51FA0">
        <w:t xml:space="preserve"> requires </w:t>
      </w:r>
      <w:r w:rsidRPr="008B3DA5">
        <w:t>strategic</w:t>
      </w:r>
      <w:r w:rsidRPr="00360FBD">
        <w:t xml:space="preserve"> planning to minimise environmental harm and maxim</w:t>
      </w:r>
      <w:r w:rsidRPr="003B5086">
        <w:t>ise</w:t>
      </w:r>
      <w:r w:rsidRPr="00C51FA0">
        <w:t xml:space="preserve"> resource recovery</w:t>
      </w:r>
    </w:p>
    <w:p w14:paraId="65B03CE2" w14:textId="3B45C29E" w:rsidR="00FA1442" w:rsidRDefault="00FA1442" w:rsidP="00FA1442">
      <w:pPr>
        <w:pStyle w:val="BodyText"/>
      </w:pPr>
      <w:r w:rsidRPr="00A03635">
        <w:t>To effectivel</w:t>
      </w:r>
      <w:r>
        <w:t xml:space="preserve">y manage the waste we generate, </w:t>
      </w:r>
      <w:r w:rsidRPr="00A03635">
        <w:t xml:space="preserve">and protect </w:t>
      </w:r>
      <w:r>
        <w:t xml:space="preserve">human </w:t>
      </w:r>
      <w:r w:rsidRPr="00A03635">
        <w:t xml:space="preserve">health, community amenity and </w:t>
      </w:r>
      <w:r>
        <w:t xml:space="preserve">our </w:t>
      </w:r>
      <w:r w:rsidRPr="00A03635">
        <w:t xml:space="preserve">environment, the </w:t>
      </w:r>
      <w:r w:rsidR="00235593">
        <w:t xml:space="preserve">Victorian </w:t>
      </w:r>
      <w:r w:rsidRPr="00A03635">
        <w:t>Government</w:t>
      </w:r>
      <w:r w:rsidRPr="005456CC">
        <w:rPr>
          <w:rFonts w:ascii="Calibri" w:hAnsi="Calibri" w:cs="Arial"/>
          <w:color w:val="57585A"/>
          <w:lang w:val="en" w:eastAsia="en-AU"/>
        </w:rPr>
        <w:t xml:space="preserve"> </w:t>
      </w:r>
      <w:r w:rsidRPr="005456CC">
        <w:rPr>
          <w:lang w:val="en"/>
        </w:rPr>
        <w:t xml:space="preserve">has developed a </w:t>
      </w:r>
      <w:r>
        <w:rPr>
          <w:lang w:val="en"/>
        </w:rPr>
        <w:t>statewide</w:t>
      </w:r>
      <w:r w:rsidRPr="005456CC">
        <w:rPr>
          <w:lang w:val="en"/>
        </w:rPr>
        <w:t xml:space="preserve"> </w:t>
      </w:r>
      <w:r>
        <w:rPr>
          <w:lang w:val="en"/>
        </w:rPr>
        <w:t>w</w:t>
      </w:r>
      <w:r w:rsidRPr="005456CC">
        <w:rPr>
          <w:lang w:val="en"/>
        </w:rPr>
        <w:t xml:space="preserve">aste and </w:t>
      </w:r>
      <w:r>
        <w:rPr>
          <w:lang w:val="en"/>
        </w:rPr>
        <w:t>r</w:t>
      </w:r>
      <w:r w:rsidRPr="005456CC">
        <w:rPr>
          <w:lang w:val="en"/>
        </w:rPr>
        <w:t xml:space="preserve">esource </w:t>
      </w:r>
      <w:r>
        <w:rPr>
          <w:lang w:val="en"/>
        </w:rPr>
        <w:t>r</w:t>
      </w:r>
      <w:r w:rsidRPr="005456CC">
        <w:rPr>
          <w:lang w:val="en"/>
        </w:rPr>
        <w:t xml:space="preserve">ecovery </w:t>
      </w:r>
      <w:r>
        <w:rPr>
          <w:lang w:val="en"/>
        </w:rPr>
        <w:t>infrastructure plan and seven regional implementation plans. This planning framework</w:t>
      </w:r>
      <w:r w:rsidRPr="005456CC">
        <w:rPr>
          <w:lang w:val="en"/>
        </w:rPr>
        <w:t xml:space="preserve"> </w:t>
      </w:r>
      <w:r>
        <w:rPr>
          <w:lang w:val="en"/>
        </w:rPr>
        <w:t xml:space="preserve">helps ensure </w:t>
      </w:r>
      <w:r w:rsidRPr="005456CC">
        <w:rPr>
          <w:lang w:val="en"/>
        </w:rPr>
        <w:t>waste is managed in a strategic, streamlined manner with</w:t>
      </w:r>
      <w:r>
        <w:rPr>
          <w:lang w:val="en"/>
        </w:rPr>
        <w:t xml:space="preserve"> the right</w:t>
      </w:r>
      <w:r w:rsidRPr="005456CC">
        <w:rPr>
          <w:lang w:val="en"/>
        </w:rPr>
        <w:t xml:space="preserve"> infrastructure </w:t>
      </w:r>
      <w:r w:rsidR="003760EA">
        <w:rPr>
          <w:lang w:val="en"/>
        </w:rPr>
        <w:t>provided</w:t>
      </w:r>
      <w:r w:rsidR="003760EA" w:rsidRPr="005456CC">
        <w:rPr>
          <w:lang w:val="en"/>
        </w:rPr>
        <w:t xml:space="preserve"> </w:t>
      </w:r>
      <w:r w:rsidRPr="005456CC">
        <w:rPr>
          <w:lang w:val="en"/>
        </w:rPr>
        <w:t>in the right place at the right time</w:t>
      </w:r>
      <w:r>
        <w:rPr>
          <w:lang w:val="en"/>
        </w:rPr>
        <w:t>.</w:t>
      </w:r>
    </w:p>
    <w:p w14:paraId="351CA7AF" w14:textId="4E120437" w:rsidR="00FA1442" w:rsidRDefault="00FA1442" w:rsidP="00FA1442">
      <w:pPr>
        <w:pStyle w:val="Caption"/>
      </w:pPr>
      <w:bookmarkStart w:id="22" w:name="_Toc495491565"/>
      <w:bookmarkStart w:id="23" w:name="_Toc495494993"/>
      <w:bookmarkStart w:id="24" w:name="_Toc495667306"/>
      <w:bookmarkStart w:id="25" w:name="_Toc496711742"/>
      <w:r>
        <w:t xml:space="preserve">Figure </w:t>
      </w:r>
      <w:fldSimple w:instr=" SEQ Figure \* ARABIC ">
        <w:r w:rsidR="00844146">
          <w:rPr>
            <w:noProof/>
          </w:rPr>
          <w:t>1</w:t>
        </w:r>
      </w:fldSimple>
      <w:r>
        <w:t xml:space="preserve">: </w:t>
      </w:r>
      <w:r w:rsidR="003760EA">
        <w:t xml:space="preserve">Source </w:t>
      </w:r>
      <w:r w:rsidR="005E2E4E">
        <w:t>and f</w:t>
      </w:r>
      <w:r>
        <w:t>ate of waste in Victoria, 2015-16</w:t>
      </w:r>
      <w:bookmarkEnd w:id="22"/>
      <w:bookmarkEnd w:id="23"/>
      <w:bookmarkEnd w:id="24"/>
      <w:bookmarkEnd w:id="25"/>
    </w:p>
    <w:p w14:paraId="2759A889" w14:textId="714A30AA" w:rsidR="00FA1442" w:rsidRPr="00BD0D61" w:rsidRDefault="00D557F2" w:rsidP="00FA1442">
      <w:pPr>
        <w:keepNext/>
        <w:spacing w:before="60" w:after="60" w:line="180" w:lineRule="atLeast"/>
        <w:rPr>
          <w:rFonts w:ascii="Arial" w:hAnsi="Arial"/>
          <w:b/>
          <w:i/>
          <w:color w:val="363534"/>
          <w:sz w:val="14"/>
        </w:rPr>
      </w:pPr>
      <w:r>
        <w:rPr>
          <w:noProof/>
        </w:rPr>
        <w:drawing>
          <wp:inline distT="0" distB="0" distL="0" distR="0" wp14:anchorId="60AE2132" wp14:editId="4264A0B1">
            <wp:extent cx="2970530" cy="3128645"/>
            <wp:effectExtent l="0" t="0" r="1270" b="14605"/>
            <wp:docPr id="56" name="Chart 56">
              <a:extLst xmlns:a="http://schemas.openxmlformats.org/drawingml/2006/main">
                <a:ext uri="{FF2B5EF4-FFF2-40B4-BE49-F238E27FC236}">
                  <a16:creationId xmlns:a16="http://schemas.microsoft.com/office/drawing/2014/main" id="{8205BA56-B77E-4C39-AB25-F07CA527FE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005E2E4E" w:rsidRPr="005E2E4E">
        <w:rPr>
          <w:b/>
          <w:bCs/>
          <w:sz w:val="14"/>
          <w:szCs w:val="14"/>
        </w:rPr>
        <w:t xml:space="preserve"> </w:t>
      </w:r>
      <w:r w:rsidR="005E2E4E">
        <w:rPr>
          <w:b/>
          <w:bCs/>
          <w:sz w:val="14"/>
          <w:szCs w:val="14"/>
        </w:rPr>
        <w:t>Notes</w:t>
      </w:r>
      <w:r w:rsidR="005E2E4E" w:rsidRPr="008B3DA5">
        <w:rPr>
          <w:b/>
          <w:bCs/>
          <w:sz w:val="14"/>
          <w:szCs w:val="14"/>
        </w:rPr>
        <w:t xml:space="preserve">: </w:t>
      </w:r>
      <w:r w:rsidR="005E2E4E">
        <w:rPr>
          <w:sz w:val="14"/>
          <w:szCs w:val="14"/>
        </w:rPr>
        <w:t>‘MSW’ = municipal solid waste, ‘C&amp;I’ = commercial and industrial, ‘C&amp;D’ = construction and demolition</w:t>
      </w:r>
      <w:r w:rsidR="005E2E4E" w:rsidRPr="008B3DA5">
        <w:rPr>
          <w:sz w:val="14"/>
          <w:szCs w:val="14"/>
        </w:rPr>
        <w:br/>
      </w:r>
      <w:r w:rsidR="00FA1442" w:rsidRPr="00BD0D61">
        <w:rPr>
          <w:rFonts w:ascii="Arial" w:hAnsi="Arial"/>
          <w:b/>
          <w:color w:val="363534"/>
          <w:sz w:val="14"/>
        </w:rPr>
        <w:t>Source</w:t>
      </w:r>
      <w:r w:rsidR="00FA1442" w:rsidRPr="00BD0D61">
        <w:rPr>
          <w:rFonts w:ascii="Arial" w:hAnsi="Arial"/>
          <w:b/>
          <w:i/>
          <w:color w:val="363534"/>
          <w:sz w:val="14"/>
        </w:rPr>
        <w:t xml:space="preserve">: </w:t>
      </w:r>
      <w:r w:rsidR="005E2E4E">
        <w:rPr>
          <w:rFonts w:ascii="Arial" w:hAnsi="Arial"/>
          <w:color w:val="363534"/>
          <w:sz w:val="14"/>
        </w:rPr>
        <w:t>Pickin, J &amp; Randell, P</w:t>
      </w:r>
      <w:r w:rsidR="00FA1442">
        <w:rPr>
          <w:rFonts w:ascii="Arial" w:hAnsi="Arial"/>
          <w:color w:val="363534"/>
          <w:sz w:val="14"/>
        </w:rPr>
        <w:t xml:space="preserve"> (2017)</w:t>
      </w:r>
    </w:p>
    <w:p w14:paraId="5E034876" w14:textId="4D39544A" w:rsidR="00942532" w:rsidRDefault="00942532" w:rsidP="00942532">
      <w:pPr>
        <w:pStyle w:val="BodyText"/>
      </w:pPr>
      <w:r>
        <w:t xml:space="preserve">Local governments, the waste and recycling industry, and </w:t>
      </w:r>
      <w:r w:rsidR="00235593">
        <w:t>Victorian G</w:t>
      </w:r>
      <w:r>
        <w:t>overnment agencies all work together to plan for, invest in and operate Victoria’s waste and resource recovery system. That system includes almost 500 infrastructure sites, including recovery centres, transfer stations, material</w:t>
      </w:r>
      <w:r w:rsidR="0083692C">
        <w:t>s</w:t>
      </w:r>
      <w:r>
        <w:t xml:space="preserve"> rec</w:t>
      </w:r>
      <w:r w:rsidR="0083692C">
        <w:t>overy</w:t>
      </w:r>
      <w:r>
        <w:t xml:space="preserve"> facilities, materials reprocessors and </w:t>
      </w:r>
      <w:r w:rsidRPr="00D2119B">
        <w:t>landfills.</w:t>
      </w:r>
      <w:r>
        <w:t xml:space="preserve"> </w:t>
      </w:r>
    </w:p>
    <w:p w14:paraId="3EFFC17E" w14:textId="3B9EF1C4" w:rsidR="00942532" w:rsidRDefault="00942532" w:rsidP="00942532">
      <w:pPr>
        <w:pStyle w:val="BodyText"/>
      </w:pPr>
      <w:r w:rsidRPr="00106B74">
        <w:lastRenderedPageBreak/>
        <w:t xml:space="preserve">Only a handful of waste to energy facilities </w:t>
      </w:r>
      <w:r w:rsidRPr="007233AD">
        <w:t>currently operate in Victoria</w:t>
      </w:r>
      <w:r w:rsidR="00D557F2">
        <w:t xml:space="preserve"> and only four per cent of waste is diverted to energy recovery</w:t>
      </w:r>
      <w:r w:rsidRPr="007233AD">
        <w:t>.</w:t>
      </w:r>
      <w:r w:rsidR="00AF1248" w:rsidRPr="00AF1248">
        <w:rPr>
          <w:rStyle w:val="FootnoteReference"/>
        </w:rPr>
        <w:t xml:space="preserve"> </w:t>
      </w:r>
      <w:r w:rsidR="00AF1248" w:rsidRPr="001B4CE7">
        <w:rPr>
          <w:rStyle w:val="FootnoteReference"/>
        </w:rPr>
        <w:footnoteReference w:id="11"/>
      </w:r>
      <w:r w:rsidRPr="007233AD">
        <w:t xml:space="preserve"> Most </w:t>
      </w:r>
      <w:r>
        <w:t>of those use organic feedstocks to generate</w:t>
      </w:r>
      <w:r w:rsidRPr="007233AD">
        <w:t xml:space="preserve"> energy </w:t>
      </w:r>
      <w:r>
        <w:t>they use on site. A f</w:t>
      </w:r>
      <w:r w:rsidRPr="007233AD">
        <w:t xml:space="preserve">ew </w:t>
      </w:r>
      <w:r>
        <w:t xml:space="preserve">Victorian waste to energy facilities </w:t>
      </w:r>
      <w:r w:rsidRPr="007233AD">
        <w:t xml:space="preserve">export </w:t>
      </w:r>
      <w:r>
        <w:t xml:space="preserve">electricity </w:t>
      </w:r>
      <w:r w:rsidRPr="007233AD">
        <w:t>to the grid</w:t>
      </w:r>
      <w:r>
        <w:t xml:space="preserve"> or supply heat or other fuels to other energy users</w:t>
      </w:r>
      <w:r w:rsidR="006D4672">
        <w:t>.</w:t>
      </w:r>
    </w:p>
    <w:tbl>
      <w:tblPr>
        <w:tblStyle w:val="TableGrid"/>
        <w:tblW w:w="0" w:type="auto"/>
        <w:tblLook w:val="04A0" w:firstRow="1" w:lastRow="0" w:firstColumn="1" w:lastColumn="0" w:noHBand="0" w:noVBand="1"/>
      </w:tblPr>
      <w:tblGrid>
        <w:gridCol w:w="4678"/>
      </w:tblGrid>
      <w:tr w:rsidR="006D4672" w14:paraId="319C4639" w14:textId="77777777" w:rsidTr="006D4672">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894" w:type="dxa"/>
          </w:tcPr>
          <w:p w14:paraId="7EA9E85B" w14:textId="1FA51293" w:rsidR="006D4672" w:rsidRPr="00B35C41" w:rsidRDefault="006D4672" w:rsidP="00942532">
            <w:pPr>
              <w:pStyle w:val="BodyText"/>
              <w:rPr>
                <w:b/>
              </w:rPr>
            </w:pPr>
            <w:r w:rsidRPr="006D4672">
              <w:rPr>
                <w:b/>
              </w:rPr>
              <w:t xml:space="preserve">Victorian Government agencies </w:t>
            </w:r>
            <w:r w:rsidR="00213394">
              <w:rPr>
                <w:b/>
              </w:rPr>
              <w:t>responsible for waste management</w:t>
            </w:r>
          </w:p>
          <w:p w14:paraId="56CF2C28" w14:textId="4D9AABA9" w:rsidR="006D4672" w:rsidRPr="00B35C41" w:rsidRDefault="006D4672" w:rsidP="00942532">
            <w:pPr>
              <w:pStyle w:val="BodyText"/>
              <w:rPr>
                <w:i/>
                <w:u w:val="single"/>
              </w:rPr>
            </w:pPr>
            <w:r w:rsidRPr="00B35C41">
              <w:rPr>
                <w:i/>
                <w:u w:val="single"/>
              </w:rPr>
              <w:t xml:space="preserve">Department of Environment, Land, Water and Planning </w:t>
            </w:r>
          </w:p>
          <w:p w14:paraId="50894510" w14:textId="4051F13F" w:rsidR="006D4672" w:rsidRPr="00B35C41" w:rsidRDefault="00213394" w:rsidP="00B35C41">
            <w:pPr>
              <w:pStyle w:val="BodyText"/>
              <w:numPr>
                <w:ilvl w:val="0"/>
                <w:numId w:val="24"/>
              </w:numPr>
              <w:ind w:hanging="76"/>
            </w:pPr>
            <w:r w:rsidRPr="00213394">
              <w:rPr>
                <w:rFonts w:ascii="Helv" w:hAnsi="Helv" w:cs="Helv"/>
                <w:color w:val="000000"/>
              </w:rPr>
              <w:t>Advises the government on waste and resource recovery matters.</w:t>
            </w:r>
          </w:p>
          <w:p w14:paraId="22A0DE06" w14:textId="14E21EB7" w:rsidR="00213394" w:rsidRPr="00213394" w:rsidRDefault="00213394" w:rsidP="00B35C41">
            <w:pPr>
              <w:pStyle w:val="BodyText"/>
              <w:numPr>
                <w:ilvl w:val="0"/>
                <w:numId w:val="24"/>
              </w:numPr>
              <w:ind w:hanging="76"/>
            </w:pPr>
            <w:r>
              <w:rPr>
                <w:rFonts w:ascii="Helv" w:hAnsi="Helv" w:cs="Helv"/>
                <w:color w:val="000000"/>
              </w:rPr>
              <w:t>Develops policy and coordinates with other agencies.</w:t>
            </w:r>
          </w:p>
          <w:p w14:paraId="468847EB" w14:textId="7058EFBC" w:rsidR="006D4672" w:rsidRPr="00B35C41" w:rsidRDefault="006D4672" w:rsidP="00942532">
            <w:pPr>
              <w:pStyle w:val="BodyText"/>
              <w:rPr>
                <w:i/>
                <w:u w:val="single"/>
              </w:rPr>
            </w:pPr>
            <w:r w:rsidRPr="00B35C41">
              <w:rPr>
                <w:i/>
                <w:u w:val="single"/>
              </w:rPr>
              <w:t xml:space="preserve">Environment Protection Authority </w:t>
            </w:r>
            <w:r w:rsidR="00213394" w:rsidRPr="00B35C41">
              <w:rPr>
                <w:i/>
                <w:u w:val="single"/>
              </w:rPr>
              <w:t>(</w:t>
            </w:r>
            <w:r w:rsidRPr="00B35C41">
              <w:rPr>
                <w:i/>
                <w:u w:val="single"/>
              </w:rPr>
              <w:t>Victoria</w:t>
            </w:r>
            <w:r w:rsidR="00213394" w:rsidRPr="00B35C41">
              <w:rPr>
                <w:i/>
                <w:u w:val="single"/>
              </w:rPr>
              <w:t>)</w:t>
            </w:r>
          </w:p>
          <w:p w14:paraId="1D9CC471" w14:textId="29DF0A34" w:rsidR="00213394" w:rsidRDefault="00213394" w:rsidP="00B35C41">
            <w:pPr>
              <w:pStyle w:val="BodyText"/>
              <w:numPr>
                <w:ilvl w:val="0"/>
                <w:numId w:val="24"/>
              </w:numPr>
              <w:ind w:hanging="76"/>
              <w:rPr>
                <w:rFonts w:ascii="Helv" w:hAnsi="Helv" w:cs="Helv"/>
                <w:color w:val="000000"/>
              </w:rPr>
            </w:pPr>
            <w:r>
              <w:rPr>
                <w:rFonts w:ascii="Helv" w:hAnsi="Helv" w:cs="Helv"/>
                <w:color w:val="000000"/>
              </w:rPr>
              <w:t>Regulates the waste industry to protect human health and the environment from the negative impacts of pollution and waste.</w:t>
            </w:r>
          </w:p>
          <w:p w14:paraId="1B80040D" w14:textId="2EA8C9AA" w:rsidR="006D4672" w:rsidRPr="00B35C41" w:rsidRDefault="00213394" w:rsidP="00B35C41">
            <w:pPr>
              <w:pStyle w:val="BodyText"/>
              <w:numPr>
                <w:ilvl w:val="0"/>
                <w:numId w:val="24"/>
              </w:numPr>
              <w:ind w:hanging="76"/>
              <w:rPr>
                <w:rFonts w:ascii="Helv" w:hAnsi="Helv" w:cs="Helv"/>
                <w:color w:val="000000"/>
              </w:rPr>
            </w:pPr>
            <w:r>
              <w:rPr>
                <w:rFonts w:ascii="Helv" w:hAnsi="Helv" w:cs="Helv"/>
                <w:color w:val="000000"/>
              </w:rPr>
              <w:t>Considers applications to build waste infrastructure in Victoria to uphold strong environmental standards.</w:t>
            </w:r>
          </w:p>
          <w:p w14:paraId="1E5825CE" w14:textId="65DB7685" w:rsidR="006D4672" w:rsidRPr="00B35C41" w:rsidRDefault="006D4672" w:rsidP="00942532">
            <w:pPr>
              <w:pStyle w:val="BodyText"/>
              <w:rPr>
                <w:i/>
                <w:u w:val="single"/>
              </w:rPr>
            </w:pPr>
            <w:r w:rsidRPr="00B35C41">
              <w:rPr>
                <w:i/>
                <w:u w:val="single"/>
              </w:rPr>
              <w:t>Sustainability Victoria</w:t>
            </w:r>
          </w:p>
          <w:p w14:paraId="526CEF23" w14:textId="2152984C" w:rsidR="00213394" w:rsidRDefault="00213394" w:rsidP="00B35C41">
            <w:pPr>
              <w:pStyle w:val="BodyText"/>
              <w:numPr>
                <w:ilvl w:val="0"/>
                <w:numId w:val="24"/>
              </w:numPr>
              <w:ind w:hanging="76"/>
              <w:rPr>
                <w:rFonts w:ascii="Helv" w:hAnsi="Helv" w:cs="Helv"/>
                <w:color w:val="000000"/>
              </w:rPr>
            </w:pPr>
            <w:r>
              <w:rPr>
                <w:rFonts w:ascii="Helv" w:hAnsi="Helv" w:cs="Helv"/>
                <w:color w:val="000000"/>
              </w:rPr>
              <w:t>Coordinates planning for waste infrastructure in Victoria.</w:t>
            </w:r>
          </w:p>
          <w:p w14:paraId="2F5EABA0" w14:textId="56410E65" w:rsidR="006D4672" w:rsidRPr="00B35C41" w:rsidRDefault="00213394" w:rsidP="00B35C41">
            <w:pPr>
              <w:pStyle w:val="BodyText"/>
              <w:numPr>
                <w:ilvl w:val="0"/>
                <w:numId w:val="24"/>
              </w:numPr>
              <w:ind w:hanging="76"/>
              <w:rPr>
                <w:rFonts w:ascii="Helv" w:hAnsi="Helv" w:cs="Helv"/>
                <w:color w:val="000000"/>
              </w:rPr>
            </w:pPr>
            <w:r>
              <w:rPr>
                <w:rFonts w:ascii="Helv" w:hAnsi="Helv" w:cs="Helv"/>
                <w:color w:val="000000"/>
              </w:rPr>
              <w:t>Delivers Victorian Government strategies to increase market development for recycled materials, improve education on waste and litter issues and increase the recovery of organic materials.</w:t>
            </w:r>
          </w:p>
          <w:p w14:paraId="0177A6E1" w14:textId="77777777" w:rsidR="006D4672" w:rsidRPr="00B35C41" w:rsidRDefault="006D4672" w:rsidP="00942532">
            <w:pPr>
              <w:pStyle w:val="BodyText"/>
              <w:rPr>
                <w:i/>
                <w:u w:val="single"/>
              </w:rPr>
            </w:pPr>
            <w:r w:rsidRPr="00B35C41">
              <w:rPr>
                <w:i/>
                <w:u w:val="single"/>
              </w:rPr>
              <w:t>Waste and Resource Recovery Groups</w:t>
            </w:r>
          </w:p>
          <w:p w14:paraId="211BAF1D" w14:textId="2E4E954C" w:rsidR="00213394" w:rsidRDefault="00213394" w:rsidP="00B35C41">
            <w:pPr>
              <w:pStyle w:val="BodyText"/>
              <w:numPr>
                <w:ilvl w:val="0"/>
                <w:numId w:val="24"/>
              </w:numPr>
              <w:ind w:hanging="76"/>
              <w:rPr>
                <w:rFonts w:ascii="Helv" w:hAnsi="Helv" w:cs="Helv"/>
                <w:color w:val="000000"/>
              </w:rPr>
            </w:pPr>
            <w:r>
              <w:rPr>
                <w:rFonts w:ascii="Helv" w:hAnsi="Helv" w:cs="Helv"/>
                <w:color w:val="000000"/>
              </w:rPr>
              <w:t>Work collaboratively with local governments to improve waste management in each of the seven regions.</w:t>
            </w:r>
          </w:p>
          <w:p w14:paraId="58AE4BBC" w14:textId="2F7CEFA6" w:rsidR="006D4672" w:rsidRDefault="00213394" w:rsidP="00B35C41">
            <w:pPr>
              <w:pStyle w:val="BodyText"/>
              <w:numPr>
                <w:ilvl w:val="0"/>
                <w:numId w:val="24"/>
              </w:numPr>
              <w:ind w:hanging="76"/>
            </w:pPr>
            <w:r>
              <w:rPr>
                <w:rFonts w:ascii="Helv" w:hAnsi="Helv" w:cs="Helv"/>
                <w:color w:val="000000"/>
              </w:rPr>
              <w:t>Apply state-wide waste strategies and plans to their unique regions.</w:t>
            </w:r>
          </w:p>
        </w:tc>
      </w:tr>
    </w:tbl>
    <w:p w14:paraId="6FB3937E" w14:textId="77777777" w:rsidR="00942532" w:rsidRPr="00CE6AF6" w:rsidRDefault="00942532" w:rsidP="00CE6AF6">
      <w:pPr>
        <w:pStyle w:val="Heading3"/>
      </w:pPr>
      <w:bookmarkStart w:id="26" w:name="_Toc496711687"/>
      <w:r w:rsidRPr="00CE6AF6">
        <w:t>The Waste Hierarchy</w:t>
      </w:r>
      <w:bookmarkEnd w:id="26"/>
    </w:p>
    <w:p w14:paraId="572E44A1" w14:textId="32C91523" w:rsidR="00942532" w:rsidRDefault="00942532" w:rsidP="00942532">
      <w:pPr>
        <w:pStyle w:val="BodyText"/>
      </w:pPr>
      <w:r w:rsidRPr="00D2119B">
        <w:t xml:space="preserve">The waste hierarchy </w:t>
      </w:r>
      <w:r>
        <w:t xml:space="preserve">guides the efficient use of resources. </w:t>
      </w:r>
      <w:r w:rsidR="002E77D0">
        <w:t>The concept of a waste hierarchy</w:t>
      </w:r>
      <w:r>
        <w:t xml:space="preserve"> is used around the world to define the order of preference for waste management activities. </w:t>
      </w:r>
    </w:p>
    <w:p w14:paraId="250BB812" w14:textId="3A9407B0" w:rsidR="00942532" w:rsidRDefault="00942532" w:rsidP="00942532">
      <w:pPr>
        <w:pStyle w:val="BodyText"/>
        <w:rPr>
          <w:rFonts w:ascii="Arial" w:hAnsi="Arial"/>
          <w:color w:val="363534"/>
        </w:rPr>
      </w:pPr>
      <w:r>
        <w:t>The recovery of energy from waste is a lower order use below avoidance, reuse and recycling. It should only be used where higher order recovery options are not practicable, or where higher order recovery options may lead to worse outcomes for the environment or human health.</w:t>
      </w:r>
      <w:r w:rsidRPr="006B5BE2">
        <w:t xml:space="preserve"> </w:t>
      </w:r>
      <w:r>
        <w:t xml:space="preserve">For example, </w:t>
      </w:r>
      <w:r>
        <w:rPr>
          <w:rFonts w:ascii="Arial" w:hAnsi="Arial"/>
          <w:color w:val="363534"/>
        </w:rPr>
        <w:t xml:space="preserve">in remote areas higher order recovery may not be </w:t>
      </w:r>
      <w:r>
        <w:rPr>
          <w:rFonts w:ascii="Arial" w:hAnsi="Arial"/>
          <w:color w:val="363534"/>
        </w:rPr>
        <w:t>practicable because of the small amount of recoverable waste and the benefits of recycling may be offset by the emissions generated in transporting material long distances</w:t>
      </w:r>
      <w:r w:rsidR="006D4672">
        <w:rPr>
          <w:rFonts w:ascii="Arial" w:hAnsi="Arial"/>
          <w:color w:val="363534"/>
        </w:rPr>
        <w:t>.</w:t>
      </w:r>
    </w:p>
    <w:p w14:paraId="7B95FD99" w14:textId="74F25D8A" w:rsidR="00134EB8" w:rsidRDefault="00134EB8" w:rsidP="00134EB8">
      <w:pPr>
        <w:pStyle w:val="Caption"/>
      </w:pPr>
      <w:bookmarkStart w:id="27" w:name="_Toc495491566"/>
      <w:bookmarkStart w:id="28" w:name="_Toc495494994"/>
      <w:bookmarkStart w:id="29" w:name="_Toc495667307"/>
      <w:bookmarkStart w:id="30" w:name="_Toc496711743"/>
      <w:r>
        <w:t xml:space="preserve">Figure </w:t>
      </w:r>
      <w:fldSimple w:instr=" SEQ Figure \* ARABIC ">
        <w:r w:rsidR="00844146">
          <w:rPr>
            <w:noProof/>
          </w:rPr>
          <w:t>2</w:t>
        </w:r>
      </w:fldSimple>
      <w:r>
        <w:t>: Waste hierarchy</w:t>
      </w:r>
      <w:bookmarkEnd w:id="27"/>
      <w:bookmarkEnd w:id="28"/>
      <w:bookmarkEnd w:id="29"/>
      <w:bookmarkEnd w:id="30"/>
    </w:p>
    <w:p w14:paraId="442ECB3F" w14:textId="63676A57" w:rsidR="00134EB8" w:rsidRDefault="006B6542" w:rsidP="001D3333">
      <w:pPr>
        <w:pStyle w:val="BodyText"/>
        <w:keepNext/>
        <w:rPr>
          <w:rFonts w:ascii="Arial" w:hAnsi="Arial"/>
          <w:color w:val="363534"/>
        </w:rPr>
      </w:pPr>
      <w:r>
        <w:rPr>
          <w:noProof/>
        </w:rPr>
        <w:drawing>
          <wp:inline distT="0" distB="0" distL="0" distR="0" wp14:anchorId="3EECA4BC" wp14:editId="65DEA41A">
            <wp:extent cx="2849880" cy="2993653"/>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850448" cy="2994250"/>
                    </a:xfrm>
                    <a:prstGeom prst="rect">
                      <a:avLst/>
                    </a:prstGeom>
                  </pic:spPr>
                </pic:pic>
              </a:graphicData>
            </a:graphic>
          </wp:inline>
        </w:drawing>
      </w:r>
    </w:p>
    <w:tbl>
      <w:tblPr>
        <w:tblStyle w:val="TableGrid"/>
        <w:tblW w:w="0" w:type="auto"/>
        <w:tblLook w:val="04A0" w:firstRow="1" w:lastRow="0" w:firstColumn="1" w:lastColumn="0" w:noHBand="0" w:noVBand="1"/>
      </w:tblPr>
      <w:tblGrid>
        <w:gridCol w:w="4678"/>
      </w:tblGrid>
      <w:tr w:rsidR="00942532" w14:paraId="7AC7E0E3" w14:textId="77777777" w:rsidTr="00134EB8">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678" w:type="dxa"/>
            <w:shd w:val="clear" w:color="auto" w:fill="auto"/>
          </w:tcPr>
          <w:p w14:paraId="523802AF" w14:textId="5974F8EF" w:rsidR="00942532" w:rsidRPr="00134EB8" w:rsidRDefault="00942532" w:rsidP="001D3333">
            <w:pPr>
              <w:pStyle w:val="PullOutBoxBodyText"/>
              <w:keepNext/>
              <w:keepLines/>
              <w:rPr>
                <w:i/>
              </w:rPr>
            </w:pPr>
            <w:r w:rsidRPr="00134EB8">
              <w:rPr>
                <w:b/>
                <w:i/>
              </w:rPr>
              <w:t xml:space="preserve">Avoidance </w:t>
            </w:r>
            <w:r w:rsidRPr="00134EB8">
              <w:rPr>
                <w:i/>
              </w:rPr>
              <w:t>– practices which prevent the generation of waste a</w:t>
            </w:r>
            <w:r w:rsidR="006D4672">
              <w:rPr>
                <w:i/>
              </w:rPr>
              <w:t>l</w:t>
            </w:r>
            <w:r w:rsidRPr="00134EB8">
              <w:rPr>
                <w:i/>
              </w:rPr>
              <w:t>l</w:t>
            </w:r>
            <w:r w:rsidR="006D4672">
              <w:rPr>
                <w:i/>
              </w:rPr>
              <w:t xml:space="preserve"> </w:t>
            </w:r>
            <w:r w:rsidRPr="00134EB8">
              <w:rPr>
                <w:i/>
              </w:rPr>
              <w:t>together</w:t>
            </w:r>
          </w:p>
          <w:p w14:paraId="49CBC266" w14:textId="77777777" w:rsidR="00942532" w:rsidRPr="00134EB8" w:rsidRDefault="00942532" w:rsidP="001D3333">
            <w:pPr>
              <w:pStyle w:val="PullOutBoxBodyText"/>
              <w:keepNext/>
              <w:keepLines/>
              <w:rPr>
                <w:i/>
              </w:rPr>
            </w:pPr>
            <w:r w:rsidRPr="00134EB8">
              <w:rPr>
                <w:b/>
                <w:i/>
              </w:rPr>
              <w:t>Reuse</w:t>
            </w:r>
            <w:r w:rsidRPr="00134EB8">
              <w:rPr>
                <w:i/>
              </w:rPr>
              <w:t xml:space="preserve"> – direct reuse of materials without additional processing</w:t>
            </w:r>
          </w:p>
          <w:p w14:paraId="28EDA031" w14:textId="77777777" w:rsidR="00942532" w:rsidRPr="00134EB8" w:rsidRDefault="00942532" w:rsidP="001D3333">
            <w:pPr>
              <w:pStyle w:val="PullOutBoxBodyText"/>
              <w:keepNext/>
              <w:keepLines/>
              <w:rPr>
                <w:i/>
              </w:rPr>
            </w:pPr>
            <w:r w:rsidRPr="00134EB8">
              <w:rPr>
                <w:b/>
                <w:i/>
              </w:rPr>
              <w:t>Recycling</w:t>
            </w:r>
            <w:r w:rsidRPr="00134EB8">
              <w:rPr>
                <w:i/>
              </w:rPr>
              <w:t xml:space="preserve"> – using valuable components of waste in other processes</w:t>
            </w:r>
          </w:p>
          <w:p w14:paraId="3F27492C" w14:textId="77777777" w:rsidR="00942532" w:rsidRPr="00134EB8" w:rsidRDefault="00942532" w:rsidP="001D3333">
            <w:pPr>
              <w:pStyle w:val="PullOutBoxBodyText"/>
              <w:keepNext/>
              <w:keepLines/>
              <w:rPr>
                <w:i/>
              </w:rPr>
            </w:pPr>
            <w:r w:rsidRPr="00134EB8">
              <w:rPr>
                <w:b/>
                <w:i/>
              </w:rPr>
              <w:t>Recovery of energy</w:t>
            </w:r>
            <w:r w:rsidRPr="00134EB8">
              <w:rPr>
                <w:i/>
              </w:rPr>
              <w:t xml:space="preserve"> – extraction of calorific value to create usable energy </w:t>
            </w:r>
          </w:p>
          <w:p w14:paraId="612F00DD" w14:textId="77777777" w:rsidR="00942532" w:rsidRPr="00134EB8" w:rsidRDefault="00942532" w:rsidP="001D3333">
            <w:pPr>
              <w:pStyle w:val="PullOutBoxBodyText"/>
              <w:keepNext/>
              <w:keepLines/>
              <w:rPr>
                <w:i/>
              </w:rPr>
            </w:pPr>
            <w:r w:rsidRPr="00134EB8">
              <w:rPr>
                <w:b/>
                <w:i/>
              </w:rPr>
              <w:t>Treatment</w:t>
            </w:r>
            <w:r w:rsidRPr="00134EB8">
              <w:rPr>
                <w:i/>
              </w:rPr>
              <w:t xml:space="preserve"> – reduce volume or change composition to reduce hazard or nuisance</w:t>
            </w:r>
          </w:p>
          <w:p w14:paraId="6340FCFE" w14:textId="77777777" w:rsidR="00134EB8" w:rsidRPr="00134EB8" w:rsidRDefault="00942532" w:rsidP="001D3333">
            <w:pPr>
              <w:pStyle w:val="PullOutBoxBodyText"/>
              <w:keepNext/>
              <w:keepLines/>
              <w:rPr>
                <w:i/>
              </w:rPr>
            </w:pPr>
            <w:r w:rsidRPr="00134EB8">
              <w:rPr>
                <w:b/>
                <w:i/>
              </w:rPr>
              <w:t>Containment</w:t>
            </w:r>
            <w:r w:rsidRPr="00134EB8">
              <w:rPr>
                <w:i/>
              </w:rPr>
              <w:t xml:space="preserve"> – long-term storage of wastes requiring a high degree of control to prevent contamination</w:t>
            </w:r>
          </w:p>
          <w:p w14:paraId="4F368CE4" w14:textId="77777777" w:rsidR="00942532" w:rsidRDefault="00942532" w:rsidP="001D3333">
            <w:pPr>
              <w:pStyle w:val="PullOutBoxBodyText"/>
              <w:keepNext/>
              <w:keepLines/>
            </w:pPr>
            <w:r w:rsidRPr="00134EB8">
              <w:rPr>
                <w:b/>
                <w:i/>
              </w:rPr>
              <w:t>Disposal</w:t>
            </w:r>
            <w:r w:rsidRPr="00134EB8">
              <w:rPr>
                <w:i/>
              </w:rPr>
              <w:t xml:space="preserve"> – deposit of materials, typically into landfill</w:t>
            </w:r>
          </w:p>
        </w:tc>
      </w:tr>
    </w:tbl>
    <w:p w14:paraId="610B7167" w14:textId="52A084F6" w:rsidR="00942532" w:rsidRDefault="00C338C9" w:rsidP="00942532">
      <w:pPr>
        <w:pStyle w:val="BodyText"/>
        <w:rPr>
          <w:rFonts w:ascii="Arial" w:hAnsi="Arial" w:cs="Arial"/>
          <w:color w:val="363534"/>
          <w:sz w:val="14"/>
          <w:lang w:eastAsia="en-AU"/>
        </w:rPr>
      </w:pPr>
      <w:r w:rsidRPr="00C338C9">
        <w:rPr>
          <w:rFonts w:ascii="Arial" w:hAnsi="Arial" w:cs="Arial"/>
          <w:b/>
          <w:color w:val="363534"/>
          <w:sz w:val="14"/>
          <w:lang w:eastAsia="en-AU"/>
        </w:rPr>
        <w:t xml:space="preserve">Source: </w:t>
      </w:r>
      <w:r w:rsidRPr="00C338C9">
        <w:rPr>
          <w:rFonts w:ascii="Arial" w:hAnsi="Arial" w:cs="Arial"/>
          <w:color w:val="363534"/>
          <w:sz w:val="14"/>
          <w:lang w:eastAsia="en-AU"/>
        </w:rPr>
        <w:t>EPA Victoria (2017b</w:t>
      </w:r>
      <w:r>
        <w:rPr>
          <w:rFonts w:ascii="Arial" w:hAnsi="Arial" w:cs="Arial"/>
          <w:color w:val="363534"/>
          <w:sz w:val="14"/>
          <w:lang w:eastAsia="en-AU"/>
        </w:rPr>
        <w:t>)</w:t>
      </w:r>
    </w:p>
    <w:p w14:paraId="3DF0774D" w14:textId="6FB9BB90" w:rsidR="00C338C9" w:rsidRPr="00CE6AF6" w:rsidRDefault="00C338C9" w:rsidP="00CE6AF6">
      <w:pPr>
        <w:pStyle w:val="Heading3"/>
      </w:pPr>
      <w:bookmarkStart w:id="31" w:name="_Toc496711688"/>
      <w:r w:rsidRPr="00CE6AF6">
        <w:t>Current waste challenges</w:t>
      </w:r>
      <w:bookmarkEnd w:id="31"/>
      <w:r w:rsidRPr="00CE6AF6">
        <w:t xml:space="preserve"> </w:t>
      </w:r>
    </w:p>
    <w:p w14:paraId="4D1DA03C" w14:textId="77777777" w:rsidR="00C338C9" w:rsidRDefault="00C338C9" w:rsidP="00CE6AF6">
      <w:pPr>
        <w:pStyle w:val="BodyText"/>
        <w:keepNext/>
      </w:pPr>
      <w:r>
        <w:t xml:space="preserve">The </w:t>
      </w:r>
      <w:r w:rsidR="00235593">
        <w:t xml:space="preserve">Victorian </w:t>
      </w:r>
      <w:r>
        <w:t>Government is tackling environmental challenges and pursing economic development opportunities by improving the way our waste and resource recovery system operates. This includes:</w:t>
      </w:r>
    </w:p>
    <w:p w14:paraId="049900C8" w14:textId="01A70EAB" w:rsidR="00C338C9" w:rsidRDefault="00C338C9" w:rsidP="00CE6AF6">
      <w:pPr>
        <w:pStyle w:val="ListBullet"/>
      </w:pPr>
      <w:r>
        <w:t>reform of EPA Victoria to enable it to provide consistent and efficient regulation for industry</w:t>
      </w:r>
      <w:r w:rsidR="00C05E0B">
        <w:t>;</w:t>
      </w:r>
    </w:p>
    <w:p w14:paraId="7CBFAA1B" w14:textId="77777777" w:rsidR="00C338C9" w:rsidRDefault="00C338C9" w:rsidP="00CE6AF6">
      <w:pPr>
        <w:pStyle w:val="ListBullet"/>
      </w:pPr>
      <w:r>
        <w:lastRenderedPageBreak/>
        <w:t>a ban on E-Waste (electronic waste) from landfill to increase the recovery of valuable components and decrease hazardous material going to landfill</w:t>
      </w:r>
      <w:r w:rsidR="00C05E0B">
        <w:t>;</w:t>
      </w:r>
    </w:p>
    <w:p w14:paraId="5FEDC983" w14:textId="77777777" w:rsidR="00C05E0B" w:rsidRDefault="00C338C9" w:rsidP="00CE6AF6">
      <w:pPr>
        <w:pStyle w:val="ListBullet"/>
      </w:pPr>
      <w:r>
        <w:t>an organics strategy to decrease organic waste going to landfill, helping to decrease methane gas emissions</w:t>
      </w:r>
      <w:r w:rsidR="00C05E0B">
        <w:t>; and</w:t>
      </w:r>
    </w:p>
    <w:p w14:paraId="4058A299" w14:textId="77777777" w:rsidR="00C338C9" w:rsidRDefault="00C05E0B" w:rsidP="00CE6AF6">
      <w:pPr>
        <w:pStyle w:val="ListBullet"/>
      </w:pPr>
      <w:r>
        <w:t>a market development strategy to stimulate industries and markets for recovered materials</w:t>
      </w:r>
      <w:r w:rsidR="00C338C9">
        <w:t xml:space="preserve">. </w:t>
      </w:r>
    </w:p>
    <w:p w14:paraId="236292AA" w14:textId="1783BC21" w:rsidR="00C338C9" w:rsidRPr="00905D02" w:rsidRDefault="00C338C9" w:rsidP="00C338C9">
      <w:pPr>
        <w:pStyle w:val="BodyText"/>
      </w:pPr>
      <w:r>
        <w:t xml:space="preserve">The </w:t>
      </w:r>
      <w:r w:rsidR="00235593">
        <w:t xml:space="preserve">Victorian </w:t>
      </w:r>
      <w:r w:rsidR="00394A8F">
        <w:t>G</w:t>
      </w:r>
      <w:r>
        <w:t>overnment is also working with federal and local governments, industry and community groups to ensure the best environmental and economic outcomes for Victorians.</w:t>
      </w:r>
    </w:p>
    <w:p w14:paraId="17A13763" w14:textId="77777777" w:rsidR="00C338C9" w:rsidRDefault="00C338C9" w:rsidP="00C338C9">
      <w:pPr>
        <w:pStyle w:val="Heading4"/>
      </w:pPr>
      <w:r>
        <w:rPr>
          <w:rFonts w:ascii="Arial" w:hAnsi="Arial"/>
        </w:rPr>
        <w:t>Reducing our r</w:t>
      </w:r>
      <w:r w:rsidRPr="00066E44">
        <w:rPr>
          <w:rFonts w:ascii="Arial" w:hAnsi="Arial"/>
        </w:rPr>
        <w:t xml:space="preserve">eliance </w:t>
      </w:r>
      <w:r>
        <w:rPr>
          <w:rFonts w:ascii="Arial" w:hAnsi="Arial"/>
        </w:rPr>
        <w:t xml:space="preserve">on landfills for disposal </w:t>
      </w:r>
    </w:p>
    <w:p w14:paraId="1ED68A36" w14:textId="214CB818" w:rsidR="00C338C9" w:rsidRDefault="00C338C9" w:rsidP="00C338C9">
      <w:pPr>
        <w:pStyle w:val="BodyText"/>
      </w:pPr>
      <w:r w:rsidRPr="00E54DD2">
        <w:t>While landfills are a critical part of Victoria’s waste and resource recovery system</w:t>
      </w:r>
      <w:r>
        <w:t>,</w:t>
      </w:r>
      <w:r w:rsidRPr="00E54DD2">
        <w:t xml:space="preserve"> </w:t>
      </w:r>
      <w:r>
        <w:t xml:space="preserve">our goal is to limit </w:t>
      </w:r>
      <w:r w:rsidRPr="00E54DD2">
        <w:t>their use to only manage</w:t>
      </w:r>
      <w:r>
        <w:t xml:space="preserve"> ‘residual waste,’ after options that are higher on the waste hierarchy have been exhausted.</w:t>
      </w:r>
    </w:p>
    <w:p w14:paraId="27810AC4" w14:textId="3EE27B97" w:rsidR="00C338C9" w:rsidRPr="00413BBD" w:rsidRDefault="00C338C9" w:rsidP="00C338C9">
      <w:pPr>
        <w:pStyle w:val="BodyText"/>
      </w:pPr>
      <w:r w:rsidRPr="00636041">
        <w:t xml:space="preserve">Victoria’s landfills received 33 per cent — </w:t>
      </w:r>
      <w:r w:rsidRPr="007617E4">
        <w:t xml:space="preserve">or </w:t>
      </w:r>
      <w:r w:rsidRPr="003D1DA7">
        <w:t>4.2 million</w:t>
      </w:r>
      <w:r w:rsidRPr="00636041">
        <w:t xml:space="preserve"> tonnes of residual waste in 2015-2016</w:t>
      </w:r>
      <w:r w:rsidR="00C17BBD">
        <w:t>.</w:t>
      </w:r>
      <w:r w:rsidR="00AF1248" w:rsidRPr="00AF1248">
        <w:rPr>
          <w:rStyle w:val="FootnoteReference"/>
        </w:rPr>
        <w:t xml:space="preserve"> </w:t>
      </w:r>
      <w:r w:rsidR="00AF1248" w:rsidRPr="001B4CE7">
        <w:rPr>
          <w:rStyle w:val="FootnoteReference"/>
        </w:rPr>
        <w:footnoteReference w:id="12"/>
      </w:r>
      <w:r w:rsidRPr="00636041">
        <w:t xml:space="preserve"> Victoria is exploring ways to better manage </w:t>
      </w:r>
      <w:r w:rsidRPr="007617E4">
        <w:t>that waste,</w:t>
      </w:r>
      <w:r w:rsidRPr="003D1DA7">
        <w:t xml:space="preserve"> and extract value where we can</w:t>
      </w:r>
      <w:r w:rsidRPr="00636041">
        <w:t xml:space="preserve">. This includes </w:t>
      </w:r>
      <w:r w:rsidR="00235593" w:rsidRPr="00636041">
        <w:t>considering</w:t>
      </w:r>
      <w:r w:rsidRPr="00636041">
        <w:t xml:space="preserve"> alternative solutions like waste to energy, which has the potential to deliver better environmental and economic outcomes than landfilling.</w:t>
      </w:r>
    </w:p>
    <w:p w14:paraId="1C86D02E" w14:textId="77777777" w:rsidR="00C338C9" w:rsidRPr="00AC412B" w:rsidRDefault="00C338C9" w:rsidP="00C338C9">
      <w:pPr>
        <w:pStyle w:val="Heading4"/>
        <w:rPr>
          <w:rFonts w:asciiTheme="minorHAnsi" w:hAnsiTheme="minorHAnsi"/>
          <w:b w:val="0"/>
          <w:i w:val="0"/>
        </w:rPr>
      </w:pPr>
      <w:r w:rsidRPr="00B77190">
        <w:rPr>
          <w:rFonts w:asciiTheme="minorHAnsi" w:hAnsiTheme="minorHAnsi"/>
        </w:rPr>
        <w:t xml:space="preserve">Improving recovery of </w:t>
      </w:r>
      <w:r>
        <w:rPr>
          <w:rFonts w:asciiTheme="minorHAnsi" w:hAnsiTheme="minorHAnsi"/>
        </w:rPr>
        <w:t>priority</w:t>
      </w:r>
      <w:r w:rsidRPr="00B77190">
        <w:rPr>
          <w:rFonts w:asciiTheme="minorHAnsi" w:hAnsiTheme="minorHAnsi"/>
        </w:rPr>
        <w:t xml:space="preserve"> waste</w:t>
      </w:r>
      <w:r>
        <w:rPr>
          <w:rFonts w:asciiTheme="minorHAnsi" w:hAnsiTheme="minorHAnsi"/>
        </w:rPr>
        <w:t xml:space="preserve"> materials</w:t>
      </w:r>
    </w:p>
    <w:p w14:paraId="7AED396B" w14:textId="3F61AF2A" w:rsidR="00C338C9" w:rsidRDefault="00C338C9" w:rsidP="00C338C9">
      <w:pPr>
        <w:pStyle w:val="BodyText"/>
        <w:rPr>
          <w:lang w:val="en"/>
        </w:rPr>
      </w:pPr>
      <w:r>
        <w:t>Many materials managed by Victoria’s waste and resource recovery system have high recovery rates and well-developed end markets, such as paper and metals. T</w:t>
      </w:r>
      <w:r w:rsidRPr="00D1697F">
        <w:t xml:space="preserve">he recovery of </w:t>
      </w:r>
      <w:r>
        <w:t xml:space="preserve">other </w:t>
      </w:r>
      <w:r w:rsidRPr="00D1697F">
        <w:t>materials, such as organic waste</w:t>
      </w:r>
      <w:r>
        <w:t xml:space="preserve"> (particularly food waste) and flexible plastics </w:t>
      </w:r>
      <w:r w:rsidRPr="00D1697F">
        <w:t xml:space="preserve">remains </w:t>
      </w:r>
      <w:r>
        <w:rPr>
          <w:lang w:val="en"/>
        </w:rPr>
        <w:t>comparatively</w:t>
      </w:r>
      <w:r w:rsidRPr="00D1697F">
        <w:rPr>
          <w:lang w:val="en"/>
        </w:rPr>
        <w:t xml:space="preserve"> low</w:t>
      </w:r>
      <w:r>
        <w:rPr>
          <w:lang w:val="en"/>
        </w:rPr>
        <w:t>.</w:t>
      </w:r>
      <w:r w:rsidR="00AF1248" w:rsidRPr="00AF1248">
        <w:rPr>
          <w:rStyle w:val="FootnoteReference"/>
          <w:lang w:val="en"/>
        </w:rPr>
        <w:t xml:space="preserve"> </w:t>
      </w:r>
      <w:r w:rsidR="00AF1248" w:rsidRPr="001B4CE7">
        <w:rPr>
          <w:rStyle w:val="FootnoteReference"/>
        </w:rPr>
        <w:footnoteReference w:id="13"/>
      </w:r>
      <w:r>
        <w:rPr>
          <w:lang w:val="en"/>
        </w:rPr>
        <w:t xml:space="preserve"> For example, in 2015-2016 about 2.48 million tonnes of organic waste was generated by Victorian businesses, households and industry. Approximately 1.45 million tonnes of this organic waste ended up in landfill, representing an estimated loss to the economy of $30 million dollars</w:t>
      </w:r>
      <w:r w:rsidR="00C17BBD">
        <w:rPr>
          <w:lang w:val="en"/>
        </w:rPr>
        <w:t>.</w:t>
      </w:r>
      <w:r w:rsidR="00AF1248" w:rsidRPr="00AF1248">
        <w:rPr>
          <w:rStyle w:val="FootnoteReference"/>
          <w:lang w:val="en"/>
        </w:rPr>
        <w:t xml:space="preserve"> </w:t>
      </w:r>
      <w:r w:rsidR="00AF1248" w:rsidRPr="001B4CE7">
        <w:rPr>
          <w:rStyle w:val="FootnoteReference"/>
        </w:rPr>
        <w:footnoteReference w:id="14"/>
      </w:r>
    </w:p>
    <w:p w14:paraId="79C0AD5C" w14:textId="4E63500F" w:rsidR="00C338C9" w:rsidRDefault="00C338C9" w:rsidP="00C338C9">
      <w:pPr>
        <w:pStyle w:val="BodyText"/>
        <w:rPr>
          <w:lang w:val="en"/>
        </w:rPr>
      </w:pPr>
      <w:r>
        <w:t xml:space="preserve">Through programs and funding, Sustainability Victoria is supporting the development of markets for </w:t>
      </w:r>
      <w:r>
        <w:t xml:space="preserve">recovered organic material. Other programs include the Waste to Energy Infrastructure Fund and the Resource Recovery Infrastructure Fund. While the outcomes of this work will partly depend on the market conditions for these commodities, market development </w:t>
      </w:r>
      <w:r w:rsidR="00235593">
        <w:t xml:space="preserve">activities by government </w:t>
      </w:r>
      <w:r>
        <w:t>can assist in reducing material going to landfill and provide economic and employment opportunities for Victoria.</w:t>
      </w:r>
    </w:p>
    <w:p w14:paraId="6FC7AD69" w14:textId="77777777" w:rsidR="00C338C9" w:rsidRPr="009A3B3F" w:rsidRDefault="00C338C9" w:rsidP="00C338C9">
      <w:pPr>
        <w:pStyle w:val="Heading2"/>
      </w:pPr>
      <w:bookmarkStart w:id="32" w:name="_Ref493155716"/>
      <w:bookmarkStart w:id="33" w:name="_Toc494807479"/>
      <w:bookmarkStart w:id="34" w:name="_Toc495494064"/>
      <w:bookmarkStart w:id="35" w:name="_Toc496711689"/>
      <w:r w:rsidRPr="009A3B3F">
        <w:t>Victoria</w:t>
      </w:r>
      <w:r>
        <w:t xml:space="preserve"> i</w:t>
      </w:r>
      <w:r w:rsidRPr="009A3B3F">
        <w:t xml:space="preserve">s </w:t>
      </w:r>
      <w:r>
        <w:t>increasing its use of renewable e</w:t>
      </w:r>
      <w:r w:rsidRPr="009A3B3F">
        <w:t>nergy</w:t>
      </w:r>
      <w:bookmarkEnd w:id="32"/>
      <w:bookmarkEnd w:id="33"/>
      <w:bookmarkEnd w:id="34"/>
      <w:bookmarkEnd w:id="35"/>
      <w:r w:rsidRPr="009A3B3F">
        <w:t xml:space="preserve"> </w:t>
      </w:r>
    </w:p>
    <w:p w14:paraId="5A54933F" w14:textId="0272A34F" w:rsidR="00C338C9" w:rsidRDefault="00C338C9" w:rsidP="00C338C9">
      <w:pPr>
        <w:pStyle w:val="BodyText"/>
        <w:spacing w:line="276" w:lineRule="auto"/>
      </w:pPr>
      <w:r>
        <w:rPr>
          <w:lang w:eastAsia="en-AU"/>
        </w:rPr>
        <w:t xml:space="preserve">Waste to energy facilities can support Victoria’s energy transition by providing a small amount of distributed, </w:t>
      </w:r>
      <w:r w:rsidRPr="008B3DA5">
        <w:rPr>
          <w:lang w:eastAsia="en-AU"/>
        </w:rPr>
        <w:t>reliable</w:t>
      </w:r>
      <w:r>
        <w:rPr>
          <w:lang w:eastAsia="en-AU"/>
        </w:rPr>
        <w:t xml:space="preserve">, partly renewable energy. </w:t>
      </w:r>
      <w:r>
        <w:t>Waste to energy generation is considered</w:t>
      </w:r>
      <w:r w:rsidRPr="00B52F98">
        <w:t xml:space="preserve"> </w:t>
      </w:r>
      <w:r w:rsidRPr="00C42B31">
        <w:t>‘</w:t>
      </w:r>
      <w:r w:rsidRPr="00381BDB">
        <w:t>renewable energy</w:t>
      </w:r>
      <w:r w:rsidRPr="00B52F98">
        <w:t xml:space="preserve">’ </w:t>
      </w:r>
      <w:r w:rsidR="00A955E9">
        <w:t>where</w:t>
      </w:r>
      <w:r>
        <w:t xml:space="preserve"> organic waste (biomass) is used as </w:t>
      </w:r>
      <w:r w:rsidR="00A955E9">
        <w:t xml:space="preserve">the </w:t>
      </w:r>
      <w:r>
        <w:t>feedstock</w:t>
      </w:r>
      <w:r w:rsidRPr="00B52F98">
        <w:t>.</w:t>
      </w:r>
      <w:r>
        <w:t xml:space="preserve"> </w:t>
      </w:r>
    </w:p>
    <w:p w14:paraId="79A1CCB2" w14:textId="47987408" w:rsidR="00C338C9" w:rsidRDefault="00C338C9" w:rsidP="00C338C9">
      <w:pPr>
        <w:pStyle w:val="BodyText"/>
        <w:spacing w:line="276" w:lineRule="auto"/>
      </w:pPr>
      <w:r>
        <w:t xml:space="preserve">Victoria’s energy system is a network of publicly and privately-owned infrastructure that generates, stores and distributes energy to Victorian households and businesses. </w:t>
      </w:r>
      <w:r w:rsidRPr="009A3B3F">
        <w:t xml:space="preserve">Victoria is home to </w:t>
      </w:r>
      <w:r>
        <w:t>substantial</w:t>
      </w:r>
      <w:r w:rsidRPr="009A3B3F">
        <w:t xml:space="preserve"> brown coal deposits in the Latrobe Valley, and coal-fired </w:t>
      </w:r>
      <w:r>
        <w:t>electricity</w:t>
      </w:r>
      <w:r w:rsidRPr="009A3B3F">
        <w:t xml:space="preserve"> generation has been the domina</w:t>
      </w:r>
      <w:r>
        <w:t>n</w:t>
      </w:r>
      <w:r w:rsidRPr="009A3B3F">
        <w:t xml:space="preserve">t source of </w:t>
      </w:r>
      <w:r>
        <w:t xml:space="preserve">Victorian generation </w:t>
      </w:r>
      <w:r w:rsidR="00A955E9">
        <w:t>for</w:t>
      </w:r>
      <w:r w:rsidRPr="009A3B3F">
        <w:t xml:space="preserve"> </w:t>
      </w:r>
      <w:r>
        <w:t>decades.</w:t>
      </w:r>
      <w:r w:rsidRPr="00F81278">
        <w:t xml:space="preserve"> </w:t>
      </w:r>
    </w:p>
    <w:p w14:paraId="4F36CFAF" w14:textId="77777777" w:rsidR="00C338C9" w:rsidRDefault="00C338C9" w:rsidP="00C338C9">
      <w:pPr>
        <w:pStyle w:val="BodyText"/>
        <w:spacing w:line="276" w:lineRule="auto"/>
      </w:pPr>
      <w:r>
        <w:t xml:space="preserve">Energy systems around the world are transforming, driven by rapid development of technologies, changing consumer behaviour, and global demands to reduce the risk of climate change. The Victorian Government has set renewable energy targets of 25 per cent by 2020 and 40 per cent by 2025. </w:t>
      </w:r>
    </w:p>
    <w:p w14:paraId="1E06E6F0" w14:textId="77777777" w:rsidR="001D3333" w:rsidRDefault="00C338C9" w:rsidP="001D3333">
      <w:pPr>
        <w:pStyle w:val="BodyText"/>
      </w:pPr>
      <w:r w:rsidRPr="001A07BE">
        <w:t>By legislating these renewable energy targets, Victoria is providing industry with the certainty and confidence to invest in renewable energy projects. These targets will be supported by a competitive reverse auction scheme, which will enable renewable energy developers to bid for long term contracts.</w:t>
      </w:r>
      <w:r w:rsidR="001D3333" w:rsidRPr="001D3333">
        <w:t xml:space="preserve"> </w:t>
      </w:r>
    </w:p>
    <w:p w14:paraId="75CC6EBB" w14:textId="66AD3A6F" w:rsidR="001D3333" w:rsidRPr="001A07BE" w:rsidRDefault="001D3333" w:rsidP="001D3333">
      <w:pPr>
        <w:pStyle w:val="BodyText"/>
      </w:pPr>
      <w:r w:rsidRPr="001A07BE">
        <w:t xml:space="preserve">The first auction for up to 650 </w:t>
      </w:r>
      <w:r>
        <w:t>MW</w:t>
      </w:r>
      <w:r w:rsidRPr="001A07BE">
        <w:t xml:space="preserve"> of renewable energy capacity will provide enough electricity to power 389,000 households – or enough energy to power Geelong, Ballarat, Bendigo and the Latrobe Valley combined. This is expected to bring forward up to $1.3 billion of investment, create 1,250 construction jobs over two years and 90 ongoing jobs.</w:t>
      </w:r>
      <w:r w:rsidRPr="001A07BE" w:rsidDel="00381BDB">
        <w:t xml:space="preserve"> </w:t>
      </w:r>
    </w:p>
    <w:p w14:paraId="647F3E58" w14:textId="5A203337" w:rsidR="001D3333" w:rsidRDefault="001D3333" w:rsidP="001D3333">
      <w:pPr>
        <w:pStyle w:val="BodyText"/>
      </w:pPr>
      <w:r w:rsidRPr="001A07BE">
        <w:t>This is vital to diversifying the state’s energy supply, with Victoria a vital hub within the National Electricity Market. The mix of new renewables combined with emerging technologies and innovative business models, will provide a strong platform to meet the</w:t>
      </w:r>
      <w:r>
        <w:t xml:space="preserve"> </w:t>
      </w:r>
      <w:r w:rsidRPr="001A07BE">
        <w:lastRenderedPageBreak/>
        <w:t>future needs of our fast-growing State. This will also deliver a low carbon future for the State – the VRET Scheme is expected to drive a 16 per cent reduction in Victoria’s electricity sector greenhouse gas emissions between 2019/20 and 2034-35.</w:t>
      </w:r>
    </w:p>
    <w:p w14:paraId="6CC732E2" w14:textId="5B553463" w:rsidR="00A955E9" w:rsidRPr="001A07BE" w:rsidRDefault="00A955E9" w:rsidP="001D3333">
      <w:pPr>
        <w:pStyle w:val="BodyText"/>
      </w:pPr>
      <w:r w:rsidRPr="001E4354" w:rsidDel="004F2FF4">
        <w:t xml:space="preserve">Waste to energy facilities </w:t>
      </w:r>
      <w:r w:rsidDel="004F2FF4">
        <w:t xml:space="preserve">can add a small volume of supply, and </w:t>
      </w:r>
      <w:r>
        <w:t xml:space="preserve">improve </w:t>
      </w:r>
      <w:r w:rsidDel="004F2FF4">
        <w:t xml:space="preserve">both </w:t>
      </w:r>
      <w:r>
        <w:t xml:space="preserve">the </w:t>
      </w:r>
      <w:r w:rsidDel="004F2FF4">
        <w:t xml:space="preserve">reliability and diversity </w:t>
      </w:r>
      <w:r>
        <w:t>of</w:t>
      </w:r>
      <w:r w:rsidDel="004F2FF4">
        <w:t xml:space="preserve"> Victoria’s energy mix. For example, mass combustion waste to energy facilities provide reliable, dispatchable electricity. On-site generation and consumption can reduce demand from the electricity and gas grids</w:t>
      </w:r>
      <w:r>
        <w:t>.</w:t>
      </w:r>
    </w:p>
    <w:p w14:paraId="60D38CF8" w14:textId="518C8860" w:rsidR="00C338C9" w:rsidRDefault="00C338C9" w:rsidP="00C338C9">
      <w:pPr>
        <w:pStyle w:val="Caption"/>
      </w:pPr>
      <w:bookmarkStart w:id="36" w:name="_Toc495491567"/>
      <w:bookmarkStart w:id="37" w:name="_Toc495494995"/>
      <w:bookmarkStart w:id="38" w:name="_Toc495667308"/>
      <w:bookmarkStart w:id="39" w:name="_Toc496711744"/>
      <w:r>
        <w:t xml:space="preserve">Figure </w:t>
      </w:r>
      <w:fldSimple w:instr=" SEQ Figure \* ARABIC ">
        <w:r w:rsidR="00844146">
          <w:rPr>
            <w:noProof/>
          </w:rPr>
          <w:t>3</w:t>
        </w:r>
      </w:fldSimple>
      <w:r>
        <w:t xml:space="preserve">: </w:t>
      </w:r>
      <w:r w:rsidRPr="00CC2AEA">
        <w:t xml:space="preserve">Electricity generation composition in Victoria </w:t>
      </w:r>
      <w:r>
        <w:br/>
      </w:r>
      <w:r w:rsidRPr="00CC2AEA">
        <w:t>2008-09 to 2015-16</w:t>
      </w:r>
      <w:bookmarkEnd w:id="36"/>
      <w:bookmarkEnd w:id="37"/>
      <w:bookmarkEnd w:id="38"/>
      <w:bookmarkEnd w:id="39"/>
    </w:p>
    <w:p w14:paraId="2ED3EE2C" w14:textId="4E3C02D5" w:rsidR="00C338C9" w:rsidRDefault="0052210E" w:rsidP="00EB40F5">
      <w:pPr>
        <w:pStyle w:val="BodyText"/>
        <w:keepNext/>
      </w:pPr>
      <w:r>
        <w:rPr>
          <w:noProof/>
        </w:rPr>
        <w:drawing>
          <wp:inline distT="0" distB="0" distL="0" distR="0" wp14:anchorId="6F458D27" wp14:editId="1C4CD26B">
            <wp:extent cx="3067050" cy="449829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068267" cy="4500081"/>
                    </a:xfrm>
                    <a:prstGeom prst="rect">
                      <a:avLst/>
                    </a:prstGeom>
                  </pic:spPr>
                </pic:pic>
              </a:graphicData>
            </a:graphic>
          </wp:inline>
        </w:drawing>
      </w:r>
    </w:p>
    <w:p w14:paraId="1364CCED" w14:textId="4EE03352" w:rsidR="00C338C9" w:rsidRPr="00AE00E4" w:rsidRDefault="00C338C9" w:rsidP="00C338C9">
      <w:pPr>
        <w:pStyle w:val="BodyText"/>
      </w:pPr>
      <w:r w:rsidRPr="008B3DA5">
        <w:rPr>
          <w:b/>
          <w:bCs/>
          <w:sz w:val="14"/>
          <w:szCs w:val="14"/>
        </w:rPr>
        <w:t xml:space="preserve">Source: </w:t>
      </w:r>
      <w:r w:rsidR="00EB1D2C">
        <w:rPr>
          <w:sz w:val="14"/>
          <w:szCs w:val="14"/>
        </w:rPr>
        <w:t>Department of Environment and Energy</w:t>
      </w:r>
      <w:r w:rsidRPr="008B3DA5">
        <w:rPr>
          <w:sz w:val="14"/>
          <w:szCs w:val="14"/>
        </w:rPr>
        <w:t xml:space="preserve"> (2017</w:t>
      </w:r>
      <w:r w:rsidR="00EB1D2C">
        <w:rPr>
          <w:sz w:val="14"/>
          <w:szCs w:val="14"/>
        </w:rPr>
        <w:t>a</w:t>
      </w:r>
      <w:r w:rsidRPr="008B3DA5">
        <w:rPr>
          <w:sz w:val="14"/>
          <w:szCs w:val="14"/>
        </w:rPr>
        <w:t>)</w:t>
      </w:r>
    </w:p>
    <w:p w14:paraId="6F4D7190" w14:textId="77777777" w:rsidR="00525FCD" w:rsidRDefault="00525FCD" w:rsidP="00942532">
      <w:pPr>
        <w:pStyle w:val="BodyText"/>
        <w:rPr>
          <w:rFonts w:ascii="Arial" w:hAnsi="Arial" w:cs="Arial"/>
          <w:b/>
          <w:color w:val="363534"/>
          <w:sz w:val="14"/>
          <w:lang w:eastAsia="en-AU"/>
        </w:rPr>
      </w:pPr>
    </w:p>
    <w:p w14:paraId="090A93CE" w14:textId="77777777" w:rsidR="00525FCD" w:rsidRDefault="00525FCD" w:rsidP="00453427">
      <w:pPr>
        <w:pStyle w:val="Heading1TopofPage"/>
        <w:framePr w:wrap="around"/>
        <w:sectPr w:rsidR="00525FCD" w:rsidSect="00453427">
          <w:type w:val="continuous"/>
          <w:pgSz w:w="11907" w:h="16840" w:code="9"/>
          <w:pgMar w:top="2268" w:right="1134" w:bottom="1134" w:left="1134" w:header="284" w:footer="284" w:gutter="0"/>
          <w:cols w:num="2" w:space="283"/>
          <w:docGrid w:linePitch="360"/>
        </w:sectPr>
      </w:pPr>
    </w:p>
    <w:p w14:paraId="75D50E4A" w14:textId="77777777" w:rsidR="00525FCD" w:rsidRPr="00E84B9A" w:rsidRDefault="00525FCD" w:rsidP="00967111">
      <w:pPr>
        <w:pStyle w:val="Heading1TopofPage"/>
        <w:framePr w:h="2239" w:hRule="exact" w:wrap="around"/>
        <w:rPr>
          <w:b/>
        </w:rPr>
      </w:pPr>
      <w:bookmarkStart w:id="40" w:name="_Toc495494065"/>
      <w:bookmarkStart w:id="41" w:name="_Toc496711690"/>
      <w:r w:rsidRPr="00E84B9A">
        <w:rPr>
          <w:b/>
        </w:rPr>
        <w:lastRenderedPageBreak/>
        <w:t>About waste to energy</w:t>
      </w:r>
      <w:bookmarkEnd w:id="40"/>
      <w:bookmarkEnd w:id="41"/>
    </w:p>
    <w:tbl>
      <w:tblPr>
        <w:tblStyle w:val="TableGrid"/>
        <w:tblW w:w="0" w:type="auto"/>
        <w:tblLook w:val="04A0" w:firstRow="1" w:lastRow="0" w:firstColumn="1" w:lastColumn="0" w:noHBand="0" w:noVBand="1"/>
      </w:tblPr>
      <w:tblGrid>
        <w:gridCol w:w="4678"/>
      </w:tblGrid>
      <w:tr w:rsidR="00F118C6" w14:paraId="455EBCCA" w14:textId="77777777" w:rsidTr="00414540">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678" w:type="dxa"/>
          </w:tcPr>
          <w:p w14:paraId="0DFC07B1" w14:textId="77777777" w:rsidR="00F118C6" w:rsidRPr="00525FCD" w:rsidRDefault="00F118C6" w:rsidP="000D6BCF">
            <w:pPr>
              <w:pStyle w:val="PullOutBoxBullet"/>
            </w:pPr>
            <w:bookmarkStart w:id="42" w:name="_Toc495494066"/>
            <w:r>
              <w:t>There are two main categories of w</w:t>
            </w:r>
            <w:r w:rsidRPr="00525FCD">
              <w:t>aste to energy facilities</w:t>
            </w:r>
            <w:r>
              <w:t>:</w:t>
            </w:r>
            <w:r w:rsidRPr="00525FCD">
              <w:t xml:space="preserve"> thermal and biological</w:t>
            </w:r>
            <w:r>
              <w:t>.</w:t>
            </w:r>
          </w:p>
          <w:p w14:paraId="18BFC035" w14:textId="77777777" w:rsidR="00F118C6" w:rsidRDefault="00F118C6" w:rsidP="000D6BCF">
            <w:pPr>
              <w:pStyle w:val="PullOutBoxBullet"/>
            </w:pPr>
            <w:r>
              <w:t>W</w:t>
            </w:r>
            <w:r w:rsidRPr="00525FCD">
              <w:t>aste to energy technolog</w:t>
            </w:r>
            <w:r>
              <w:t xml:space="preserve">ies also produce </w:t>
            </w:r>
            <w:r w:rsidRPr="00525FCD">
              <w:t>residual outputs such as digestate from biological treatment of organic waste or ash from thermal processing. Some of these products have value, others must be disposed of in landfill.</w:t>
            </w:r>
          </w:p>
          <w:p w14:paraId="0F3D7FDB" w14:textId="77777777" w:rsidR="00F118C6" w:rsidRPr="00525FCD" w:rsidRDefault="00F118C6" w:rsidP="000D6BCF">
            <w:pPr>
              <w:pStyle w:val="PullOutBoxBullet"/>
            </w:pPr>
            <w:r w:rsidRPr="00525FCD">
              <w:t>Before receiving a licence in Victoria, all waste to energy facilities must demonstrate they can meet strict environment protection standards</w:t>
            </w:r>
            <w:r>
              <w:t>.</w:t>
            </w:r>
          </w:p>
        </w:tc>
      </w:tr>
    </w:tbl>
    <w:p w14:paraId="2AB43B0C" w14:textId="798E3D97" w:rsidR="00525FCD" w:rsidRPr="00D3211C" w:rsidRDefault="00567FCA" w:rsidP="00FC5B42">
      <w:pPr>
        <w:pStyle w:val="Heading2"/>
        <w:numPr>
          <w:ilvl w:val="0"/>
          <w:numId w:val="0"/>
        </w:numPr>
      </w:pPr>
      <w:bookmarkStart w:id="43" w:name="_Toc496711691"/>
      <w:r>
        <w:t>T</w:t>
      </w:r>
      <w:r w:rsidR="00525FCD" w:rsidRPr="00D3211C">
        <w:t>ypes</w:t>
      </w:r>
      <w:r w:rsidR="00525FCD">
        <w:t xml:space="preserve"> of waste to energy facilities</w:t>
      </w:r>
      <w:bookmarkEnd w:id="42"/>
      <w:bookmarkEnd w:id="43"/>
    </w:p>
    <w:p w14:paraId="5F49F940" w14:textId="09BA63B3" w:rsidR="00525FCD" w:rsidRDefault="00525FCD" w:rsidP="00525FCD">
      <w:pPr>
        <w:pStyle w:val="BodyText"/>
      </w:pPr>
      <w:r>
        <w:t>Waste to energy technologies fall into two broad categories: thermal treatment</w:t>
      </w:r>
      <w:r w:rsidR="00453C17">
        <w:t>s</w:t>
      </w:r>
      <w:r>
        <w:t xml:space="preserve"> and the biological </w:t>
      </w:r>
      <w:r>
        <w:t xml:space="preserve">processing of organic waste. The main technologies for each are described in </w:t>
      </w:r>
      <w:r w:rsidR="00453C17">
        <w:t>more detail in</w:t>
      </w:r>
      <w:r w:rsidR="00FC5B42">
        <w:t xml:space="preserve"> Table 1</w:t>
      </w:r>
      <w:r w:rsidR="00567FCA">
        <w:t xml:space="preserve"> </w:t>
      </w:r>
      <w:r w:rsidR="00B93545">
        <w:t xml:space="preserve">and </w:t>
      </w:r>
      <w:r>
        <w:t>Appendix</w:t>
      </w:r>
      <w:r w:rsidRPr="00A91431">
        <w:t xml:space="preserve"> A.</w:t>
      </w:r>
      <w:r>
        <w:t xml:space="preserve"> </w:t>
      </w:r>
    </w:p>
    <w:p w14:paraId="33EBE770" w14:textId="49E5A289" w:rsidR="00525FCD" w:rsidRDefault="00525FCD" w:rsidP="00525FCD">
      <w:pPr>
        <w:pStyle w:val="BodyText"/>
      </w:pPr>
      <w:r>
        <w:t>The various technologies have many applications, and no two facilities may be quite alike. While there are only a few technology types at work, each facility will be tailored to the feedstock it uses and the outputs it produces. This section discusses s</w:t>
      </w:r>
      <w:r w:rsidR="00453C17">
        <w:t>ome</w:t>
      </w:r>
      <w:r>
        <w:t xml:space="preserve"> typical models for waste to energy facilities that we might see in Victoria.</w:t>
      </w:r>
    </w:p>
    <w:p w14:paraId="53D6FC4D" w14:textId="145B24E8" w:rsidR="00F118C6" w:rsidRDefault="00A279CC" w:rsidP="00567FCA">
      <w:pPr>
        <w:pStyle w:val="BodyText"/>
      </w:pPr>
      <w:r>
        <w:t xml:space="preserve">Our definition of waste to energy includes gas capture and combustion at landfills. However, those facilities are not a focus of this paper. </w:t>
      </w:r>
      <w:r w:rsidR="00950837">
        <w:t>E</w:t>
      </w:r>
      <w:r>
        <w:t>nergy generation from landfill gas is a mature technology that is common practice in Victoria.</w:t>
      </w:r>
      <w:bookmarkStart w:id="44" w:name="_Ref496515540"/>
    </w:p>
    <w:p w14:paraId="45AE8176" w14:textId="197825C0" w:rsidR="00567FCA" w:rsidRPr="00567FCA" w:rsidRDefault="00567FCA" w:rsidP="00567FCA">
      <w:pPr>
        <w:pStyle w:val="BodyText"/>
        <w:rPr>
          <w:lang w:eastAsia="en-AU"/>
        </w:rPr>
        <w:sectPr w:rsidR="00567FCA" w:rsidRPr="00567FCA" w:rsidSect="00567FCA">
          <w:type w:val="continuous"/>
          <w:pgSz w:w="11907" w:h="16840" w:code="9"/>
          <w:pgMar w:top="2268" w:right="1134" w:bottom="1134" w:left="1134" w:header="284" w:footer="284" w:gutter="0"/>
          <w:cols w:num="2" w:space="283"/>
          <w:docGrid w:linePitch="360"/>
        </w:sectPr>
      </w:pPr>
    </w:p>
    <w:p w14:paraId="12632773" w14:textId="5B82F21C" w:rsidR="00B93545" w:rsidRDefault="00B93545" w:rsidP="00B93545">
      <w:pPr>
        <w:pStyle w:val="Caption"/>
      </w:pPr>
      <w:r>
        <w:t xml:space="preserve">Table </w:t>
      </w:r>
      <w:fldSimple w:instr=" SEQ Table \* ARABIC ">
        <w:r w:rsidR="00844146">
          <w:rPr>
            <w:noProof/>
          </w:rPr>
          <w:t>1</w:t>
        </w:r>
      </w:fldSimple>
      <w:bookmarkEnd w:id="44"/>
      <w:r>
        <w:t>: Summary table of waste to energy technologies</w:t>
      </w:r>
    </w:p>
    <w:tbl>
      <w:tblPr>
        <w:tblStyle w:val="TableGrid"/>
        <w:tblW w:w="9749" w:type="dxa"/>
        <w:tblLook w:val="04A0" w:firstRow="1" w:lastRow="0" w:firstColumn="1" w:lastColumn="0" w:noHBand="0" w:noVBand="1"/>
      </w:tblPr>
      <w:tblGrid>
        <w:gridCol w:w="1503"/>
        <w:gridCol w:w="2665"/>
        <w:gridCol w:w="3188"/>
        <w:gridCol w:w="2393"/>
      </w:tblGrid>
      <w:tr w:rsidR="00B93545" w14:paraId="29DA5941" w14:textId="77777777" w:rsidTr="008730EB">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0" w:type="auto"/>
          </w:tcPr>
          <w:p w14:paraId="00ED0FC4" w14:textId="77777777" w:rsidR="00B93545" w:rsidRPr="00691A92" w:rsidRDefault="00B93545" w:rsidP="00B93545">
            <w:pPr>
              <w:pStyle w:val="TableHeadingLeft"/>
            </w:pPr>
            <w:r w:rsidRPr="00691A92">
              <w:t>Technology</w:t>
            </w:r>
          </w:p>
        </w:tc>
        <w:tc>
          <w:tcPr>
            <w:tcW w:w="2665" w:type="dxa"/>
          </w:tcPr>
          <w:p w14:paraId="21829365" w14:textId="77777777" w:rsidR="00B93545" w:rsidRPr="00691A92" w:rsidRDefault="00B93545" w:rsidP="00B93545">
            <w:pPr>
              <w:pStyle w:val="TableHeadingLeft"/>
              <w:cnfStyle w:val="100000000000" w:firstRow="1" w:lastRow="0" w:firstColumn="0" w:lastColumn="0" w:oddVBand="0" w:evenVBand="0" w:oddHBand="0" w:evenHBand="0" w:firstRowFirstColumn="0" w:firstRowLastColumn="0" w:lastRowFirstColumn="0" w:lastRowLastColumn="0"/>
            </w:pPr>
            <w:r w:rsidRPr="00691A92">
              <w:t>Feedstocks</w:t>
            </w:r>
          </w:p>
        </w:tc>
        <w:tc>
          <w:tcPr>
            <w:tcW w:w="0" w:type="auto"/>
          </w:tcPr>
          <w:p w14:paraId="295D3E38" w14:textId="77777777" w:rsidR="00B93545" w:rsidRPr="00691A92" w:rsidRDefault="00B93545" w:rsidP="00B93545">
            <w:pPr>
              <w:pStyle w:val="TableHeadingLeft"/>
              <w:cnfStyle w:val="100000000000" w:firstRow="1" w:lastRow="0" w:firstColumn="0" w:lastColumn="0" w:oddVBand="0" w:evenVBand="0" w:oddHBand="0" w:evenHBand="0" w:firstRowFirstColumn="0" w:firstRowLastColumn="0" w:lastRowFirstColumn="0" w:lastRowLastColumn="0"/>
            </w:pPr>
            <w:r w:rsidRPr="00691A92">
              <w:t>Outputs</w:t>
            </w:r>
          </w:p>
        </w:tc>
        <w:tc>
          <w:tcPr>
            <w:tcW w:w="0" w:type="auto"/>
          </w:tcPr>
          <w:p w14:paraId="7928B5FB" w14:textId="77777777" w:rsidR="00B93545" w:rsidRPr="00691A92" w:rsidRDefault="00B93545" w:rsidP="00B93545">
            <w:pPr>
              <w:pStyle w:val="TableHeadingLeft"/>
              <w:cnfStyle w:val="100000000000" w:firstRow="1" w:lastRow="0" w:firstColumn="0" w:lastColumn="0" w:oddVBand="0" w:evenVBand="0" w:oddHBand="0" w:evenHBand="0" w:firstRowFirstColumn="0" w:firstRowLastColumn="0" w:lastRowFirstColumn="0" w:lastRowLastColumn="0"/>
            </w:pPr>
            <w:r>
              <w:t>Residues</w:t>
            </w:r>
          </w:p>
        </w:tc>
      </w:tr>
      <w:tr w:rsidR="00B93545" w14:paraId="6EB4669E" w14:textId="77777777" w:rsidTr="00F118C6">
        <w:tc>
          <w:tcPr>
            <w:tcW w:w="0" w:type="auto"/>
          </w:tcPr>
          <w:p w14:paraId="389EE69C" w14:textId="77777777" w:rsidR="00B93545" w:rsidRDefault="00B93545" w:rsidP="00B93545">
            <w:r>
              <w:t>Combustion</w:t>
            </w:r>
          </w:p>
        </w:tc>
        <w:tc>
          <w:tcPr>
            <w:tcW w:w="2665" w:type="dxa"/>
          </w:tcPr>
          <w:p w14:paraId="4301B9E6" w14:textId="5A19171E" w:rsidR="00B93545" w:rsidRDefault="00B93545" w:rsidP="00B93545">
            <w:r>
              <w:t>Mixed residual MSW, mixed C&amp;I and C&amp;D wastes, refuse derived fuels (eg. Pellets manufactured from residual materials)</w:t>
            </w:r>
          </w:p>
        </w:tc>
        <w:tc>
          <w:tcPr>
            <w:tcW w:w="0" w:type="auto"/>
          </w:tcPr>
          <w:p w14:paraId="3445947B" w14:textId="77777777" w:rsidR="00B93545" w:rsidRDefault="00B93545" w:rsidP="00B93545">
            <w:r>
              <w:t>Heat, electricity, (Bottom ash residues may in some circumstances have value as road base or as an additive in building blocks)</w:t>
            </w:r>
          </w:p>
        </w:tc>
        <w:tc>
          <w:tcPr>
            <w:tcW w:w="0" w:type="auto"/>
          </w:tcPr>
          <w:p w14:paraId="6C5E0A0C" w14:textId="77777777" w:rsidR="00B93545" w:rsidRDefault="00B93545" w:rsidP="00B93545">
            <w:r>
              <w:t>Bottom ash, fly ash, air pollution control residues, metals</w:t>
            </w:r>
          </w:p>
        </w:tc>
      </w:tr>
      <w:tr w:rsidR="00B93545" w14:paraId="210D83CF" w14:textId="77777777" w:rsidTr="00F118C6">
        <w:tc>
          <w:tcPr>
            <w:tcW w:w="0" w:type="auto"/>
          </w:tcPr>
          <w:p w14:paraId="19D1A9C5" w14:textId="77777777" w:rsidR="00B93545" w:rsidRDefault="00B93545" w:rsidP="00B93545">
            <w:r>
              <w:t>Gasification</w:t>
            </w:r>
          </w:p>
        </w:tc>
        <w:tc>
          <w:tcPr>
            <w:tcW w:w="2665" w:type="dxa"/>
          </w:tcPr>
          <w:p w14:paraId="1B6AB379" w14:textId="096659E5" w:rsidR="00B93545" w:rsidRDefault="00B93545" w:rsidP="00B93545">
            <w:r>
              <w:t>Typically refuse derived fuel (RDF) prepared from mixed residual MSW, mixed C&amp;I and C&amp;D wastes, organic waste</w:t>
            </w:r>
          </w:p>
        </w:tc>
        <w:tc>
          <w:tcPr>
            <w:tcW w:w="0" w:type="auto"/>
          </w:tcPr>
          <w:p w14:paraId="6773F8AE" w14:textId="77777777" w:rsidR="00B93545" w:rsidRDefault="00B93545" w:rsidP="00B93545">
            <w:r>
              <w:t>Heat, electricity, syngas, (see above re Bottom ash)</w:t>
            </w:r>
          </w:p>
        </w:tc>
        <w:tc>
          <w:tcPr>
            <w:tcW w:w="0" w:type="auto"/>
          </w:tcPr>
          <w:p w14:paraId="67180F3D" w14:textId="77777777" w:rsidR="00B93545" w:rsidRDefault="00B93545" w:rsidP="00B93545">
            <w:r>
              <w:t>Bottom ash, air pollution control residues</w:t>
            </w:r>
          </w:p>
        </w:tc>
      </w:tr>
      <w:tr w:rsidR="00B93545" w14:paraId="200D2B86" w14:textId="77777777" w:rsidTr="00F118C6">
        <w:tc>
          <w:tcPr>
            <w:tcW w:w="0" w:type="auto"/>
          </w:tcPr>
          <w:p w14:paraId="1E865E37" w14:textId="77777777" w:rsidR="00B93545" w:rsidRDefault="00B93545" w:rsidP="00B93545">
            <w:r>
              <w:t>Pyrolysis</w:t>
            </w:r>
          </w:p>
        </w:tc>
        <w:tc>
          <w:tcPr>
            <w:tcW w:w="2665" w:type="dxa"/>
          </w:tcPr>
          <w:p w14:paraId="23D9186F" w14:textId="30F0569B" w:rsidR="00B93545" w:rsidRDefault="00B93545" w:rsidP="00B93545">
            <w:r>
              <w:t>Homogenous feedstocks from sorted C&amp;I + C&amp;D waste (eg. wood, tyres), sorted residual MSW (eg. plastics), organic waste</w:t>
            </w:r>
          </w:p>
        </w:tc>
        <w:tc>
          <w:tcPr>
            <w:tcW w:w="0" w:type="auto"/>
          </w:tcPr>
          <w:p w14:paraId="5A8B137E" w14:textId="77777777" w:rsidR="00B93545" w:rsidRDefault="00B93545" w:rsidP="00B93545">
            <w:r>
              <w:t>Syngas, biochar (when biomass used as feedstock), pyrolysis oil to make liquid fuels</w:t>
            </w:r>
          </w:p>
        </w:tc>
        <w:tc>
          <w:tcPr>
            <w:tcW w:w="0" w:type="auto"/>
          </w:tcPr>
          <w:p w14:paraId="2477B951" w14:textId="77777777" w:rsidR="00B93545" w:rsidRDefault="00B93545" w:rsidP="00B93545">
            <w:r>
              <w:t>Air pollution control residues</w:t>
            </w:r>
          </w:p>
        </w:tc>
      </w:tr>
      <w:tr w:rsidR="00B93545" w14:paraId="34C1E861" w14:textId="77777777" w:rsidTr="00F118C6">
        <w:tc>
          <w:tcPr>
            <w:tcW w:w="0" w:type="auto"/>
          </w:tcPr>
          <w:p w14:paraId="344B7804" w14:textId="77777777" w:rsidR="00B93545" w:rsidRDefault="00B93545" w:rsidP="00B93545">
            <w:r>
              <w:t>Mechanical Biological Treatment</w:t>
            </w:r>
          </w:p>
        </w:tc>
        <w:tc>
          <w:tcPr>
            <w:tcW w:w="2665" w:type="dxa"/>
          </w:tcPr>
          <w:p w14:paraId="4E47FE1B" w14:textId="77777777" w:rsidR="00B93545" w:rsidRDefault="00B93545" w:rsidP="00B93545">
            <w:r>
              <w:t>Residual MSW, C&amp;I waste, organic waste</w:t>
            </w:r>
          </w:p>
        </w:tc>
        <w:tc>
          <w:tcPr>
            <w:tcW w:w="0" w:type="auto"/>
          </w:tcPr>
          <w:p w14:paraId="3AEC24AE" w14:textId="1464E172" w:rsidR="00B93545" w:rsidRDefault="00B93545" w:rsidP="00B93545">
            <w:r>
              <w:t>Biogas, electricity, refuse derived fuels, separated recyclables (eg. plastics, paper, glass, metals), compost-like material – depending on technology configuration that is adopted</w:t>
            </w:r>
          </w:p>
        </w:tc>
        <w:tc>
          <w:tcPr>
            <w:tcW w:w="0" w:type="auto"/>
          </w:tcPr>
          <w:p w14:paraId="1047FD02" w14:textId="77777777" w:rsidR="00B93545" w:rsidRDefault="00B93545" w:rsidP="00B93545">
            <w:r>
              <w:t>Process water, air pollution control residues, inert materials and residual materials that have no economic value</w:t>
            </w:r>
          </w:p>
        </w:tc>
      </w:tr>
      <w:tr w:rsidR="00B93545" w14:paraId="35162A2D" w14:textId="77777777" w:rsidTr="00F118C6">
        <w:tc>
          <w:tcPr>
            <w:tcW w:w="0" w:type="auto"/>
          </w:tcPr>
          <w:p w14:paraId="0DFCA2FD" w14:textId="77777777" w:rsidR="00B93545" w:rsidRDefault="00B93545" w:rsidP="00B93545">
            <w:r>
              <w:t>Anaerobic Digestion</w:t>
            </w:r>
          </w:p>
        </w:tc>
        <w:tc>
          <w:tcPr>
            <w:tcW w:w="2665" w:type="dxa"/>
          </w:tcPr>
          <w:p w14:paraId="30057DE8" w14:textId="301822CC" w:rsidR="00B93545" w:rsidRDefault="00B93545" w:rsidP="00B93545">
            <w:r>
              <w:t>Biosolids, food waste, green waste, crop residues</w:t>
            </w:r>
          </w:p>
        </w:tc>
        <w:tc>
          <w:tcPr>
            <w:tcW w:w="0" w:type="auto"/>
          </w:tcPr>
          <w:p w14:paraId="5DBBF762" w14:textId="77777777" w:rsidR="00B93545" w:rsidRDefault="00B93545" w:rsidP="00B93545">
            <w:r>
              <w:t>Digestate, compost, heat, electricity, biogas</w:t>
            </w:r>
          </w:p>
        </w:tc>
        <w:tc>
          <w:tcPr>
            <w:tcW w:w="0" w:type="auto"/>
          </w:tcPr>
          <w:p w14:paraId="0F0E5D18" w14:textId="77777777" w:rsidR="00B93545" w:rsidRDefault="00B93545" w:rsidP="00B93545">
            <w:r>
              <w:t>Liquid residues, wastewater, inert and non-compostable material, contaminants (e.g. plastics)</w:t>
            </w:r>
          </w:p>
        </w:tc>
      </w:tr>
      <w:tr w:rsidR="00B93545" w14:paraId="04337A1A" w14:textId="77777777" w:rsidTr="00F118C6">
        <w:tc>
          <w:tcPr>
            <w:tcW w:w="0" w:type="auto"/>
          </w:tcPr>
          <w:p w14:paraId="2E5CCCA0" w14:textId="77777777" w:rsidR="00B93545" w:rsidRDefault="00B93545" w:rsidP="00B93545">
            <w:r>
              <w:t>Fermentation</w:t>
            </w:r>
          </w:p>
        </w:tc>
        <w:tc>
          <w:tcPr>
            <w:tcW w:w="2665" w:type="dxa"/>
          </w:tcPr>
          <w:p w14:paraId="3922EC85" w14:textId="55078517" w:rsidR="00B93545" w:rsidRDefault="00B93545" w:rsidP="00B93545">
            <w:r>
              <w:t>Organic waste high in sugar (eg. corn, beetroot, sugarcane crop waste)</w:t>
            </w:r>
          </w:p>
        </w:tc>
        <w:tc>
          <w:tcPr>
            <w:tcW w:w="0" w:type="auto"/>
          </w:tcPr>
          <w:p w14:paraId="0BD86E5B" w14:textId="77777777" w:rsidR="00B93545" w:rsidRDefault="00B93545" w:rsidP="00B93545">
            <w:r>
              <w:t>Alcohols (eg. ethanol for fuel), digestate</w:t>
            </w:r>
          </w:p>
        </w:tc>
        <w:tc>
          <w:tcPr>
            <w:tcW w:w="0" w:type="auto"/>
          </w:tcPr>
          <w:p w14:paraId="090E49D7" w14:textId="77777777" w:rsidR="00B93545" w:rsidRDefault="00B93545" w:rsidP="00B93545">
            <w:r>
              <w:t>Liquid residues, wastewater</w:t>
            </w:r>
          </w:p>
        </w:tc>
      </w:tr>
    </w:tbl>
    <w:p w14:paraId="45DFE560" w14:textId="77777777" w:rsidR="00B93545" w:rsidRDefault="00B93545" w:rsidP="00B93545">
      <w:pPr>
        <w:pStyle w:val="BodyText"/>
        <w:sectPr w:rsidR="00B93545" w:rsidSect="00453427">
          <w:type w:val="continuous"/>
          <w:pgSz w:w="11907" w:h="16840" w:code="9"/>
          <w:pgMar w:top="2268" w:right="1134" w:bottom="1134" w:left="1134" w:header="284" w:footer="284" w:gutter="0"/>
          <w:cols w:space="283"/>
          <w:docGrid w:linePitch="360"/>
        </w:sectPr>
      </w:pPr>
    </w:p>
    <w:p w14:paraId="4FB72F2B" w14:textId="77777777" w:rsidR="00FC5B42" w:rsidRDefault="00FC5B42" w:rsidP="00567FCA">
      <w:pPr>
        <w:pStyle w:val="Heading3"/>
      </w:pPr>
      <w:bookmarkStart w:id="45" w:name="_Toc496711692"/>
      <w:r>
        <w:br w:type="page"/>
      </w:r>
    </w:p>
    <w:p w14:paraId="7C1A8FB2" w14:textId="16D04A18" w:rsidR="00525FCD" w:rsidRPr="00567FCA" w:rsidRDefault="00525FCD" w:rsidP="00567FCA">
      <w:pPr>
        <w:pStyle w:val="Heading3"/>
      </w:pPr>
      <w:r w:rsidRPr="00567FCA">
        <w:lastRenderedPageBreak/>
        <w:t xml:space="preserve">Large scale combustion plant </w:t>
      </w:r>
      <w:r w:rsidR="00A955E9" w:rsidRPr="00567FCA">
        <w:t>(thermal)</w:t>
      </w:r>
      <w:bookmarkEnd w:id="45"/>
    </w:p>
    <w:p w14:paraId="2207A1F7" w14:textId="0FD70341" w:rsidR="00525FCD" w:rsidRDefault="00525FCD" w:rsidP="00525FCD">
      <w:pPr>
        <w:pStyle w:val="BodyText"/>
      </w:pPr>
      <w:r>
        <w:t>A larger scale waste to energy plant is likely to use combustion to process municipal solid waste</w:t>
      </w:r>
      <w:r w:rsidR="00C270C1">
        <w:t xml:space="preserve"> (MSW)</w:t>
      </w:r>
      <w:r>
        <w:t>. It could process very large volumes of waste</w:t>
      </w:r>
      <w:r w:rsidR="00453C17">
        <w:t xml:space="preserve"> and generate significant quantities of energy</w:t>
      </w:r>
      <w:r>
        <w:t xml:space="preserve">. Some could also accept </w:t>
      </w:r>
      <w:r w:rsidR="00B26736">
        <w:t xml:space="preserve">commercial </w:t>
      </w:r>
      <w:r>
        <w:t>and industrial (C&amp;I)</w:t>
      </w:r>
      <w:r w:rsidR="00B26736">
        <w:t xml:space="preserve"> and construction and demolition (C&amp;D)</w:t>
      </w:r>
      <w:r>
        <w:t xml:space="preserve"> waste.</w:t>
      </w:r>
    </w:p>
    <w:p w14:paraId="71840379" w14:textId="2C6A0BD5" w:rsidR="00525FCD" w:rsidRDefault="00525FCD" w:rsidP="00525FCD">
      <w:pPr>
        <w:pStyle w:val="Caption"/>
      </w:pPr>
      <w:bookmarkStart w:id="46" w:name="_Toc495491568"/>
      <w:bookmarkStart w:id="47" w:name="_Toc495494996"/>
      <w:bookmarkStart w:id="48" w:name="_Toc495667309"/>
      <w:bookmarkStart w:id="49" w:name="_Toc496711745"/>
      <w:r>
        <w:t xml:space="preserve">Figure </w:t>
      </w:r>
      <w:fldSimple w:instr=" SEQ Figure \* ARABIC ">
        <w:r w:rsidR="00844146">
          <w:rPr>
            <w:noProof/>
          </w:rPr>
          <w:t>4</w:t>
        </w:r>
      </w:fldSimple>
      <w:r>
        <w:t>: Large combustion plant</w:t>
      </w:r>
      <w:bookmarkEnd w:id="46"/>
      <w:bookmarkEnd w:id="47"/>
      <w:bookmarkEnd w:id="48"/>
      <w:bookmarkEnd w:id="49"/>
    </w:p>
    <w:p w14:paraId="70862646" w14:textId="73FC70DF" w:rsidR="00525FCD" w:rsidRPr="00AE00E4" w:rsidRDefault="00A14EAE" w:rsidP="00B93545">
      <w:pPr>
        <w:pStyle w:val="BodyText"/>
        <w:keepNext/>
      </w:pPr>
      <w:r>
        <w:rPr>
          <w:noProof/>
        </w:rPr>
        <w:drawing>
          <wp:inline distT="0" distB="0" distL="0" distR="0" wp14:anchorId="0EADB50B" wp14:editId="44F8804D">
            <wp:extent cx="2970530" cy="2056657"/>
            <wp:effectExtent l="0" t="0" r="1270" b="1270"/>
            <wp:docPr id="59" name="Picture 59" descr="Amager Bakke - sp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ager Bakke - spring"/>
                    <pic:cNvPicPr>
                      <a:picLocks noChangeAspect="1" noChangeArrowheads="1"/>
                    </pic:cNvPicPr>
                  </pic:nvPicPr>
                  <pic:blipFill rotWithShape="1">
                    <a:blip r:embed="rId42">
                      <a:extLst>
                        <a:ext uri="{28A0092B-C50C-407E-A947-70E740481C1C}">
                          <a14:useLocalDpi xmlns:a14="http://schemas.microsoft.com/office/drawing/2010/main" val="0"/>
                        </a:ext>
                      </a:extLst>
                    </a:blip>
                    <a:srcRect l="-1" r="28412"/>
                    <a:stretch/>
                  </pic:blipFill>
                  <pic:spPr bwMode="auto">
                    <a:xfrm>
                      <a:off x="0" y="0"/>
                      <a:ext cx="2976121" cy="2060528"/>
                    </a:xfrm>
                    <a:prstGeom prst="rect">
                      <a:avLst/>
                    </a:prstGeom>
                    <a:noFill/>
                    <a:ln>
                      <a:noFill/>
                    </a:ln>
                    <a:extLst>
                      <a:ext uri="{53640926-AAD7-44D8-BBD7-CCE9431645EC}">
                        <a14:shadowObscured xmlns:a14="http://schemas.microsoft.com/office/drawing/2010/main"/>
                      </a:ext>
                    </a:extLst>
                  </pic:spPr>
                </pic:pic>
              </a:graphicData>
            </a:graphic>
          </wp:inline>
        </w:drawing>
      </w:r>
    </w:p>
    <w:p w14:paraId="65774C3B" w14:textId="4E09496C" w:rsidR="00525FCD" w:rsidRPr="00525FCD" w:rsidRDefault="00525FCD" w:rsidP="00B93545">
      <w:pPr>
        <w:pStyle w:val="BoldHeading"/>
        <w:keepLines/>
        <w:rPr>
          <w:rFonts w:cstheme="minorHAnsi"/>
          <w:b w:val="0"/>
          <w:sz w:val="18"/>
          <w:szCs w:val="18"/>
        </w:rPr>
      </w:pPr>
      <w:r w:rsidRPr="00525FCD">
        <w:rPr>
          <w:rFonts w:cstheme="minorHAnsi"/>
          <w:b w:val="0"/>
          <w:i/>
          <w:lang w:val="en"/>
        </w:rPr>
        <w:t xml:space="preserve">The Amager Bakke combustion plant in Copenhagen will treat around 400,000 tonnes of waste annually produced by 500,000 – 700,000 inhabitants and at least 46,000 companies. </w:t>
      </w:r>
      <w:r w:rsidR="00A14EAE">
        <w:rPr>
          <w:rFonts w:cstheme="minorHAnsi"/>
          <w:b w:val="0"/>
          <w:i/>
          <w:lang w:val="en"/>
        </w:rPr>
        <w:t>By 2017, i</w:t>
      </w:r>
      <w:r w:rsidRPr="00525FCD">
        <w:rPr>
          <w:rFonts w:cstheme="minorHAnsi"/>
          <w:b w:val="0"/>
          <w:i/>
          <w:lang w:val="en"/>
        </w:rPr>
        <w:t>t will supply a minimum of 50,000 households with electricity and 120,000 households with district heating</w:t>
      </w:r>
      <w:r w:rsidRPr="00525FCD">
        <w:rPr>
          <w:rFonts w:cstheme="minorHAnsi"/>
          <w:b w:val="0"/>
          <w:sz w:val="18"/>
          <w:szCs w:val="18"/>
          <w:lang w:val="en"/>
        </w:rPr>
        <w:t>.</w:t>
      </w:r>
      <w:r w:rsidR="00AF1248" w:rsidRPr="00AF1248">
        <w:rPr>
          <w:rStyle w:val="FootnoteReference"/>
          <w:rFonts w:cstheme="minorHAnsi"/>
          <w:b w:val="0"/>
          <w:i/>
          <w:lang w:val="en"/>
        </w:rPr>
        <w:t xml:space="preserve"> </w:t>
      </w:r>
      <w:r w:rsidR="00AF1248" w:rsidRPr="001B4CE7">
        <w:rPr>
          <w:rStyle w:val="FootnoteReference"/>
        </w:rPr>
        <w:footnoteReference w:id="15"/>
      </w:r>
      <w:r w:rsidRPr="00525FCD">
        <w:rPr>
          <w:rFonts w:cstheme="minorHAnsi"/>
          <w:b w:val="0"/>
          <w:sz w:val="18"/>
          <w:szCs w:val="18"/>
          <w:lang w:val="en"/>
        </w:rPr>
        <w:t xml:space="preserve"> </w:t>
      </w:r>
    </w:p>
    <w:p w14:paraId="226B9B11" w14:textId="77777777" w:rsidR="00B93545" w:rsidRDefault="00B93545" w:rsidP="00B93545">
      <w:pPr>
        <w:pStyle w:val="BodyText"/>
      </w:pPr>
      <w:r>
        <w:t>This type of plant would charge a gate fee to local governments and waste generators to take their residual waste, and sell the electricity produced to the grid. Projects at this scale would need to enter into long-term contracts to secure a reliable supply of waste feedstock. Waste is combusted, generating heat and steam to power turbines. A</w:t>
      </w:r>
      <w:r w:rsidRPr="007F6C6E">
        <w:t xml:space="preserve">dditional revenues can be achieved in waste to energy facilities that capture both heat and electricity. For example, in </w:t>
      </w:r>
      <w:r>
        <w:t xml:space="preserve">some </w:t>
      </w:r>
      <w:r w:rsidRPr="007F6C6E">
        <w:t>Europe</w:t>
      </w:r>
      <w:r>
        <w:t>an waste to energy facilities that are located next to large residential populations,</w:t>
      </w:r>
      <w:r w:rsidRPr="007F6C6E">
        <w:t xml:space="preserve"> heat is distributed through district heating systems</w:t>
      </w:r>
      <w:r>
        <w:t>.</w:t>
      </w:r>
      <w:r w:rsidRPr="007F6C6E">
        <w:t xml:space="preserve"> </w:t>
      </w:r>
      <w:r>
        <w:t>In Australia, heat may be more likely used by industry for manufacturing processes or could be turned into cooling for residential or commercial use.</w:t>
      </w:r>
    </w:p>
    <w:p w14:paraId="5920EB7F" w14:textId="77777777" w:rsidR="00B93545" w:rsidRPr="007F6C6E" w:rsidRDefault="00B93545" w:rsidP="00B93545">
      <w:pPr>
        <w:pStyle w:val="BodyText"/>
      </w:pPr>
      <w:r>
        <w:t>The residual ashes are usually disposed to landfill, unless the facility can reprocess those outputs into new products, such as bricks for construction.</w:t>
      </w:r>
    </w:p>
    <w:p w14:paraId="5EF73C67" w14:textId="77777777" w:rsidR="00B93545" w:rsidRDefault="00B93545" w:rsidP="00B93545">
      <w:pPr>
        <w:pStyle w:val="BodyText"/>
      </w:pPr>
      <w:r>
        <w:t>A large combustion plant may cost hundreds of millions of dollars to build, create hundreds of construction jobs and dozens of ongoing jobs.</w:t>
      </w:r>
    </w:p>
    <w:p w14:paraId="2CB45691" w14:textId="4933D485" w:rsidR="00525FCD" w:rsidRPr="00567FCA" w:rsidRDefault="00525FCD" w:rsidP="00567FCA">
      <w:pPr>
        <w:pStyle w:val="Heading3"/>
      </w:pPr>
      <w:bookmarkStart w:id="50" w:name="_Toc496711693"/>
      <w:r w:rsidRPr="00567FCA">
        <w:t>Anaerobic digestion plant</w:t>
      </w:r>
      <w:r w:rsidR="00A955E9" w:rsidRPr="00567FCA">
        <w:t xml:space="preserve"> (biological)</w:t>
      </w:r>
      <w:bookmarkEnd w:id="50"/>
    </w:p>
    <w:p w14:paraId="1D69B811" w14:textId="6FF599EB" w:rsidR="00525FCD" w:rsidRDefault="007915B0" w:rsidP="00525FCD">
      <w:pPr>
        <w:pStyle w:val="BodyText"/>
      </w:pPr>
      <w:r>
        <w:t>Anaerobic digesters process</w:t>
      </w:r>
      <w:r w:rsidR="004A0744">
        <w:t xml:space="preserve"> </w:t>
      </w:r>
      <w:r w:rsidR="00525FCD">
        <w:t>organic waste with high moisture content</w:t>
      </w:r>
      <w:r>
        <w:t xml:space="preserve"> in a sealed oxygen-free environment</w:t>
      </w:r>
      <w:r w:rsidR="00525FCD">
        <w:t>. Good waste feedstocks for this technology include food waste, manures from farms, or sewage sludge. This kind of waste to energy produces biogas that c</w:t>
      </w:r>
      <w:r>
        <w:t>an</w:t>
      </w:r>
      <w:r w:rsidR="00525FCD">
        <w:t xml:space="preserve"> be used directly, in place of natural gas, or </w:t>
      </w:r>
      <w:r>
        <w:t>it can</w:t>
      </w:r>
      <w:r w:rsidR="00525FCD">
        <w:t xml:space="preserve"> be used to produce electricity.</w:t>
      </w:r>
    </w:p>
    <w:p w14:paraId="5A9F3A65" w14:textId="77FAA958" w:rsidR="00B93545" w:rsidRDefault="00525FCD" w:rsidP="00525FCD">
      <w:pPr>
        <w:pStyle w:val="BodyText"/>
      </w:pPr>
      <w:r>
        <w:t xml:space="preserve">This type of plant, like a combustion model, can charge a fee to take waste and, at a suitable scale, sell electricity to the grid. With appropriate approvals, it might also further process the digestate that remains after biogas has been produced and sell it as a fertiliser or soil conditioner. </w:t>
      </w:r>
    </w:p>
    <w:p w14:paraId="663F9B8A" w14:textId="4E5E1F5B" w:rsidR="00B93545" w:rsidRDefault="00B93545" w:rsidP="00525FCD">
      <w:pPr>
        <w:pStyle w:val="BodyText"/>
      </w:pPr>
    </w:p>
    <w:tbl>
      <w:tblPr>
        <w:tblStyle w:val="TableGrid"/>
        <w:tblW w:w="0" w:type="auto"/>
        <w:tblLook w:val="04A0" w:firstRow="1" w:lastRow="0" w:firstColumn="1" w:lastColumn="0" w:noHBand="0" w:noVBand="1"/>
      </w:tblPr>
      <w:tblGrid>
        <w:gridCol w:w="4678"/>
      </w:tblGrid>
      <w:tr w:rsidR="00F46168" w14:paraId="3ECA7176" w14:textId="77777777" w:rsidTr="006042CB">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678" w:type="dxa"/>
          </w:tcPr>
          <w:p w14:paraId="73759367" w14:textId="77777777" w:rsidR="00F46168" w:rsidRPr="006B6542" w:rsidRDefault="00F46168" w:rsidP="00B93545">
            <w:pPr>
              <w:pStyle w:val="PullOutBoxHeading"/>
              <w:keepNext w:val="0"/>
              <w:rPr>
                <w:sz w:val="20"/>
                <w:szCs w:val="20"/>
              </w:rPr>
            </w:pPr>
            <w:r w:rsidRPr="006B6542">
              <w:rPr>
                <w:sz w:val="20"/>
                <w:szCs w:val="20"/>
              </w:rPr>
              <w:t>Case Study: Yarra Valley Water Waste to Energy Facility</w:t>
            </w:r>
          </w:p>
          <w:p w14:paraId="00A4C4F1" w14:textId="3BF258FB" w:rsidR="00F46168" w:rsidRPr="00E9556B" w:rsidRDefault="00F46168" w:rsidP="00B93545">
            <w:pPr>
              <w:pStyle w:val="PullOutBoxBodyText"/>
            </w:pPr>
            <w:r w:rsidRPr="006B6542">
              <w:rPr>
                <w:sz w:val="20"/>
              </w:rPr>
              <w:t xml:space="preserve">In June 2017, </w:t>
            </w:r>
            <w:r w:rsidR="005722B1">
              <w:rPr>
                <w:sz w:val="20"/>
              </w:rPr>
              <w:t xml:space="preserve">the Minister for Water Lisa Neville officially opened the </w:t>
            </w:r>
            <w:r w:rsidRPr="006B6542">
              <w:rPr>
                <w:sz w:val="20"/>
              </w:rPr>
              <w:t xml:space="preserve">$27 million </w:t>
            </w:r>
            <w:r w:rsidR="005722B1">
              <w:rPr>
                <w:sz w:val="20"/>
              </w:rPr>
              <w:t xml:space="preserve">Yarra Valley Water </w:t>
            </w:r>
            <w:r w:rsidRPr="006B6542">
              <w:rPr>
                <w:sz w:val="20"/>
              </w:rPr>
              <w:t>Waste to Energy facility in Wollert. This facility is sited next to an existing Yarra Valley Water sewage treatment plant and generates enough biogas, through the digestion of organic waste, to run both sites with surplus energy exported to the grid. The site has capacity to process up to 33,000 tonnes of organic waste each year, or approximately 100 tonnes per day</w:t>
            </w:r>
            <w:r w:rsidR="00875331">
              <w:rPr>
                <w:sz w:val="20"/>
              </w:rPr>
              <w:t>.</w:t>
            </w:r>
            <w:r w:rsidR="00AF1248">
              <w:rPr>
                <w:rStyle w:val="FootnoteReference"/>
                <w:sz w:val="20"/>
              </w:rPr>
              <w:t xml:space="preserve"> </w:t>
            </w:r>
            <w:r w:rsidR="00AF1248" w:rsidRPr="001B4CE7">
              <w:rPr>
                <w:rStyle w:val="FootnoteReference"/>
              </w:rPr>
              <w:footnoteReference w:id="16"/>
            </w:r>
            <w:r w:rsidRPr="00E9556B" w:rsidDel="0064690D">
              <w:t xml:space="preserve"> </w:t>
            </w:r>
          </w:p>
          <w:p w14:paraId="5A35033F" w14:textId="5E0B2A35" w:rsidR="00F46168" w:rsidRDefault="00F46168" w:rsidP="00B93545">
            <w:pPr>
              <w:pStyle w:val="BoldHeading"/>
            </w:pPr>
            <w:r w:rsidRPr="008A72C2">
              <w:rPr>
                <w:i/>
                <w:sz w:val="16"/>
                <w:szCs w:val="16"/>
              </w:rPr>
              <w:t>Source:</w:t>
            </w:r>
            <w:r w:rsidRPr="002D5362">
              <w:rPr>
                <w:i/>
                <w:sz w:val="16"/>
                <w:szCs w:val="16"/>
              </w:rPr>
              <w:t xml:space="preserve"> </w:t>
            </w:r>
            <w:r w:rsidRPr="008A72C2">
              <w:rPr>
                <w:b w:val="0"/>
                <w:i/>
                <w:sz w:val="16"/>
                <w:szCs w:val="16"/>
              </w:rPr>
              <w:t>Yarra Valley Water (2017)</w:t>
            </w:r>
          </w:p>
        </w:tc>
      </w:tr>
    </w:tbl>
    <w:p w14:paraId="23BA471D" w14:textId="7C3AD632" w:rsidR="00525FCD" w:rsidRPr="00B93545" w:rsidRDefault="00525FCD" w:rsidP="00B93545">
      <w:pPr>
        <w:pStyle w:val="Heading3"/>
      </w:pPr>
      <w:bookmarkStart w:id="51" w:name="_Toc496711694"/>
      <w:r w:rsidRPr="00B93545">
        <w:t>Precinct solutions</w:t>
      </w:r>
      <w:r w:rsidR="00A14EAE" w:rsidRPr="00B93545">
        <w:t xml:space="preserve"> (thermal or biological)</w:t>
      </w:r>
      <w:bookmarkEnd w:id="51"/>
    </w:p>
    <w:p w14:paraId="3C46E09A" w14:textId="77777777" w:rsidR="00525FCD" w:rsidRDefault="00525FCD" w:rsidP="00525FCD">
      <w:pPr>
        <w:pStyle w:val="BodyText"/>
      </w:pPr>
      <w:r>
        <w:t>A waste to energy facility could meet the needs of a local community for local waste management solutions and energy generation.</w:t>
      </w:r>
    </w:p>
    <w:p w14:paraId="06234F36" w14:textId="3C1ED1BE" w:rsidR="00525FCD" w:rsidRDefault="00525FCD" w:rsidP="00525FCD">
      <w:pPr>
        <w:pStyle w:val="BodyText"/>
      </w:pPr>
      <w:r>
        <w:lastRenderedPageBreak/>
        <w:t>Some local governments in Victoria are investigating facilities that could handle their own residual waste in a smaller scale combustion plant. They could potentially use the electricity produced for council infrastructure like municipal offices and the heat energy for infrastructure like swimming pools.</w:t>
      </w:r>
    </w:p>
    <w:p w14:paraId="13A2873D" w14:textId="77777777" w:rsidR="00525FCD" w:rsidRDefault="00525FCD" w:rsidP="00525FCD">
      <w:pPr>
        <w:pStyle w:val="BodyText"/>
      </w:pPr>
      <w:r>
        <w:t>In this model, the local government would reduce the costs of sending its waste to landfill and reduce its energy bills. The local government may also use the arrangement to attract new businesses to the area with the offer of discounted energy. The capital expenditure for such a facility is likely to be substantial.</w:t>
      </w:r>
    </w:p>
    <w:p w14:paraId="5D2AE09D" w14:textId="548666A5" w:rsidR="00525FCD" w:rsidRPr="00567FCA" w:rsidRDefault="00525FCD" w:rsidP="00567FCA">
      <w:pPr>
        <w:pStyle w:val="Heading3"/>
      </w:pPr>
      <w:bookmarkStart w:id="52" w:name="_Toc496711695"/>
      <w:r w:rsidRPr="00567FCA">
        <w:t>Closed-loop industrial site</w:t>
      </w:r>
      <w:r w:rsidR="00A14EAE" w:rsidRPr="00567FCA">
        <w:t xml:space="preserve"> (thermal or biological)</w:t>
      </w:r>
      <w:bookmarkEnd w:id="52"/>
    </w:p>
    <w:p w14:paraId="50F7BC61" w14:textId="77777777" w:rsidR="00525FCD" w:rsidRDefault="00525FCD" w:rsidP="00525FCD">
      <w:pPr>
        <w:pStyle w:val="BodyText"/>
      </w:pPr>
      <w:r>
        <w:t xml:space="preserve">Where an existing industrial facility produces large volumes of a homogenous waste, and also has a substantial energy demand, an on-site waste to energy facility may be an attractive option to reduce operating costs. </w:t>
      </w:r>
      <w:r w:rsidRPr="000B7697">
        <w:t xml:space="preserve">Several Victorian companies have installed or are considering waste to energy projects that consume </w:t>
      </w:r>
      <w:r>
        <w:t xml:space="preserve">the </w:t>
      </w:r>
      <w:r w:rsidRPr="000B7697">
        <w:t xml:space="preserve">waste </w:t>
      </w:r>
      <w:r>
        <w:t>they produce</w:t>
      </w:r>
      <w:r w:rsidRPr="000B7697">
        <w:t xml:space="preserve"> to generate energy that is used on site.</w:t>
      </w:r>
      <w:r>
        <w:t xml:space="preserve"> </w:t>
      </w:r>
    </w:p>
    <w:p w14:paraId="4B02AACE" w14:textId="05614C28" w:rsidR="00525FCD" w:rsidRDefault="007915B0" w:rsidP="00525FCD">
      <w:pPr>
        <w:pStyle w:val="BodyText"/>
      </w:pPr>
      <w:r>
        <w:t>Decisions about scale and technology type</w:t>
      </w:r>
      <w:r w:rsidR="00525FCD">
        <w:t xml:space="preserve"> will depend on the nature of the industrial site and the waste it generates. A food manufacturing plant could use organic waste in an anaerobic digestion plant to generate biogas that could be used in place of either gas or electricity from the grid.</w:t>
      </w:r>
    </w:p>
    <w:p w14:paraId="405F8B4F" w14:textId="00B33DC0" w:rsidR="00525FCD" w:rsidRDefault="00525FCD" w:rsidP="00525FCD">
      <w:pPr>
        <w:pStyle w:val="BodyText"/>
      </w:pPr>
      <w:r>
        <w:t>A small-scale facility could have a relatively short payback period of less than five years, as it reduces the costs of both waste management (transport and disposal) and energy purchase. In an environment of rising energy prices, some businesses may be attracted to an option that provides reliable power at predictable cost.</w:t>
      </w:r>
    </w:p>
    <w:p w14:paraId="2C7033D0" w14:textId="77777777" w:rsidR="00525FCD" w:rsidRDefault="00525FCD" w:rsidP="00525FCD">
      <w:pPr>
        <w:pStyle w:val="Heading2"/>
      </w:pPr>
      <w:bookmarkStart w:id="53" w:name="_Toc494807482"/>
      <w:bookmarkStart w:id="54" w:name="_Toc495494067"/>
      <w:bookmarkStart w:id="55" w:name="_Toc496711696"/>
      <w:r w:rsidRPr="00694F63">
        <w:t>Feedstock</w:t>
      </w:r>
      <w:bookmarkEnd w:id="53"/>
      <w:bookmarkEnd w:id="54"/>
      <w:bookmarkEnd w:id="55"/>
    </w:p>
    <w:p w14:paraId="67806B6E" w14:textId="77777777" w:rsidR="00525FCD" w:rsidRPr="009D15DB" w:rsidRDefault="00525FCD" w:rsidP="00525FCD">
      <w:pPr>
        <w:pStyle w:val="BodyText"/>
        <w:rPr>
          <w:lang w:eastAsia="en-AU"/>
        </w:rPr>
      </w:pPr>
      <w:r w:rsidRPr="009D15DB">
        <w:rPr>
          <w:lang w:eastAsia="en-AU"/>
        </w:rPr>
        <w:t>A wide variety of</w:t>
      </w:r>
      <w:r>
        <w:rPr>
          <w:lang w:eastAsia="en-AU"/>
        </w:rPr>
        <w:t xml:space="preserve"> waste</w:t>
      </w:r>
      <w:r w:rsidRPr="009D15DB">
        <w:rPr>
          <w:lang w:eastAsia="en-AU"/>
        </w:rPr>
        <w:t xml:space="preserve"> feedstocks can be used in waste to energy </w:t>
      </w:r>
      <w:r>
        <w:rPr>
          <w:lang w:eastAsia="en-AU"/>
        </w:rPr>
        <w:t>facilities</w:t>
      </w:r>
      <w:r w:rsidRPr="009D15DB">
        <w:rPr>
          <w:lang w:eastAsia="en-AU"/>
        </w:rPr>
        <w:t xml:space="preserve">, </w:t>
      </w:r>
      <w:r>
        <w:rPr>
          <w:lang w:eastAsia="en-AU"/>
        </w:rPr>
        <w:t>though</w:t>
      </w:r>
      <w:r w:rsidRPr="009D15DB">
        <w:rPr>
          <w:lang w:eastAsia="en-AU"/>
        </w:rPr>
        <w:t xml:space="preserve"> some technologies </w:t>
      </w:r>
      <w:r>
        <w:rPr>
          <w:lang w:eastAsia="en-AU"/>
        </w:rPr>
        <w:t>are suited to</w:t>
      </w:r>
      <w:r w:rsidRPr="009D15DB">
        <w:rPr>
          <w:lang w:eastAsia="en-AU"/>
        </w:rPr>
        <w:t xml:space="preserve"> </w:t>
      </w:r>
      <w:r>
        <w:rPr>
          <w:lang w:eastAsia="en-AU"/>
        </w:rPr>
        <w:t xml:space="preserve">particular </w:t>
      </w:r>
      <w:r w:rsidRPr="009D15DB">
        <w:rPr>
          <w:lang w:eastAsia="en-AU"/>
        </w:rPr>
        <w:t>feedstock</w:t>
      </w:r>
      <w:r>
        <w:rPr>
          <w:lang w:eastAsia="en-AU"/>
        </w:rPr>
        <w:t>s</w:t>
      </w:r>
      <w:r w:rsidRPr="009D15DB">
        <w:rPr>
          <w:lang w:eastAsia="en-AU"/>
        </w:rPr>
        <w:t>.</w:t>
      </w:r>
    </w:p>
    <w:p w14:paraId="44A655FE" w14:textId="0695612F" w:rsidR="00525FCD" w:rsidRDefault="00525FCD" w:rsidP="00525FCD">
      <w:pPr>
        <w:pStyle w:val="ListBullet"/>
      </w:pPr>
      <w:r w:rsidRPr="009D15DB">
        <w:t>Organic waste material</w:t>
      </w:r>
      <w:r>
        <w:t xml:space="preserve"> with high moisture content</w:t>
      </w:r>
      <w:r w:rsidRPr="009D15DB">
        <w:t xml:space="preserve"> </w:t>
      </w:r>
      <w:r>
        <w:t>is particularly suited to</w:t>
      </w:r>
      <w:r w:rsidRPr="009D15DB">
        <w:t xml:space="preserve"> biological processes, including anaerobic digestion</w:t>
      </w:r>
      <w:r w:rsidR="004A0744">
        <w:t xml:space="preserve"> </w:t>
      </w:r>
      <w:r>
        <w:t>(eg manure).</w:t>
      </w:r>
    </w:p>
    <w:p w14:paraId="3C3DD4DB" w14:textId="0F373F3D" w:rsidR="007915B0" w:rsidRDefault="00875331" w:rsidP="007915B0">
      <w:pPr>
        <w:pStyle w:val="ListBullet"/>
      </w:pPr>
      <w:r>
        <w:t>M</w:t>
      </w:r>
      <w:r w:rsidRPr="005A5BFD">
        <w:t>ixed waste streams</w:t>
      </w:r>
      <w:r>
        <w:t xml:space="preserve"> such as residual municipal solid waste</w:t>
      </w:r>
      <w:r w:rsidRPr="005A5BFD">
        <w:t xml:space="preserve"> </w:t>
      </w:r>
      <w:r>
        <w:t>is often processed using c</w:t>
      </w:r>
      <w:r w:rsidR="007915B0" w:rsidRPr="005A5BFD">
        <w:t>ombustion</w:t>
      </w:r>
      <w:r>
        <w:t>.</w:t>
      </w:r>
      <w:r w:rsidR="007915B0" w:rsidRPr="005A5BFD">
        <w:t xml:space="preserve"> </w:t>
      </w:r>
      <w:r w:rsidR="007915B0" w:rsidRPr="002C33F1">
        <w:t xml:space="preserve"> </w:t>
      </w:r>
    </w:p>
    <w:p w14:paraId="2B1B9865" w14:textId="1A5033DC" w:rsidR="00525FCD" w:rsidRDefault="00875331" w:rsidP="00525FCD">
      <w:pPr>
        <w:pStyle w:val="ListBullet"/>
      </w:pPr>
      <w:r>
        <w:t>Homogenous and uncontaminated feedstocks (eg tyres) are best suited to a</w:t>
      </w:r>
      <w:r w:rsidR="00525FCD">
        <w:t>dvanced thermal technologies such as gasification and pyrolysis</w:t>
      </w:r>
      <w:r>
        <w:t>.</w:t>
      </w:r>
      <w:r w:rsidR="00525FCD">
        <w:t xml:space="preserve"> </w:t>
      </w:r>
    </w:p>
    <w:p w14:paraId="3BB89587" w14:textId="39D8053B" w:rsidR="00525FCD" w:rsidRDefault="00525FCD" w:rsidP="00525FCD">
      <w:pPr>
        <w:pStyle w:val="BodyText"/>
        <w:rPr>
          <w:rFonts w:cs="Arial"/>
          <w:lang w:val="en" w:eastAsia="en-AU"/>
        </w:rPr>
      </w:pPr>
      <w:r>
        <w:rPr>
          <w:lang w:eastAsia="en-AU"/>
        </w:rPr>
        <w:t xml:space="preserve">Many advanced thermal technologies are capable of using Refuse Derived Fuels (RDF). </w:t>
      </w:r>
      <w:r w:rsidRPr="002E70AA">
        <w:rPr>
          <w:rFonts w:cs="Arial"/>
          <w:lang w:val="en" w:eastAsia="en-AU"/>
        </w:rPr>
        <w:t xml:space="preserve">RDF </w:t>
      </w:r>
      <w:r w:rsidR="006B04B2">
        <w:rPr>
          <w:rFonts w:cs="Arial"/>
          <w:lang w:val="en" w:eastAsia="en-AU"/>
        </w:rPr>
        <w:t>are the</w:t>
      </w:r>
      <w:r w:rsidRPr="002E70AA">
        <w:rPr>
          <w:rFonts w:cs="Arial"/>
          <w:lang w:val="en" w:eastAsia="en-AU"/>
        </w:rPr>
        <w:t xml:space="preserve"> </w:t>
      </w:r>
      <w:r w:rsidRPr="002E70AA">
        <w:rPr>
          <w:rFonts w:cs="Arial"/>
          <w:lang w:val="en" w:eastAsia="en-AU"/>
        </w:rPr>
        <w:t xml:space="preserve">combustible components of </w:t>
      </w:r>
      <w:r w:rsidR="007915B0">
        <w:rPr>
          <w:rFonts w:cs="Arial"/>
          <w:lang w:val="en" w:eastAsia="en-AU"/>
        </w:rPr>
        <w:t>certain</w:t>
      </w:r>
      <w:r w:rsidRPr="002E70AA">
        <w:rPr>
          <w:rFonts w:cs="Arial"/>
          <w:lang w:val="en" w:eastAsia="en-AU"/>
        </w:rPr>
        <w:t xml:space="preserve"> wastes, </w:t>
      </w:r>
      <w:r w:rsidR="007915B0">
        <w:rPr>
          <w:rFonts w:cs="Arial"/>
          <w:lang w:val="en" w:eastAsia="en-AU"/>
        </w:rPr>
        <w:t xml:space="preserve">such </w:t>
      </w:r>
      <w:r w:rsidRPr="002E70AA">
        <w:rPr>
          <w:rFonts w:cs="Arial"/>
          <w:lang w:val="en" w:eastAsia="en-AU"/>
        </w:rPr>
        <w:t xml:space="preserve">as non-recyclable </w:t>
      </w:r>
      <w:r w:rsidR="00F34FA3" w:rsidRPr="003D3C37">
        <w:rPr>
          <w:rFonts w:cs="Arial"/>
          <w:color w:val="auto"/>
          <w:lang w:val="en" w:eastAsia="en-AU"/>
        </w:rPr>
        <w:t>plastics</w:t>
      </w:r>
      <w:r w:rsidR="00F34FA3" w:rsidRPr="002E70AA">
        <w:rPr>
          <w:rFonts w:cs="Arial"/>
          <w:lang w:val="en" w:eastAsia="en-AU"/>
        </w:rPr>
        <w:t xml:space="preserve"> </w:t>
      </w:r>
      <w:r w:rsidR="00F34FA3">
        <w:rPr>
          <w:rFonts w:cs="Arial"/>
          <w:lang w:val="en" w:eastAsia="en-AU"/>
        </w:rPr>
        <w:t>or</w:t>
      </w:r>
      <w:r w:rsidR="0024239C">
        <w:rPr>
          <w:rFonts w:cs="Arial"/>
          <w:lang w:val="en" w:eastAsia="en-AU"/>
        </w:rPr>
        <w:t xml:space="preserve"> papers</w:t>
      </w:r>
      <w:r w:rsidRPr="002E70AA">
        <w:rPr>
          <w:rFonts w:cs="Arial"/>
          <w:lang w:val="en" w:eastAsia="en-AU"/>
        </w:rPr>
        <w:t xml:space="preserve"> labels, and other materials. </w:t>
      </w:r>
    </w:p>
    <w:p w14:paraId="334D2A58" w14:textId="07784482" w:rsidR="00525FCD" w:rsidRDefault="00525FCD" w:rsidP="00525FCD">
      <w:pPr>
        <w:pStyle w:val="BodyText"/>
        <w:rPr>
          <w:rFonts w:cs="Arial"/>
          <w:lang w:val="en" w:eastAsia="en-AU"/>
        </w:rPr>
      </w:pPr>
      <w:r>
        <w:rPr>
          <w:rFonts w:cs="Arial"/>
          <w:lang w:val="en" w:eastAsia="en-AU"/>
        </w:rPr>
        <w:t>This material is</w:t>
      </w:r>
      <w:r w:rsidRPr="002E70AA">
        <w:rPr>
          <w:rFonts w:cs="Arial"/>
          <w:lang w:val="en" w:eastAsia="en-AU"/>
        </w:rPr>
        <w:t xml:space="preserve"> separated </w:t>
      </w:r>
      <w:r w:rsidR="006B04B2">
        <w:rPr>
          <w:rFonts w:cs="Arial"/>
          <w:lang w:val="en" w:eastAsia="en-AU"/>
        </w:rPr>
        <w:t xml:space="preserve">then shredded </w:t>
      </w:r>
      <w:r w:rsidRPr="002E70AA">
        <w:rPr>
          <w:rFonts w:cs="Arial"/>
          <w:lang w:val="en" w:eastAsia="en-AU"/>
        </w:rPr>
        <w:t>into a uniform grain size, to produce a homogenous material which can be used as substitute for fossil fuels in cement plants, lime plants</w:t>
      </w:r>
      <w:r w:rsidR="006B04B2">
        <w:rPr>
          <w:rFonts w:cs="Arial"/>
          <w:lang w:val="en" w:eastAsia="en-AU"/>
        </w:rPr>
        <w:t xml:space="preserve"> and</w:t>
      </w:r>
      <w:r w:rsidRPr="002E70AA">
        <w:rPr>
          <w:rFonts w:cs="Arial"/>
          <w:lang w:val="en" w:eastAsia="en-AU"/>
        </w:rPr>
        <w:t xml:space="preserve"> coal fired power plants</w:t>
      </w:r>
      <w:r w:rsidR="006B04B2">
        <w:rPr>
          <w:rFonts w:cs="Arial"/>
          <w:lang w:val="en" w:eastAsia="en-AU"/>
        </w:rPr>
        <w:t>.</w:t>
      </w:r>
    </w:p>
    <w:p w14:paraId="325E44B1" w14:textId="5AF148F5" w:rsidR="00525FCD" w:rsidRDefault="00525FCD" w:rsidP="00525FCD">
      <w:pPr>
        <w:pStyle w:val="BodyText"/>
        <w:rPr>
          <w:lang w:eastAsia="en-AU"/>
        </w:rPr>
      </w:pPr>
      <w:r>
        <w:rPr>
          <w:lang w:eastAsia="en-AU"/>
        </w:rPr>
        <w:t>Technology choice for a facility therefore strongly influences options for feedstocks. In turn, choices about feedstocks and how they are pre-sorted or processed will determine the efficiency of the plant, and the nature of its outputs.</w:t>
      </w:r>
    </w:p>
    <w:p w14:paraId="657E0228" w14:textId="77777777" w:rsidR="00525FCD" w:rsidRDefault="00525FCD" w:rsidP="00525FCD">
      <w:pPr>
        <w:pStyle w:val="Heading2"/>
      </w:pPr>
      <w:bookmarkStart w:id="56" w:name="_Toc494807483"/>
      <w:bookmarkStart w:id="57" w:name="_Toc495494068"/>
      <w:bookmarkStart w:id="58" w:name="_Toc496711697"/>
      <w:r>
        <w:t>Energy and materials outputs</w:t>
      </w:r>
      <w:bookmarkEnd w:id="56"/>
      <w:bookmarkEnd w:id="57"/>
      <w:bookmarkEnd w:id="58"/>
      <w:r>
        <w:t xml:space="preserve"> </w:t>
      </w:r>
    </w:p>
    <w:p w14:paraId="2E2599CA" w14:textId="22E76957" w:rsidR="00525FCD" w:rsidRPr="00A75B9B" w:rsidRDefault="00525FCD" w:rsidP="00525FCD">
      <w:pPr>
        <w:pStyle w:val="BodyText"/>
        <w:rPr>
          <w:lang w:eastAsia="en-AU"/>
        </w:rPr>
      </w:pPr>
      <w:r w:rsidRPr="003F0834">
        <w:rPr>
          <w:lang w:eastAsia="en-AU"/>
        </w:rPr>
        <w:t xml:space="preserve">Waste to energy facilities </w:t>
      </w:r>
      <w:r w:rsidR="00684D17">
        <w:rPr>
          <w:lang w:eastAsia="en-AU"/>
        </w:rPr>
        <w:t xml:space="preserve">can </w:t>
      </w:r>
      <w:r w:rsidRPr="003F0834">
        <w:rPr>
          <w:lang w:eastAsia="en-AU"/>
        </w:rPr>
        <w:t xml:space="preserve">produce a </w:t>
      </w:r>
      <w:r>
        <w:rPr>
          <w:lang w:eastAsia="en-AU"/>
        </w:rPr>
        <w:t>variety</w:t>
      </w:r>
      <w:r w:rsidRPr="003F0834">
        <w:rPr>
          <w:lang w:eastAsia="en-AU"/>
        </w:rPr>
        <w:t xml:space="preserve"> of </w:t>
      </w:r>
      <w:r w:rsidR="00684D17">
        <w:rPr>
          <w:lang w:eastAsia="en-AU"/>
        </w:rPr>
        <w:t xml:space="preserve">energy </w:t>
      </w:r>
      <w:r w:rsidRPr="003F0834">
        <w:rPr>
          <w:lang w:eastAsia="en-AU"/>
        </w:rPr>
        <w:t>outputs</w:t>
      </w:r>
      <w:r w:rsidRPr="001A25FD">
        <w:rPr>
          <w:lang w:eastAsia="en-AU"/>
        </w:rPr>
        <w:t xml:space="preserve">. </w:t>
      </w:r>
      <w:r>
        <w:rPr>
          <w:lang w:eastAsia="en-AU"/>
        </w:rPr>
        <w:t xml:space="preserve">Common forms </w:t>
      </w:r>
      <w:r w:rsidRPr="001A25FD">
        <w:rPr>
          <w:lang w:eastAsia="en-AU"/>
        </w:rPr>
        <w:t>of energy generated include</w:t>
      </w:r>
      <w:r w:rsidRPr="008D7A57">
        <w:rPr>
          <w:lang w:eastAsia="en-AU"/>
        </w:rPr>
        <w:t xml:space="preserve"> heat, steam, </w:t>
      </w:r>
      <w:r>
        <w:rPr>
          <w:lang w:eastAsia="en-AU"/>
        </w:rPr>
        <w:t>biogas, synthetic gas</w:t>
      </w:r>
      <w:r w:rsidRPr="008D7A57">
        <w:rPr>
          <w:lang w:eastAsia="en-AU"/>
        </w:rPr>
        <w:t xml:space="preserve"> or oil which can be further transformed into other usable forms of energy such as electricity and fuel. </w:t>
      </w:r>
      <w:r w:rsidR="00BE7E01">
        <w:rPr>
          <w:lang w:eastAsia="en-AU"/>
        </w:rPr>
        <w:t>More information about the d</w:t>
      </w:r>
      <w:r w:rsidR="00822049">
        <w:rPr>
          <w:lang w:eastAsia="en-AU"/>
        </w:rPr>
        <w:t>i</w:t>
      </w:r>
      <w:r w:rsidR="00BE7E01">
        <w:rPr>
          <w:lang w:eastAsia="en-AU"/>
        </w:rPr>
        <w:t>fferent technologies and their outputs is at Attachment A.</w:t>
      </w:r>
    </w:p>
    <w:p w14:paraId="7389AB61" w14:textId="58654BEA" w:rsidR="00525FCD" w:rsidRDefault="00525FCD" w:rsidP="00525FCD">
      <w:pPr>
        <w:pStyle w:val="BodyText"/>
        <w:rPr>
          <w:lang w:eastAsia="en-AU"/>
        </w:rPr>
      </w:pPr>
      <w:r w:rsidRPr="008D7A57">
        <w:rPr>
          <w:lang w:eastAsia="en-AU"/>
        </w:rPr>
        <w:t xml:space="preserve">This conversion process also reduces the solid volume of waste feedstock and can </w:t>
      </w:r>
      <w:r>
        <w:rPr>
          <w:lang w:eastAsia="en-AU"/>
        </w:rPr>
        <w:t>produce</w:t>
      </w:r>
      <w:r w:rsidRPr="003F0834">
        <w:rPr>
          <w:lang w:eastAsia="en-AU"/>
        </w:rPr>
        <w:t xml:space="preserve"> </w:t>
      </w:r>
      <w:r>
        <w:rPr>
          <w:lang w:eastAsia="en-AU"/>
        </w:rPr>
        <w:t>residues</w:t>
      </w:r>
      <w:r w:rsidR="00822049">
        <w:rPr>
          <w:lang w:eastAsia="en-AU"/>
        </w:rPr>
        <w:t xml:space="preserve"> </w:t>
      </w:r>
      <w:r w:rsidR="00684D17">
        <w:rPr>
          <w:lang w:eastAsia="en-AU"/>
        </w:rPr>
        <w:t>such as</w:t>
      </w:r>
      <w:r>
        <w:rPr>
          <w:lang w:eastAsia="en-AU"/>
        </w:rPr>
        <w:t xml:space="preserve">: </w:t>
      </w:r>
    </w:p>
    <w:p w14:paraId="03808FA5" w14:textId="77777777" w:rsidR="00525FCD" w:rsidRDefault="00525FCD" w:rsidP="00525FCD">
      <w:pPr>
        <w:pStyle w:val="ListBullet"/>
      </w:pPr>
      <w:r>
        <w:t>bottom ash, or air pollution control residues such as fly ash, from combustion or gasification</w:t>
      </w:r>
      <w:r w:rsidR="0024239C">
        <w:t>;</w:t>
      </w:r>
      <w:r>
        <w:t xml:space="preserve"> </w:t>
      </w:r>
    </w:p>
    <w:p w14:paraId="76135387" w14:textId="0AB4A17E" w:rsidR="00525FCD" w:rsidRDefault="00525FCD" w:rsidP="00525FCD">
      <w:pPr>
        <w:pStyle w:val="ListBullet"/>
      </w:pPr>
      <w:r>
        <w:t>char from pyrolysis</w:t>
      </w:r>
      <w:r w:rsidR="0024239C">
        <w:t>;</w:t>
      </w:r>
      <w:r>
        <w:t xml:space="preserve"> </w:t>
      </w:r>
    </w:p>
    <w:p w14:paraId="5E7850C9" w14:textId="77777777" w:rsidR="00525FCD" w:rsidRDefault="00525FCD" w:rsidP="00525FCD">
      <w:pPr>
        <w:pStyle w:val="ListBullet"/>
      </w:pPr>
      <w:r>
        <w:t>digestate and water from anaerobic digestion</w:t>
      </w:r>
      <w:r w:rsidR="0024239C">
        <w:t>; and</w:t>
      </w:r>
      <w:r>
        <w:t xml:space="preserve"> </w:t>
      </w:r>
    </w:p>
    <w:p w14:paraId="48C01AD7" w14:textId="7BCD2E63" w:rsidR="00525FCD" w:rsidRDefault="00525FCD" w:rsidP="00525FCD">
      <w:pPr>
        <w:pStyle w:val="ListBullet"/>
      </w:pPr>
      <w:r>
        <w:t>slag from gasification.</w:t>
      </w:r>
    </w:p>
    <w:p w14:paraId="0CD2928F" w14:textId="46290874" w:rsidR="00525FCD" w:rsidRDefault="00525FCD" w:rsidP="00525FCD">
      <w:pPr>
        <w:pStyle w:val="BodyText"/>
        <w:rPr>
          <w:lang w:eastAsia="en-AU"/>
        </w:rPr>
      </w:pPr>
      <w:r>
        <w:rPr>
          <w:lang w:eastAsia="en-AU"/>
        </w:rPr>
        <w:t>It is possible to recycle some of these residues to generate extra value from the waste and improve the financial viability of the facility. For example, bottom ash may be used in construction or engineering products and residual metals can be readily recycled.</w:t>
      </w:r>
      <w:r w:rsidRPr="00E242F4">
        <w:rPr>
          <w:lang w:eastAsia="en-AU"/>
        </w:rPr>
        <w:t xml:space="preserve"> </w:t>
      </w:r>
      <w:r>
        <w:rPr>
          <w:lang w:eastAsia="en-AU"/>
        </w:rPr>
        <w:t>However, environmental regulators must assess the safety of those uses before they can be permitted</w:t>
      </w:r>
      <w:r w:rsidR="00684D17">
        <w:rPr>
          <w:lang w:eastAsia="en-AU"/>
        </w:rPr>
        <w:t>. I</w:t>
      </w:r>
      <w:r w:rsidRPr="00D1697F">
        <w:rPr>
          <w:lang w:eastAsia="en-AU"/>
        </w:rPr>
        <w:t xml:space="preserve">n many cases, </w:t>
      </w:r>
      <w:r>
        <w:rPr>
          <w:lang w:eastAsia="en-AU"/>
        </w:rPr>
        <w:t>there will</w:t>
      </w:r>
      <w:r w:rsidRPr="00D1697F">
        <w:rPr>
          <w:lang w:eastAsia="en-AU"/>
        </w:rPr>
        <w:t xml:space="preserve"> </w:t>
      </w:r>
      <w:r>
        <w:rPr>
          <w:lang w:eastAsia="en-AU"/>
        </w:rPr>
        <w:t>be</w:t>
      </w:r>
      <w:r w:rsidRPr="00D1697F">
        <w:rPr>
          <w:lang w:eastAsia="en-AU"/>
        </w:rPr>
        <w:t xml:space="preserve"> </w:t>
      </w:r>
      <w:r>
        <w:rPr>
          <w:lang w:eastAsia="en-AU"/>
        </w:rPr>
        <w:t>a need to establish</w:t>
      </w:r>
      <w:r w:rsidRPr="00D1697F">
        <w:rPr>
          <w:lang w:eastAsia="en-AU"/>
        </w:rPr>
        <w:t xml:space="preserve"> end-markets</w:t>
      </w:r>
      <w:r>
        <w:rPr>
          <w:lang w:eastAsia="en-AU"/>
        </w:rPr>
        <w:t xml:space="preserve"> for the products. In the absence of developed markets, </w:t>
      </w:r>
      <w:r w:rsidRPr="00D1697F">
        <w:rPr>
          <w:lang w:eastAsia="en-AU"/>
        </w:rPr>
        <w:t xml:space="preserve">the residual </w:t>
      </w:r>
      <w:r>
        <w:rPr>
          <w:lang w:eastAsia="en-AU"/>
        </w:rPr>
        <w:t xml:space="preserve">outputs may end up in landfill. </w:t>
      </w:r>
      <w:r w:rsidR="00684D17">
        <w:rPr>
          <w:lang w:eastAsia="en-AU"/>
        </w:rPr>
        <w:t xml:space="preserve">In some cases, residues may </w:t>
      </w:r>
      <w:r w:rsidR="00684D17" w:rsidRPr="003F0834">
        <w:rPr>
          <w:lang w:eastAsia="en-AU"/>
        </w:rPr>
        <w:t xml:space="preserve">require careful and </w:t>
      </w:r>
      <w:r w:rsidR="00684D17">
        <w:rPr>
          <w:lang w:eastAsia="en-AU"/>
        </w:rPr>
        <w:t xml:space="preserve">sometimes </w:t>
      </w:r>
      <w:r w:rsidR="00684D17" w:rsidRPr="003F0834">
        <w:rPr>
          <w:lang w:eastAsia="en-AU"/>
        </w:rPr>
        <w:t>costly management</w:t>
      </w:r>
      <w:r w:rsidR="00684D17" w:rsidRPr="008D7A57">
        <w:rPr>
          <w:lang w:eastAsia="en-AU"/>
        </w:rPr>
        <w:t>.</w:t>
      </w:r>
      <w:r w:rsidR="00AF1248" w:rsidRPr="00AF1248">
        <w:rPr>
          <w:rStyle w:val="FootnoteReference"/>
          <w:lang w:eastAsia="en-AU"/>
        </w:rPr>
        <w:t xml:space="preserve"> </w:t>
      </w:r>
      <w:r w:rsidR="00AF1248" w:rsidRPr="001B4CE7">
        <w:rPr>
          <w:rStyle w:val="FootnoteReference"/>
        </w:rPr>
        <w:footnoteReference w:id="17"/>
      </w:r>
      <w:r w:rsidR="00684D17">
        <w:rPr>
          <w:lang w:eastAsia="en-AU"/>
        </w:rPr>
        <w:t xml:space="preserve"> </w:t>
      </w:r>
    </w:p>
    <w:p w14:paraId="054D335F" w14:textId="77777777" w:rsidR="00525FCD" w:rsidRDefault="00525FCD" w:rsidP="00525FCD">
      <w:pPr>
        <w:pStyle w:val="Heading2"/>
      </w:pPr>
      <w:bookmarkStart w:id="59" w:name="_Toc494807484"/>
      <w:bookmarkStart w:id="60" w:name="_Toc495494069"/>
      <w:bookmarkStart w:id="61" w:name="_Toc496711698"/>
      <w:r>
        <w:lastRenderedPageBreak/>
        <w:t>Environmental protections</w:t>
      </w:r>
      <w:bookmarkEnd w:id="59"/>
      <w:bookmarkEnd w:id="60"/>
      <w:bookmarkEnd w:id="61"/>
    </w:p>
    <w:p w14:paraId="7DB8788F" w14:textId="1208524C" w:rsidR="00525FCD" w:rsidRDefault="00525FCD" w:rsidP="00525FCD">
      <w:pPr>
        <w:pStyle w:val="BodyText"/>
        <w:rPr>
          <w:lang w:eastAsia="en-AU"/>
        </w:rPr>
      </w:pPr>
      <w:r>
        <w:rPr>
          <w:lang w:eastAsia="en-AU"/>
        </w:rPr>
        <w:t>Before the EPA will grant a works approval for proposed waste to energy facilities in Victoria, the project developers must demonstrate that they will incorporate best practice measures for the protection of the land, air and water environments, as well as for energy efficiency and greenhouse gas emissions management. They must provide evidence of how they will minimise and manage emissions including pollutants, odour, dust, litter, noise and residual waste.</w:t>
      </w:r>
      <w:r w:rsidR="00AF1248" w:rsidRPr="00AF1248">
        <w:rPr>
          <w:rStyle w:val="FootnoteReference"/>
          <w:lang w:eastAsia="en-AU"/>
        </w:rPr>
        <w:t xml:space="preserve"> </w:t>
      </w:r>
      <w:r w:rsidR="00AF1248" w:rsidRPr="001B4CE7">
        <w:rPr>
          <w:rStyle w:val="FootnoteReference"/>
        </w:rPr>
        <w:footnoteReference w:id="18"/>
      </w:r>
    </w:p>
    <w:p w14:paraId="28F5F6DE" w14:textId="09B943AC" w:rsidR="00525FCD" w:rsidRDefault="00525FCD" w:rsidP="00525FCD">
      <w:pPr>
        <w:pStyle w:val="BodyText"/>
        <w:rPr>
          <w:lang w:eastAsia="en-AU"/>
        </w:rPr>
      </w:pPr>
      <w:r>
        <w:rPr>
          <w:lang w:eastAsia="en-AU"/>
        </w:rPr>
        <w:t>Some residues</w:t>
      </w:r>
      <w:r w:rsidRPr="00EF6507">
        <w:rPr>
          <w:lang w:eastAsia="en-AU"/>
        </w:rPr>
        <w:t xml:space="preserve"> </w:t>
      </w:r>
      <w:r>
        <w:rPr>
          <w:lang w:eastAsia="en-AU"/>
        </w:rPr>
        <w:t xml:space="preserve">from waste to energy facilities </w:t>
      </w:r>
      <w:r w:rsidRPr="00EF6507">
        <w:rPr>
          <w:lang w:eastAsia="en-AU"/>
        </w:rPr>
        <w:t xml:space="preserve">are hazardous </w:t>
      </w:r>
      <w:r>
        <w:rPr>
          <w:lang w:eastAsia="en-AU"/>
        </w:rPr>
        <w:t>and cannot be recycled. These residues</w:t>
      </w:r>
      <w:r w:rsidRPr="00EF6507">
        <w:rPr>
          <w:lang w:eastAsia="en-AU"/>
        </w:rPr>
        <w:t xml:space="preserve"> </w:t>
      </w:r>
      <w:r>
        <w:rPr>
          <w:lang w:eastAsia="en-AU"/>
        </w:rPr>
        <w:t xml:space="preserve">may </w:t>
      </w:r>
      <w:r w:rsidRPr="00EF6507">
        <w:rPr>
          <w:lang w:eastAsia="en-AU"/>
        </w:rPr>
        <w:t xml:space="preserve">need further treatment </w:t>
      </w:r>
      <w:r w:rsidRPr="00FE4086">
        <w:rPr>
          <w:lang w:eastAsia="en-AU"/>
        </w:rPr>
        <w:t xml:space="preserve">before being </w:t>
      </w:r>
      <w:r>
        <w:rPr>
          <w:lang w:eastAsia="en-AU"/>
        </w:rPr>
        <w:t xml:space="preserve">safely </w:t>
      </w:r>
      <w:r w:rsidRPr="00FE4086">
        <w:rPr>
          <w:lang w:eastAsia="en-AU"/>
        </w:rPr>
        <w:t xml:space="preserve">used or </w:t>
      </w:r>
      <w:r>
        <w:rPr>
          <w:lang w:eastAsia="en-AU"/>
        </w:rPr>
        <w:t>disposed of or they may need to be deposited in a specialised landfill that takes hazardous waste</w:t>
      </w:r>
      <w:r w:rsidRPr="00D1697F">
        <w:rPr>
          <w:lang w:eastAsia="en-AU"/>
        </w:rPr>
        <w:t xml:space="preserve">. </w:t>
      </w:r>
    </w:p>
    <w:tbl>
      <w:tblPr>
        <w:tblStyle w:val="PullOutBoxTable"/>
        <w:tblW w:w="0" w:type="auto"/>
        <w:tblLook w:val="04A0" w:firstRow="1" w:lastRow="0" w:firstColumn="1" w:lastColumn="0" w:noHBand="0" w:noVBand="1"/>
      </w:tblPr>
      <w:tblGrid>
        <w:gridCol w:w="4688"/>
      </w:tblGrid>
      <w:tr w:rsidR="006543DA" w14:paraId="725D18F4" w14:textId="77777777" w:rsidTr="004552CC">
        <w:tc>
          <w:tcPr>
            <w:tcW w:w="4894" w:type="dxa"/>
          </w:tcPr>
          <w:p w14:paraId="55DBF544" w14:textId="69CC67C9" w:rsidR="006543DA" w:rsidRPr="0032034A" w:rsidRDefault="006543DA" w:rsidP="0032034A">
            <w:pPr>
              <w:pStyle w:val="Questiontext"/>
            </w:pPr>
            <w:bookmarkStart w:id="62" w:name="_Toc495440174"/>
            <w:bookmarkStart w:id="63" w:name="_Toc495491612"/>
            <w:r w:rsidRPr="0032034A">
              <w:t>What is the appropriate role for waste to energy in Victoria’s waste and energy sectors?</w:t>
            </w:r>
            <w:bookmarkEnd w:id="62"/>
            <w:bookmarkEnd w:id="63"/>
          </w:p>
        </w:tc>
      </w:tr>
    </w:tbl>
    <w:p w14:paraId="7F0C724B" w14:textId="77777777" w:rsidR="00525FCD" w:rsidRDefault="00525FCD" w:rsidP="00525FCD">
      <w:pPr>
        <w:pStyle w:val="BodyText"/>
      </w:pPr>
    </w:p>
    <w:p w14:paraId="3CD6A559" w14:textId="77777777" w:rsidR="00525FCD" w:rsidRDefault="00525FCD" w:rsidP="00525FCD">
      <w:pPr>
        <w:pStyle w:val="BodyText"/>
        <w:rPr>
          <w:lang w:eastAsia="en-AU"/>
        </w:rPr>
        <w:sectPr w:rsidR="00525FCD" w:rsidSect="00453427">
          <w:type w:val="continuous"/>
          <w:pgSz w:w="11907" w:h="16840" w:code="9"/>
          <w:pgMar w:top="2268" w:right="1134" w:bottom="1134" w:left="1134" w:header="284" w:footer="284" w:gutter="0"/>
          <w:cols w:num="2" w:space="283"/>
          <w:docGrid w:linePitch="360"/>
        </w:sectPr>
      </w:pPr>
    </w:p>
    <w:p w14:paraId="119215DC" w14:textId="77777777" w:rsidR="00525FCD" w:rsidRPr="00E84B9A" w:rsidRDefault="00525FCD" w:rsidP="00453427">
      <w:pPr>
        <w:pStyle w:val="Heading1TopofPage"/>
        <w:framePr w:wrap="around"/>
        <w:rPr>
          <w:b/>
        </w:rPr>
      </w:pPr>
      <w:bookmarkStart w:id="64" w:name="_Toc495494070"/>
      <w:bookmarkStart w:id="65" w:name="_Toc496711699"/>
      <w:r w:rsidRPr="00E84B9A">
        <w:rPr>
          <w:b/>
        </w:rPr>
        <w:lastRenderedPageBreak/>
        <w:t>Waste to energy in Victoria: opportunities and risks</w:t>
      </w:r>
      <w:bookmarkEnd w:id="64"/>
      <w:bookmarkEnd w:id="65"/>
    </w:p>
    <w:p w14:paraId="2C5D5A30" w14:textId="77777777" w:rsidR="00525FCD" w:rsidRDefault="00525FCD" w:rsidP="00525FCD">
      <w:pPr>
        <w:pStyle w:val="BodyText"/>
        <w:rPr>
          <w:lang w:eastAsia="en-AU"/>
        </w:rPr>
        <w:sectPr w:rsidR="00525FCD" w:rsidSect="00453427">
          <w:type w:val="continuous"/>
          <w:pgSz w:w="11907" w:h="16840" w:code="9"/>
          <w:pgMar w:top="2268" w:right="1134" w:bottom="1134" w:left="1134" w:header="284" w:footer="284" w:gutter="0"/>
          <w:cols w:space="283"/>
          <w:docGrid w:linePitch="360"/>
        </w:sectPr>
      </w:pPr>
    </w:p>
    <w:tbl>
      <w:tblPr>
        <w:tblStyle w:val="TableGrid"/>
        <w:tblW w:w="0" w:type="auto"/>
        <w:tblLook w:val="04A0" w:firstRow="1" w:lastRow="0" w:firstColumn="1" w:lastColumn="0" w:noHBand="0" w:noVBand="1"/>
      </w:tblPr>
      <w:tblGrid>
        <w:gridCol w:w="4678"/>
      </w:tblGrid>
      <w:tr w:rsidR="00525FCD" w14:paraId="50AAAE38" w14:textId="77777777" w:rsidTr="00525FC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894" w:type="dxa"/>
          </w:tcPr>
          <w:p w14:paraId="14599EEF" w14:textId="77777777" w:rsidR="00525FCD" w:rsidRPr="00525FCD" w:rsidRDefault="00525FCD" w:rsidP="000D6BCF">
            <w:pPr>
              <w:pStyle w:val="PullOutBoxBullet"/>
            </w:pPr>
            <w:r w:rsidRPr="00525FCD">
              <w:t xml:space="preserve">Waste to energy facilities offer opportunities to reduce greenhouse gas emissions, reduce reliance on landfill, and reduce fossil fuel demand by providing an alternative fuel source. </w:t>
            </w:r>
          </w:p>
          <w:p w14:paraId="4D32F2D7" w14:textId="50FE9502" w:rsidR="00525FCD" w:rsidRPr="00525FCD" w:rsidRDefault="00525FCD" w:rsidP="000D6BCF">
            <w:pPr>
              <w:pStyle w:val="PullOutBoxBullet"/>
            </w:pPr>
            <w:r w:rsidRPr="00525FCD">
              <w:t xml:space="preserve">Waste to energy technology </w:t>
            </w:r>
            <w:r w:rsidR="0024239C">
              <w:t xml:space="preserve">can extract additional value </w:t>
            </w:r>
            <w:r w:rsidRPr="00525FCD">
              <w:t xml:space="preserve">(in the form of energy) </w:t>
            </w:r>
            <w:r w:rsidR="0024239C">
              <w:t xml:space="preserve">from </w:t>
            </w:r>
            <w:r w:rsidRPr="00525FCD">
              <w:t>waste and create economic and employment opportunities</w:t>
            </w:r>
            <w:r w:rsidR="00684D17">
              <w:t>.</w:t>
            </w:r>
          </w:p>
          <w:p w14:paraId="369B0EE7" w14:textId="18DEBDF2" w:rsidR="00525FCD" w:rsidRPr="00525FCD" w:rsidRDefault="00525FCD" w:rsidP="000D6BCF">
            <w:pPr>
              <w:pStyle w:val="PullOutBoxBullet"/>
            </w:pPr>
            <w:r w:rsidRPr="00525FCD">
              <w:t xml:space="preserve">The production of energy </w:t>
            </w:r>
            <w:r w:rsidR="0024239C">
              <w:t xml:space="preserve">from waste </w:t>
            </w:r>
            <w:r w:rsidRPr="00525FCD">
              <w:t xml:space="preserve">also </w:t>
            </w:r>
            <w:r w:rsidR="00684D17">
              <w:t>helps</w:t>
            </w:r>
            <w:r w:rsidR="00684D17" w:rsidRPr="00525FCD">
              <w:t xml:space="preserve"> </w:t>
            </w:r>
            <w:r w:rsidRPr="00525FCD">
              <w:t>to diversify our generation mix</w:t>
            </w:r>
            <w:r w:rsidR="00684D17">
              <w:t>.</w:t>
            </w:r>
          </w:p>
          <w:p w14:paraId="759783DD" w14:textId="77777777" w:rsidR="00525FCD" w:rsidRPr="00525FCD" w:rsidRDefault="00525FCD" w:rsidP="000D6BCF">
            <w:pPr>
              <w:pStyle w:val="PullOutBoxBullet"/>
            </w:pPr>
            <w:r w:rsidRPr="00525FCD">
              <w:t>Waste to energy is not without its risks. The diversion of waste away from higher order recovery such as recycling, as well as pollution risks must be addressed.</w:t>
            </w:r>
            <w:r>
              <w:t xml:space="preserve"> </w:t>
            </w:r>
          </w:p>
        </w:tc>
      </w:tr>
    </w:tbl>
    <w:p w14:paraId="3EEA7AC7" w14:textId="77777777" w:rsidR="00525FCD" w:rsidRDefault="00525FCD" w:rsidP="00525FCD">
      <w:pPr>
        <w:pStyle w:val="BodyText"/>
        <w:rPr>
          <w:lang w:eastAsia="en-AU"/>
        </w:rPr>
      </w:pPr>
    </w:p>
    <w:p w14:paraId="4474F55E" w14:textId="66BEC742" w:rsidR="00525FCD" w:rsidRDefault="00525FCD" w:rsidP="00525FCD">
      <w:pPr>
        <w:pStyle w:val="BodyText"/>
      </w:pPr>
      <w:r w:rsidRPr="008B3DA5">
        <w:t xml:space="preserve">Several waste to energy plants already operate in Victoria, </w:t>
      </w:r>
      <w:r w:rsidRPr="00B006CB">
        <w:t>usually</w:t>
      </w:r>
      <w:r w:rsidRPr="008B3DA5">
        <w:t xml:space="preserve"> using organic material as feedstock.</w:t>
      </w:r>
      <w:r w:rsidRPr="00B006CB">
        <w:t xml:space="preserve"> For example, </w:t>
      </w:r>
      <w:r w:rsidR="006F3A99">
        <w:t>Australian Tartaric Products</w:t>
      </w:r>
      <w:r>
        <w:t xml:space="preserve"> have installed </w:t>
      </w:r>
      <w:r w:rsidR="006F3A99">
        <w:t xml:space="preserve">a </w:t>
      </w:r>
      <w:r>
        <w:t xml:space="preserve">system using </w:t>
      </w:r>
      <w:r w:rsidR="006F3A99">
        <w:t xml:space="preserve">grape </w:t>
      </w:r>
      <w:r>
        <w:t>waste to reduce power bills</w:t>
      </w:r>
      <w:r w:rsidR="00684D17">
        <w:t>. This</w:t>
      </w:r>
      <w:r>
        <w:t xml:space="preserve"> feedstock </w:t>
      </w:r>
      <w:r w:rsidR="00630233">
        <w:t xml:space="preserve">from nearby wineries </w:t>
      </w:r>
      <w:r>
        <w:t xml:space="preserve">would otherwise have gone to landfill. The Visy waste to energy plant at Coolaroo makes use of </w:t>
      </w:r>
      <w:r w:rsidR="00630233">
        <w:t xml:space="preserve">its own </w:t>
      </w:r>
      <w:r>
        <w:t>paper sludge to generate heat and power to operate its papermill.</w:t>
      </w:r>
    </w:p>
    <w:p w14:paraId="55F5DF27" w14:textId="77777777" w:rsidR="00525FCD" w:rsidRPr="00A279CC" w:rsidRDefault="00525FCD" w:rsidP="00A279CC">
      <w:pPr>
        <w:pStyle w:val="Heading2"/>
      </w:pPr>
      <w:bookmarkStart w:id="66" w:name="_Toc494807487"/>
      <w:bookmarkStart w:id="67" w:name="_Toc495494071"/>
      <w:bookmarkStart w:id="68" w:name="_Toc496711700"/>
      <w:r w:rsidRPr="00A279CC">
        <w:t>Waste to energy opportunities</w:t>
      </w:r>
      <w:bookmarkEnd w:id="66"/>
      <w:bookmarkEnd w:id="67"/>
      <w:bookmarkEnd w:id="68"/>
    </w:p>
    <w:p w14:paraId="547ECA5C" w14:textId="028856EE" w:rsidR="00525FCD" w:rsidRDefault="00525FCD" w:rsidP="00525FCD">
      <w:pPr>
        <w:pStyle w:val="BodyText"/>
        <w:rPr>
          <w:lang w:eastAsia="en-AU"/>
        </w:rPr>
      </w:pPr>
      <w:r>
        <w:rPr>
          <w:lang w:eastAsia="en-AU"/>
        </w:rPr>
        <w:t xml:space="preserve">Generating </w:t>
      </w:r>
      <w:r w:rsidRPr="00051610">
        <w:rPr>
          <w:lang w:eastAsia="en-AU"/>
        </w:rPr>
        <w:t xml:space="preserve">energy </w:t>
      </w:r>
      <w:r>
        <w:rPr>
          <w:lang w:eastAsia="en-AU"/>
        </w:rPr>
        <w:t>from waste offers</w:t>
      </w:r>
      <w:r w:rsidRPr="00051610">
        <w:rPr>
          <w:lang w:eastAsia="en-AU"/>
        </w:rPr>
        <w:t xml:space="preserve"> </w:t>
      </w:r>
      <w:r>
        <w:rPr>
          <w:lang w:eastAsia="en-AU"/>
        </w:rPr>
        <w:t xml:space="preserve">a range of opportunities for Victoria. It could help us make better use of our residual </w:t>
      </w:r>
      <w:r w:rsidRPr="002022B3">
        <w:t>waste</w:t>
      </w:r>
      <w:r>
        <w:rPr>
          <w:lang w:eastAsia="en-AU"/>
        </w:rPr>
        <w:t xml:space="preserve"> by generating a valuable product – energy. It could reduce greenhouse gas emissions and help Victoria achieve its emissions reduction targets. And it could help Victoria achieve its renewable energy targets</w:t>
      </w:r>
      <w:r w:rsidR="00DF5CFE">
        <w:rPr>
          <w:lang w:eastAsia="en-AU"/>
        </w:rPr>
        <w:t>.</w:t>
      </w:r>
      <w:r>
        <w:rPr>
          <w:lang w:eastAsia="en-AU"/>
        </w:rPr>
        <w:t xml:space="preserve"> </w:t>
      </w:r>
    </w:p>
    <w:p w14:paraId="1F261A8B" w14:textId="77777777" w:rsidR="00525FCD" w:rsidRPr="00051610" w:rsidRDefault="00525FCD" w:rsidP="00525FCD">
      <w:pPr>
        <w:pStyle w:val="BodyText"/>
        <w:rPr>
          <w:b/>
          <w:i/>
          <w:lang w:eastAsia="en-AU"/>
        </w:rPr>
      </w:pPr>
      <w:r>
        <w:rPr>
          <w:lang w:eastAsia="en-AU"/>
        </w:rPr>
        <w:t xml:space="preserve">Investment in waste to energy can increase economic development and jobs across the state, including in regional areas. </w:t>
      </w:r>
    </w:p>
    <w:p w14:paraId="13D50849" w14:textId="77777777" w:rsidR="00525FCD" w:rsidRPr="00B173A5" w:rsidRDefault="00525FCD" w:rsidP="00B173A5">
      <w:pPr>
        <w:pStyle w:val="Heading3"/>
      </w:pPr>
      <w:bookmarkStart w:id="69" w:name="_Toc496711701"/>
      <w:r w:rsidRPr="00B173A5">
        <w:t>Increase the recovery of resources</w:t>
      </w:r>
      <w:bookmarkEnd w:id="69"/>
    </w:p>
    <w:p w14:paraId="6EAB9E6D" w14:textId="790B8CFF" w:rsidR="00525FCD" w:rsidRPr="002022B3" w:rsidRDefault="00525FCD" w:rsidP="00525FCD">
      <w:pPr>
        <w:pStyle w:val="BodyText"/>
      </w:pPr>
      <w:r w:rsidRPr="002022B3">
        <w:t xml:space="preserve">Waste to energy technologies offer opportunities to extract more value from residual wastes that </w:t>
      </w:r>
      <w:r w:rsidR="0024239C">
        <w:t xml:space="preserve">cannot be reused or recycled </w:t>
      </w:r>
      <w:r w:rsidRPr="002022B3">
        <w:t xml:space="preserve">and would otherwise be landfilled. </w:t>
      </w:r>
    </w:p>
    <w:p w14:paraId="48E9A77F" w14:textId="74ABF448" w:rsidR="00525FCD" w:rsidRPr="002022B3" w:rsidRDefault="00525FCD" w:rsidP="00525FCD">
      <w:pPr>
        <w:pStyle w:val="BodyText"/>
      </w:pPr>
      <w:r w:rsidRPr="002022B3">
        <w:t xml:space="preserve">Diverting waste material from landfill to energy generation would increase our resource recovery rate from the current level of 67 per cent. </w:t>
      </w:r>
      <w:r w:rsidR="00DF5CFE">
        <w:t>Over</w:t>
      </w:r>
      <w:r w:rsidRPr="002022B3">
        <w:t xml:space="preserve"> </w:t>
      </w:r>
      <w:r w:rsidR="00DF5CFE">
        <w:t>four</w:t>
      </w:r>
      <w:r w:rsidRPr="002022B3">
        <w:t xml:space="preserve"> million tonnes of residual waste are landfilled </w:t>
      </w:r>
      <w:r w:rsidRPr="002022B3">
        <w:t xml:space="preserve">each year. The largest component </w:t>
      </w:r>
      <w:r w:rsidR="00DF5CFE">
        <w:t xml:space="preserve">- </w:t>
      </w:r>
      <w:r w:rsidR="00DF5CFE" w:rsidRPr="002022B3">
        <w:t>35 per cent</w:t>
      </w:r>
      <w:r w:rsidR="00414540" w:rsidRPr="001B4CE7">
        <w:rPr>
          <w:rStyle w:val="FootnoteReference"/>
        </w:rPr>
        <w:footnoteReference w:id="19"/>
      </w:r>
      <w:r w:rsidR="00DF5CFE" w:rsidRPr="002022B3">
        <w:t xml:space="preserve"> </w:t>
      </w:r>
      <w:r w:rsidR="00DF5CFE">
        <w:t xml:space="preserve">- </w:t>
      </w:r>
      <w:r w:rsidRPr="002022B3">
        <w:t>of this residual waste is organic matter</w:t>
      </w:r>
      <w:r w:rsidR="00DF5CFE">
        <w:t>.</w:t>
      </w:r>
      <w:r w:rsidRPr="002022B3">
        <w:t xml:space="preserve"> for </w:t>
      </w:r>
    </w:p>
    <w:p w14:paraId="46CB7C31" w14:textId="77777777" w:rsidR="00525FCD" w:rsidRDefault="00525FCD" w:rsidP="00525FCD">
      <w:pPr>
        <w:pStyle w:val="BodyText"/>
      </w:pPr>
      <w:r w:rsidRPr="002022B3">
        <w:t>Both biological and thermal waste to energy facilities could divert organic waste from landfill and recover a portion of the calorific value of the waste to create energy outputs. The solid residues that remain could potentially be further reused and recycled. For example, digestate from anaerobic digestion processes could be further transformed into soil conditioner or fertiliser.</w:t>
      </w:r>
    </w:p>
    <w:p w14:paraId="07684177" w14:textId="3F709E2B" w:rsidR="00525FCD" w:rsidRDefault="00525FCD" w:rsidP="00525FCD">
      <w:pPr>
        <w:pStyle w:val="Caption"/>
      </w:pPr>
      <w:bookmarkStart w:id="70" w:name="_Toc495491569"/>
      <w:bookmarkStart w:id="71" w:name="_Toc495494997"/>
      <w:bookmarkStart w:id="72" w:name="_Toc495667310"/>
      <w:bookmarkStart w:id="73" w:name="_Toc496711746"/>
      <w:r>
        <w:t xml:space="preserve">Figure </w:t>
      </w:r>
      <w:fldSimple w:instr=" SEQ Figure \* ARABIC ">
        <w:r w:rsidR="00844146">
          <w:rPr>
            <w:noProof/>
          </w:rPr>
          <w:t>5</w:t>
        </w:r>
      </w:fldSimple>
      <w:r>
        <w:t>: Composition of Victorian waste in 2015-16</w:t>
      </w:r>
      <w:bookmarkEnd w:id="70"/>
      <w:bookmarkEnd w:id="71"/>
      <w:bookmarkEnd w:id="72"/>
      <w:bookmarkEnd w:id="73"/>
    </w:p>
    <w:p w14:paraId="45A427A8" w14:textId="432B3057" w:rsidR="00525FCD" w:rsidRPr="008B3DA5" w:rsidRDefault="00DF5CFE" w:rsidP="00525FCD">
      <w:pPr>
        <w:pStyle w:val="BodyText"/>
      </w:pPr>
      <w:r>
        <w:rPr>
          <w:noProof/>
        </w:rPr>
        <w:drawing>
          <wp:inline distT="0" distB="0" distL="0" distR="0" wp14:anchorId="094C4F41" wp14:editId="79284D64">
            <wp:extent cx="2970530" cy="3867785"/>
            <wp:effectExtent l="0" t="0" r="1270" b="18415"/>
            <wp:docPr id="63" name="Chart 63">
              <a:extLst xmlns:a="http://schemas.openxmlformats.org/drawingml/2006/main">
                <a:ext uri="{FF2B5EF4-FFF2-40B4-BE49-F238E27FC236}">
                  <a16:creationId xmlns:a16="http://schemas.microsoft.com/office/drawing/2014/main" id="{9E400608-70F1-48F1-89F1-CC386EF9422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5921F10" w14:textId="3F63EF23" w:rsidR="00525FCD" w:rsidRDefault="00525FCD" w:rsidP="00525FCD">
      <w:pPr>
        <w:pStyle w:val="BodyText"/>
        <w:rPr>
          <w:sz w:val="14"/>
          <w:szCs w:val="14"/>
        </w:rPr>
      </w:pPr>
      <w:r w:rsidRPr="008B3DA5">
        <w:rPr>
          <w:b/>
          <w:sz w:val="14"/>
          <w:szCs w:val="14"/>
        </w:rPr>
        <w:t>Source</w:t>
      </w:r>
      <w:r w:rsidRPr="008B3DA5">
        <w:rPr>
          <w:b/>
          <w:i/>
          <w:sz w:val="14"/>
          <w:szCs w:val="14"/>
        </w:rPr>
        <w:t xml:space="preserve">: </w:t>
      </w:r>
      <w:r>
        <w:rPr>
          <w:sz w:val="14"/>
          <w:szCs w:val="14"/>
        </w:rPr>
        <w:t>Sustainability Victoria (2017), p.61</w:t>
      </w:r>
    </w:p>
    <w:p w14:paraId="3A738A00" w14:textId="77777777" w:rsidR="00374EE8" w:rsidRPr="00B173A5" w:rsidRDefault="00374EE8" w:rsidP="00B173A5">
      <w:pPr>
        <w:pStyle w:val="Heading3"/>
      </w:pPr>
      <w:bookmarkStart w:id="74" w:name="_Toc496711702"/>
      <w:r w:rsidRPr="00B173A5">
        <w:t>Reduce greenhouse gas emissions</w:t>
      </w:r>
      <w:bookmarkEnd w:id="74"/>
      <w:r w:rsidRPr="00B173A5">
        <w:t xml:space="preserve"> </w:t>
      </w:r>
    </w:p>
    <w:p w14:paraId="7D81FA69" w14:textId="3CB9BC37" w:rsidR="00374EE8" w:rsidRDefault="00374EE8" w:rsidP="00374EE8">
      <w:pPr>
        <w:pStyle w:val="BodyText"/>
      </w:pPr>
      <w:r w:rsidRPr="001347E1">
        <w:t xml:space="preserve">The </w:t>
      </w:r>
      <w:r w:rsidR="00235593">
        <w:t xml:space="preserve">Victorian </w:t>
      </w:r>
      <w:r w:rsidRPr="001347E1">
        <w:t>Government’s commitment to reduce emissions by 15 to 20</w:t>
      </w:r>
      <w:r>
        <w:t> per cent</w:t>
      </w:r>
      <w:r w:rsidRPr="001347E1">
        <w:t xml:space="preserve"> below 2005</w:t>
      </w:r>
      <w:r>
        <w:t xml:space="preserve"> levels</w:t>
      </w:r>
      <w:r w:rsidRPr="001347E1">
        <w:t xml:space="preserve"> </w:t>
      </w:r>
      <w:r>
        <w:t>by 2020</w:t>
      </w:r>
      <w:r w:rsidR="00DF5CFE">
        <w:t xml:space="preserve"> and to net zero by 205</w:t>
      </w:r>
      <w:r w:rsidR="004E6F4F">
        <w:t>0</w:t>
      </w:r>
      <w:bookmarkStart w:id="75" w:name="_GoBack"/>
      <w:bookmarkEnd w:id="75"/>
      <w:r>
        <w:t xml:space="preserve"> </w:t>
      </w:r>
      <w:r w:rsidRPr="001347E1">
        <w:t xml:space="preserve">will require all sectors of the Victorian economy to identify emission reduction opportunities. </w:t>
      </w:r>
    </w:p>
    <w:p w14:paraId="7E709B3B" w14:textId="0BF29C22" w:rsidR="00374EE8" w:rsidRPr="004320EE" w:rsidRDefault="00374EE8" w:rsidP="00374EE8">
      <w:pPr>
        <w:pStyle w:val="BodyText"/>
      </w:pPr>
      <w:r w:rsidRPr="004320EE">
        <w:lastRenderedPageBreak/>
        <w:t xml:space="preserve">Waste to energy facilities </w:t>
      </w:r>
      <w:r>
        <w:t>could</w:t>
      </w:r>
      <w:r w:rsidRPr="004320EE">
        <w:t xml:space="preserve"> help reduce greenhouse gas emissions from the waste sector</w:t>
      </w:r>
      <w:r>
        <w:t xml:space="preserve"> </w:t>
      </w:r>
      <w:r w:rsidRPr="004320EE">
        <w:t xml:space="preserve">by diverting organic waste from landfills. They </w:t>
      </w:r>
      <w:r>
        <w:t>could</w:t>
      </w:r>
      <w:r w:rsidRPr="004320EE">
        <w:t xml:space="preserve"> also reduce emissions from the energy sector by displacing </w:t>
      </w:r>
      <w:r>
        <w:t xml:space="preserve">some </w:t>
      </w:r>
      <w:r w:rsidRPr="004320EE">
        <w:t>energy derived from fossil fuels with energy derived from organic sources. In 2015, the Clean Energy Finance Corporation (CEFC) estimated that waste to energy and bioenergy projects combined could help avoid 9 million tonnes of CO</w:t>
      </w:r>
      <w:r w:rsidRPr="004320EE">
        <w:rPr>
          <w:vertAlign w:val="subscript"/>
        </w:rPr>
        <w:t>2</w:t>
      </w:r>
      <w:r w:rsidRPr="004320EE">
        <w:t>-e Australia</w:t>
      </w:r>
      <w:r w:rsidR="00DF5CFE">
        <w:t>-</w:t>
      </w:r>
      <w:r w:rsidRPr="004320EE">
        <w:t>wide, each year by 2020.</w:t>
      </w:r>
      <w:r w:rsidR="00AF1248" w:rsidRPr="00AF1248">
        <w:rPr>
          <w:rStyle w:val="FootnoteReference"/>
        </w:rPr>
        <w:t xml:space="preserve"> </w:t>
      </w:r>
      <w:r w:rsidR="00AF1248" w:rsidRPr="001B4CE7">
        <w:rPr>
          <w:rStyle w:val="FootnoteReference"/>
        </w:rPr>
        <w:footnoteReference w:id="20"/>
      </w:r>
    </w:p>
    <w:p w14:paraId="410027D6" w14:textId="77777777" w:rsidR="00374EE8" w:rsidRDefault="00374EE8" w:rsidP="00374EE8">
      <w:pPr>
        <w:pStyle w:val="BodyText"/>
        <w:keepNext/>
        <w:rPr>
          <w:lang w:eastAsia="en-AU"/>
        </w:rPr>
      </w:pPr>
      <w:r>
        <w:rPr>
          <w:lang w:eastAsia="en-AU"/>
        </w:rPr>
        <w:t>It can be difficult to estimate the emissions reductions that a waste to energy facility might achieve because it depends on what would have happened in the absence of the facility. The net impact on emissions of a facility is:</w:t>
      </w:r>
    </w:p>
    <w:p w14:paraId="3E050AE5" w14:textId="77777777" w:rsidR="00374EE8" w:rsidRDefault="00374EE8" w:rsidP="00374EE8">
      <w:pPr>
        <w:pStyle w:val="ListBullet"/>
      </w:pPr>
      <w:r>
        <w:t xml:space="preserve">the direct emissions from the waste to energy facility </w:t>
      </w:r>
    </w:p>
    <w:p w14:paraId="627FB7F9" w14:textId="583A16A4" w:rsidR="00374EE8" w:rsidRDefault="00374EE8" w:rsidP="00374EE8">
      <w:pPr>
        <w:pStyle w:val="ListBullet"/>
      </w:pPr>
      <w:r>
        <w:t xml:space="preserve">plus emissions from transporting waste feedstocks to the site and residual outputs to landfill </w:t>
      </w:r>
    </w:p>
    <w:p w14:paraId="58C1C1EB" w14:textId="77777777" w:rsidR="00374EE8" w:rsidRDefault="00374EE8" w:rsidP="00374EE8">
      <w:pPr>
        <w:pStyle w:val="ListBullet"/>
      </w:pPr>
      <w:r>
        <w:t>minus any avoided emissions from not producing energy with fossil fuels</w:t>
      </w:r>
    </w:p>
    <w:p w14:paraId="1C3934E2" w14:textId="3182376F" w:rsidR="00374EE8" w:rsidRDefault="00374EE8" w:rsidP="00374EE8">
      <w:pPr>
        <w:pStyle w:val="ListBullet"/>
      </w:pPr>
      <w:r>
        <w:t>minus the avoided transport and decomposition emissions from landfill.</w:t>
      </w:r>
    </w:p>
    <w:p w14:paraId="59AE73C7" w14:textId="4CBDAB26" w:rsidR="00374EE8" w:rsidRDefault="00374EE8" w:rsidP="00374EE8">
      <w:pPr>
        <w:pStyle w:val="BodyText"/>
        <w:rPr>
          <w:rFonts w:ascii="Helv" w:hAnsi="Helv" w:cs="Helv"/>
          <w:color w:val="auto"/>
        </w:rPr>
      </w:pPr>
      <w:r>
        <w:t xml:space="preserve">Each facility will have a different emissions outcome. While it is likely that most waste to energy facilities will provide a </w:t>
      </w:r>
      <w:r w:rsidRPr="002022B3">
        <w:t>net</w:t>
      </w:r>
      <w:r>
        <w:t xml:space="preserve"> emissions reduction, it will not necessarily be true in all cases. For example, avoided emissions from landfill decomposition will be lower where the landfill captures and combusts those emissions. Further, transporting waste to a facility can </w:t>
      </w:r>
      <w:r w:rsidR="00DF5CFE">
        <w:t>generate substantial emissions which</w:t>
      </w:r>
      <w:r>
        <w:t xml:space="preserve"> should be considered when developing a project proposal. </w:t>
      </w:r>
      <w:r w:rsidRPr="00BE7E01">
        <w:t>More localised solutions could provide a greater benefit</w:t>
      </w:r>
      <w:r w:rsidR="000D70F0" w:rsidRPr="00BE7E01">
        <w:t>.</w:t>
      </w:r>
    </w:p>
    <w:p w14:paraId="149C838B" w14:textId="77777777" w:rsidR="00374EE8" w:rsidRPr="00C6262A" w:rsidRDefault="00374EE8" w:rsidP="006B6542">
      <w:pPr>
        <w:pStyle w:val="Heading4"/>
      </w:pPr>
      <w:r w:rsidRPr="00C6262A">
        <w:t>Reducing waste sector emissions</w:t>
      </w:r>
    </w:p>
    <w:p w14:paraId="536F34B3" w14:textId="1D988222" w:rsidR="00374EE8" w:rsidRDefault="00374EE8" w:rsidP="00374EE8">
      <w:pPr>
        <w:pStyle w:val="BodyText"/>
      </w:pPr>
      <w:r w:rsidRPr="00051610">
        <w:t xml:space="preserve">The waste sector generates greenhouse gas emissions from </w:t>
      </w:r>
      <w:r w:rsidRPr="002022B3">
        <w:t>the</w:t>
      </w:r>
      <w:r w:rsidRPr="00051610">
        <w:t xml:space="preserve"> disposal of waste to land and through the collection, sorting, transporting, processing and re</w:t>
      </w:r>
      <w:r>
        <w:t>processing</w:t>
      </w:r>
      <w:r w:rsidRPr="00051610">
        <w:t xml:space="preserve"> of waste and recovered resources. </w:t>
      </w:r>
      <w:r>
        <w:t>T</w:t>
      </w:r>
      <w:r w:rsidRPr="00051610">
        <w:t>he management of waste nationally generate</w:t>
      </w:r>
      <w:r>
        <w:t>s about</w:t>
      </w:r>
      <w:r w:rsidRPr="00051610">
        <w:t xml:space="preserve"> </w:t>
      </w:r>
      <w:r>
        <w:t>12 million tonnes</w:t>
      </w:r>
      <w:r w:rsidRPr="00051610">
        <w:t xml:space="preserve"> of CO</w:t>
      </w:r>
      <w:r w:rsidRPr="008B3DA5">
        <w:rPr>
          <w:vertAlign w:val="subscript"/>
        </w:rPr>
        <w:t>2</w:t>
      </w:r>
      <w:r w:rsidRPr="00051610">
        <w:t>-e</w:t>
      </w:r>
      <w:r>
        <w:t xml:space="preserve"> per year</w:t>
      </w:r>
      <w:r w:rsidRPr="00051610">
        <w:t>, accounting for 2</w:t>
      </w:r>
      <w:r>
        <w:t> per cent</w:t>
      </w:r>
      <w:r w:rsidRPr="00051610">
        <w:t xml:space="preserve"> of Australia’s greenhouse gas</w:t>
      </w:r>
      <w:r>
        <w:t>es</w:t>
      </w:r>
      <w:r w:rsidRPr="00051610">
        <w:t>.</w:t>
      </w:r>
      <w:r w:rsidR="00AF1248" w:rsidRPr="00AF1248">
        <w:rPr>
          <w:rStyle w:val="FootnoteReference"/>
        </w:rPr>
        <w:t xml:space="preserve"> </w:t>
      </w:r>
      <w:r w:rsidR="00AF1248" w:rsidRPr="001B4CE7">
        <w:rPr>
          <w:rStyle w:val="FootnoteReference"/>
        </w:rPr>
        <w:footnoteReference w:id="21"/>
      </w:r>
      <w:r w:rsidRPr="00051610">
        <w:t xml:space="preserve"> </w:t>
      </w:r>
      <w:r>
        <w:t xml:space="preserve">That includes emissions from landfilling, wastewater treatment, waste incineration </w:t>
      </w:r>
      <w:r>
        <w:t>and biological treatments of solid waste, like composting.</w:t>
      </w:r>
      <w:r w:rsidRPr="00467D7C">
        <w:t xml:space="preserve"> </w:t>
      </w:r>
      <w:r>
        <w:t>Victoria’s landfills emit about 1.6 million tonnes of greenhouse gases per year</w:t>
      </w:r>
      <w:r w:rsidR="00414540" w:rsidRPr="001B4CE7">
        <w:rPr>
          <w:rStyle w:val="FootnoteReference"/>
        </w:rPr>
        <w:footnoteReference w:id="22"/>
      </w:r>
      <w:r>
        <w:t>, which is about</w:t>
      </w:r>
      <w:r w:rsidRPr="001347E1">
        <w:t xml:space="preserve"> </w:t>
      </w:r>
      <w:r>
        <w:t>two thirds</w:t>
      </w:r>
      <w:r w:rsidRPr="001347E1">
        <w:t xml:space="preserve"> of the state’s waste sector emissions. </w:t>
      </w:r>
    </w:p>
    <w:p w14:paraId="6C45A29F" w14:textId="576DD805" w:rsidR="00374EE8" w:rsidRDefault="00374EE8" w:rsidP="00374EE8">
      <w:pPr>
        <w:pStyle w:val="Caption"/>
      </w:pPr>
      <w:bookmarkStart w:id="77" w:name="_Toc495491570"/>
      <w:bookmarkStart w:id="78" w:name="_Toc495494998"/>
      <w:bookmarkStart w:id="79" w:name="_Toc495667311"/>
      <w:bookmarkStart w:id="80" w:name="_Toc496711747"/>
      <w:r>
        <w:t xml:space="preserve">Figure </w:t>
      </w:r>
      <w:fldSimple w:instr=" SEQ Figure \* ARABIC ">
        <w:r w:rsidR="00844146">
          <w:rPr>
            <w:noProof/>
          </w:rPr>
          <w:t>6</w:t>
        </w:r>
      </w:fldSimple>
      <w:r>
        <w:t>: Victorian emissions in 2015</w:t>
      </w:r>
      <w:bookmarkEnd w:id="77"/>
      <w:bookmarkEnd w:id="78"/>
      <w:bookmarkEnd w:id="79"/>
      <w:bookmarkEnd w:id="80"/>
    </w:p>
    <w:p w14:paraId="467CA7AC" w14:textId="77777777" w:rsidR="00374EE8" w:rsidRPr="008B3DA5" w:rsidRDefault="00374EE8" w:rsidP="00374EE8">
      <w:pPr>
        <w:pStyle w:val="BodyText"/>
      </w:pPr>
      <w:r>
        <w:rPr>
          <w:noProof/>
          <w:lang w:eastAsia="en-AU"/>
        </w:rPr>
        <w:drawing>
          <wp:inline distT="0" distB="0" distL="0" distR="0" wp14:anchorId="51768728" wp14:editId="339BF67B">
            <wp:extent cx="2838450" cy="2514600"/>
            <wp:effectExtent l="0" t="0" r="0" b="0"/>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r>
        <w:rPr>
          <w:b/>
          <w:sz w:val="14"/>
          <w:szCs w:val="14"/>
        </w:rPr>
        <w:t>Note</w:t>
      </w:r>
      <w:r w:rsidRPr="00796849">
        <w:rPr>
          <w:b/>
          <w:i/>
          <w:sz w:val="14"/>
          <w:szCs w:val="14"/>
        </w:rPr>
        <w:t xml:space="preserve">: </w:t>
      </w:r>
      <w:r>
        <w:rPr>
          <w:sz w:val="14"/>
          <w:szCs w:val="14"/>
        </w:rPr>
        <w:t>Sector categories defined as per Kyoto accounting requirements</w:t>
      </w:r>
      <w:r>
        <w:rPr>
          <w:b/>
          <w:sz w:val="14"/>
          <w:szCs w:val="14"/>
        </w:rPr>
        <w:br/>
      </w:r>
      <w:r w:rsidRPr="00796849">
        <w:rPr>
          <w:b/>
          <w:sz w:val="14"/>
          <w:szCs w:val="14"/>
        </w:rPr>
        <w:t>Source</w:t>
      </w:r>
      <w:r w:rsidRPr="00796849">
        <w:rPr>
          <w:b/>
          <w:i/>
          <w:sz w:val="14"/>
          <w:szCs w:val="14"/>
        </w:rPr>
        <w:t xml:space="preserve">: </w:t>
      </w:r>
      <w:r w:rsidRPr="008B3DA5">
        <w:rPr>
          <w:sz w:val="14"/>
          <w:szCs w:val="14"/>
        </w:rPr>
        <w:t>State and Territory Greenhouse Gas Inventories 2015 – Australia’s National Greenhouse Accounts</w:t>
      </w:r>
    </w:p>
    <w:p w14:paraId="37393957" w14:textId="4AB1CFB2" w:rsidR="00374EE8" w:rsidRDefault="00374EE8" w:rsidP="00374EE8">
      <w:pPr>
        <w:pStyle w:val="BodyText"/>
      </w:pPr>
      <w:r>
        <w:t xml:space="preserve">Organic waste in landfill accounts for close to two per cent of Victoria’s greenhouse gas emissions. Most </w:t>
      </w:r>
      <w:r w:rsidRPr="00051610">
        <w:t xml:space="preserve">emissions from the waste sector </w:t>
      </w:r>
      <w:r w:rsidR="000D70F0">
        <w:t xml:space="preserve">are </w:t>
      </w:r>
      <w:r w:rsidRPr="002022B3">
        <w:t>methane</w:t>
      </w:r>
      <w:r>
        <w:t>,</w:t>
      </w:r>
      <w:r w:rsidR="00B173A5" w:rsidRPr="001B4CE7">
        <w:rPr>
          <w:rStyle w:val="FootnoteReference"/>
        </w:rPr>
        <w:footnoteReference w:id="23"/>
      </w:r>
      <w:r w:rsidRPr="00051610">
        <w:t xml:space="preserve"> which is </w:t>
      </w:r>
      <w:r>
        <w:t xml:space="preserve">largely </w:t>
      </w:r>
      <w:r w:rsidRPr="00051610">
        <w:t>caused by the breakdown of organic waste</w:t>
      </w:r>
      <w:r>
        <w:t xml:space="preserve"> in landfills </w:t>
      </w:r>
      <w:r w:rsidR="000D70F0">
        <w:t xml:space="preserve">and </w:t>
      </w:r>
      <w:r>
        <w:t>from wastewater treatment.</w:t>
      </w:r>
    </w:p>
    <w:p w14:paraId="6E56B248" w14:textId="743B12D6" w:rsidR="00374EE8" w:rsidRDefault="00374EE8" w:rsidP="00374EE8">
      <w:pPr>
        <w:pStyle w:val="BodyText"/>
      </w:pPr>
      <w:r>
        <w:t>Therefore, greenhouse gas emi</w:t>
      </w:r>
      <w:r w:rsidRPr="001347E1">
        <w:t xml:space="preserve">ssions </w:t>
      </w:r>
      <w:r>
        <w:t xml:space="preserve">from waste </w:t>
      </w:r>
      <w:r w:rsidRPr="001347E1">
        <w:t xml:space="preserve">could be </w:t>
      </w:r>
      <w:r>
        <w:t>reduced</w:t>
      </w:r>
      <w:r w:rsidRPr="001347E1">
        <w:t xml:space="preserve"> by </w:t>
      </w:r>
      <w:r>
        <w:t>diverting more</w:t>
      </w:r>
      <w:r w:rsidRPr="001347E1">
        <w:t xml:space="preserve"> organic waste </w:t>
      </w:r>
      <w:r>
        <w:t xml:space="preserve">from </w:t>
      </w:r>
      <w:r w:rsidRPr="001347E1">
        <w:t>landfill.</w:t>
      </w:r>
      <w:r>
        <w:t xml:space="preserve"> </w:t>
      </w:r>
    </w:p>
    <w:p w14:paraId="0F025B90" w14:textId="71358A3D" w:rsidR="00374EE8" w:rsidRDefault="00374EE8" w:rsidP="00374EE8">
      <w:pPr>
        <w:spacing w:before="60" w:after="120"/>
        <w:rPr>
          <w:color w:val="auto"/>
          <w:highlight w:val="green"/>
        </w:rPr>
      </w:pPr>
      <w:r w:rsidRPr="00646D3C">
        <w:rPr>
          <w:rFonts w:cs="Times New Roman"/>
          <w:lang w:eastAsia="en-US"/>
        </w:rPr>
        <w:t xml:space="preserve">Better options for managing organic waste include composting or combustion. Alternatively, organic waste can be processed through an anaerobic digestion facility where a methane-rich biogas is generated and captured within enclosed vessels. </w:t>
      </w:r>
      <w:r w:rsidR="00E144A5">
        <w:rPr>
          <w:rFonts w:cs="Times New Roman"/>
          <w:lang w:eastAsia="en-US"/>
        </w:rPr>
        <w:t>This can then be combusted to produce energy. I</w:t>
      </w:r>
      <w:r w:rsidRPr="00646D3C">
        <w:rPr>
          <w:rFonts w:cs="Times New Roman"/>
          <w:lang w:eastAsia="en-US"/>
        </w:rPr>
        <w:t>t is important to control fugitive emissions of methane from anaerobic digestion facilities that may arise through leaks in pipework or faulty seals.</w:t>
      </w:r>
    </w:p>
    <w:p w14:paraId="687F49E6" w14:textId="1488A86C" w:rsidR="00374EE8" w:rsidRPr="00DA6A6F" w:rsidRDefault="00374EE8" w:rsidP="00374EE8">
      <w:pPr>
        <w:pStyle w:val="BodyText"/>
      </w:pPr>
      <w:r>
        <w:lastRenderedPageBreak/>
        <w:t>The waste sector is one of the only sectors of the economy to have reduced emissions over the past 25 years, largely due to increased combustion of landfill gas.</w:t>
      </w:r>
      <w:r w:rsidR="00B173A5" w:rsidRPr="001B4CE7">
        <w:rPr>
          <w:rStyle w:val="FootnoteReference"/>
        </w:rPr>
        <w:footnoteReference w:id="24"/>
      </w:r>
      <w:r>
        <w:t xml:space="preserve"> Waste to energy plants offer an opportunity to further </w:t>
      </w:r>
      <w:r w:rsidR="00E144A5">
        <w:t xml:space="preserve">reduce </w:t>
      </w:r>
      <w:r>
        <w:t>greenhouse gas emissions.</w:t>
      </w:r>
    </w:p>
    <w:p w14:paraId="7642EB4C" w14:textId="517959A3" w:rsidR="00374EE8" w:rsidRPr="00C6262A" w:rsidRDefault="00374EE8" w:rsidP="006042CB">
      <w:pPr>
        <w:pStyle w:val="Heading4"/>
      </w:pPr>
      <w:r w:rsidRPr="004F0A01">
        <w:t>Reducing energy sector emissions</w:t>
      </w:r>
    </w:p>
    <w:p w14:paraId="0049AE49" w14:textId="37B266F6" w:rsidR="00374EE8" w:rsidRDefault="00374EE8" w:rsidP="00374EE8">
      <w:pPr>
        <w:pStyle w:val="BodyText"/>
        <w:spacing w:line="276" w:lineRule="auto"/>
      </w:pPr>
      <w:r>
        <w:t xml:space="preserve">Fossil fuels such as coal and natural gas </w:t>
      </w:r>
      <w:r w:rsidR="000D70F0">
        <w:t xml:space="preserve">currently </w:t>
      </w:r>
      <w:r>
        <w:t>provide about three quarters of Victoria’s energy generation capacity.</w:t>
      </w:r>
      <w:r w:rsidR="00B173A5" w:rsidRPr="001B4CE7">
        <w:rPr>
          <w:rStyle w:val="FootnoteReference"/>
        </w:rPr>
        <w:footnoteReference w:id="25"/>
      </w:r>
      <w:r>
        <w:t xml:space="preserve"> Fossil fuel </w:t>
      </w:r>
      <w:r w:rsidRPr="003631E7">
        <w:rPr>
          <w:rFonts w:ascii="Helv" w:hAnsi="Helv" w:cs="Helv"/>
          <w:color w:val="auto"/>
        </w:rPr>
        <w:t>energy</w:t>
      </w:r>
      <w:r>
        <w:rPr>
          <w:rFonts w:ascii="Helv" w:hAnsi="Helv" w:cs="Helv"/>
          <w:color w:val="0000FF"/>
        </w:rPr>
        <w:t xml:space="preserve"> </w:t>
      </w:r>
      <w:r>
        <w:t>generation produces carbon dioxide, and is the largest contributor to Australia’s greenhouse gas emissions. Burning fossil fuels also produces air pollutants such as carbon monoxide, sulphur dioxide and nitrogen oxides.</w:t>
      </w:r>
      <w:r w:rsidR="00B173A5" w:rsidRPr="001B4CE7">
        <w:rPr>
          <w:rStyle w:val="FootnoteReference"/>
        </w:rPr>
        <w:footnoteReference w:id="26"/>
      </w:r>
    </w:p>
    <w:p w14:paraId="1C6FF185" w14:textId="665713DF" w:rsidR="008951D7" w:rsidRDefault="00374EE8" w:rsidP="008951D7">
      <w:pPr>
        <w:pStyle w:val="BodyText"/>
      </w:pPr>
      <w:r>
        <w:t xml:space="preserve">Waste to energy facilities also emit greenhouse gases, but </w:t>
      </w:r>
      <w:r w:rsidR="00E144A5">
        <w:t>are generally less emissions-intensive</w:t>
      </w:r>
      <w:r>
        <w:t xml:space="preserve"> than fossil fuel generation. </w:t>
      </w:r>
      <w:r>
        <w:fldChar w:fldCharType="begin"/>
      </w:r>
      <w:r>
        <w:instrText xml:space="preserve"> REF _Ref494805606 \h </w:instrText>
      </w:r>
      <w:r>
        <w:fldChar w:fldCharType="separate"/>
      </w:r>
      <w:r w:rsidR="00844146">
        <w:t xml:space="preserve">Figure </w:t>
      </w:r>
      <w:r w:rsidR="00844146">
        <w:rPr>
          <w:noProof/>
        </w:rPr>
        <w:t>7</w:t>
      </w:r>
      <w:r>
        <w:fldChar w:fldCharType="end"/>
      </w:r>
      <w:r>
        <w:t xml:space="preserve"> compares the emissions intensity of energy generation from different technologies and feedstocks over the lifecycle of the plants. </w:t>
      </w:r>
      <w:r w:rsidR="00E144A5">
        <w:t xml:space="preserve">Energy produced from organic </w:t>
      </w:r>
      <w:r>
        <w:t>waste</w:t>
      </w:r>
      <w:r w:rsidR="00E144A5">
        <w:t xml:space="preserve"> </w:t>
      </w:r>
      <w:r>
        <w:t>—biogas or biomass</w:t>
      </w:r>
      <w:r w:rsidR="00E144A5">
        <w:t xml:space="preserve"> </w:t>
      </w:r>
      <w:r>
        <w:t>—</w:t>
      </w:r>
      <w:r w:rsidR="00E144A5">
        <w:t xml:space="preserve"> is</w:t>
      </w:r>
      <w:r w:rsidR="004A58A3">
        <w:t xml:space="preserve"> </w:t>
      </w:r>
      <w:r>
        <w:t xml:space="preserve">substantially </w:t>
      </w:r>
      <w:r w:rsidR="00E144A5">
        <w:t xml:space="preserve">less emissions-intensive </w:t>
      </w:r>
      <w:r>
        <w:t>than coal, diesel or natural gas</w:t>
      </w:r>
      <w:r w:rsidR="00E144A5">
        <w:t xml:space="preserve"> generation</w:t>
      </w:r>
      <w:r>
        <w:t xml:space="preserve">. </w:t>
      </w:r>
    </w:p>
    <w:p w14:paraId="2FA32968" w14:textId="39C02C4A" w:rsidR="008951D7" w:rsidRPr="00B173A5" w:rsidRDefault="008951D7" w:rsidP="008951D7">
      <w:pPr>
        <w:pStyle w:val="Heading3"/>
      </w:pPr>
      <w:bookmarkStart w:id="81" w:name="_Toc496711703"/>
      <w:r w:rsidRPr="00B173A5">
        <w:t>Reduce reliance on landfills and prolonged landfill capacity</w:t>
      </w:r>
      <w:bookmarkEnd w:id="81"/>
    </w:p>
    <w:p w14:paraId="217857C5" w14:textId="77777777" w:rsidR="008951D7" w:rsidRDefault="008951D7" w:rsidP="008951D7">
      <w:pPr>
        <w:pStyle w:val="BodyText"/>
      </w:pPr>
      <w:r w:rsidRPr="00051610">
        <w:t xml:space="preserve">There are </w:t>
      </w:r>
      <w:r>
        <w:t>dozens of</w:t>
      </w:r>
      <w:r w:rsidRPr="00051610">
        <w:t xml:space="preserve"> landfills currently operating in Victoria.</w:t>
      </w:r>
      <w:r w:rsidRPr="001B4CE7">
        <w:rPr>
          <w:rStyle w:val="FootnoteReference"/>
        </w:rPr>
        <w:footnoteReference w:id="27"/>
      </w:r>
      <w:r w:rsidRPr="00051610">
        <w:t xml:space="preserve"> These landfills </w:t>
      </w:r>
      <w:r>
        <w:t xml:space="preserve">are projected to </w:t>
      </w:r>
      <w:r w:rsidRPr="002022B3">
        <w:t>provide</w:t>
      </w:r>
      <w:r w:rsidRPr="00051610">
        <w:t xml:space="preserve"> sufficient capacity (‘airspace’) to manage </w:t>
      </w:r>
      <w:r>
        <w:t xml:space="preserve">Victoria’s residual </w:t>
      </w:r>
      <w:r w:rsidRPr="00051610">
        <w:t xml:space="preserve">waste over the next </w:t>
      </w:r>
      <w:r>
        <w:t>1</w:t>
      </w:r>
      <w:r w:rsidRPr="00051610">
        <w:t>0 years</w:t>
      </w:r>
      <w:r>
        <w:t xml:space="preserve"> on current projections. H</w:t>
      </w:r>
      <w:r w:rsidRPr="00051610">
        <w:t>oweve</w:t>
      </w:r>
      <w:r>
        <w:t>r, detailed regional analysis indicates there may be</w:t>
      </w:r>
      <w:r w:rsidRPr="00051610">
        <w:t xml:space="preserve"> shortages</w:t>
      </w:r>
      <w:r>
        <w:t xml:space="preserve"> in some areas which could be addressed through planned expansions of existing landfills rather than new landfills</w:t>
      </w:r>
      <w:r w:rsidRPr="00051610">
        <w:t>.</w:t>
      </w:r>
      <w:r w:rsidRPr="001B4CE7">
        <w:rPr>
          <w:rStyle w:val="FootnoteReference"/>
        </w:rPr>
        <w:footnoteReference w:id="28"/>
      </w:r>
      <w:r w:rsidRPr="00051610">
        <w:t xml:space="preserve"> </w:t>
      </w:r>
    </w:p>
    <w:p w14:paraId="25AFDABF" w14:textId="58A661D2" w:rsidR="00374EE8" w:rsidRDefault="008951D7" w:rsidP="008951D7">
      <w:pPr>
        <w:pStyle w:val="BodyText"/>
      </w:pPr>
      <w:r w:rsidRPr="00051610">
        <w:t xml:space="preserve">Landfills </w:t>
      </w:r>
      <w:r>
        <w:t xml:space="preserve">will </w:t>
      </w:r>
      <w:r w:rsidRPr="00051610">
        <w:t xml:space="preserve">remain a critical component of Victoria’s waste </w:t>
      </w:r>
      <w:r>
        <w:t>management system</w:t>
      </w:r>
      <w:r w:rsidRPr="00051610">
        <w:t xml:space="preserve">, </w:t>
      </w:r>
      <w:r>
        <w:t>but are</w:t>
      </w:r>
      <w:r w:rsidRPr="00051610">
        <w:t xml:space="preserve"> expected to </w:t>
      </w:r>
      <w:r>
        <w:t xml:space="preserve">decline </w:t>
      </w:r>
      <w:r w:rsidRPr="00051610">
        <w:t xml:space="preserve">in the long term </w:t>
      </w:r>
      <w:r>
        <w:t xml:space="preserve">as we develop new and better ways to avoid waste and recover materials for </w:t>
      </w:r>
      <w:r>
        <w:t>reuse.</w:t>
      </w:r>
      <w:r w:rsidRPr="00051610">
        <w:t xml:space="preserve"> W</w:t>
      </w:r>
      <w:r w:rsidRPr="00051610">
        <w:rPr>
          <w:lang w:eastAsia="en-AU"/>
        </w:rPr>
        <w:t xml:space="preserve">aste to energy presents opportunities to </w:t>
      </w:r>
      <w:r>
        <w:rPr>
          <w:lang w:eastAsia="en-AU"/>
        </w:rPr>
        <w:t>reduce the need for new landfills and retain</w:t>
      </w:r>
      <w:r w:rsidRPr="00051610">
        <w:rPr>
          <w:lang w:eastAsia="en-AU"/>
        </w:rPr>
        <w:t xml:space="preserve"> </w:t>
      </w:r>
      <w:r>
        <w:rPr>
          <w:lang w:eastAsia="en-AU"/>
        </w:rPr>
        <w:t xml:space="preserve">existing </w:t>
      </w:r>
      <w:r w:rsidRPr="00051610">
        <w:rPr>
          <w:lang w:eastAsia="en-AU"/>
        </w:rPr>
        <w:t xml:space="preserve">airspace capacity </w:t>
      </w:r>
      <w:r>
        <w:rPr>
          <w:lang w:eastAsia="en-AU"/>
        </w:rPr>
        <w:t>for contingencies and unrecoverable materials into the</w:t>
      </w:r>
      <w:r w:rsidRPr="00051610">
        <w:rPr>
          <w:lang w:eastAsia="en-AU"/>
        </w:rPr>
        <w:t xml:space="preserve"> future</w:t>
      </w:r>
      <w:r>
        <w:rPr>
          <w:lang w:eastAsia="en-AU"/>
        </w:rPr>
        <w:t>.</w:t>
      </w:r>
      <w:r w:rsidRPr="00051610">
        <w:rPr>
          <w:lang w:eastAsia="en-AU"/>
        </w:rPr>
        <w:t xml:space="preserve"> </w:t>
      </w:r>
    </w:p>
    <w:p w14:paraId="66679C04" w14:textId="22D80904" w:rsidR="00374EE8" w:rsidRDefault="00374EE8" w:rsidP="00374EE8">
      <w:pPr>
        <w:pStyle w:val="Caption"/>
      </w:pPr>
      <w:bookmarkStart w:id="82" w:name="_Ref494805606"/>
      <w:bookmarkStart w:id="83" w:name="_Toc495491571"/>
      <w:bookmarkStart w:id="84" w:name="_Toc495494999"/>
      <w:bookmarkStart w:id="85" w:name="_Toc495667312"/>
      <w:bookmarkStart w:id="86" w:name="_Toc496711748"/>
      <w:r>
        <w:t xml:space="preserve">Figure </w:t>
      </w:r>
      <w:fldSimple w:instr=" SEQ Figure \* ARABIC ">
        <w:r w:rsidR="00844146">
          <w:rPr>
            <w:noProof/>
          </w:rPr>
          <w:t>7</w:t>
        </w:r>
      </w:fldSimple>
      <w:bookmarkEnd w:id="82"/>
      <w:r>
        <w:t>: Comparison of lifecycle greenhouse gas emission intensities across electricity generation methods</w:t>
      </w:r>
      <w:bookmarkEnd w:id="83"/>
      <w:bookmarkEnd w:id="84"/>
      <w:bookmarkEnd w:id="85"/>
      <w:bookmarkEnd w:id="86"/>
    </w:p>
    <w:p w14:paraId="2FD92A62" w14:textId="127951FE" w:rsidR="00374EE8" w:rsidRDefault="00A56E46" w:rsidP="00374EE8">
      <w:pPr>
        <w:pStyle w:val="BoldHeading"/>
      </w:pPr>
      <w:r>
        <w:rPr>
          <w:noProof/>
        </w:rPr>
        <w:drawing>
          <wp:inline distT="0" distB="0" distL="0" distR="0" wp14:anchorId="29F8ADA4" wp14:editId="7F3BA8DB">
            <wp:extent cx="2970530" cy="2881695"/>
            <wp:effectExtent l="0" t="0" r="1270" b="13970"/>
            <wp:docPr id="64" name="Chart 64">
              <a:extLst xmlns:a="http://schemas.openxmlformats.org/drawingml/2006/main">
                <a:ext uri="{FF2B5EF4-FFF2-40B4-BE49-F238E27FC236}">
                  <a16:creationId xmlns:a16="http://schemas.microsoft.com/office/drawing/2014/main" id="{8A071D6F-168C-48E2-9DA7-C5B627215A0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Pr="00796849">
        <w:rPr>
          <w:sz w:val="14"/>
          <w:szCs w:val="14"/>
        </w:rPr>
        <w:t xml:space="preserve"> </w:t>
      </w:r>
      <w:r w:rsidR="00374EE8" w:rsidRPr="00796849">
        <w:rPr>
          <w:sz w:val="14"/>
          <w:szCs w:val="14"/>
        </w:rPr>
        <w:t>Source</w:t>
      </w:r>
      <w:r w:rsidR="00374EE8" w:rsidRPr="00796849">
        <w:rPr>
          <w:i/>
          <w:sz w:val="14"/>
          <w:szCs w:val="14"/>
        </w:rPr>
        <w:t xml:space="preserve">: </w:t>
      </w:r>
      <w:r w:rsidR="00374EE8">
        <w:rPr>
          <w:b w:val="0"/>
          <w:sz w:val="14"/>
          <w:szCs w:val="14"/>
        </w:rPr>
        <w:t>World Nuclear Association (2011)</w:t>
      </w:r>
    </w:p>
    <w:p w14:paraId="780A8A89" w14:textId="77777777" w:rsidR="00374EE8" w:rsidRDefault="00374EE8" w:rsidP="00374EE8">
      <w:pPr>
        <w:pStyle w:val="BodyText"/>
        <w:rPr>
          <w:lang w:eastAsia="en-AU"/>
        </w:rPr>
      </w:pPr>
      <w:r>
        <w:rPr>
          <w:lang w:eastAsia="en-AU"/>
        </w:rPr>
        <w:t>Reducing our reliance on landfill addresses a number of environmental, amenity and economic issues as well. Reducing organic waste going to landfill reduces greenhouse gas emissions. It also decreases traffic, odour and noise for populations living close to these sites.</w:t>
      </w:r>
    </w:p>
    <w:p w14:paraId="4771AF97" w14:textId="77777777" w:rsidR="00374EE8" w:rsidRDefault="00374EE8" w:rsidP="00374EE8">
      <w:pPr>
        <w:pStyle w:val="BodyText"/>
      </w:pPr>
      <w:r>
        <w:rPr>
          <w:lang w:eastAsia="en-AU"/>
        </w:rPr>
        <w:t>Using higher order recovery methods, including waste to energy technology for residual wastes, addresses the economic issue of waste being a lost resource. The cost of landfill is not just the cost of the land and the machinery and staff needed to operate it, but also the opportunity cost to recover value from waste. Higher order recovery also reduces the adverse impacts of landfill such as groundwater contamination, leachate escape, vermin and odour. The price charged by landfills for accepting waste does not always capture the full range of economic and social costs associated with landfill.</w:t>
      </w:r>
    </w:p>
    <w:p w14:paraId="6F6A1D94" w14:textId="77777777" w:rsidR="00374EE8" w:rsidRPr="00FD73D8" w:rsidRDefault="00374EE8" w:rsidP="00FD73D8">
      <w:pPr>
        <w:pStyle w:val="Heading3"/>
      </w:pPr>
      <w:bookmarkStart w:id="87" w:name="_Toc496711704"/>
      <w:r w:rsidRPr="00FD73D8">
        <w:t>Economic and regional development</w:t>
      </w:r>
      <w:bookmarkEnd w:id="87"/>
      <w:r w:rsidRPr="00FD73D8">
        <w:t xml:space="preserve"> </w:t>
      </w:r>
    </w:p>
    <w:p w14:paraId="54FD9BEB" w14:textId="35A3E8B4" w:rsidR="00374EE8" w:rsidRPr="002022B3" w:rsidRDefault="00374EE8" w:rsidP="00374EE8">
      <w:pPr>
        <w:pStyle w:val="BodyText"/>
      </w:pPr>
      <w:r w:rsidRPr="002022B3">
        <w:t xml:space="preserve">In its 2015 Market Report </w:t>
      </w:r>
      <w:r w:rsidRPr="002F52C8">
        <w:rPr>
          <w:i/>
        </w:rPr>
        <w:t>Bioenergy and energy from waste</w:t>
      </w:r>
      <w:r w:rsidRPr="002022B3">
        <w:t xml:space="preserve">, the CEFC identified an opportunity for up to $5 billion of new investment between now and 2020 in Australia’s bioenergy and energy from waste </w:t>
      </w:r>
      <w:r w:rsidRPr="002022B3">
        <w:lastRenderedPageBreak/>
        <w:t>sector. This includes up to $3.3 billion in investment for energy from urban waste streams.</w:t>
      </w:r>
      <w:r w:rsidR="00FD73D8" w:rsidRPr="001B4CE7">
        <w:rPr>
          <w:rStyle w:val="FootnoteReference"/>
        </w:rPr>
        <w:footnoteReference w:id="29"/>
      </w:r>
    </w:p>
    <w:p w14:paraId="2053689B" w14:textId="73C7C3BD" w:rsidR="00374EE8" w:rsidRDefault="00374EE8" w:rsidP="00374EE8">
      <w:pPr>
        <w:pStyle w:val="BodyText"/>
        <w:rPr>
          <w:lang w:eastAsia="en-AU"/>
        </w:rPr>
      </w:pPr>
      <w:r>
        <w:rPr>
          <w:lang w:eastAsia="en-AU"/>
        </w:rPr>
        <w:t xml:space="preserve">Building </w:t>
      </w:r>
      <w:r w:rsidRPr="00051610">
        <w:rPr>
          <w:lang w:eastAsia="en-AU"/>
        </w:rPr>
        <w:t>waste to energy</w:t>
      </w:r>
      <w:r>
        <w:rPr>
          <w:lang w:eastAsia="en-AU"/>
        </w:rPr>
        <w:t xml:space="preserve"> facilities</w:t>
      </w:r>
      <w:r w:rsidRPr="00051610">
        <w:rPr>
          <w:lang w:eastAsia="en-AU"/>
        </w:rPr>
        <w:t xml:space="preserve"> is likely to create</w:t>
      </w:r>
      <w:r>
        <w:rPr>
          <w:lang w:eastAsia="en-AU"/>
        </w:rPr>
        <w:t xml:space="preserve"> jobs – initially for construction, and then to support facilities’ operations. This </w:t>
      </w:r>
      <w:r w:rsidRPr="00051610">
        <w:rPr>
          <w:lang w:eastAsia="en-AU"/>
        </w:rPr>
        <w:t>includ</w:t>
      </w:r>
      <w:r>
        <w:rPr>
          <w:lang w:eastAsia="en-AU"/>
        </w:rPr>
        <w:t>es</w:t>
      </w:r>
      <w:r w:rsidRPr="00051610">
        <w:rPr>
          <w:lang w:eastAsia="en-AU"/>
        </w:rPr>
        <w:t xml:space="preserve"> </w:t>
      </w:r>
      <w:r>
        <w:rPr>
          <w:lang w:eastAsia="en-AU"/>
        </w:rPr>
        <w:t xml:space="preserve">jobs in </w:t>
      </w:r>
      <w:r w:rsidRPr="00051610">
        <w:rPr>
          <w:lang w:eastAsia="en-AU"/>
        </w:rPr>
        <w:t xml:space="preserve">environmental monitoring, </w:t>
      </w:r>
      <w:r>
        <w:rPr>
          <w:lang w:eastAsia="en-AU"/>
        </w:rPr>
        <w:t>facility</w:t>
      </w:r>
      <w:r w:rsidRPr="00051610">
        <w:rPr>
          <w:lang w:eastAsia="en-AU"/>
        </w:rPr>
        <w:t xml:space="preserve"> design, commissioning and procurement, manufacturing, installation, project management, transport and delivery</w:t>
      </w:r>
      <w:r>
        <w:rPr>
          <w:lang w:eastAsia="en-AU"/>
        </w:rPr>
        <w:t>,</w:t>
      </w:r>
      <w:r w:rsidRPr="00051610">
        <w:rPr>
          <w:lang w:eastAsia="en-AU"/>
        </w:rPr>
        <w:t xml:space="preserve"> and operations and maintenance</w:t>
      </w:r>
      <w:r>
        <w:rPr>
          <w:lang w:eastAsia="en-AU"/>
        </w:rPr>
        <w:t>.</w:t>
      </w:r>
    </w:p>
    <w:p w14:paraId="3AE0BACE" w14:textId="77777777" w:rsidR="00374EE8" w:rsidRDefault="00374EE8" w:rsidP="00374EE8">
      <w:pPr>
        <w:pStyle w:val="BodyText"/>
        <w:rPr>
          <w:lang w:eastAsia="en-AU"/>
        </w:rPr>
      </w:pPr>
      <w:r>
        <w:rPr>
          <w:lang w:eastAsia="en-AU"/>
        </w:rPr>
        <w:t>Local w</w:t>
      </w:r>
      <w:r w:rsidRPr="00051610">
        <w:rPr>
          <w:lang w:eastAsia="en-AU"/>
        </w:rPr>
        <w:t xml:space="preserve">aste to energy </w:t>
      </w:r>
      <w:r>
        <w:rPr>
          <w:lang w:eastAsia="en-AU"/>
        </w:rPr>
        <w:t xml:space="preserve">projects, that are located close to the source of feedstock, also </w:t>
      </w:r>
      <w:r w:rsidRPr="00051610">
        <w:rPr>
          <w:lang w:eastAsia="en-AU"/>
        </w:rPr>
        <w:t xml:space="preserve">offer regional development </w:t>
      </w:r>
      <w:r>
        <w:rPr>
          <w:lang w:eastAsia="en-AU"/>
        </w:rPr>
        <w:t xml:space="preserve">and </w:t>
      </w:r>
      <w:r w:rsidRPr="002F52C8">
        <w:t>employment</w:t>
      </w:r>
      <w:r>
        <w:rPr>
          <w:lang w:eastAsia="en-AU"/>
        </w:rPr>
        <w:t xml:space="preserve"> </w:t>
      </w:r>
      <w:r w:rsidRPr="00051610">
        <w:rPr>
          <w:lang w:eastAsia="en-AU"/>
        </w:rPr>
        <w:t xml:space="preserve">opportunities </w:t>
      </w:r>
      <w:r>
        <w:rPr>
          <w:lang w:eastAsia="en-AU"/>
        </w:rPr>
        <w:t xml:space="preserve">throughout Victoria. </w:t>
      </w:r>
    </w:p>
    <w:p w14:paraId="5A6B4906" w14:textId="3180D0FA" w:rsidR="00374EE8" w:rsidRDefault="00374EE8" w:rsidP="00374EE8">
      <w:pPr>
        <w:pStyle w:val="BodyText"/>
      </w:pPr>
      <w:r>
        <w:t>R</w:t>
      </w:r>
      <w:r w:rsidRPr="00051610">
        <w:t xml:space="preserve">esidual waste </w:t>
      </w:r>
      <w:r>
        <w:t xml:space="preserve">sent to </w:t>
      </w:r>
      <w:r w:rsidRPr="00051610">
        <w:t xml:space="preserve">landfills across Victoria </w:t>
      </w:r>
      <w:r>
        <w:t>is transported</w:t>
      </w:r>
      <w:r w:rsidRPr="00051610">
        <w:t xml:space="preserve"> up to 120 kilometres from the point of generation to the point of </w:t>
      </w:r>
      <w:r w:rsidRPr="002F52C8">
        <w:t>disposal</w:t>
      </w:r>
      <w:r>
        <w:t>.</w:t>
      </w:r>
      <w:r w:rsidR="00FD73D8" w:rsidRPr="001B4CE7">
        <w:rPr>
          <w:rStyle w:val="FootnoteReference"/>
        </w:rPr>
        <w:footnoteReference w:id="30"/>
      </w:r>
      <w:r w:rsidRPr="00051610">
        <w:t xml:space="preserve"> </w:t>
      </w:r>
      <w:r>
        <w:t>Many materials ar</w:t>
      </w:r>
      <w:r w:rsidRPr="00E9607A">
        <w:t>e transported further than this for recycling.</w:t>
      </w:r>
      <w:r>
        <w:t xml:space="preserve"> The cost of transportation can add significantly to the disposal cost of waste. </w:t>
      </w:r>
      <w:r w:rsidRPr="00051610">
        <w:t xml:space="preserve">Waste to energy facilities </w:t>
      </w:r>
      <w:r>
        <w:t>that</w:t>
      </w:r>
      <w:r w:rsidRPr="00051610">
        <w:t xml:space="preserve"> use local</w:t>
      </w:r>
      <w:r>
        <w:t>, precinct-sourced</w:t>
      </w:r>
      <w:r w:rsidRPr="00051610">
        <w:t xml:space="preserve"> or on-site waste streams offer opportunities to reduce the transport </w:t>
      </w:r>
      <w:r>
        <w:t>distances for</w:t>
      </w:r>
      <w:r w:rsidRPr="00051610">
        <w:t xml:space="preserve"> waste in Victoria. </w:t>
      </w:r>
      <w:r>
        <w:t>Exploring options for recovering local waste to feed regional waste to energy facilities could prove cost effective in some circumstances.</w:t>
      </w:r>
    </w:p>
    <w:p w14:paraId="60DD635D" w14:textId="77777777" w:rsidR="00374EE8" w:rsidRPr="00B173A5" w:rsidRDefault="00374EE8" w:rsidP="00B173A5">
      <w:pPr>
        <w:pStyle w:val="Heading3"/>
      </w:pPr>
      <w:bookmarkStart w:id="88" w:name="_Toc496711705"/>
      <w:r w:rsidRPr="00B173A5">
        <w:t>Creating value from challenging waste streams</w:t>
      </w:r>
      <w:bookmarkEnd w:id="88"/>
    </w:p>
    <w:p w14:paraId="2839CE1D" w14:textId="7715841A" w:rsidR="00374EE8" w:rsidRPr="000F2640" w:rsidRDefault="00374EE8" w:rsidP="00374EE8">
      <w:pPr>
        <w:pStyle w:val="BodyText"/>
        <w:rPr>
          <w:lang w:eastAsia="en-AU"/>
        </w:rPr>
      </w:pPr>
      <w:r w:rsidRPr="000D449C">
        <w:rPr>
          <w:lang w:eastAsia="en-AU"/>
        </w:rPr>
        <w:t xml:space="preserve">Waste to energy </w:t>
      </w:r>
      <w:r>
        <w:rPr>
          <w:lang w:eastAsia="en-AU"/>
        </w:rPr>
        <w:t xml:space="preserve">technologies </w:t>
      </w:r>
      <w:r w:rsidRPr="000D449C">
        <w:rPr>
          <w:lang w:eastAsia="en-AU"/>
        </w:rPr>
        <w:t>offer</w:t>
      </w:r>
      <w:r w:rsidRPr="00051610">
        <w:rPr>
          <w:lang w:eastAsia="en-AU"/>
        </w:rPr>
        <w:t xml:space="preserve"> opportunities for recovery of problem wastes </w:t>
      </w:r>
      <w:r>
        <w:rPr>
          <w:lang w:eastAsia="en-AU"/>
        </w:rPr>
        <w:t>that</w:t>
      </w:r>
      <w:r w:rsidRPr="00051610">
        <w:rPr>
          <w:lang w:eastAsia="en-AU"/>
        </w:rPr>
        <w:t xml:space="preserve"> cause environmental </w:t>
      </w:r>
      <w:r w:rsidR="004A58A3">
        <w:rPr>
          <w:lang w:eastAsia="en-AU"/>
        </w:rPr>
        <w:t>issues</w:t>
      </w:r>
      <w:r w:rsidR="004A58A3" w:rsidRPr="00051610">
        <w:rPr>
          <w:lang w:eastAsia="en-AU"/>
        </w:rPr>
        <w:t xml:space="preserve"> </w:t>
      </w:r>
      <w:r w:rsidRPr="00051610">
        <w:rPr>
          <w:lang w:eastAsia="en-AU"/>
        </w:rPr>
        <w:t xml:space="preserve">when disposed of in landfill, or </w:t>
      </w:r>
      <w:r>
        <w:rPr>
          <w:lang w:eastAsia="en-AU"/>
        </w:rPr>
        <w:t>for which</w:t>
      </w:r>
      <w:r w:rsidRPr="00051610">
        <w:rPr>
          <w:lang w:eastAsia="en-AU"/>
        </w:rPr>
        <w:t xml:space="preserve"> recycling or recovery is difficult.</w:t>
      </w:r>
      <w:r>
        <w:rPr>
          <w:lang w:eastAsia="en-AU"/>
        </w:rPr>
        <w:t xml:space="preserve"> For example, </w:t>
      </w:r>
      <w:r w:rsidRPr="002F52C8">
        <w:t>agricultural</w:t>
      </w:r>
      <w:r>
        <w:rPr>
          <w:lang w:eastAsia="en-AU"/>
        </w:rPr>
        <w:t xml:space="preserve"> waste, slurries from wastewater facilities and municipal or industrial wastewater are all potential waste to energy feedstocks.</w:t>
      </w:r>
    </w:p>
    <w:p w14:paraId="4CA4F485" w14:textId="5D120259" w:rsidR="00374EE8" w:rsidRDefault="00374EE8" w:rsidP="00374EE8">
      <w:pPr>
        <w:pStyle w:val="BodyText"/>
        <w:rPr>
          <w:lang w:eastAsia="en-AU"/>
        </w:rPr>
      </w:pPr>
      <w:r>
        <w:rPr>
          <w:lang w:eastAsia="en-AU"/>
        </w:rPr>
        <w:t>Less mature waste to energy technologies like p</w:t>
      </w:r>
      <w:r w:rsidRPr="00321966">
        <w:rPr>
          <w:lang w:eastAsia="en-AU"/>
        </w:rPr>
        <w:t xml:space="preserve">yrolysis and plasma gasification </w:t>
      </w:r>
      <w:r>
        <w:rPr>
          <w:lang w:eastAsia="en-AU"/>
        </w:rPr>
        <w:t xml:space="preserve">may </w:t>
      </w:r>
      <w:r w:rsidRPr="0057218D">
        <w:rPr>
          <w:lang w:eastAsia="en-AU"/>
        </w:rPr>
        <w:t xml:space="preserve">be used to </w:t>
      </w:r>
      <w:r w:rsidRPr="000D449C">
        <w:rPr>
          <w:lang w:eastAsia="en-AU"/>
        </w:rPr>
        <w:t xml:space="preserve">process specific feedstocks </w:t>
      </w:r>
      <w:r>
        <w:rPr>
          <w:lang w:eastAsia="en-AU"/>
        </w:rPr>
        <w:t>that are challenging to recover. The most common example identified is</w:t>
      </w:r>
      <w:r w:rsidRPr="000D449C">
        <w:rPr>
          <w:lang w:eastAsia="en-AU"/>
        </w:rPr>
        <w:t xml:space="preserve"> tyres</w:t>
      </w:r>
      <w:r>
        <w:rPr>
          <w:lang w:eastAsia="en-AU"/>
        </w:rPr>
        <w:t xml:space="preserve">. While some tyres are shredded and re-used for such things as road and playground base, many are still shredded and </w:t>
      </w:r>
      <w:r w:rsidRPr="000D449C">
        <w:rPr>
          <w:lang w:eastAsia="en-AU"/>
        </w:rPr>
        <w:t xml:space="preserve">sent to landfill </w:t>
      </w:r>
      <w:r>
        <w:rPr>
          <w:lang w:eastAsia="en-AU"/>
        </w:rPr>
        <w:t>and many others are</w:t>
      </w:r>
      <w:r w:rsidRPr="000D449C">
        <w:rPr>
          <w:lang w:eastAsia="en-AU"/>
        </w:rPr>
        <w:t xml:space="preserve"> stockpiled</w:t>
      </w:r>
      <w:r>
        <w:rPr>
          <w:lang w:eastAsia="en-AU"/>
        </w:rPr>
        <w:t xml:space="preserve"> whole</w:t>
      </w:r>
      <w:r w:rsidRPr="000D449C">
        <w:rPr>
          <w:lang w:eastAsia="en-AU"/>
        </w:rPr>
        <w:t xml:space="preserve">. </w:t>
      </w:r>
      <w:r>
        <w:rPr>
          <w:lang w:eastAsia="en-AU"/>
        </w:rPr>
        <w:t xml:space="preserve">Sustainability Victoria, in collaboration with industry and other states and territories is working to build markets for recovered tyres, so that more can be </w:t>
      </w:r>
      <w:r w:rsidR="004A58A3">
        <w:rPr>
          <w:lang w:eastAsia="en-AU"/>
        </w:rPr>
        <w:t>re</w:t>
      </w:r>
      <w:r>
        <w:rPr>
          <w:lang w:eastAsia="en-AU"/>
        </w:rPr>
        <w:t>used in projects such as road building and civil construction.</w:t>
      </w:r>
      <w:r w:rsidR="004A58A3">
        <w:rPr>
          <w:lang w:eastAsia="en-AU"/>
        </w:rPr>
        <w:t xml:space="preserve"> If the supply </w:t>
      </w:r>
      <w:r w:rsidR="004A58A3">
        <w:rPr>
          <w:lang w:eastAsia="en-AU"/>
        </w:rPr>
        <w:t>of waste tyres exceeds the potential for recycling it could be desirable to recover energy from the remainder.</w:t>
      </w:r>
    </w:p>
    <w:p w14:paraId="6F455ED1" w14:textId="77777777" w:rsidR="00374EE8" w:rsidRPr="00FD73D8" w:rsidRDefault="00374EE8" w:rsidP="00FD73D8">
      <w:pPr>
        <w:pStyle w:val="Heading3"/>
      </w:pPr>
      <w:bookmarkStart w:id="89" w:name="_Toc496711706"/>
      <w:r w:rsidRPr="00FD73D8">
        <w:t>Supplementing Victoria’s energy mix</w:t>
      </w:r>
      <w:bookmarkEnd w:id="89"/>
    </w:p>
    <w:p w14:paraId="53536339" w14:textId="5292B10F" w:rsidR="00374EE8" w:rsidRDefault="00374EE8" w:rsidP="00374EE8">
      <w:pPr>
        <w:pStyle w:val="BodyText"/>
      </w:pPr>
      <w:r w:rsidRPr="002F52C8">
        <w:t xml:space="preserve">Waste to energy facilities can supplement Victoria’s energy generation capacity. </w:t>
      </w:r>
      <w:r>
        <w:t>They</w:t>
      </w:r>
      <w:r w:rsidRPr="002F52C8">
        <w:t xml:space="preserve"> would also increase the diversity of our energy mix, contributing in a small way to increased energy security for the state. </w:t>
      </w:r>
    </w:p>
    <w:p w14:paraId="3C3B7FCC" w14:textId="77777777" w:rsidR="00400A7E" w:rsidRDefault="00400A7E" w:rsidP="00400A7E">
      <w:pPr>
        <w:pStyle w:val="BodyText"/>
      </w:pPr>
      <w:r>
        <w:t>Waste to energy generation is considered</w:t>
      </w:r>
      <w:r w:rsidRPr="00B52F98">
        <w:t xml:space="preserve"> </w:t>
      </w:r>
      <w:r w:rsidRPr="00C42B31">
        <w:t>‘</w:t>
      </w:r>
      <w:r w:rsidRPr="005D197D">
        <w:t>renewable energy</w:t>
      </w:r>
      <w:r w:rsidRPr="00B52F98">
        <w:t xml:space="preserve">’ </w:t>
      </w:r>
      <w:r>
        <w:t>to the extent that organic waste (biomass) is used as feedstock. On the other hand, waste to energy using plastic waste is the same as using fossil fuel, as plastic is made from oil.</w:t>
      </w:r>
    </w:p>
    <w:p w14:paraId="41125FBE" w14:textId="4A743D79" w:rsidR="00374EE8" w:rsidRPr="002F52C8" w:rsidRDefault="00374EE8" w:rsidP="00374EE8">
      <w:pPr>
        <w:pStyle w:val="BodyText"/>
      </w:pPr>
      <w:r w:rsidRPr="002F52C8">
        <w:t xml:space="preserve">The CEFC estimates that waste to energy and bioenergy technologies contribute about 0.9 </w:t>
      </w:r>
      <w:r>
        <w:t>per cent</w:t>
      </w:r>
      <w:r w:rsidRPr="002F52C8">
        <w:t xml:space="preserve"> of national electricity output. This is below the OECD average of 2.4 per</w:t>
      </w:r>
      <w:r>
        <w:t xml:space="preserve"> </w:t>
      </w:r>
      <w:r w:rsidRPr="002F52C8">
        <w:t>cent.</w:t>
      </w:r>
      <w:r w:rsidR="00FD73D8" w:rsidRPr="001B4CE7">
        <w:rPr>
          <w:rStyle w:val="FootnoteReference"/>
        </w:rPr>
        <w:footnoteReference w:id="31"/>
      </w:r>
      <w:r w:rsidRPr="002F52C8">
        <w:t xml:space="preserve"> The CEFC contends that energy from waste could meet up to 2 per</w:t>
      </w:r>
      <w:r>
        <w:t xml:space="preserve"> </w:t>
      </w:r>
      <w:r w:rsidRPr="002F52C8">
        <w:t>cent of Australia’s electricity demands.</w:t>
      </w:r>
      <w:r w:rsidR="00FD73D8" w:rsidRPr="001B4CE7">
        <w:rPr>
          <w:rStyle w:val="FootnoteReference"/>
        </w:rPr>
        <w:footnoteReference w:id="32"/>
      </w:r>
      <w:r w:rsidRPr="002F52C8">
        <w:t xml:space="preserve"> </w:t>
      </w:r>
    </w:p>
    <w:p w14:paraId="78EFD449" w14:textId="21D5D301" w:rsidR="00374EE8" w:rsidRPr="002F52C8" w:rsidRDefault="00374EE8" w:rsidP="00374EE8">
      <w:pPr>
        <w:pStyle w:val="BodyText"/>
      </w:pPr>
      <w:r w:rsidRPr="002F52C8">
        <w:t>Rising prices for gas and electricity have led to substantially increased interest from industry in waste to energy solutions. More businesses are considering how they might use their own or local waste in a facility on site to reduce energy costs behind the meter.</w:t>
      </w:r>
      <w:r w:rsidR="00256F7B" w:rsidRPr="00256F7B">
        <w:t xml:space="preserve"> </w:t>
      </w:r>
      <w:r w:rsidR="002C63A8">
        <w:t>This is partly because</w:t>
      </w:r>
      <w:r w:rsidR="00256F7B" w:rsidRPr="00256F7B">
        <w:t xml:space="preserve"> two-thirds of the gas we produce is being exported overseas.</w:t>
      </w:r>
    </w:p>
    <w:p w14:paraId="009211D9" w14:textId="77777777" w:rsidR="00374EE8" w:rsidRPr="00DF5E25" w:rsidRDefault="00374EE8" w:rsidP="00374EE8">
      <w:pPr>
        <w:pStyle w:val="Heading2"/>
      </w:pPr>
      <w:bookmarkStart w:id="90" w:name="_Toc494807488"/>
      <w:bookmarkStart w:id="91" w:name="_Toc495494072"/>
      <w:bookmarkStart w:id="92" w:name="_Toc496711707"/>
      <w:r w:rsidRPr="00DF5E25">
        <w:t>Waste to energy risks</w:t>
      </w:r>
      <w:bookmarkEnd w:id="90"/>
      <w:bookmarkEnd w:id="91"/>
      <w:bookmarkEnd w:id="92"/>
      <w:r w:rsidRPr="00DF5E25">
        <w:t xml:space="preserve"> </w:t>
      </w:r>
    </w:p>
    <w:p w14:paraId="7EC36ED2" w14:textId="77777777" w:rsidR="00374EE8" w:rsidRPr="008B3DA5" w:rsidRDefault="00374EE8" w:rsidP="00374EE8">
      <w:pPr>
        <w:pStyle w:val="BodyText"/>
        <w:rPr>
          <w:b/>
        </w:rPr>
      </w:pPr>
      <w:r w:rsidRPr="00D174A3">
        <w:t xml:space="preserve">While the generation of </w:t>
      </w:r>
      <w:r w:rsidRPr="00375AF8">
        <w:t xml:space="preserve">energy from waste provides a range of opportunities for all Victorians, it is not without some risks. </w:t>
      </w:r>
      <w:r w:rsidRPr="00391732">
        <w:t>Air</w:t>
      </w:r>
      <w:r w:rsidRPr="00CE50C8">
        <w:t xml:space="preserve"> pollution, ground contamination and biosecurity, as well as diverting waste from</w:t>
      </w:r>
      <w:r w:rsidRPr="00DC5A69">
        <w:t xml:space="preserve"> better recovery options are valid concerns</w:t>
      </w:r>
      <w:r w:rsidRPr="00305D00">
        <w:t xml:space="preserve"> that warrant careful consideration and planning.</w:t>
      </w:r>
    </w:p>
    <w:p w14:paraId="2A7F68F3" w14:textId="77777777" w:rsidR="00374EE8" w:rsidRPr="00F34FA3" w:rsidRDefault="00374EE8" w:rsidP="00F34FA3">
      <w:pPr>
        <w:pStyle w:val="Heading3"/>
      </w:pPr>
      <w:bookmarkStart w:id="93" w:name="_Toc496711708"/>
      <w:r w:rsidRPr="00F34FA3">
        <w:t>Facilities may stimulate waste generation or undermine resource recovery</w:t>
      </w:r>
      <w:bookmarkEnd w:id="93"/>
    </w:p>
    <w:p w14:paraId="74E9FEA0" w14:textId="1C0B5747" w:rsidR="00374EE8" w:rsidRDefault="00374EE8" w:rsidP="00374EE8">
      <w:pPr>
        <w:pStyle w:val="BodyText"/>
        <w:rPr>
          <w:lang w:eastAsia="en-AU"/>
        </w:rPr>
      </w:pPr>
      <w:r w:rsidRPr="00505DCC">
        <w:rPr>
          <w:lang w:eastAsia="en-AU"/>
        </w:rPr>
        <w:t>The objective of generating energy from waste should not compromise objectives of best practice waste management. Waste to energy options are near the bottom of the waste hierarchy and far less desirable in most cases than reducing our waste, reusing it or recycling it.</w:t>
      </w:r>
    </w:p>
    <w:p w14:paraId="4FDA43D9" w14:textId="7A1FF749" w:rsidR="00374EE8" w:rsidRPr="00F629BD" w:rsidRDefault="00374EE8" w:rsidP="00374EE8">
      <w:pPr>
        <w:pStyle w:val="BodyText"/>
      </w:pPr>
      <w:r w:rsidRPr="003E2AA7">
        <w:lastRenderedPageBreak/>
        <w:t xml:space="preserve">Waste to energy provides a useful means of recovering value from waste materials that </w:t>
      </w:r>
      <w:r>
        <w:t xml:space="preserve">cannot </w:t>
      </w:r>
      <w:r w:rsidRPr="003E2AA7">
        <w:t xml:space="preserve">otherwise </w:t>
      </w:r>
      <w:r>
        <w:t xml:space="preserve">be </w:t>
      </w:r>
      <w:r w:rsidRPr="003E2AA7">
        <w:t xml:space="preserve">recovered. However, it is important that </w:t>
      </w:r>
      <w:r>
        <w:t xml:space="preserve">use </w:t>
      </w:r>
      <w:r w:rsidRPr="003E2AA7">
        <w:t xml:space="preserve">of waste to energy does not </w:t>
      </w:r>
      <w:r>
        <w:t>undermine</w:t>
      </w:r>
      <w:r w:rsidRPr="003E2AA7">
        <w:t xml:space="preserve"> </w:t>
      </w:r>
      <w:r>
        <w:t>waste minimisation</w:t>
      </w:r>
      <w:r w:rsidRPr="003E2AA7">
        <w:t xml:space="preserve">. </w:t>
      </w:r>
      <w:r>
        <w:t xml:space="preserve">We need to ensure that demand for feedstocks for waste to energy facilities does not create perverse incentives to create additional waste. </w:t>
      </w:r>
    </w:p>
    <w:p w14:paraId="0369C243" w14:textId="75EDBC67" w:rsidR="00374EE8" w:rsidRDefault="00374EE8" w:rsidP="00374EE8">
      <w:pPr>
        <w:pStyle w:val="BodyText"/>
        <w:rPr>
          <w:lang w:eastAsia="en-AU"/>
        </w:rPr>
      </w:pPr>
      <w:r>
        <w:t>For example</w:t>
      </w:r>
      <w:r w:rsidRPr="003E2AA7">
        <w:t>, businesses with their own on</w:t>
      </w:r>
      <w:r>
        <w:t>-</w:t>
      </w:r>
      <w:r w:rsidRPr="003E2AA7">
        <w:t xml:space="preserve">site waste to energy </w:t>
      </w:r>
      <w:r>
        <w:t>facilities</w:t>
      </w:r>
      <w:r w:rsidRPr="003E2AA7">
        <w:t xml:space="preserve"> may </w:t>
      </w:r>
      <w:r w:rsidR="004A58A3">
        <w:t>relax their</w:t>
      </w:r>
      <w:r w:rsidRPr="003E2AA7">
        <w:t xml:space="preserve"> waste reduction efforts </w:t>
      </w:r>
      <w:r>
        <w:t>when that waste is feeding energy production that reduces their reliance on the grid and reduce</w:t>
      </w:r>
      <w:r w:rsidR="004A58A3">
        <w:t>s</w:t>
      </w:r>
      <w:r>
        <w:t xml:space="preserve"> their energy costs</w:t>
      </w:r>
      <w:r w:rsidRPr="003E2AA7">
        <w:t>.</w:t>
      </w:r>
      <w:r>
        <w:t xml:space="preserve"> </w:t>
      </w:r>
      <w:r w:rsidRPr="00051610">
        <w:rPr>
          <w:lang w:eastAsia="en-AU"/>
        </w:rPr>
        <w:t>There is also risk in having the wrong mix of waste to energy facilities in Victoria</w:t>
      </w:r>
      <w:r>
        <w:rPr>
          <w:lang w:eastAsia="en-AU"/>
        </w:rPr>
        <w:t>. If we ha</w:t>
      </w:r>
      <w:r w:rsidR="004A58A3">
        <w:rPr>
          <w:lang w:eastAsia="en-AU"/>
        </w:rPr>
        <w:t>ve</w:t>
      </w:r>
      <w:r>
        <w:rPr>
          <w:lang w:eastAsia="en-AU"/>
        </w:rPr>
        <w:t xml:space="preserve"> </w:t>
      </w:r>
      <w:r w:rsidRPr="00051610">
        <w:rPr>
          <w:lang w:eastAsia="en-AU"/>
        </w:rPr>
        <w:t>too many</w:t>
      </w:r>
      <w:r>
        <w:rPr>
          <w:lang w:eastAsia="en-AU"/>
        </w:rPr>
        <w:t>, or</w:t>
      </w:r>
      <w:r w:rsidRPr="00051610">
        <w:rPr>
          <w:lang w:eastAsia="en-AU"/>
        </w:rPr>
        <w:t xml:space="preserve"> at too large a scale</w:t>
      </w:r>
      <w:r>
        <w:rPr>
          <w:lang w:eastAsia="en-AU"/>
        </w:rPr>
        <w:t>, would that stimulate greater waste generation?</w:t>
      </w:r>
      <w:r w:rsidRPr="00051610">
        <w:rPr>
          <w:lang w:eastAsia="en-AU"/>
        </w:rPr>
        <w:t xml:space="preserve"> </w:t>
      </w:r>
    </w:p>
    <w:p w14:paraId="0B4E436F" w14:textId="243A8EA2" w:rsidR="00374EE8" w:rsidRPr="00051610" w:rsidRDefault="00374EE8" w:rsidP="00374EE8">
      <w:pPr>
        <w:pStyle w:val="BodyText"/>
        <w:rPr>
          <w:lang w:eastAsia="en-AU"/>
        </w:rPr>
      </w:pPr>
      <w:r>
        <w:rPr>
          <w:lang w:eastAsia="en-AU"/>
        </w:rPr>
        <w:t>As the population of Melbourne grow</w:t>
      </w:r>
      <w:r w:rsidR="004A58A3">
        <w:rPr>
          <w:lang w:eastAsia="en-AU"/>
        </w:rPr>
        <w:t>s</w:t>
      </w:r>
      <w:r>
        <w:rPr>
          <w:lang w:eastAsia="en-AU"/>
        </w:rPr>
        <w:t xml:space="preserve"> over coming years</w:t>
      </w:r>
      <w:r w:rsidR="004A58A3">
        <w:rPr>
          <w:lang w:eastAsia="en-AU"/>
        </w:rPr>
        <w:t xml:space="preserve"> waste volumes are also projected to grow.</w:t>
      </w:r>
      <w:r w:rsidR="00A5039C">
        <w:rPr>
          <w:lang w:eastAsia="en-AU"/>
        </w:rPr>
        <w:t xml:space="preserve"> </w:t>
      </w:r>
      <w:r w:rsidR="004A58A3">
        <w:rPr>
          <w:lang w:eastAsia="en-AU"/>
        </w:rPr>
        <w:t>W</w:t>
      </w:r>
      <w:r>
        <w:rPr>
          <w:lang w:eastAsia="en-AU"/>
        </w:rPr>
        <w:t xml:space="preserve">e must ensure that waste to energy facilities do not undermine our efforts to avoid, reuse or recycle </w:t>
      </w:r>
      <w:r w:rsidR="00A5039C">
        <w:rPr>
          <w:lang w:eastAsia="en-AU"/>
        </w:rPr>
        <w:t xml:space="preserve">this </w:t>
      </w:r>
      <w:r>
        <w:rPr>
          <w:lang w:eastAsia="en-AU"/>
        </w:rPr>
        <w:t xml:space="preserve">waste. </w:t>
      </w:r>
    </w:p>
    <w:tbl>
      <w:tblPr>
        <w:tblStyle w:val="PullOutBoxTable"/>
        <w:tblW w:w="5000" w:type="pct"/>
        <w:tblLook w:val="04A0" w:firstRow="1" w:lastRow="0" w:firstColumn="1" w:lastColumn="0" w:noHBand="0" w:noVBand="1"/>
      </w:tblPr>
      <w:tblGrid>
        <w:gridCol w:w="4688"/>
      </w:tblGrid>
      <w:tr w:rsidR="00374EE8" w14:paraId="7404CA05" w14:textId="77777777" w:rsidTr="004D0AD1">
        <w:tc>
          <w:tcPr>
            <w:tcW w:w="5000" w:type="pct"/>
          </w:tcPr>
          <w:p w14:paraId="547DAA8D" w14:textId="77777777" w:rsidR="00374EE8" w:rsidRPr="00C61346" w:rsidRDefault="00374EE8" w:rsidP="00F118C6">
            <w:pPr>
              <w:pStyle w:val="Questiontext"/>
            </w:pPr>
            <w:bookmarkStart w:id="94" w:name="_Toc495440177"/>
            <w:bookmarkStart w:id="95" w:name="_Toc495491613"/>
            <w:r w:rsidRPr="0032034A">
              <w:t>Is there a limit to the scale of waste to energy projects Victoria can or should support?</w:t>
            </w:r>
            <w:bookmarkEnd w:id="94"/>
            <w:bookmarkEnd w:id="95"/>
          </w:p>
        </w:tc>
      </w:tr>
    </w:tbl>
    <w:p w14:paraId="76C72A1C" w14:textId="15E09C42" w:rsidR="00374EE8" w:rsidRPr="002F52C8" w:rsidRDefault="00374EE8" w:rsidP="00374EE8">
      <w:pPr>
        <w:pStyle w:val="BodyText"/>
      </w:pPr>
      <w:r w:rsidRPr="002F52C8">
        <w:t xml:space="preserve">Waste feedstocks should not be diverted away from reuse or recycling. In most cases, there is greater environmental </w:t>
      </w:r>
      <w:r w:rsidR="00A5039C">
        <w:t xml:space="preserve">and economic </w:t>
      </w:r>
      <w:r w:rsidRPr="002F52C8">
        <w:t>benefit to be gained by sorting mixed waste streams to separate out valuable materials and recycle them, rather than using the unsorted stream to produce energy. Without a careful approach, encouraging waste to energy may undermine more valuable resource recovery alternatives.</w:t>
      </w:r>
      <w:r>
        <w:t xml:space="preserve"> This risk increases as the scale of the project and the length of supply contracts increases, because a large plant could </w:t>
      </w:r>
      <w:r w:rsidR="00416962">
        <w:t>’</w:t>
      </w:r>
      <w:r>
        <w:t>lock out</w:t>
      </w:r>
      <w:r w:rsidR="00416962">
        <w:t>’</w:t>
      </w:r>
      <w:r>
        <w:t xml:space="preserve"> emerging reuse and recycling options.</w:t>
      </w:r>
    </w:p>
    <w:tbl>
      <w:tblPr>
        <w:tblStyle w:val="PullOutBoxTable"/>
        <w:tblW w:w="5000" w:type="pct"/>
        <w:tblLook w:val="04A0" w:firstRow="1" w:lastRow="0" w:firstColumn="1" w:lastColumn="0" w:noHBand="0" w:noVBand="1"/>
      </w:tblPr>
      <w:tblGrid>
        <w:gridCol w:w="4688"/>
      </w:tblGrid>
      <w:tr w:rsidR="00374EE8" w14:paraId="1CBE7FF0" w14:textId="77777777" w:rsidTr="004D0AD1">
        <w:tc>
          <w:tcPr>
            <w:tcW w:w="5000" w:type="pct"/>
          </w:tcPr>
          <w:p w14:paraId="51A75D98" w14:textId="2732B1C5" w:rsidR="00374EE8" w:rsidRPr="00B54E45" w:rsidRDefault="00374EE8" w:rsidP="0032034A">
            <w:pPr>
              <w:pStyle w:val="Questiontext"/>
            </w:pPr>
            <w:bookmarkStart w:id="96" w:name="_Toc495440178"/>
            <w:bookmarkStart w:id="97" w:name="_Toc495491614"/>
            <w:r w:rsidRPr="0032034A">
              <w:t xml:space="preserve">How </w:t>
            </w:r>
            <w:r w:rsidR="004552CC" w:rsidRPr="0032034A">
              <w:t xml:space="preserve">can we </w:t>
            </w:r>
            <w:r w:rsidR="00984BE7" w:rsidRPr="0032034A">
              <w:t>ensure</w:t>
            </w:r>
            <w:r w:rsidR="006D4BE7" w:rsidRPr="00C61346">
              <w:t xml:space="preserve"> our</w:t>
            </w:r>
            <w:r w:rsidR="00984BE7" w:rsidRPr="00C61346">
              <w:t xml:space="preserve"> reuse and recovery </w:t>
            </w:r>
            <w:r w:rsidR="006D4BE7" w:rsidRPr="00B54E45">
              <w:t>objectives</w:t>
            </w:r>
            <w:r w:rsidR="00984BE7" w:rsidRPr="00B54E45">
              <w:t xml:space="preserve"> are </w:t>
            </w:r>
            <w:r w:rsidRPr="00F118C6">
              <w:t>balance</w:t>
            </w:r>
            <w:r w:rsidR="00984BE7" w:rsidRPr="00F118C6">
              <w:t xml:space="preserve">d </w:t>
            </w:r>
            <w:r w:rsidR="006D4BE7" w:rsidRPr="00F118C6">
              <w:t>against</w:t>
            </w:r>
            <w:r w:rsidRPr="00F118C6">
              <w:t xml:space="preserve"> the need for business certainty</w:t>
            </w:r>
            <w:r w:rsidR="004D5C04">
              <w:t xml:space="preserve"> to invest</w:t>
            </w:r>
            <w:r w:rsidR="006D4BE7" w:rsidRPr="004D5C04">
              <w:t xml:space="preserve"> in waste to energy facilities</w:t>
            </w:r>
            <w:r w:rsidRPr="004D5C04">
              <w:t xml:space="preserve"> </w:t>
            </w:r>
            <w:r w:rsidRPr="00B54E45">
              <w:t>over time?</w:t>
            </w:r>
            <w:bookmarkEnd w:id="96"/>
            <w:bookmarkEnd w:id="97"/>
          </w:p>
        </w:tc>
      </w:tr>
    </w:tbl>
    <w:p w14:paraId="533EED5B" w14:textId="77777777" w:rsidR="00374EE8" w:rsidRPr="00F34FA3" w:rsidRDefault="00374EE8" w:rsidP="00F34FA3">
      <w:pPr>
        <w:pStyle w:val="Heading3"/>
      </w:pPr>
      <w:bookmarkStart w:id="98" w:name="_Toc496711709"/>
      <w:r w:rsidRPr="00F34FA3">
        <w:t>Air pollution risks</w:t>
      </w:r>
      <w:bookmarkEnd w:id="98"/>
      <w:r w:rsidRPr="00F34FA3">
        <w:t xml:space="preserve"> </w:t>
      </w:r>
    </w:p>
    <w:p w14:paraId="3024ADBA" w14:textId="77777777" w:rsidR="00374EE8" w:rsidRPr="00051610" w:rsidRDefault="00374EE8" w:rsidP="00374EE8">
      <w:pPr>
        <w:pStyle w:val="BodyText"/>
        <w:rPr>
          <w:lang w:eastAsia="en-AU"/>
        </w:rPr>
      </w:pPr>
      <w:r>
        <w:rPr>
          <w:lang w:eastAsia="en-AU"/>
        </w:rPr>
        <w:t>One</w:t>
      </w:r>
      <w:r w:rsidRPr="00051610">
        <w:rPr>
          <w:lang w:eastAsia="en-AU"/>
        </w:rPr>
        <w:t xml:space="preserve"> concern about waste to energy facilities is the environmental and health risks these technologies may pose.</w:t>
      </w:r>
    </w:p>
    <w:p w14:paraId="0A29811B" w14:textId="55C01ABC" w:rsidR="00374EE8" w:rsidRPr="00051610" w:rsidRDefault="00374EE8" w:rsidP="00374EE8">
      <w:pPr>
        <w:pStyle w:val="BodyText"/>
        <w:rPr>
          <w:lang w:eastAsia="en-AU"/>
        </w:rPr>
      </w:pPr>
      <w:r>
        <w:rPr>
          <w:lang w:eastAsia="en-AU"/>
        </w:rPr>
        <w:t>Thermal w</w:t>
      </w:r>
      <w:r w:rsidRPr="00051610">
        <w:rPr>
          <w:lang w:eastAsia="en-AU"/>
        </w:rPr>
        <w:t xml:space="preserve">aste to energy facilities </w:t>
      </w:r>
      <w:r>
        <w:rPr>
          <w:lang w:eastAsia="en-AU"/>
        </w:rPr>
        <w:t xml:space="preserve">can </w:t>
      </w:r>
      <w:r w:rsidRPr="00051610">
        <w:rPr>
          <w:lang w:eastAsia="en-AU"/>
        </w:rPr>
        <w:t xml:space="preserve">generate air </w:t>
      </w:r>
      <w:r>
        <w:rPr>
          <w:lang w:eastAsia="en-AU"/>
        </w:rPr>
        <w:t>pollutants</w:t>
      </w:r>
      <w:r w:rsidRPr="00051610">
        <w:rPr>
          <w:lang w:eastAsia="en-AU"/>
        </w:rPr>
        <w:t xml:space="preserve">. These emissions need to be carefully managed and treated </w:t>
      </w:r>
      <w:r>
        <w:rPr>
          <w:lang w:eastAsia="en-AU"/>
        </w:rPr>
        <w:t xml:space="preserve">to </w:t>
      </w:r>
      <w:r w:rsidRPr="00051610">
        <w:rPr>
          <w:lang w:eastAsia="en-AU"/>
        </w:rPr>
        <w:t>remov</w:t>
      </w:r>
      <w:r>
        <w:rPr>
          <w:lang w:eastAsia="en-AU"/>
        </w:rPr>
        <w:t>e</w:t>
      </w:r>
      <w:r w:rsidRPr="00051610">
        <w:rPr>
          <w:lang w:eastAsia="en-AU"/>
        </w:rPr>
        <w:t xml:space="preserve"> furans </w:t>
      </w:r>
      <w:r>
        <w:rPr>
          <w:lang w:eastAsia="en-AU"/>
        </w:rPr>
        <w:t xml:space="preserve">(a toxic </w:t>
      </w:r>
      <w:r>
        <w:rPr>
          <w:lang w:eastAsia="en-AU"/>
        </w:rPr>
        <w:t xml:space="preserve">chemical), </w:t>
      </w:r>
      <w:r w:rsidRPr="00051610">
        <w:rPr>
          <w:lang w:eastAsia="en-AU"/>
        </w:rPr>
        <w:t>dioxins,</w:t>
      </w:r>
      <w:r>
        <w:rPr>
          <w:lang w:eastAsia="en-AU"/>
        </w:rPr>
        <w:t xml:space="preserve"> acid gases,</w:t>
      </w:r>
      <w:r w:rsidRPr="00051610">
        <w:rPr>
          <w:lang w:eastAsia="en-AU"/>
        </w:rPr>
        <w:t xml:space="preserve"> heavy metals and parti</w:t>
      </w:r>
      <w:r>
        <w:rPr>
          <w:lang w:eastAsia="en-AU"/>
        </w:rPr>
        <w:t>culate</w:t>
      </w:r>
      <w:r w:rsidRPr="00051610">
        <w:rPr>
          <w:lang w:eastAsia="en-AU"/>
        </w:rPr>
        <w:t xml:space="preserve"> matter</w:t>
      </w:r>
      <w:r>
        <w:rPr>
          <w:lang w:eastAsia="en-AU"/>
        </w:rPr>
        <w:t>,</w:t>
      </w:r>
      <w:r w:rsidR="00FD73D8" w:rsidRPr="001B4CE7">
        <w:rPr>
          <w:rStyle w:val="FootnoteReference"/>
        </w:rPr>
        <w:footnoteReference w:id="33"/>
      </w:r>
      <w:r w:rsidRPr="00051610">
        <w:rPr>
          <w:lang w:eastAsia="en-AU"/>
        </w:rPr>
        <w:t xml:space="preserve"> which can be toxic to human</w:t>
      </w:r>
      <w:r>
        <w:rPr>
          <w:lang w:eastAsia="en-AU"/>
        </w:rPr>
        <w:t>s</w:t>
      </w:r>
      <w:r w:rsidRPr="00051610">
        <w:rPr>
          <w:lang w:eastAsia="en-AU"/>
        </w:rPr>
        <w:t>.</w:t>
      </w:r>
      <w:r w:rsidR="00D86773" w:rsidRPr="00D86773">
        <w:rPr>
          <w:rStyle w:val="FootnoteReference"/>
        </w:rPr>
        <w:t xml:space="preserve"> </w:t>
      </w:r>
      <w:r w:rsidR="00FD73D8" w:rsidRPr="001B4CE7">
        <w:rPr>
          <w:rStyle w:val="FootnoteReference"/>
        </w:rPr>
        <w:footnoteReference w:id="34"/>
      </w:r>
      <w:r>
        <w:rPr>
          <w:lang w:eastAsia="en-AU"/>
        </w:rPr>
        <w:t>R</w:t>
      </w:r>
      <w:r w:rsidRPr="00051610">
        <w:rPr>
          <w:lang w:eastAsia="en-AU"/>
        </w:rPr>
        <w:t xml:space="preserve">esidues from </w:t>
      </w:r>
      <w:r>
        <w:rPr>
          <w:lang w:eastAsia="en-AU"/>
        </w:rPr>
        <w:t xml:space="preserve">the </w:t>
      </w:r>
      <w:r w:rsidRPr="00051610">
        <w:rPr>
          <w:lang w:eastAsia="en-AU"/>
        </w:rPr>
        <w:t>air pollution control systems are often classified as hazardous waste and need to be treated and disposed of safely</w:t>
      </w:r>
      <w:r w:rsidR="00A5039C">
        <w:rPr>
          <w:lang w:eastAsia="en-AU"/>
        </w:rPr>
        <w:t>.</w:t>
      </w:r>
      <w:r w:rsidR="00FD73D8" w:rsidRPr="001B4CE7">
        <w:rPr>
          <w:rStyle w:val="FootnoteReference"/>
        </w:rPr>
        <w:footnoteReference w:id="35"/>
      </w:r>
      <w:r w:rsidRPr="00051610">
        <w:rPr>
          <w:lang w:eastAsia="en-AU"/>
        </w:rPr>
        <w:t xml:space="preserve"> Depending on the type of technology used, waste water </w:t>
      </w:r>
      <w:r>
        <w:rPr>
          <w:lang w:eastAsia="en-AU"/>
        </w:rPr>
        <w:t xml:space="preserve">from the facilities </w:t>
      </w:r>
      <w:r w:rsidRPr="00051610">
        <w:rPr>
          <w:lang w:eastAsia="en-AU"/>
        </w:rPr>
        <w:t xml:space="preserve">may also need </w:t>
      </w:r>
      <w:r>
        <w:rPr>
          <w:lang w:eastAsia="en-AU"/>
        </w:rPr>
        <w:t>careful treatment and disposal</w:t>
      </w:r>
      <w:r w:rsidRPr="00051610">
        <w:rPr>
          <w:lang w:eastAsia="en-AU"/>
        </w:rPr>
        <w:t>.</w:t>
      </w:r>
      <w:r>
        <w:rPr>
          <w:lang w:eastAsia="en-AU"/>
        </w:rPr>
        <w:t xml:space="preserve"> In some cases, air pollution control residues can be treated and then partially recycled</w:t>
      </w:r>
      <w:r w:rsidR="00A5039C">
        <w:rPr>
          <w:lang w:eastAsia="en-AU"/>
        </w:rPr>
        <w:t>.</w:t>
      </w:r>
      <w:r w:rsidR="00771F9B" w:rsidRPr="001B4CE7">
        <w:rPr>
          <w:rStyle w:val="FootnoteReference"/>
        </w:rPr>
        <w:footnoteReference w:id="36"/>
      </w:r>
    </w:p>
    <w:p w14:paraId="754A95B0" w14:textId="06E0DE1C" w:rsidR="00374EE8" w:rsidRDefault="00374EE8" w:rsidP="00374EE8">
      <w:pPr>
        <w:pStyle w:val="BodyText"/>
        <w:rPr>
          <w:lang w:eastAsia="en-AU"/>
        </w:rPr>
      </w:pPr>
      <w:r>
        <w:rPr>
          <w:lang w:eastAsia="en-AU"/>
        </w:rPr>
        <w:t>Modern</w:t>
      </w:r>
      <w:r w:rsidRPr="00051610">
        <w:rPr>
          <w:lang w:eastAsia="en-AU"/>
        </w:rPr>
        <w:t xml:space="preserve"> waste to energy </w:t>
      </w:r>
      <w:r>
        <w:rPr>
          <w:lang w:eastAsia="en-AU"/>
        </w:rPr>
        <w:t>facilities</w:t>
      </w:r>
      <w:r w:rsidRPr="00051610">
        <w:rPr>
          <w:lang w:eastAsia="en-AU"/>
        </w:rPr>
        <w:t xml:space="preserve"> </w:t>
      </w:r>
      <w:r>
        <w:rPr>
          <w:lang w:eastAsia="en-AU"/>
        </w:rPr>
        <w:t>overseas</w:t>
      </w:r>
      <w:r w:rsidRPr="00051610">
        <w:rPr>
          <w:lang w:eastAsia="en-AU"/>
        </w:rPr>
        <w:t xml:space="preserve"> operate within strict emissions standards</w:t>
      </w:r>
      <w:r>
        <w:rPr>
          <w:lang w:eastAsia="en-AU"/>
        </w:rPr>
        <w:t>,</w:t>
      </w:r>
      <w:r w:rsidRPr="00051610">
        <w:rPr>
          <w:lang w:eastAsia="en-AU"/>
        </w:rPr>
        <w:t xml:space="preserve"> providing they are equipped with best-practice air pollution control and monitoring systems</w:t>
      </w:r>
      <w:r w:rsidR="00A5039C">
        <w:rPr>
          <w:lang w:eastAsia="en-AU"/>
        </w:rPr>
        <w:t>.</w:t>
      </w:r>
      <w:r w:rsidR="00771F9B" w:rsidRPr="001B4CE7">
        <w:rPr>
          <w:rStyle w:val="FootnoteReference"/>
        </w:rPr>
        <w:footnoteReference w:id="37"/>
      </w:r>
      <w:r>
        <w:rPr>
          <w:lang w:eastAsia="en-AU"/>
        </w:rPr>
        <w:t xml:space="preserve"> Several cities have such facilities in close proximity to residential populations or close to the central business district.</w:t>
      </w:r>
    </w:p>
    <w:p w14:paraId="220DC0F7" w14:textId="57EEB083" w:rsidR="00374EE8" w:rsidRPr="008B3DA5" w:rsidRDefault="00374EE8" w:rsidP="00374EE8">
      <w:pPr>
        <w:pStyle w:val="BodyText"/>
        <w:rPr>
          <w:sz w:val="14"/>
          <w:szCs w:val="14"/>
        </w:rPr>
      </w:pPr>
      <w:r w:rsidRPr="00374EE8">
        <w:t>Emissions monitoring is a necessary prerequisite for EPA Victoria works approvals and licenses for operation. In some cases, continuous emissions monitoring is required to demonstrate that a waste to energy facility is in full compliance with emissions limits. For smaller scale facilities, especially those using homogenous feedstocks, a regular testing program, combined with annual report is required. These requirements ensure that waste to energy facilities produce only small volumes of potentially harmful emissions when compared with other sources, such as industrial activity, transport and fossil fuel electricity generation</w:t>
      </w:r>
      <w:r w:rsidRPr="00B5136D">
        <w:rPr>
          <w:lang w:eastAsia="en-AU"/>
        </w:rPr>
        <w:t>.</w:t>
      </w:r>
      <w:r w:rsidR="00771F9B" w:rsidRPr="001B4CE7">
        <w:rPr>
          <w:rStyle w:val="FootnoteReference"/>
        </w:rPr>
        <w:footnoteReference w:id="38"/>
      </w:r>
    </w:p>
    <w:p w14:paraId="04B07EEE" w14:textId="77777777" w:rsidR="00374EE8" w:rsidRPr="00F34FA3" w:rsidRDefault="00374EE8" w:rsidP="00F34FA3">
      <w:pPr>
        <w:pStyle w:val="Heading3"/>
      </w:pPr>
      <w:bookmarkStart w:id="99" w:name="_Toc496711710"/>
      <w:r w:rsidRPr="00F34FA3">
        <w:t>Land contamination and biosecurity risks</w:t>
      </w:r>
      <w:bookmarkEnd w:id="99"/>
    </w:p>
    <w:p w14:paraId="0202109C" w14:textId="77777777" w:rsidR="00374EE8" w:rsidRPr="002F52C8" w:rsidRDefault="00374EE8" w:rsidP="00374EE8">
      <w:pPr>
        <w:pStyle w:val="BodyText"/>
      </w:pPr>
      <w:r w:rsidRPr="00051610">
        <w:rPr>
          <w:lang w:eastAsia="en-AU"/>
        </w:rPr>
        <w:t xml:space="preserve">Biological </w:t>
      </w:r>
      <w:r w:rsidRPr="002F52C8">
        <w:t>processes such as anaerobic digestion and fermentation produce digestate as a residual output. This output could potentially be used to create soil conditioner or fertiliser, subject to regulatory approval.</w:t>
      </w:r>
    </w:p>
    <w:p w14:paraId="2443E13A" w14:textId="14B64022" w:rsidR="00374EE8" w:rsidRDefault="00374EE8" w:rsidP="00374EE8">
      <w:pPr>
        <w:pStyle w:val="BodyText"/>
      </w:pPr>
      <w:r w:rsidRPr="002F52C8">
        <w:lastRenderedPageBreak/>
        <w:t xml:space="preserve">The source and sorting of waste feedstocks determines the nature of the outputs. Using source-separated organic materials as feedstock for a waste to energy facility will usually result in outputs </w:t>
      </w:r>
      <w:r w:rsidR="00A5039C">
        <w:t>better suited</w:t>
      </w:r>
      <w:r w:rsidRPr="002F52C8">
        <w:t xml:space="preserve"> to produc</w:t>
      </w:r>
      <w:r w:rsidR="00A5039C">
        <w:t>ing</w:t>
      </w:r>
      <w:r w:rsidRPr="002F52C8">
        <w:t xml:space="preserve"> fertiliser or compost. Using the sorted organic fractions of residual municipal solid waste will likely produce highly contaminated outputs that are suitable only for landfill</w:t>
      </w:r>
      <w:r w:rsidR="00A5039C">
        <w:t>.</w:t>
      </w:r>
      <w:r w:rsidR="00771F9B" w:rsidRPr="001B4CE7">
        <w:rPr>
          <w:rStyle w:val="FootnoteReference"/>
        </w:rPr>
        <w:footnoteReference w:id="39"/>
      </w:r>
    </w:p>
    <w:p w14:paraId="5B243C85" w14:textId="77777777" w:rsidR="00374EE8" w:rsidRPr="002F52C8" w:rsidRDefault="00374EE8" w:rsidP="00374EE8">
      <w:pPr>
        <w:pStyle w:val="BodyText"/>
      </w:pPr>
      <w:r w:rsidRPr="002F52C8">
        <w:t xml:space="preserve">The appropriate end-use of digestate will depend on the nature of the feedstock and the management of </w:t>
      </w:r>
      <w:r>
        <w:t xml:space="preserve">the </w:t>
      </w:r>
      <w:r w:rsidRPr="002F52C8">
        <w:t xml:space="preserve">facility to prevent contamination of outputs. </w:t>
      </w:r>
    </w:p>
    <w:p w14:paraId="1832B1FB" w14:textId="6B94C7F7" w:rsidR="00374EE8" w:rsidRPr="002F52C8" w:rsidRDefault="00374EE8" w:rsidP="00374EE8">
      <w:pPr>
        <w:pStyle w:val="BodyText"/>
      </w:pPr>
      <w:r w:rsidRPr="002F52C8">
        <w:t>In the United Kingdom, quality specifications have been developed for the collection, storage, transport and re-use of digestate</w:t>
      </w:r>
      <w:r w:rsidR="00A5039C">
        <w:t>.</w:t>
      </w:r>
      <w:r w:rsidR="00771F9B" w:rsidRPr="001B4CE7">
        <w:rPr>
          <w:rStyle w:val="FootnoteReference"/>
        </w:rPr>
        <w:footnoteReference w:id="40"/>
      </w:r>
      <w:r w:rsidRPr="002F52C8">
        <w:rPr>
          <w:vertAlign w:val="superscript"/>
        </w:rPr>
        <w:t xml:space="preserve"> </w:t>
      </w:r>
      <w:r w:rsidRPr="002F52C8">
        <w:t>Digestate produced from farm wastes or source-separated organic waste must be treated in accordance with these standards before being applied to agricultural land. While this creates opportunities for additional revenue streams for biological waste to energy facilities, the additional cost associated with obtaining and maintaining certification has been viewed as a barrier to the development of end-markets for digestate</w:t>
      </w:r>
      <w:r w:rsidR="00A5039C">
        <w:t>.</w:t>
      </w:r>
      <w:r w:rsidR="00771F9B" w:rsidRPr="001B4CE7">
        <w:rPr>
          <w:rStyle w:val="FootnoteReference"/>
        </w:rPr>
        <w:footnoteReference w:id="41"/>
      </w:r>
    </w:p>
    <w:p w14:paraId="6BE2A0BB" w14:textId="701F5E5D" w:rsidR="00374EE8" w:rsidRPr="002F52C8" w:rsidRDefault="00374EE8" w:rsidP="00374EE8">
      <w:pPr>
        <w:pStyle w:val="BodyText"/>
      </w:pPr>
      <w:r w:rsidRPr="00FA1DD7">
        <w:t xml:space="preserve">In Australia, there are no standards or guidelines for the use of digestate, although most states have guidelines for compost, biosolids and the application of processed organic wastes to land. </w:t>
      </w:r>
      <w:r w:rsidR="008951D7">
        <w:t xml:space="preserve">Under Victoria’s </w:t>
      </w:r>
      <w:r w:rsidR="004E1014">
        <w:t>o</w:t>
      </w:r>
      <w:r w:rsidR="008951D7">
        <w:t xml:space="preserve">rganics </w:t>
      </w:r>
      <w:r w:rsidR="004E1014">
        <w:t>s</w:t>
      </w:r>
      <w:r w:rsidR="008951D7">
        <w:t>trategy, t</w:t>
      </w:r>
      <w:r w:rsidR="00630233" w:rsidRPr="00FA1DD7">
        <w:t xml:space="preserve">he EPA is investigating the risk profiles and benefits of applying </w:t>
      </w:r>
      <w:r w:rsidR="00FA1DD7" w:rsidRPr="00FA1DD7">
        <w:t>waste</w:t>
      </w:r>
      <w:r w:rsidR="00630233" w:rsidRPr="00FA1DD7">
        <w:t xml:space="preserve"> to land </w:t>
      </w:r>
      <w:r w:rsidR="00FA1DD7" w:rsidRPr="00D019E8">
        <w:t>or us</w:t>
      </w:r>
      <w:r w:rsidR="008951D7">
        <w:t>ing it</w:t>
      </w:r>
      <w:r w:rsidR="00FA1DD7" w:rsidRPr="00D019E8">
        <w:t xml:space="preserve"> </w:t>
      </w:r>
      <w:r w:rsidR="00630233" w:rsidRPr="00D019E8">
        <w:t>as compost.</w:t>
      </w:r>
      <w:r w:rsidR="00FA1DD7" w:rsidRPr="00D019E8">
        <w:t xml:space="preserve"> </w:t>
      </w:r>
      <w:r w:rsidRPr="008951D7">
        <w:t>International guidelines</w:t>
      </w:r>
      <w:r w:rsidR="00771F9B" w:rsidRPr="001B4CE7">
        <w:rPr>
          <w:rStyle w:val="FootnoteReference"/>
        </w:rPr>
        <w:footnoteReference w:id="42"/>
      </w:r>
      <w:r w:rsidRPr="00FA1DD7">
        <w:t xml:space="preserve"> </w:t>
      </w:r>
      <w:r w:rsidR="00FA1DD7" w:rsidRPr="00FA1DD7">
        <w:t xml:space="preserve">also </w:t>
      </w:r>
      <w:r w:rsidRPr="00FA1DD7">
        <w:t>inform our understanding of best practice approaches and help the EPA to work with facilities to protect Victorian communities and environment.</w:t>
      </w:r>
    </w:p>
    <w:p w14:paraId="703D08C3" w14:textId="26C02D55" w:rsidR="00374EE8" w:rsidRDefault="00374EE8" w:rsidP="00374EE8">
      <w:pPr>
        <w:pStyle w:val="BodyText"/>
        <w:rPr>
          <w:lang w:eastAsia="en-AU"/>
        </w:rPr>
      </w:pPr>
      <w:r w:rsidRPr="002F52C8">
        <w:t>The transport of unprocessed organic w</w:t>
      </w:r>
      <w:r>
        <w:rPr>
          <w:lang w:eastAsia="en-AU"/>
        </w:rPr>
        <w:t xml:space="preserve">aste around Victoria may also pose biosecurity risks due to the potential spread of pests or plant diseases. </w:t>
      </w:r>
      <w:r w:rsidR="00A5039C">
        <w:rPr>
          <w:lang w:eastAsia="en-AU"/>
        </w:rPr>
        <w:t>EPA examines these risks</w:t>
      </w:r>
      <w:r>
        <w:rPr>
          <w:lang w:eastAsia="en-AU"/>
        </w:rPr>
        <w:t xml:space="preserve"> in assessing applications for waste to energy facilities. Where a potential risk is identified, the risk, and its planned mitigation factors </w:t>
      </w:r>
      <w:r>
        <w:rPr>
          <w:lang w:eastAsia="en-AU"/>
        </w:rPr>
        <w:t xml:space="preserve">are further examined by biosecurity experts to ensure safety. </w:t>
      </w:r>
    </w:p>
    <w:p w14:paraId="70861128" w14:textId="77777777" w:rsidR="00374EE8" w:rsidRPr="00F34FA3" w:rsidRDefault="00374EE8" w:rsidP="00F34FA3">
      <w:pPr>
        <w:pStyle w:val="Heading3"/>
      </w:pPr>
      <w:bookmarkStart w:id="100" w:name="_Toc496711711"/>
      <w:r w:rsidRPr="00F34FA3">
        <w:t>Amenity Risks</w:t>
      </w:r>
      <w:bookmarkEnd w:id="100"/>
    </w:p>
    <w:p w14:paraId="624D1028" w14:textId="77777777" w:rsidR="00374EE8" w:rsidRDefault="00374EE8" w:rsidP="00374EE8">
      <w:pPr>
        <w:pStyle w:val="BodyText"/>
        <w:rPr>
          <w:lang w:eastAsia="en-AU"/>
        </w:rPr>
      </w:pPr>
      <w:r w:rsidRPr="003631E7">
        <w:rPr>
          <w:lang w:eastAsia="en-AU"/>
        </w:rPr>
        <w:t xml:space="preserve">Like all waste management and treatment facilities, a waste to energy facility may impact upon the local </w:t>
      </w:r>
      <w:r w:rsidRPr="004454BF">
        <w:rPr>
          <w:lang w:eastAsia="en-AU"/>
        </w:rPr>
        <w:t>community.</w:t>
      </w:r>
      <w:r>
        <w:rPr>
          <w:lang w:eastAsia="en-AU"/>
        </w:rPr>
        <w:t xml:space="preserve"> Depending on the type of feedstock and the treatment methods used, odour, noise, local transport congestion and even dust and vermin can possibly be issues.</w:t>
      </w:r>
    </w:p>
    <w:p w14:paraId="4171CCA3" w14:textId="77777777" w:rsidR="00374EE8" w:rsidRDefault="00374EE8" w:rsidP="00374EE8">
      <w:pPr>
        <w:pStyle w:val="BodyText"/>
        <w:rPr>
          <w:rStyle w:val="st1"/>
          <w:rFonts w:ascii="Arial" w:hAnsi="Arial" w:cs="Arial"/>
          <w:color w:val="545454"/>
        </w:rPr>
      </w:pPr>
      <w:r>
        <w:rPr>
          <w:lang w:eastAsia="en-AU"/>
        </w:rPr>
        <w:t>However, a number of waste to energy facilities in Europe operate successfully within populated areas with minimal disruption to the surrounding population. Most notable of these is the Issy</w:t>
      </w:r>
      <w:r w:rsidRPr="00A5039C">
        <w:rPr>
          <w:lang w:eastAsia="en-AU"/>
        </w:rPr>
        <w:t>-les-Moulineaux facility in Paris.</w:t>
      </w:r>
    </w:p>
    <w:tbl>
      <w:tblPr>
        <w:tblStyle w:val="TableGrid"/>
        <w:tblW w:w="0" w:type="auto"/>
        <w:tblLook w:val="04A0" w:firstRow="1" w:lastRow="0" w:firstColumn="1" w:lastColumn="0" w:noHBand="0" w:noVBand="1"/>
      </w:tblPr>
      <w:tblGrid>
        <w:gridCol w:w="4678"/>
      </w:tblGrid>
      <w:tr w:rsidR="00374EE8" w14:paraId="72CC1A19" w14:textId="77777777" w:rsidTr="004D0AD1">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894" w:type="dxa"/>
          </w:tcPr>
          <w:p w14:paraId="45C45797" w14:textId="77777777" w:rsidR="00374EE8" w:rsidRPr="00374EE8" w:rsidRDefault="00374EE8" w:rsidP="004D0AD1">
            <w:pPr>
              <w:pStyle w:val="PullOutBoxHeading"/>
              <w:rPr>
                <w:szCs w:val="20"/>
              </w:rPr>
            </w:pPr>
            <w:r w:rsidRPr="00374EE8">
              <w:rPr>
                <w:szCs w:val="20"/>
              </w:rPr>
              <w:t xml:space="preserve">Case study: Isseane Facility at Issey-Les-Moulineaux </w:t>
            </w:r>
          </w:p>
          <w:p w14:paraId="1861158C" w14:textId="1CD6413F" w:rsidR="00374EE8" w:rsidRPr="00374EE8" w:rsidRDefault="00374EE8" w:rsidP="004D0AD1">
            <w:pPr>
              <w:pStyle w:val="PullOutBoxBodyText"/>
            </w:pPr>
            <w:r w:rsidRPr="00374EE8">
              <w:t xml:space="preserve">The Isseane waste to energy facility uses combustion technology to process 460,000 tonnes of waste a year. This is equivalent to just under four per cent of Melbourne’s </w:t>
            </w:r>
            <w:r w:rsidR="00A5039C">
              <w:t xml:space="preserve">total </w:t>
            </w:r>
            <w:r w:rsidRPr="00374EE8">
              <w:t>waste</w:t>
            </w:r>
            <w:r w:rsidR="00A5039C">
              <w:t xml:space="preserve"> generation</w:t>
            </w:r>
            <w:r w:rsidRPr="00374EE8">
              <w:t xml:space="preserve">. </w:t>
            </w:r>
          </w:p>
          <w:p w14:paraId="5F845F98" w14:textId="77777777" w:rsidR="00374EE8" w:rsidRPr="00374EE8" w:rsidRDefault="00374EE8" w:rsidP="004D0AD1">
            <w:pPr>
              <w:pStyle w:val="PullOutBoxBodyText"/>
            </w:pPr>
            <w:r w:rsidRPr="00374EE8">
              <w:t>The facility is located a few kilometres away from the Eiffel Tower in a densely-populated suburb of Paris. It provides district heating to 80,000 households and electricity to power the plant, with excess electricity exported to the grid.</w:t>
            </w:r>
          </w:p>
          <w:p w14:paraId="74542BD9" w14:textId="77777777" w:rsidR="00374EE8" w:rsidRPr="00374EE8" w:rsidRDefault="00374EE8" w:rsidP="004D0AD1">
            <w:pPr>
              <w:pStyle w:val="PullOutBoxBodyText"/>
            </w:pPr>
            <w:r w:rsidRPr="00374EE8">
              <w:t>The Isseane facility was designed to visually integrate with the surrounding urban environment. Partially underground, the 52m high building (equivalent to six stories) only protrudes to a height of 21 metres. Designers also used short stacks that are not visible from ground level. Vegetation and modern architectural form is used on the building’s façade.</w:t>
            </w:r>
          </w:p>
          <w:p w14:paraId="5C2317AB" w14:textId="77777777" w:rsidR="00374EE8" w:rsidRPr="00374EE8" w:rsidRDefault="00374EE8" w:rsidP="004D0AD1">
            <w:pPr>
              <w:pStyle w:val="PullOutBoxBodyText"/>
            </w:pPr>
            <w:r w:rsidRPr="00374EE8">
              <w:t xml:space="preserve">The building’s design also assists in amenity protection for surrounding neighbours. The subterranean part of the building reduces noise and odours as trucks bring waste in through access tunnels to an underground waste receiving area. </w:t>
            </w:r>
          </w:p>
          <w:p w14:paraId="494FF46E" w14:textId="42821D49" w:rsidR="00374EE8" w:rsidRDefault="00374EE8" w:rsidP="004D0AD1">
            <w:pPr>
              <w:pStyle w:val="PullOutBoxBodyText"/>
            </w:pPr>
            <w:r w:rsidRPr="00374EE8">
              <w:t>Incorporating several stages of flue gas treatment, the plant outperforms strict European Union and local directives in relation to emissions and environmental protection standards.</w:t>
            </w:r>
          </w:p>
          <w:p w14:paraId="14AA5F93" w14:textId="44FB3AED" w:rsidR="00A5039C" w:rsidRPr="00374EE8" w:rsidRDefault="00A5039C" w:rsidP="004D0AD1">
            <w:pPr>
              <w:pStyle w:val="PullOutBoxBodyText"/>
            </w:pPr>
            <w:r>
              <w:rPr>
                <w:noProof/>
              </w:rPr>
              <w:drawing>
                <wp:inline distT="0" distB="0" distL="0" distR="0" wp14:anchorId="7952EDAE" wp14:editId="05F44D03">
                  <wp:extent cx="2800014" cy="1257300"/>
                  <wp:effectExtent l="0" t="0" r="635" b="0"/>
                  <wp:docPr id="65" name="Picture 65" descr="Image result for Isséane energy-from-waste fac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Isséane energy-from-waste facility"/>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18601" cy="1265646"/>
                          </a:xfrm>
                          <a:prstGeom prst="rect">
                            <a:avLst/>
                          </a:prstGeom>
                          <a:noFill/>
                          <a:ln>
                            <a:noFill/>
                          </a:ln>
                        </pic:spPr>
                      </pic:pic>
                    </a:graphicData>
                  </a:graphic>
                </wp:inline>
              </w:drawing>
            </w:r>
          </w:p>
          <w:p w14:paraId="1B60FCBA" w14:textId="77777777" w:rsidR="00374EE8" w:rsidRPr="00B76745" w:rsidRDefault="00374EE8" w:rsidP="004D0AD1">
            <w:pPr>
              <w:pStyle w:val="BodyText"/>
              <w:rPr>
                <w:rStyle w:val="st1"/>
                <w:rFonts w:ascii="Arial" w:hAnsi="Arial" w:cs="Arial"/>
                <w:i/>
                <w:color w:val="545454"/>
                <w:sz w:val="16"/>
                <w:szCs w:val="16"/>
              </w:rPr>
            </w:pPr>
            <w:r w:rsidRPr="00B76745">
              <w:rPr>
                <w:b/>
                <w:i/>
                <w:sz w:val="16"/>
                <w:szCs w:val="16"/>
              </w:rPr>
              <w:t>Source:</w:t>
            </w:r>
            <w:r w:rsidRPr="00B76745">
              <w:rPr>
                <w:i/>
                <w:sz w:val="16"/>
                <w:szCs w:val="16"/>
              </w:rPr>
              <w:t xml:space="preserve"> Hitachi Zosen INOVA (2014), Ennovia (2017).</w:t>
            </w:r>
          </w:p>
        </w:tc>
      </w:tr>
    </w:tbl>
    <w:p w14:paraId="1B122992" w14:textId="77777777" w:rsidR="00374EE8" w:rsidRDefault="00374EE8" w:rsidP="00525FCD">
      <w:pPr>
        <w:pStyle w:val="BodyText"/>
        <w:rPr>
          <w:lang w:eastAsia="en-AU"/>
        </w:rPr>
        <w:sectPr w:rsidR="00374EE8" w:rsidSect="00453427">
          <w:type w:val="continuous"/>
          <w:pgSz w:w="11907" w:h="16840" w:code="9"/>
          <w:pgMar w:top="2268" w:right="1134" w:bottom="1134" w:left="1134" w:header="284" w:footer="284" w:gutter="0"/>
          <w:cols w:num="2" w:space="283"/>
          <w:docGrid w:linePitch="360"/>
        </w:sectPr>
      </w:pPr>
    </w:p>
    <w:p w14:paraId="22D17C84" w14:textId="77777777" w:rsidR="00525FCD" w:rsidRPr="00967111" w:rsidRDefault="00374EE8" w:rsidP="00453427">
      <w:pPr>
        <w:pStyle w:val="Heading1TopofPage"/>
        <w:framePr w:wrap="around"/>
        <w:rPr>
          <w:b/>
        </w:rPr>
      </w:pPr>
      <w:bookmarkStart w:id="101" w:name="_Toc495494073"/>
      <w:bookmarkStart w:id="102" w:name="_Toc496711712"/>
      <w:r w:rsidRPr="00967111">
        <w:rPr>
          <w:b/>
        </w:rPr>
        <w:lastRenderedPageBreak/>
        <w:t>Victoria already supports waste to energy</w:t>
      </w:r>
      <w:bookmarkEnd w:id="101"/>
      <w:bookmarkEnd w:id="102"/>
    </w:p>
    <w:tbl>
      <w:tblPr>
        <w:tblStyle w:val="TableGrid"/>
        <w:tblW w:w="0" w:type="auto"/>
        <w:tblLook w:val="04A0" w:firstRow="1" w:lastRow="0" w:firstColumn="1" w:lastColumn="0" w:noHBand="0" w:noVBand="1"/>
      </w:tblPr>
      <w:tblGrid>
        <w:gridCol w:w="4678"/>
      </w:tblGrid>
      <w:tr w:rsidR="00374EE8" w14:paraId="5A38D877" w14:textId="77777777" w:rsidTr="00374EE8">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678" w:type="dxa"/>
          </w:tcPr>
          <w:p w14:paraId="4B7FF524" w14:textId="132A2095" w:rsidR="00374EE8" w:rsidRPr="00374EE8" w:rsidRDefault="00374EE8" w:rsidP="00D86773">
            <w:pPr>
              <w:pStyle w:val="PullOutBoxBullet"/>
            </w:pPr>
            <w:r w:rsidRPr="00374EE8">
              <w:t xml:space="preserve">Several </w:t>
            </w:r>
            <w:r w:rsidR="00A5039C">
              <w:t>f</w:t>
            </w:r>
            <w:r w:rsidRPr="00374EE8">
              <w:t xml:space="preserve">ederal and </w:t>
            </w:r>
            <w:r w:rsidR="00A5039C">
              <w:t>s</w:t>
            </w:r>
            <w:r w:rsidRPr="00374EE8">
              <w:t xml:space="preserve">tate initiatives provide funding support for waste to energy developments. </w:t>
            </w:r>
          </w:p>
          <w:p w14:paraId="06EC434B" w14:textId="5230BD7C" w:rsidR="00374EE8" w:rsidRPr="00374EE8" w:rsidRDefault="00374EE8" w:rsidP="00D86773">
            <w:pPr>
              <w:pStyle w:val="PullOutBoxBullet"/>
            </w:pPr>
            <w:r w:rsidRPr="00374EE8">
              <w:rPr>
                <w:lang w:val="en"/>
              </w:rPr>
              <w:t>Victoria’s landfill levy creates an incentive to divert waste from landfill and instead recover more resources, including energy, from our waste.</w:t>
            </w:r>
          </w:p>
          <w:p w14:paraId="30DE4639" w14:textId="25BB5CA6" w:rsidR="00374EE8" w:rsidRPr="00374EE8" w:rsidRDefault="00374EE8" w:rsidP="00D86773">
            <w:pPr>
              <w:pStyle w:val="PullOutBoxBullet"/>
            </w:pPr>
            <w:r w:rsidRPr="00374EE8">
              <w:t>The EPA Victoria ensures that new waste to energy facilities will meet strict environmental requirements before granting a works approval.</w:t>
            </w:r>
          </w:p>
        </w:tc>
      </w:tr>
    </w:tbl>
    <w:p w14:paraId="51D52C50" w14:textId="77777777" w:rsidR="00374EE8" w:rsidRDefault="00374EE8" w:rsidP="00374EE8">
      <w:pPr>
        <w:pStyle w:val="BodyText"/>
        <w:rPr>
          <w:lang w:eastAsia="en-AU"/>
        </w:rPr>
      </w:pPr>
    </w:p>
    <w:p w14:paraId="1BB7785B" w14:textId="77777777" w:rsidR="00374EE8" w:rsidRPr="002B1299" w:rsidRDefault="00374EE8" w:rsidP="00374EE8">
      <w:pPr>
        <w:pStyle w:val="BodyText"/>
      </w:pPr>
      <w:r>
        <w:rPr>
          <w:lang w:eastAsia="en-AU"/>
        </w:rPr>
        <w:t xml:space="preserve">The </w:t>
      </w:r>
      <w:r w:rsidR="00235593">
        <w:rPr>
          <w:lang w:eastAsia="en-AU"/>
        </w:rPr>
        <w:t xml:space="preserve">Victorian </w:t>
      </w:r>
      <w:r>
        <w:rPr>
          <w:lang w:eastAsia="en-AU"/>
        </w:rPr>
        <w:t>Government has clear policies to reduce greenhouse gas emissions and increase renewable energy. Many of these programs can support waste to energy facilities</w:t>
      </w:r>
      <w:r w:rsidRPr="002B1299">
        <w:t>.</w:t>
      </w:r>
    </w:p>
    <w:p w14:paraId="1A3B5ED1" w14:textId="4C989C49" w:rsidR="00A5039C" w:rsidRDefault="00A5039C" w:rsidP="00A5039C">
      <w:pPr>
        <w:pStyle w:val="BodyText"/>
        <w:rPr>
          <w:lang w:eastAsia="en-AU"/>
        </w:rPr>
      </w:pPr>
      <w:r>
        <w:rPr>
          <w:lang w:eastAsia="en-AU"/>
        </w:rPr>
        <w:t xml:space="preserve">Victoria also has clear </w:t>
      </w:r>
      <w:r w:rsidRPr="00FE409D">
        <w:rPr>
          <w:lang w:eastAsia="en-AU"/>
        </w:rPr>
        <w:t xml:space="preserve">regulatory arrangements </w:t>
      </w:r>
      <w:r>
        <w:rPr>
          <w:lang w:eastAsia="en-AU"/>
        </w:rPr>
        <w:t>that govern how and where waste to energy facilities are to operate. The EPA regulates waste to energy facilities to protect human health and the environment.</w:t>
      </w:r>
    </w:p>
    <w:p w14:paraId="6890FD38" w14:textId="77777777" w:rsidR="00374EE8" w:rsidRDefault="00374EE8" w:rsidP="00374EE8">
      <w:pPr>
        <w:pStyle w:val="BodyText"/>
        <w:rPr>
          <w:lang w:eastAsia="en-AU"/>
        </w:rPr>
      </w:pPr>
      <w:r>
        <w:rPr>
          <w:lang w:eastAsia="en-AU"/>
        </w:rPr>
        <w:t xml:space="preserve">This chapter describes existing federal, state and local government </w:t>
      </w:r>
      <w:r w:rsidRPr="00B01F87">
        <w:rPr>
          <w:lang w:eastAsia="en-AU"/>
        </w:rPr>
        <w:t xml:space="preserve">programs and services </w:t>
      </w:r>
      <w:r>
        <w:rPr>
          <w:lang w:eastAsia="en-AU"/>
        </w:rPr>
        <w:t xml:space="preserve">that can assist Victoria’s waste to energy sector. </w:t>
      </w:r>
    </w:p>
    <w:p w14:paraId="1D4F3619" w14:textId="77777777" w:rsidR="00374EE8" w:rsidRPr="003E1DC6" w:rsidRDefault="00374EE8" w:rsidP="00374EE8">
      <w:pPr>
        <w:pStyle w:val="Heading2"/>
      </w:pPr>
      <w:bookmarkStart w:id="103" w:name="_Toc494807490"/>
      <w:bookmarkStart w:id="104" w:name="_Toc495494074"/>
      <w:bookmarkStart w:id="105" w:name="_Toc496711713"/>
      <w:r w:rsidRPr="003E1DC6">
        <w:t>Victorian sector snapshot</w:t>
      </w:r>
      <w:bookmarkEnd w:id="103"/>
      <w:bookmarkEnd w:id="104"/>
      <w:bookmarkEnd w:id="105"/>
    </w:p>
    <w:p w14:paraId="02DB0E04" w14:textId="51D49DBB" w:rsidR="00374EE8" w:rsidRPr="003E1DC6" w:rsidRDefault="00374EE8" w:rsidP="00374EE8">
      <w:pPr>
        <w:pStyle w:val="BodyText"/>
        <w:rPr>
          <w:lang w:eastAsia="en-AU"/>
        </w:rPr>
      </w:pPr>
      <w:r w:rsidRPr="002C63A8">
        <w:rPr>
          <w:lang w:eastAsia="en-AU"/>
        </w:rPr>
        <w:t>There are a small number of waste to energy facilities currently operating in Victoria, using thermal and biological methods</w:t>
      </w:r>
      <w:r w:rsidR="00D469BF" w:rsidRPr="002C63A8">
        <w:rPr>
          <w:lang w:eastAsia="en-AU"/>
        </w:rPr>
        <w:t xml:space="preserve"> to generate energy from</w:t>
      </w:r>
      <w:r w:rsidRPr="002C63A8">
        <w:rPr>
          <w:lang w:eastAsia="en-AU"/>
        </w:rPr>
        <w:t xml:space="preserve"> wood waste</w:t>
      </w:r>
      <w:r w:rsidR="00C61346" w:rsidRPr="002C63A8">
        <w:rPr>
          <w:lang w:eastAsia="en-AU"/>
        </w:rPr>
        <w:t xml:space="preserve"> that would otherwise have gone to landfill</w:t>
      </w:r>
      <w:r w:rsidR="00BC20C9" w:rsidRPr="002C63A8">
        <w:rPr>
          <w:lang w:eastAsia="en-AU"/>
        </w:rPr>
        <w:t>,</w:t>
      </w:r>
      <w:r w:rsidRPr="002C63A8">
        <w:rPr>
          <w:lang w:eastAsia="en-AU"/>
        </w:rPr>
        <w:t xml:space="preserve"> sewage</w:t>
      </w:r>
      <w:r w:rsidR="00BC20C9" w:rsidRPr="002C63A8">
        <w:rPr>
          <w:lang w:eastAsia="en-AU"/>
        </w:rPr>
        <w:t>,</w:t>
      </w:r>
      <w:r w:rsidRPr="002C63A8">
        <w:rPr>
          <w:lang w:eastAsia="en-AU"/>
        </w:rPr>
        <w:t xml:space="preserve"> food waste</w:t>
      </w:r>
      <w:r w:rsidR="00D469BF" w:rsidRPr="002C63A8">
        <w:rPr>
          <w:lang w:eastAsia="en-AU"/>
        </w:rPr>
        <w:t>,</w:t>
      </w:r>
      <w:r w:rsidRPr="002C63A8">
        <w:rPr>
          <w:lang w:eastAsia="en-AU"/>
        </w:rPr>
        <w:t xml:space="preserve"> agricultural residues</w:t>
      </w:r>
      <w:r w:rsidR="00BC20C9" w:rsidRPr="002C63A8">
        <w:rPr>
          <w:lang w:eastAsia="en-AU"/>
        </w:rPr>
        <w:t xml:space="preserve"> </w:t>
      </w:r>
      <w:r w:rsidR="00D469BF" w:rsidRPr="002C63A8">
        <w:rPr>
          <w:lang w:eastAsia="en-AU"/>
        </w:rPr>
        <w:t>and</w:t>
      </w:r>
      <w:r w:rsidRPr="002C63A8">
        <w:rPr>
          <w:lang w:eastAsia="en-AU"/>
        </w:rPr>
        <w:t xml:space="preserve"> waste from industrial processes. No current facilities process mixed residual waste from households or businesses.</w:t>
      </w:r>
    </w:p>
    <w:p w14:paraId="28B55405" w14:textId="47571593" w:rsidR="00374EE8" w:rsidRPr="003E1DC6" w:rsidRDefault="00374EE8" w:rsidP="00374EE8">
      <w:pPr>
        <w:pStyle w:val="BodyText"/>
        <w:rPr>
          <w:lang w:eastAsia="en-AU"/>
        </w:rPr>
      </w:pPr>
      <w:r w:rsidRPr="003E1DC6">
        <w:rPr>
          <w:lang w:eastAsia="en-AU"/>
        </w:rPr>
        <w:t>Most facilities operate on a small to medium scale and primarily produce energy for on-site use. Few waste to energy facilities in Victoria currently export energy to the electrical grid. There are some larger landfill sites generating energy from landfill gas capture. Melbourne Water’s Western Treatment Plant captures and combusts biogas from sewage waste meeting nearly all of the plant</w:t>
      </w:r>
      <w:r>
        <w:rPr>
          <w:lang w:eastAsia="en-AU"/>
        </w:rPr>
        <w:t>’</w:t>
      </w:r>
      <w:r w:rsidRPr="003E1DC6">
        <w:rPr>
          <w:lang w:eastAsia="en-AU"/>
        </w:rPr>
        <w:t>s electricity needs. The Eastern Treatment Plant uses biogas to meet a large portion of the plant</w:t>
      </w:r>
      <w:r>
        <w:rPr>
          <w:lang w:eastAsia="en-AU"/>
        </w:rPr>
        <w:t>’</w:t>
      </w:r>
      <w:r w:rsidRPr="003E1DC6">
        <w:rPr>
          <w:lang w:eastAsia="en-AU"/>
        </w:rPr>
        <w:t>s electricity, heat and cooling needs.</w:t>
      </w:r>
      <w:r w:rsidR="00771F9B" w:rsidRPr="001B4CE7">
        <w:rPr>
          <w:rStyle w:val="FootnoteReference"/>
        </w:rPr>
        <w:footnoteReference w:id="43"/>
      </w:r>
    </w:p>
    <w:p w14:paraId="4F650FDF" w14:textId="221F3E82" w:rsidR="00374EE8" w:rsidRPr="003E1DC6" w:rsidRDefault="00374EE8" w:rsidP="00374EE8">
      <w:pPr>
        <w:pStyle w:val="BodyText"/>
        <w:rPr>
          <w:lang w:eastAsia="en-AU"/>
        </w:rPr>
      </w:pPr>
      <w:r w:rsidRPr="003E1DC6">
        <w:rPr>
          <w:lang w:eastAsia="en-AU"/>
        </w:rPr>
        <w:t xml:space="preserve">Biological waste to energy technologies in Victoria are most prevalent at wastewater treatment plants where anaerobic digestion is used to generate biogas from sewage sludge, and more recently, co-digested with </w:t>
      </w:r>
      <w:r w:rsidR="00BC20C9">
        <w:rPr>
          <w:lang w:eastAsia="en-AU"/>
        </w:rPr>
        <w:t xml:space="preserve">other </w:t>
      </w:r>
      <w:r w:rsidRPr="003E1DC6">
        <w:rPr>
          <w:lang w:eastAsia="en-AU"/>
        </w:rPr>
        <w:t xml:space="preserve">organic waste for higher efficiencies and yield. </w:t>
      </w:r>
      <w:r>
        <w:rPr>
          <w:lang w:eastAsia="en-AU"/>
        </w:rPr>
        <w:t xml:space="preserve">This organic waste is largely food waste and comes from </w:t>
      </w:r>
      <w:r w:rsidRPr="007A0324">
        <w:rPr>
          <w:lang w:val="en" w:eastAsia="en-AU"/>
        </w:rPr>
        <w:t>commercial producers, such as markets and food manufacturing</w:t>
      </w:r>
      <w:r>
        <w:rPr>
          <w:lang w:val="en" w:eastAsia="en-AU"/>
        </w:rPr>
        <w:t xml:space="preserve"> companies. </w:t>
      </w:r>
      <w:r w:rsidRPr="003E1DC6">
        <w:rPr>
          <w:lang w:eastAsia="en-AU"/>
        </w:rPr>
        <w:t xml:space="preserve">Several small-scale agricultural operations in Victoria use biological processes to turn bio-waste such as piggery slurry, dairy production effluent, and other agricultural residues into on-site power, with any excess being sent to the grid. </w:t>
      </w:r>
    </w:p>
    <w:p w14:paraId="731EB680" w14:textId="77777777" w:rsidR="00374EE8" w:rsidRDefault="00374EE8" w:rsidP="00374EE8">
      <w:pPr>
        <w:pStyle w:val="BodyText"/>
        <w:rPr>
          <w:lang w:eastAsia="en-AU"/>
        </w:rPr>
      </w:pPr>
      <w:r>
        <w:rPr>
          <w:lang w:eastAsia="en-AU"/>
        </w:rPr>
        <w:t>Through our ongoing interactions with industry, local and federal government agencies and community groups, we are aware of the strong interest in the waste to energy sector.</w:t>
      </w:r>
    </w:p>
    <w:p w14:paraId="7C4C3A31" w14:textId="77777777" w:rsidR="00374EE8" w:rsidRDefault="00374EE8" w:rsidP="00374EE8">
      <w:pPr>
        <w:pStyle w:val="BodyText"/>
        <w:rPr>
          <w:lang w:eastAsia="en-AU"/>
        </w:rPr>
      </w:pPr>
      <w:r>
        <w:rPr>
          <w:lang w:eastAsia="en-AU"/>
        </w:rPr>
        <w:t>Sustainability Victoria’s investment facilitation service estimates between 60 and 70 per cent of all enquiries are related to investment in waste to energy projects.</w:t>
      </w:r>
    </w:p>
    <w:p w14:paraId="13616702" w14:textId="77777777" w:rsidR="00374EE8" w:rsidRDefault="00374EE8" w:rsidP="00374EE8">
      <w:pPr>
        <w:pStyle w:val="BodyText"/>
        <w:rPr>
          <w:lang w:eastAsia="en-AU"/>
        </w:rPr>
      </w:pPr>
    </w:p>
    <w:tbl>
      <w:tblPr>
        <w:tblStyle w:val="PullOutBoxTable"/>
        <w:tblW w:w="0" w:type="auto"/>
        <w:tblLook w:val="04A0" w:firstRow="1" w:lastRow="0" w:firstColumn="1" w:lastColumn="0" w:noHBand="0" w:noVBand="1"/>
      </w:tblPr>
      <w:tblGrid>
        <w:gridCol w:w="4688"/>
      </w:tblGrid>
      <w:tr w:rsidR="00374EE8" w14:paraId="22246F26" w14:textId="77777777" w:rsidTr="001D3333">
        <w:tc>
          <w:tcPr>
            <w:tcW w:w="4894" w:type="dxa"/>
          </w:tcPr>
          <w:p w14:paraId="1AB97F49" w14:textId="1A1A4EF7" w:rsidR="00374EE8" w:rsidRPr="00374EE8" w:rsidRDefault="00BC20C9" w:rsidP="00656B39">
            <w:pPr>
              <w:pStyle w:val="PullOutBoxHeading"/>
              <w:rPr>
                <w:caps/>
              </w:rPr>
            </w:pPr>
            <w:r>
              <w:t xml:space="preserve">A sense of </w:t>
            </w:r>
            <w:r w:rsidR="00374EE8" w:rsidRPr="00374EE8">
              <w:t>scale</w:t>
            </w:r>
          </w:p>
          <w:p w14:paraId="2711F767" w14:textId="77777777" w:rsidR="00374EE8" w:rsidRDefault="00374EE8" w:rsidP="00656B39">
            <w:pPr>
              <w:pStyle w:val="PullOutBoxBodyText"/>
            </w:pPr>
            <w:r w:rsidRPr="00374EE8">
              <w:t>Small scale waste to energy facilities currently operating in Victoria are using up to 1000 tonnes of feedstock a year.</w:t>
            </w:r>
          </w:p>
          <w:p w14:paraId="774CE9F4" w14:textId="7A9F6F82" w:rsidR="00374EE8" w:rsidRPr="00374EE8" w:rsidRDefault="00374EE8" w:rsidP="00656B39">
            <w:pPr>
              <w:pStyle w:val="PullOutBoxBodyText"/>
            </w:pPr>
            <w:r w:rsidRPr="00374EE8">
              <w:t xml:space="preserve">Yarra </w:t>
            </w:r>
            <w:r w:rsidR="00D469BF">
              <w:t>V</w:t>
            </w:r>
            <w:r w:rsidRPr="00374EE8">
              <w:t xml:space="preserve">alley </w:t>
            </w:r>
            <w:r w:rsidR="00D469BF">
              <w:t>W</w:t>
            </w:r>
            <w:r w:rsidRPr="00374EE8">
              <w:t xml:space="preserve">ater’s facility will eventually process up to 33,000 tonnes of waste per year, which could be considered a medium scale facility. </w:t>
            </w:r>
          </w:p>
          <w:p w14:paraId="5CB8370A" w14:textId="5185C224" w:rsidR="00374EE8" w:rsidRPr="00374EE8" w:rsidRDefault="00374EE8" w:rsidP="00656B39">
            <w:pPr>
              <w:pStyle w:val="PullOutBoxBodyText"/>
              <w:rPr>
                <w:szCs w:val="18"/>
              </w:rPr>
            </w:pPr>
            <w:r w:rsidRPr="00374EE8">
              <w:t xml:space="preserve">Industry </w:t>
            </w:r>
            <w:r w:rsidR="00BC20C9">
              <w:t xml:space="preserve">representatives have </w:t>
            </w:r>
            <w:r w:rsidRPr="00374EE8">
              <w:t>indicate</w:t>
            </w:r>
            <w:r w:rsidR="00BC20C9">
              <w:t>d</w:t>
            </w:r>
            <w:r w:rsidRPr="00374EE8">
              <w:t xml:space="preserve"> that they consider a large-scale facility one that can process over 100,000 tonnes of waste per year.</w:t>
            </w:r>
          </w:p>
        </w:tc>
      </w:tr>
    </w:tbl>
    <w:p w14:paraId="6AC8C996" w14:textId="77777777" w:rsidR="00374EE8" w:rsidRDefault="00374EE8" w:rsidP="00374EE8">
      <w:pPr>
        <w:pStyle w:val="BodyText"/>
        <w:rPr>
          <w:lang w:eastAsia="en-AU"/>
        </w:rPr>
      </w:pPr>
    </w:p>
    <w:tbl>
      <w:tblPr>
        <w:tblStyle w:val="TableGrid"/>
        <w:tblW w:w="0" w:type="auto"/>
        <w:tblLook w:val="04A0" w:firstRow="1" w:lastRow="0" w:firstColumn="1" w:lastColumn="0" w:noHBand="0" w:noVBand="1"/>
      </w:tblPr>
      <w:tblGrid>
        <w:gridCol w:w="4678"/>
      </w:tblGrid>
      <w:tr w:rsidR="00374EE8" w14:paraId="3AD0FAC3" w14:textId="77777777" w:rsidTr="00374EE8">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678" w:type="dxa"/>
          </w:tcPr>
          <w:p w14:paraId="66C0799B" w14:textId="77777777" w:rsidR="00374EE8" w:rsidRPr="00374EE8" w:rsidRDefault="00374EE8" w:rsidP="00374EE8">
            <w:pPr>
              <w:pStyle w:val="PullOutBoxHeading"/>
              <w:rPr>
                <w:sz w:val="22"/>
                <w:szCs w:val="18"/>
              </w:rPr>
            </w:pPr>
            <w:r w:rsidRPr="00374EE8">
              <w:rPr>
                <w:szCs w:val="18"/>
              </w:rPr>
              <w:lastRenderedPageBreak/>
              <w:t>Case Study: Australian Tartaric Products, Colignan VIC</w:t>
            </w:r>
          </w:p>
          <w:p w14:paraId="01061F55" w14:textId="77777777" w:rsidR="00374EE8" w:rsidRPr="00374EE8" w:rsidRDefault="00374EE8" w:rsidP="00374EE8">
            <w:pPr>
              <w:pStyle w:val="PullOutBoxBodyText"/>
              <w:rPr>
                <w:sz w:val="22"/>
                <w:szCs w:val="18"/>
              </w:rPr>
            </w:pPr>
            <w:r w:rsidRPr="00374EE8">
              <w:rPr>
                <w:szCs w:val="18"/>
              </w:rPr>
              <w:t xml:space="preserve">Australian Tartaric Products (ATP) uses grape waste from local wineries to extract tartaric acid which it sells back to the wine industry for use as a preservative and for adjusting pH levels and flavour. </w:t>
            </w:r>
          </w:p>
          <w:p w14:paraId="62ECA232" w14:textId="2643E10B" w:rsidR="00374EE8" w:rsidRPr="00374EE8" w:rsidRDefault="00374EE8" w:rsidP="00374EE8">
            <w:pPr>
              <w:pStyle w:val="PullOutBoxBodyText"/>
              <w:rPr>
                <w:sz w:val="22"/>
                <w:szCs w:val="18"/>
              </w:rPr>
            </w:pPr>
            <w:r w:rsidRPr="00374EE8">
              <w:rPr>
                <w:szCs w:val="18"/>
              </w:rPr>
              <w:t xml:space="preserve">ATP’s main driver for installing a waste to energy plant (biomass boiler) on site was to decrease </w:t>
            </w:r>
            <w:r w:rsidR="00D469BF">
              <w:rPr>
                <w:szCs w:val="18"/>
              </w:rPr>
              <w:t>the cost</w:t>
            </w:r>
            <w:r w:rsidRPr="00374EE8">
              <w:rPr>
                <w:szCs w:val="18"/>
              </w:rPr>
              <w:t xml:space="preserve"> of gas</w:t>
            </w:r>
            <w:r w:rsidR="00D469BF">
              <w:rPr>
                <w:szCs w:val="18"/>
              </w:rPr>
              <w:t xml:space="preserve"> needed</w:t>
            </w:r>
            <w:r w:rsidRPr="00374EE8">
              <w:rPr>
                <w:szCs w:val="18"/>
              </w:rPr>
              <w:t xml:space="preserve"> to create steam to power the distillery and plant. </w:t>
            </w:r>
          </w:p>
          <w:p w14:paraId="2B173959" w14:textId="151D3C63" w:rsidR="00374EE8" w:rsidRPr="00374EE8" w:rsidRDefault="00374EE8" w:rsidP="00374EE8">
            <w:pPr>
              <w:pStyle w:val="PullOutBoxBodyText"/>
              <w:rPr>
                <w:sz w:val="22"/>
                <w:szCs w:val="18"/>
              </w:rPr>
            </w:pPr>
            <w:r w:rsidRPr="00374EE8">
              <w:rPr>
                <w:szCs w:val="18"/>
              </w:rPr>
              <w:t xml:space="preserve">The biomass boiler installed has almost eliminated (90 per cent reduction) ATP’s use of gas. Total energy costs are down more than $2 million a year and the facility </w:t>
            </w:r>
            <w:r w:rsidR="00D469BF">
              <w:rPr>
                <w:szCs w:val="18"/>
              </w:rPr>
              <w:t>avoids</w:t>
            </w:r>
            <w:r w:rsidR="00D469BF" w:rsidRPr="00374EE8">
              <w:rPr>
                <w:szCs w:val="18"/>
              </w:rPr>
              <w:t xml:space="preserve"> </w:t>
            </w:r>
            <w:r w:rsidRPr="00374EE8">
              <w:rPr>
                <w:szCs w:val="18"/>
              </w:rPr>
              <w:t xml:space="preserve">approximately 10,000 tonnes of carbon dioxide equivalent emissions a year. ATP collects grape waste from multiple nearby large wineries for free, saving wineries the cost of disposal to landfill. </w:t>
            </w:r>
          </w:p>
          <w:p w14:paraId="34FFE0D4" w14:textId="23F0414F" w:rsidR="00374EE8" w:rsidRPr="00374EE8" w:rsidRDefault="00374EE8" w:rsidP="00374EE8">
            <w:pPr>
              <w:pStyle w:val="PullOutBoxBodyText"/>
              <w:rPr>
                <w:sz w:val="22"/>
                <w:szCs w:val="18"/>
              </w:rPr>
            </w:pPr>
            <w:r w:rsidRPr="00374EE8">
              <w:rPr>
                <w:szCs w:val="18"/>
              </w:rPr>
              <w:t>The total project cost was $11 million, including $7.5 million for the boiler infrastructure and installation, with an expected payback period of 4.8 years. The company received two grants – $1.8 million from the Victorian Government Regional Infrastructure Development Fund and $1.7 million from the Australian Government’s AusTrade Clean Energy Australia Fund.</w:t>
            </w:r>
            <w:r w:rsidR="00771F9B" w:rsidRPr="001B4CE7">
              <w:rPr>
                <w:rStyle w:val="FootnoteReference"/>
              </w:rPr>
              <w:footnoteReference w:id="44"/>
            </w:r>
          </w:p>
          <w:p w14:paraId="5760E228" w14:textId="77777777" w:rsidR="00374EE8" w:rsidRDefault="00374EE8" w:rsidP="00374EE8">
            <w:pPr>
              <w:pStyle w:val="BodyText"/>
              <w:rPr>
                <w:lang w:eastAsia="en-AU"/>
              </w:rPr>
            </w:pPr>
            <w:r w:rsidRPr="00374EE8">
              <w:rPr>
                <w:b/>
                <w:sz w:val="16"/>
                <w:szCs w:val="16"/>
              </w:rPr>
              <w:t>Source:</w:t>
            </w:r>
            <w:r w:rsidRPr="00384A46">
              <w:rPr>
                <w:sz w:val="16"/>
                <w:szCs w:val="16"/>
              </w:rPr>
              <w:t xml:space="preserve"> </w:t>
            </w:r>
            <w:r w:rsidRPr="00374EE8">
              <w:rPr>
                <w:sz w:val="16"/>
                <w:szCs w:val="16"/>
              </w:rPr>
              <w:t>Rural Industries Research and</w:t>
            </w:r>
            <w:r>
              <w:rPr>
                <w:sz w:val="16"/>
                <w:szCs w:val="16"/>
              </w:rPr>
              <w:t xml:space="preserve"> Development Corporation (2015)</w:t>
            </w:r>
          </w:p>
        </w:tc>
      </w:tr>
    </w:tbl>
    <w:p w14:paraId="7E30E9B2" w14:textId="77777777" w:rsidR="00374EE8" w:rsidRPr="00BD2D75" w:rsidRDefault="00374EE8" w:rsidP="00374EE8">
      <w:pPr>
        <w:pStyle w:val="Heading2"/>
      </w:pPr>
      <w:bookmarkStart w:id="106" w:name="_Toc494807491"/>
      <w:bookmarkStart w:id="107" w:name="_Toc495494075"/>
      <w:bookmarkStart w:id="108" w:name="_Toc496711714"/>
      <w:r>
        <w:t>Laws to protect the environment and human health</w:t>
      </w:r>
      <w:bookmarkEnd w:id="106"/>
      <w:bookmarkEnd w:id="107"/>
      <w:bookmarkEnd w:id="108"/>
      <w:r w:rsidRPr="00BD2D75">
        <w:t xml:space="preserve"> </w:t>
      </w:r>
    </w:p>
    <w:p w14:paraId="35825038" w14:textId="1DA27031" w:rsidR="00374EE8" w:rsidRPr="00656B39" w:rsidRDefault="00374EE8" w:rsidP="00374EE8">
      <w:pPr>
        <w:pStyle w:val="ListBullet"/>
        <w:numPr>
          <w:ilvl w:val="0"/>
          <w:numId w:val="0"/>
        </w:numPr>
        <w:rPr>
          <w:rFonts w:ascii="Arial" w:hAnsi="Arial"/>
          <w:bCs/>
        </w:rPr>
      </w:pPr>
      <w:r w:rsidRPr="00656B39">
        <w:rPr>
          <w:rFonts w:ascii="Arial" w:hAnsi="Arial"/>
          <w:bCs/>
        </w:rPr>
        <w:t xml:space="preserve">The </w:t>
      </w:r>
      <w:r w:rsidRPr="00656B39">
        <w:rPr>
          <w:rFonts w:ascii="Arial" w:hAnsi="Arial"/>
          <w:bCs/>
          <w:i/>
        </w:rPr>
        <w:t>Environment Protection Act 1970</w:t>
      </w:r>
      <w:r w:rsidRPr="00656B39">
        <w:rPr>
          <w:rFonts w:ascii="Arial" w:hAnsi="Arial"/>
          <w:bCs/>
        </w:rPr>
        <w:t xml:space="preserve"> (EP Act) provides the basis for waste regulation in Victoria.</w:t>
      </w:r>
    </w:p>
    <w:p w14:paraId="634C463D" w14:textId="77777777" w:rsidR="00374EE8" w:rsidRDefault="00374EE8" w:rsidP="00374EE8">
      <w:pPr>
        <w:pStyle w:val="ListBullet"/>
        <w:numPr>
          <w:ilvl w:val="0"/>
          <w:numId w:val="0"/>
        </w:numPr>
        <w:rPr>
          <w:rFonts w:ascii="Arial" w:hAnsi="Arial"/>
          <w:bCs/>
        </w:rPr>
      </w:pPr>
      <w:r w:rsidRPr="00656B39">
        <w:rPr>
          <w:rFonts w:ascii="Arial" w:hAnsi="Arial"/>
          <w:bCs/>
        </w:rPr>
        <w:t>The EP Act</w:t>
      </w:r>
      <w:r>
        <w:rPr>
          <w:color w:val="auto"/>
        </w:rPr>
        <w:t xml:space="preserve"> </w:t>
      </w:r>
      <w:r w:rsidRPr="008A5A9D">
        <w:rPr>
          <w:rFonts w:ascii="Arial" w:hAnsi="Arial"/>
          <w:bCs/>
        </w:rPr>
        <w:t xml:space="preserve">establishes EPA’s powers, duties and functions to prevent pollution, minimise waste and reduce risks to the environment and human health. </w:t>
      </w:r>
      <w:r>
        <w:rPr>
          <w:rFonts w:ascii="Arial" w:hAnsi="Arial"/>
          <w:bCs/>
        </w:rPr>
        <w:t>That includes the w</w:t>
      </w:r>
      <w:r w:rsidRPr="008A5A9D">
        <w:rPr>
          <w:rFonts w:ascii="Arial" w:hAnsi="Arial"/>
          <w:bCs/>
        </w:rPr>
        <w:t xml:space="preserve">orks approvals, licences and financial assurances </w:t>
      </w:r>
      <w:r>
        <w:rPr>
          <w:rFonts w:ascii="Arial" w:hAnsi="Arial"/>
          <w:bCs/>
        </w:rPr>
        <w:t>that can apply to waste to energy facilities.</w:t>
      </w:r>
    </w:p>
    <w:p w14:paraId="002F8075" w14:textId="77777777" w:rsidR="00374EE8" w:rsidRDefault="00374EE8" w:rsidP="00374EE8">
      <w:pPr>
        <w:pStyle w:val="ListBullet"/>
        <w:numPr>
          <w:ilvl w:val="0"/>
          <w:numId w:val="0"/>
        </w:numPr>
      </w:pPr>
      <w:r>
        <w:rPr>
          <w:rFonts w:ascii="Arial" w:hAnsi="Arial"/>
          <w:bCs/>
        </w:rPr>
        <w:t xml:space="preserve">All waste to energy proposals are assessed in regard to </w:t>
      </w:r>
      <w:r>
        <w:t>siting, design, construction and operation. Where a potential bio-security issue is noted during the EPA approvals process, it is referred to bio-security experts for assessment and advice.</w:t>
      </w:r>
    </w:p>
    <w:p w14:paraId="395FCA5E" w14:textId="67B96F04" w:rsidR="00374EE8" w:rsidRDefault="00374EE8" w:rsidP="00F46D1B">
      <w:pPr>
        <w:pStyle w:val="BodyText"/>
        <w:keepNext/>
      </w:pPr>
      <w:r>
        <w:t xml:space="preserve">Proposed waste to energy facilities must also comply with: </w:t>
      </w:r>
    </w:p>
    <w:p w14:paraId="526E7917" w14:textId="0CCA89C4" w:rsidR="00D469BF" w:rsidRPr="00B54B63" w:rsidRDefault="00D469BF" w:rsidP="00D469BF">
      <w:pPr>
        <w:pStyle w:val="ListBullet"/>
      </w:pPr>
      <w:r w:rsidRPr="00B54B63">
        <w:t>Energy from Waste Guideline</w:t>
      </w:r>
      <w:r w:rsidR="009561BA">
        <w:t xml:space="preserve"> (EPA Victoria)</w:t>
      </w:r>
      <w:r>
        <w:t>,</w:t>
      </w:r>
      <w:r w:rsidRPr="00B54B63">
        <w:t xml:space="preserve"> Publication 1559.1 (July 2017)</w:t>
      </w:r>
    </w:p>
    <w:p w14:paraId="2AE34507" w14:textId="77777777" w:rsidR="00374EE8" w:rsidRPr="002B1299" w:rsidRDefault="00374EE8" w:rsidP="00374EE8">
      <w:pPr>
        <w:pStyle w:val="ListBullet"/>
      </w:pPr>
      <w:r w:rsidRPr="00B54B63">
        <w:rPr>
          <w:i/>
        </w:rPr>
        <w:t>Environment Protection (Scheduled Premises) Regulations 2017</w:t>
      </w:r>
      <w:r>
        <w:t>—</w:t>
      </w:r>
      <w:r w:rsidRPr="002B1299">
        <w:t>requir</w:t>
      </w:r>
      <w:r>
        <w:t>es</w:t>
      </w:r>
      <w:r w:rsidRPr="002B1299">
        <w:t xml:space="preserve"> high risk industry activity to be managed though works approval, financial assurance or licenc</w:t>
      </w:r>
      <w:r>
        <w:t>es</w:t>
      </w:r>
    </w:p>
    <w:p w14:paraId="6BDBED57" w14:textId="77777777" w:rsidR="00374EE8" w:rsidRPr="002B1299" w:rsidRDefault="00374EE8" w:rsidP="00374EE8">
      <w:pPr>
        <w:pStyle w:val="ListBullet"/>
      </w:pPr>
      <w:r w:rsidRPr="002B1299">
        <w:t xml:space="preserve">State Environment Protection Policy (Air Quality Management) </w:t>
      </w:r>
    </w:p>
    <w:p w14:paraId="6F2D0D9A" w14:textId="77777777" w:rsidR="00374EE8" w:rsidRDefault="00374EE8" w:rsidP="00374EE8">
      <w:pPr>
        <w:pStyle w:val="ListBullet"/>
        <w:rPr>
          <w:i/>
        </w:rPr>
      </w:pPr>
      <w:r w:rsidRPr="002B1299">
        <w:rPr>
          <w:i/>
        </w:rPr>
        <w:t>Planning and Environment Act 1987</w:t>
      </w:r>
    </w:p>
    <w:p w14:paraId="0E91A56C" w14:textId="6512460B" w:rsidR="00374EE8" w:rsidRDefault="00374EE8" w:rsidP="00374EE8">
      <w:pPr>
        <w:pStyle w:val="BodyText"/>
      </w:pPr>
      <w:r>
        <w:rPr>
          <w:color w:val="auto"/>
        </w:rPr>
        <w:t>These requirements e</w:t>
      </w:r>
      <w:r w:rsidRPr="00737771">
        <w:rPr>
          <w:color w:val="auto"/>
        </w:rPr>
        <w:t>nsure</w:t>
      </w:r>
      <w:r>
        <w:rPr>
          <w:color w:val="auto"/>
        </w:rPr>
        <w:t xml:space="preserve"> that f</w:t>
      </w:r>
      <w:r>
        <w:t xml:space="preserve">uture </w:t>
      </w:r>
      <w:r w:rsidRPr="00737771">
        <w:t>waste and resource recovery facilities are sited, designed, built and operated so as to minimise impacts on surrounding communities and the environment</w:t>
      </w:r>
      <w:r>
        <w:t xml:space="preserve">. </w:t>
      </w:r>
    </w:p>
    <w:p w14:paraId="0483D823" w14:textId="0712C149" w:rsidR="00374EE8" w:rsidRPr="00511E59" w:rsidRDefault="00374EE8" w:rsidP="00374EE8">
      <w:pPr>
        <w:pStyle w:val="BodyText"/>
        <w:rPr>
          <w:rFonts w:ascii="Arial" w:hAnsi="Arial" w:cs="Arial"/>
        </w:rPr>
      </w:pPr>
      <w:r>
        <w:rPr>
          <w:rFonts w:ascii="Arial" w:hAnsi="Arial" w:cs="Arial"/>
        </w:rPr>
        <w:t xml:space="preserve">In </w:t>
      </w:r>
      <w:r w:rsidRPr="00511E59">
        <w:rPr>
          <w:rFonts w:ascii="Arial" w:hAnsi="Arial" w:cs="Arial"/>
        </w:rPr>
        <w:t xml:space="preserve">January 2017, the Victorian </w:t>
      </w:r>
      <w:r w:rsidR="00394A8F">
        <w:rPr>
          <w:rFonts w:ascii="Arial" w:hAnsi="Arial" w:cs="Arial"/>
        </w:rPr>
        <w:t>Government</w:t>
      </w:r>
      <w:r w:rsidRPr="00511E59">
        <w:rPr>
          <w:rFonts w:ascii="Arial" w:hAnsi="Arial" w:cs="Arial"/>
        </w:rPr>
        <w:t xml:space="preserve"> released </w:t>
      </w:r>
      <w:r w:rsidRPr="00511E59">
        <w:rPr>
          <w:rFonts w:ascii="Arial" w:hAnsi="Arial" w:cs="Arial"/>
          <w:lang w:val="en"/>
        </w:rPr>
        <w:t xml:space="preserve">its response to the Independent Inquiry into the </w:t>
      </w:r>
      <w:r>
        <w:rPr>
          <w:rFonts w:ascii="Arial" w:hAnsi="Arial" w:cs="Arial"/>
          <w:lang w:val="en"/>
        </w:rPr>
        <w:t>EPA.</w:t>
      </w:r>
      <w:r w:rsidRPr="004553C9">
        <w:rPr>
          <w:rFonts w:ascii="Arial" w:hAnsi="Arial" w:cs="Arial"/>
          <w:lang w:val="en"/>
        </w:rPr>
        <w:t xml:space="preserve"> This reform program will strengthen the </w:t>
      </w:r>
      <w:r w:rsidRPr="00511E59">
        <w:rPr>
          <w:rFonts w:ascii="Arial" w:hAnsi="Arial" w:cs="Arial"/>
          <w:lang w:val="en"/>
        </w:rPr>
        <w:t xml:space="preserve">EPA's independence and scientific expertise, and deliver consistent and efficient regulation for industry </w:t>
      </w:r>
      <w:r w:rsidR="00070DFC">
        <w:rPr>
          <w:rFonts w:ascii="Arial" w:hAnsi="Arial" w:cs="Arial"/>
          <w:lang w:val="en"/>
        </w:rPr>
        <w:t>A</w:t>
      </w:r>
      <w:r w:rsidR="00B823F0">
        <w:rPr>
          <w:rFonts w:ascii="Arial" w:hAnsi="Arial" w:cs="Arial"/>
          <w:lang w:val="en"/>
        </w:rPr>
        <w:t xml:space="preserve"> bill to</w:t>
      </w:r>
      <w:r w:rsidR="00070DFC">
        <w:rPr>
          <w:rFonts w:ascii="Arial" w:hAnsi="Arial" w:cs="Arial"/>
          <w:lang w:val="en"/>
        </w:rPr>
        <w:t xml:space="preserve"> modernise EPA’s governance was passed by parliament in October 2017. A bill to further overhaul the </w:t>
      </w:r>
      <w:r w:rsidR="00070DFC" w:rsidRPr="00511E59">
        <w:rPr>
          <w:rStyle w:val="Emphasis"/>
          <w:rFonts w:ascii="Arial" w:hAnsi="Arial" w:cs="Arial"/>
          <w:lang w:val="en"/>
        </w:rPr>
        <w:t>Environment Protection Act 1970</w:t>
      </w:r>
      <w:r w:rsidR="00070DFC" w:rsidRPr="00511E59">
        <w:rPr>
          <w:rFonts w:ascii="Arial" w:hAnsi="Arial" w:cs="Arial"/>
          <w:lang w:val="en"/>
        </w:rPr>
        <w:t xml:space="preserve"> </w:t>
      </w:r>
      <w:r w:rsidR="00070DFC">
        <w:rPr>
          <w:rFonts w:ascii="Arial" w:hAnsi="Arial" w:cs="Arial"/>
          <w:lang w:val="en"/>
        </w:rPr>
        <w:t>is due to be introduced in 2018.</w:t>
      </w:r>
    </w:p>
    <w:tbl>
      <w:tblPr>
        <w:tblStyle w:val="PullOutBoxTable"/>
        <w:tblW w:w="0" w:type="auto"/>
        <w:tblLook w:val="04A0" w:firstRow="1" w:lastRow="0" w:firstColumn="1" w:lastColumn="0" w:noHBand="0" w:noVBand="1"/>
      </w:tblPr>
      <w:tblGrid>
        <w:gridCol w:w="4688"/>
      </w:tblGrid>
      <w:tr w:rsidR="00374EE8" w14:paraId="21A78C53" w14:textId="77777777" w:rsidTr="004D0AD1">
        <w:tc>
          <w:tcPr>
            <w:tcW w:w="4688" w:type="dxa"/>
          </w:tcPr>
          <w:p w14:paraId="51075728" w14:textId="77AA60AC" w:rsidR="00374EE8" w:rsidRPr="0032034A" w:rsidRDefault="00374EE8" w:rsidP="006B7342">
            <w:pPr>
              <w:pStyle w:val="Questiontext"/>
              <w:numPr>
                <w:ilvl w:val="0"/>
                <w:numId w:val="19"/>
              </w:numPr>
              <w:ind w:left="1276" w:hanging="1134"/>
            </w:pPr>
            <w:bookmarkStart w:id="109" w:name="_Toc495440179"/>
            <w:bookmarkStart w:id="110" w:name="_Toc495491615"/>
            <w:r w:rsidRPr="0032034A">
              <w:t>Do the current regulatory arrangements provide adequate protection for Victoria’s environment and communities?</w:t>
            </w:r>
            <w:bookmarkEnd w:id="109"/>
            <w:bookmarkEnd w:id="110"/>
          </w:p>
        </w:tc>
      </w:tr>
    </w:tbl>
    <w:p w14:paraId="33BF0A1E" w14:textId="77777777" w:rsidR="00374EE8" w:rsidRPr="00BD2D75" w:rsidRDefault="00374EE8" w:rsidP="00374EE8">
      <w:pPr>
        <w:pStyle w:val="Heading2"/>
      </w:pPr>
      <w:bookmarkStart w:id="111" w:name="_Toc494807492"/>
      <w:bookmarkStart w:id="112" w:name="_Toc495494076"/>
      <w:bookmarkStart w:id="113" w:name="_Toc496711715"/>
      <w:r>
        <w:t>Programs for better environmental and economic outcomes</w:t>
      </w:r>
      <w:r w:rsidRPr="00BD2D75">
        <w:t xml:space="preserve"> </w:t>
      </w:r>
      <w:r>
        <w:t>from waste and energy</w:t>
      </w:r>
      <w:bookmarkEnd w:id="111"/>
      <w:bookmarkEnd w:id="112"/>
      <w:bookmarkEnd w:id="113"/>
    </w:p>
    <w:p w14:paraId="42F4030E" w14:textId="4EEAA84F" w:rsidR="00374EE8" w:rsidRPr="00F34FA3" w:rsidRDefault="00374EE8" w:rsidP="00F34FA3">
      <w:pPr>
        <w:pStyle w:val="Heading3"/>
      </w:pPr>
      <w:bookmarkStart w:id="114" w:name="_Toc496711716"/>
      <w:r w:rsidRPr="00F34FA3">
        <w:t>Waste programs</w:t>
      </w:r>
      <w:bookmarkEnd w:id="114"/>
    </w:p>
    <w:p w14:paraId="262607FB" w14:textId="66524C59" w:rsidR="00374EE8" w:rsidRPr="003C5417" w:rsidRDefault="00374EE8" w:rsidP="00374EE8">
      <w:pPr>
        <w:pStyle w:val="Heading4"/>
      </w:pPr>
      <w:r w:rsidRPr="003C5417">
        <w:t>Victoria’s landfill levy</w:t>
      </w:r>
      <w:r>
        <w:t xml:space="preserve"> encourages diversion of waste from landfill</w:t>
      </w:r>
    </w:p>
    <w:p w14:paraId="1C0CDE22" w14:textId="2C13CBE7" w:rsidR="00374EE8" w:rsidRDefault="00374EE8" w:rsidP="00374EE8">
      <w:pPr>
        <w:pStyle w:val="BodyText"/>
      </w:pPr>
      <w:r w:rsidRPr="00954B78">
        <w:t>The landfill levy</w:t>
      </w:r>
      <w:r>
        <w:t xml:space="preserve"> is a market-based regulatory tool that creates an incentive to divert waste from landfill and </w:t>
      </w:r>
      <w:r w:rsidRPr="00A661CC">
        <w:t>recover resources</w:t>
      </w:r>
      <w:r>
        <w:t>. A levy is charged on each tonne of municipal and industrial wastes disposed at licensed facilities in Victoria</w:t>
      </w:r>
      <w:r w:rsidR="00D469BF">
        <w:t>.</w:t>
      </w:r>
      <w:r w:rsidR="00771F9B" w:rsidRPr="001B4CE7">
        <w:rPr>
          <w:rStyle w:val="FootnoteReference"/>
        </w:rPr>
        <w:footnoteReference w:id="45"/>
      </w:r>
      <w:r>
        <w:t xml:space="preserve"> </w:t>
      </w:r>
    </w:p>
    <w:p w14:paraId="34B28FCD" w14:textId="77777777" w:rsidR="00374EE8" w:rsidRDefault="00374EE8" w:rsidP="00374EE8">
      <w:pPr>
        <w:pStyle w:val="BodyText"/>
      </w:pPr>
      <w:r>
        <w:lastRenderedPageBreak/>
        <w:t>Industry representatives tell us that the landfill levy is a critical factor in the financial viability of waste to energy facilities, because it reduces the gap between the lower cost of landfilling waste and the higher cost of recovering energy from waste.</w:t>
      </w:r>
    </w:p>
    <w:p w14:paraId="41436FF5" w14:textId="018A6AF1" w:rsidR="00374EE8" w:rsidRDefault="00374EE8" w:rsidP="00374EE8">
      <w:pPr>
        <w:pStyle w:val="CaptionImageorFigure"/>
      </w:pPr>
      <w:r>
        <w:t xml:space="preserve">Table </w:t>
      </w:r>
      <w:fldSimple w:instr=" SEQ Table \* ARABIC ">
        <w:r w:rsidR="00844146">
          <w:rPr>
            <w:noProof/>
          </w:rPr>
          <w:t>2</w:t>
        </w:r>
      </w:fldSimple>
      <w:r>
        <w:t>: Levy rates for waste in Victoria</w:t>
      </w:r>
      <w:r w:rsidR="00D469BF">
        <w:t xml:space="preserve"> (2017-18)</w:t>
      </w:r>
    </w:p>
    <w:tbl>
      <w:tblPr>
        <w:tblStyle w:val="TableGrid"/>
        <w:tblW w:w="0" w:type="auto"/>
        <w:tblLook w:val="04A0" w:firstRow="1" w:lastRow="0" w:firstColumn="1" w:lastColumn="0" w:noHBand="0" w:noVBand="1"/>
      </w:tblPr>
      <w:tblGrid>
        <w:gridCol w:w="2353"/>
        <w:gridCol w:w="2325"/>
      </w:tblGrid>
      <w:tr w:rsidR="00374EE8" w:rsidRPr="00C24D35" w14:paraId="51A00C60" w14:textId="77777777" w:rsidTr="004D0AD1">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2353" w:type="dxa"/>
          </w:tcPr>
          <w:p w14:paraId="532AE497" w14:textId="77777777" w:rsidR="00374EE8" w:rsidRPr="00C24D35" w:rsidRDefault="00374EE8" w:rsidP="004D0AD1">
            <w:pPr>
              <w:pStyle w:val="ListBullet"/>
              <w:keepNext/>
              <w:numPr>
                <w:ilvl w:val="0"/>
                <w:numId w:val="0"/>
              </w:numPr>
              <w:jc w:val="center"/>
              <w:rPr>
                <w:b/>
                <w:color w:val="auto"/>
              </w:rPr>
            </w:pPr>
            <w:r w:rsidRPr="00C24D35">
              <w:rPr>
                <w:b/>
                <w:color w:val="auto"/>
              </w:rPr>
              <w:t xml:space="preserve">Region &amp; waste </w:t>
            </w:r>
          </w:p>
        </w:tc>
        <w:tc>
          <w:tcPr>
            <w:tcW w:w="2325" w:type="dxa"/>
          </w:tcPr>
          <w:p w14:paraId="2F9065D9" w14:textId="77777777" w:rsidR="00374EE8" w:rsidRPr="00C24D35" w:rsidRDefault="00374EE8" w:rsidP="004D0AD1">
            <w:pPr>
              <w:pStyle w:val="ListBullet"/>
              <w:keepNext/>
              <w:numPr>
                <w:ilvl w:val="0"/>
                <w:numId w:val="0"/>
              </w:numPr>
              <w:jc w:val="center"/>
              <w:cnfStyle w:val="100000000000" w:firstRow="1" w:lastRow="0" w:firstColumn="0" w:lastColumn="0" w:oddVBand="0" w:evenVBand="0" w:oddHBand="0" w:evenHBand="0" w:firstRowFirstColumn="0" w:firstRowLastColumn="0" w:lastRowFirstColumn="0" w:lastRowLastColumn="0"/>
              <w:rPr>
                <w:b/>
                <w:color w:val="auto"/>
              </w:rPr>
            </w:pPr>
            <w:r w:rsidRPr="00C24D35">
              <w:rPr>
                <w:b/>
                <w:color w:val="auto"/>
              </w:rPr>
              <w:t>Levy amount p/tonne</w:t>
            </w:r>
          </w:p>
        </w:tc>
      </w:tr>
      <w:tr w:rsidR="00374EE8" w14:paraId="64322109" w14:textId="77777777" w:rsidTr="004D0AD1">
        <w:tc>
          <w:tcPr>
            <w:tcW w:w="2353" w:type="dxa"/>
          </w:tcPr>
          <w:p w14:paraId="040790DA" w14:textId="77777777" w:rsidR="00374EE8" w:rsidRDefault="00374EE8" w:rsidP="004D0AD1">
            <w:pPr>
              <w:pStyle w:val="ListBullet"/>
              <w:keepNext/>
              <w:numPr>
                <w:ilvl w:val="0"/>
                <w:numId w:val="0"/>
              </w:numPr>
              <w:rPr>
                <w:color w:val="auto"/>
              </w:rPr>
            </w:pPr>
            <w:r>
              <w:rPr>
                <w:color w:val="auto"/>
              </w:rPr>
              <w:t xml:space="preserve">Metropolitan municipal and industrial </w:t>
            </w:r>
          </w:p>
        </w:tc>
        <w:tc>
          <w:tcPr>
            <w:tcW w:w="2325" w:type="dxa"/>
          </w:tcPr>
          <w:p w14:paraId="314CA3BC" w14:textId="77777777" w:rsidR="00374EE8" w:rsidRDefault="00374EE8" w:rsidP="004D0AD1">
            <w:pPr>
              <w:pStyle w:val="ListBullet"/>
              <w:keepNext/>
              <w:numPr>
                <w:ilvl w:val="0"/>
                <w:numId w:val="0"/>
              </w:numPr>
              <w:jc w:val="center"/>
              <w:rPr>
                <w:color w:val="auto"/>
              </w:rPr>
            </w:pPr>
            <w:r>
              <w:rPr>
                <w:color w:val="auto"/>
              </w:rPr>
              <w:t>$63.28</w:t>
            </w:r>
          </w:p>
        </w:tc>
      </w:tr>
      <w:tr w:rsidR="00374EE8" w14:paraId="3DFB4966" w14:textId="77777777" w:rsidTr="004D0AD1">
        <w:tc>
          <w:tcPr>
            <w:tcW w:w="2353" w:type="dxa"/>
          </w:tcPr>
          <w:p w14:paraId="722A49E2" w14:textId="77777777" w:rsidR="00374EE8" w:rsidRDefault="00374EE8" w:rsidP="004D0AD1">
            <w:pPr>
              <w:pStyle w:val="ListBullet"/>
              <w:keepNext/>
              <w:numPr>
                <w:ilvl w:val="0"/>
                <w:numId w:val="0"/>
              </w:numPr>
              <w:rPr>
                <w:color w:val="auto"/>
              </w:rPr>
            </w:pPr>
            <w:r>
              <w:rPr>
                <w:color w:val="auto"/>
              </w:rPr>
              <w:t xml:space="preserve">Rural municipal </w:t>
            </w:r>
          </w:p>
        </w:tc>
        <w:tc>
          <w:tcPr>
            <w:tcW w:w="2325" w:type="dxa"/>
          </w:tcPr>
          <w:p w14:paraId="5B61475B" w14:textId="77777777" w:rsidR="00374EE8" w:rsidRDefault="00374EE8" w:rsidP="004D0AD1">
            <w:pPr>
              <w:pStyle w:val="ListBullet"/>
              <w:keepNext/>
              <w:numPr>
                <w:ilvl w:val="0"/>
                <w:numId w:val="0"/>
              </w:numPr>
              <w:jc w:val="center"/>
              <w:rPr>
                <w:color w:val="auto"/>
              </w:rPr>
            </w:pPr>
            <w:r>
              <w:rPr>
                <w:color w:val="auto"/>
              </w:rPr>
              <w:t>$31.71</w:t>
            </w:r>
          </w:p>
        </w:tc>
      </w:tr>
      <w:tr w:rsidR="00374EE8" w14:paraId="28C99739" w14:textId="77777777" w:rsidTr="004D0AD1">
        <w:tc>
          <w:tcPr>
            <w:tcW w:w="2353" w:type="dxa"/>
          </w:tcPr>
          <w:p w14:paraId="6C3B91A3" w14:textId="77777777" w:rsidR="00374EE8" w:rsidRDefault="00374EE8" w:rsidP="004D0AD1">
            <w:pPr>
              <w:pStyle w:val="ListBullet"/>
              <w:keepNext/>
              <w:numPr>
                <w:ilvl w:val="0"/>
                <w:numId w:val="0"/>
              </w:numPr>
              <w:rPr>
                <w:color w:val="auto"/>
              </w:rPr>
            </w:pPr>
            <w:r>
              <w:rPr>
                <w:color w:val="auto"/>
              </w:rPr>
              <w:t>Rural industrial</w:t>
            </w:r>
          </w:p>
        </w:tc>
        <w:tc>
          <w:tcPr>
            <w:tcW w:w="2325" w:type="dxa"/>
          </w:tcPr>
          <w:p w14:paraId="444F1446" w14:textId="77777777" w:rsidR="00374EE8" w:rsidRDefault="00374EE8" w:rsidP="004D0AD1">
            <w:pPr>
              <w:pStyle w:val="ListBullet"/>
              <w:keepNext/>
              <w:numPr>
                <w:ilvl w:val="0"/>
                <w:numId w:val="0"/>
              </w:numPr>
              <w:jc w:val="center"/>
              <w:rPr>
                <w:color w:val="auto"/>
              </w:rPr>
            </w:pPr>
            <w:r>
              <w:rPr>
                <w:color w:val="auto"/>
              </w:rPr>
              <w:t>$55.46</w:t>
            </w:r>
          </w:p>
        </w:tc>
      </w:tr>
      <w:tr w:rsidR="00374EE8" w14:paraId="27314100" w14:textId="77777777" w:rsidTr="004D0AD1">
        <w:tc>
          <w:tcPr>
            <w:tcW w:w="2353" w:type="dxa"/>
          </w:tcPr>
          <w:p w14:paraId="58BB3EB8" w14:textId="77777777" w:rsidR="00374EE8" w:rsidRDefault="00374EE8" w:rsidP="004D0AD1">
            <w:pPr>
              <w:pStyle w:val="ListBullet"/>
              <w:keepLines/>
              <w:numPr>
                <w:ilvl w:val="0"/>
                <w:numId w:val="0"/>
              </w:numPr>
              <w:rPr>
                <w:color w:val="auto"/>
              </w:rPr>
            </w:pPr>
            <w:r>
              <w:rPr>
                <w:color w:val="auto"/>
              </w:rPr>
              <w:t>Prescribed industrial waste (asbestos, Category C &amp; B)</w:t>
            </w:r>
          </w:p>
        </w:tc>
        <w:tc>
          <w:tcPr>
            <w:tcW w:w="2325" w:type="dxa"/>
          </w:tcPr>
          <w:p w14:paraId="226210F5" w14:textId="1D79EA72" w:rsidR="00374EE8" w:rsidRDefault="00374EE8" w:rsidP="004D0AD1">
            <w:pPr>
              <w:pStyle w:val="ListBullet"/>
              <w:keepLines/>
              <w:numPr>
                <w:ilvl w:val="0"/>
                <w:numId w:val="0"/>
              </w:numPr>
              <w:jc w:val="center"/>
              <w:rPr>
                <w:color w:val="auto"/>
              </w:rPr>
            </w:pPr>
            <w:r>
              <w:rPr>
                <w:color w:val="auto"/>
              </w:rPr>
              <w:t>$30-250</w:t>
            </w:r>
          </w:p>
        </w:tc>
      </w:tr>
    </w:tbl>
    <w:p w14:paraId="5E926348" w14:textId="0F33609A" w:rsidR="00D469BF" w:rsidRDefault="00374EE8" w:rsidP="00374EE8">
      <w:pPr>
        <w:pStyle w:val="BodyText"/>
      </w:pPr>
      <w:r>
        <w:t>Landfill gate fees in Victoria are made up of the landfill levy and the operator charges. They range from $110 per tonne for long term contracted waste in the metropolitan area, up to $170 for spot market and domestic use elsewhere in the state. A higher fee is charged for prescribed waste</w:t>
      </w:r>
      <w:r w:rsidR="00BC20C9">
        <w:t>s</w:t>
      </w:r>
      <w:r w:rsidR="00D469BF">
        <w:t>.</w:t>
      </w:r>
      <w:r w:rsidR="00771F9B" w:rsidRPr="001B4CE7">
        <w:rPr>
          <w:rStyle w:val="FootnoteReference"/>
        </w:rPr>
        <w:footnoteReference w:id="46"/>
      </w:r>
    </w:p>
    <w:p w14:paraId="2797671B" w14:textId="4A87850B" w:rsidR="00374EE8" w:rsidRDefault="00374EE8" w:rsidP="00374EE8">
      <w:pPr>
        <w:pStyle w:val="BodyText"/>
        <w:rPr>
          <w:b/>
        </w:rPr>
      </w:pPr>
      <w:r>
        <w:t xml:space="preserve">Some waste to energy project developers estimate that their proposed facilities would </w:t>
      </w:r>
      <w:r w:rsidR="00D469BF">
        <w:t>charge</w:t>
      </w:r>
      <w:r>
        <w:t xml:space="preserve"> an equivalent gate fee to make their project financially viable.</w:t>
      </w:r>
    </w:p>
    <w:p w14:paraId="765B42EF" w14:textId="77777777" w:rsidR="00374EE8" w:rsidRPr="003C5417" w:rsidRDefault="00374EE8" w:rsidP="00374EE8">
      <w:pPr>
        <w:pStyle w:val="Heading4"/>
      </w:pPr>
      <w:r>
        <w:t>A waste i</w:t>
      </w:r>
      <w:r w:rsidRPr="003C5417">
        <w:t xml:space="preserve">nfrastructure plan to </w:t>
      </w:r>
      <w:r>
        <w:t xml:space="preserve">guide investment </w:t>
      </w:r>
    </w:p>
    <w:p w14:paraId="2623B9A5" w14:textId="5D00BBC3" w:rsidR="00374EE8" w:rsidRPr="00067A5E" w:rsidRDefault="00374EE8" w:rsidP="00374EE8">
      <w:pPr>
        <w:pStyle w:val="BodyText"/>
      </w:pPr>
      <w:r w:rsidRPr="00A661CC">
        <w:t xml:space="preserve">The </w:t>
      </w:r>
      <w:r w:rsidRPr="00494EFA">
        <w:rPr>
          <w:i/>
        </w:rPr>
        <w:t>Statewide Waste and Resource Recovery Infrastructure Plan</w:t>
      </w:r>
      <w:r w:rsidRPr="00A661CC">
        <w:t xml:space="preserve"> outlines state-wide infrastructure priorities</w:t>
      </w:r>
      <w:r>
        <w:t>,</w:t>
      </w:r>
      <w:r w:rsidRPr="00A661CC">
        <w:t xml:space="preserve"> which include facilities that </w:t>
      </w:r>
      <w:r>
        <w:t xml:space="preserve">divert </w:t>
      </w:r>
      <w:r w:rsidRPr="00A661CC">
        <w:t xml:space="preserve">waste from landfill and activities that make materials available to the resource recovery market. </w:t>
      </w:r>
      <w:r>
        <w:t>The seven</w:t>
      </w:r>
      <w:r w:rsidR="00D469BF">
        <w:t xml:space="preserve"> </w:t>
      </w:r>
      <w:r>
        <w:t>regional</w:t>
      </w:r>
      <w:r w:rsidRPr="00A661CC">
        <w:t xml:space="preserve"> </w:t>
      </w:r>
      <w:r>
        <w:t>w</w:t>
      </w:r>
      <w:r w:rsidRPr="00A661CC">
        <w:t xml:space="preserve">aste and </w:t>
      </w:r>
      <w:r>
        <w:t>r</w:t>
      </w:r>
      <w:r w:rsidRPr="00A661CC">
        <w:t xml:space="preserve">esource </w:t>
      </w:r>
      <w:r>
        <w:t>r</w:t>
      </w:r>
      <w:r w:rsidRPr="00A661CC">
        <w:t xml:space="preserve">ecovery </w:t>
      </w:r>
      <w:r>
        <w:t>i</w:t>
      </w:r>
      <w:r w:rsidRPr="00A661CC">
        <w:t xml:space="preserve">mplementation </w:t>
      </w:r>
      <w:r>
        <w:t>p</w:t>
      </w:r>
      <w:r w:rsidRPr="00A661CC">
        <w:t>lans identify regional waste flows and plan for the infrastructure required to recover this material.</w:t>
      </w:r>
      <w:r>
        <w:t xml:space="preserve"> </w:t>
      </w:r>
      <w:r w:rsidRPr="00B76745">
        <w:t>The plan</w:t>
      </w:r>
      <w:r w:rsidR="005F6AFE">
        <w:t>s</w:t>
      </w:r>
      <w:r w:rsidRPr="00B76745">
        <w:rPr>
          <w:i/>
        </w:rPr>
        <w:t xml:space="preserve"> </w:t>
      </w:r>
      <w:r w:rsidRPr="00B76745">
        <w:t xml:space="preserve">seek to ensure </w:t>
      </w:r>
      <w:r>
        <w:t xml:space="preserve">we have </w:t>
      </w:r>
      <w:r w:rsidRPr="00B76745">
        <w:t xml:space="preserve">the right infrastructure </w:t>
      </w:r>
      <w:r w:rsidR="00BC20C9">
        <w:t>in the right places to meet the needs of Victorian communities.</w:t>
      </w:r>
    </w:p>
    <w:p w14:paraId="623F099B" w14:textId="5D6BA210" w:rsidR="00374EE8" w:rsidRDefault="00374EE8" w:rsidP="00374EE8">
      <w:pPr>
        <w:pStyle w:val="BodyText"/>
      </w:pPr>
      <w:r>
        <w:t xml:space="preserve">A range of waste to energy opportunities </w:t>
      </w:r>
      <w:r w:rsidR="005F6AFE">
        <w:t xml:space="preserve">are </w:t>
      </w:r>
      <w:r>
        <w:t>identified in the seven regional implementation plans. For example, waste to energy is being investigated in the Gippsland region as an alternative to landfill</w:t>
      </w:r>
      <w:r w:rsidR="005F6AFE">
        <w:t xml:space="preserve">. Gippsland councils have made a collective </w:t>
      </w:r>
      <w:r>
        <w:t xml:space="preserve">offer of </w:t>
      </w:r>
      <w:r w:rsidRPr="00635EEC">
        <w:t xml:space="preserve">residual </w:t>
      </w:r>
      <w:r w:rsidR="00C270C1">
        <w:t>m</w:t>
      </w:r>
      <w:r w:rsidRPr="00635EEC">
        <w:t xml:space="preserve">unicipal </w:t>
      </w:r>
      <w:r w:rsidR="00C270C1">
        <w:t>s</w:t>
      </w:r>
      <w:r w:rsidRPr="00635EEC">
        <w:t xml:space="preserve">olid </w:t>
      </w:r>
      <w:r w:rsidR="00C270C1">
        <w:t>w</w:t>
      </w:r>
      <w:r w:rsidRPr="00635EEC">
        <w:t xml:space="preserve">aste (approximately 70,000 tonnes per annum) </w:t>
      </w:r>
      <w:r>
        <w:t>to prospective waste to energy operators</w:t>
      </w:r>
      <w:r w:rsidR="005F6AFE">
        <w:t>.</w:t>
      </w:r>
      <w:r w:rsidR="00771F9B" w:rsidRPr="001B4CE7">
        <w:rPr>
          <w:rStyle w:val="FootnoteReference"/>
        </w:rPr>
        <w:footnoteReference w:id="47"/>
      </w:r>
    </w:p>
    <w:p w14:paraId="42CBA847" w14:textId="59777395" w:rsidR="005F6AFE" w:rsidRDefault="00374EE8" w:rsidP="00374EE8">
      <w:pPr>
        <w:pStyle w:val="BodyText"/>
      </w:pPr>
      <w:r>
        <w:t xml:space="preserve">The Grampians Central West Waste and Resource Recovery Group has identified and is undertaking extensive feasibility studies into establishment of a waste to energy plant that could process </w:t>
      </w:r>
      <w:r w:rsidR="00C270C1">
        <w:t>m</w:t>
      </w:r>
      <w:r>
        <w:t xml:space="preserve">unicipal </w:t>
      </w:r>
      <w:r w:rsidR="00C270C1">
        <w:t>s</w:t>
      </w:r>
      <w:r>
        <w:t xml:space="preserve">olid </w:t>
      </w:r>
      <w:r w:rsidR="00F34FA3">
        <w:t>waste,</w:t>
      </w:r>
      <w:r>
        <w:t xml:space="preserve"> </w:t>
      </w:r>
      <w:r w:rsidR="00C270C1">
        <w:t>c</w:t>
      </w:r>
      <w:r>
        <w:t xml:space="preserve">ommercial and </w:t>
      </w:r>
      <w:r w:rsidR="00C270C1">
        <w:t>i</w:t>
      </w:r>
      <w:r>
        <w:t>ndustrial waste</w:t>
      </w:r>
      <w:r w:rsidR="00C270C1">
        <w:t>,</w:t>
      </w:r>
      <w:r w:rsidR="006B7342">
        <w:t xml:space="preserve"> </w:t>
      </w:r>
      <w:r>
        <w:t xml:space="preserve">and </w:t>
      </w:r>
      <w:r w:rsidR="00C270C1">
        <w:t>c</w:t>
      </w:r>
      <w:r>
        <w:t xml:space="preserve">onstruction and </w:t>
      </w:r>
      <w:r w:rsidR="00C270C1">
        <w:t>d</w:t>
      </w:r>
      <w:r>
        <w:t xml:space="preserve">emolition </w:t>
      </w:r>
      <w:r w:rsidR="00C270C1">
        <w:t>w</w:t>
      </w:r>
      <w:r>
        <w:t>aste. A number of small facilities already operate in the region using organic waste as feedstock</w:t>
      </w:r>
      <w:r w:rsidR="005F6AFE">
        <w:t>.</w:t>
      </w:r>
      <w:r w:rsidR="00771F9B" w:rsidRPr="001B4CE7">
        <w:rPr>
          <w:rStyle w:val="FootnoteReference"/>
        </w:rPr>
        <w:footnoteReference w:id="48"/>
      </w:r>
      <w:r w:rsidR="005F6AFE">
        <w:t xml:space="preserve"> A number of other regions have highlighted opportunities to use organic and on-farm waste.</w:t>
      </w:r>
    </w:p>
    <w:p w14:paraId="38260302" w14:textId="77777777" w:rsidR="00374EE8" w:rsidRPr="00A87D87" w:rsidRDefault="00374EE8" w:rsidP="00374EE8">
      <w:pPr>
        <w:pStyle w:val="Heading4"/>
      </w:pPr>
      <w:r w:rsidRPr="00A87D87">
        <w:t xml:space="preserve">Strategies for developing markets for recovered resources including organics </w:t>
      </w:r>
    </w:p>
    <w:p w14:paraId="17129ED4" w14:textId="2869B224" w:rsidR="005F6AFE" w:rsidRDefault="00374EE8" w:rsidP="00374EE8">
      <w:pPr>
        <w:pStyle w:val="BodyText"/>
      </w:pPr>
      <w:r>
        <w:t xml:space="preserve">Waste to energy technologies </w:t>
      </w:r>
      <w:r w:rsidR="00F717DA">
        <w:t>play a</w:t>
      </w:r>
      <w:r>
        <w:t xml:space="preserve"> part in two strategies that will help Victoria to achieve the goals set out in </w:t>
      </w:r>
      <w:r w:rsidRPr="00A87D87">
        <w:rPr>
          <w:i/>
        </w:rPr>
        <w:t>Statewide Waste and Resource Recovery Infrastructure Plan</w:t>
      </w:r>
      <w:r w:rsidRPr="00A87D87">
        <w:t>.</w:t>
      </w:r>
      <w:r>
        <w:t xml:space="preserve"> </w:t>
      </w:r>
    </w:p>
    <w:p w14:paraId="254E4390" w14:textId="5791FFE3" w:rsidR="00374EE8" w:rsidRDefault="00374EE8" w:rsidP="00374EE8">
      <w:pPr>
        <w:pStyle w:val="BodyText"/>
        <w:rPr>
          <w:color w:val="auto"/>
        </w:rPr>
      </w:pPr>
      <w:r>
        <w:rPr>
          <w:color w:val="auto"/>
        </w:rPr>
        <w:t xml:space="preserve">The </w:t>
      </w:r>
      <w:r w:rsidRPr="000823F8">
        <w:rPr>
          <w:i/>
        </w:rPr>
        <w:t>Victorian Organics Resource Recovery Strategy</w:t>
      </w:r>
      <w:r>
        <w:rPr>
          <w:color w:val="auto"/>
        </w:rPr>
        <w:t xml:space="preserve"> </w:t>
      </w:r>
      <w:r w:rsidRPr="000823F8">
        <w:t>seeks to ensure organic waste is managed appropriately, used safely and contributes to positive environmental, public health, amenity and economic outcomes. The organics strategy identifies the use of organic waste to energy as an emerging opportunity.</w:t>
      </w:r>
      <w:r>
        <w:rPr>
          <w:color w:val="auto"/>
        </w:rPr>
        <w:t xml:space="preserve"> </w:t>
      </w:r>
    </w:p>
    <w:p w14:paraId="4682AB00" w14:textId="33CB82FE" w:rsidR="00374EE8" w:rsidRDefault="00374EE8" w:rsidP="00374EE8">
      <w:pPr>
        <w:pStyle w:val="BodyText"/>
      </w:pPr>
      <w:r>
        <w:t>As part of delivering on the organics strategy, Sustainability Victoria has contributed to the Australian Biomass for Bioenergy Assessment which identifies locations and volumes of available biomass, including organic waste, across Australia</w:t>
      </w:r>
      <w:r w:rsidR="005F6AFE">
        <w:t>.</w:t>
      </w:r>
      <w:r w:rsidR="00771F9B" w:rsidRPr="001B4CE7">
        <w:rPr>
          <w:rStyle w:val="FootnoteReference"/>
        </w:rPr>
        <w:footnoteReference w:id="49"/>
      </w:r>
      <w:r>
        <w:t xml:space="preserve"> This data may help waste to energy proponents.</w:t>
      </w:r>
    </w:p>
    <w:p w14:paraId="1DE707FA" w14:textId="632755E9" w:rsidR="00374EE8" w:rsidRDefault="00374EE8" w:rsidP="00374EE8">
      <w:pPr>
        <w:pStyle w:val="BodyText"/>
      </w:pPr>
      <w:r>
        <w:t xml:space="preserve">Also under the organics strategy, the EPA, with support from Sustainability Victoria, is reviewing our approach to applying organic waste to land (including digestate from waste to energy facilities). It is examining national and international examples </w:t>
      </w:r>
      <w:r>
        <w:lastRenderedPageBreak/>
        <w:t xml:space="preserve">and considering how to address </w:t>
      </w:r>
      <w:r w:rsidR="00F717DA">
        <w:t xml:space="preserve">any </w:t>
      </w:r>
      <w:r>
        <w:t xml:space="preserve">risks to the environment and human health. </w:t>
      </w:r>
    </w:p>
    <w:p w14:paraId="4329C7A7" w14:textId="7717BAEA" w:rsidR="00374EE8" w:rsidRDefault="00374EE8" w:rsidP="00374EE8">
      <w:pPr>
        <w:pStyle w:val="BodyText"/>
      </w:pPr>
      <w:r w:rsidRPr="000C64AF">
        <w:t xml:space="preserve">The </w:t>
      </w:r>
      <w:r w:rsidRPr="00CD0FC6">
        <w:rPr>
          <w:i/>
        </w:rPr>
        <w:t>Victorian Market Development Strategy for Recovered Resources</w:t>
      </w:r>
      <w:r w:rsidRPr="000C64AF">
        <w:t xml:space="preserve"> </w:t>
      </w:r>
      <w:r w:rsidRPr="00A661CC">
        <w:t>seeks to stimulate markets for recovered resources by reducing barriers and developing the right conditions for material and product markets to mature.</w:t>
      </w:r>
      <w:r>
        <w:t xml:space="preserve"> </w:t>
      </w:r>
      <w:r w:rsidRPr="00A661CC">
        <w:t>Priority materials addressed in this strategy include organics</w:t>
      </w:r>
      <w:r>
        <w:t xml:space="preserve"> (including timber)</w:t>
      </w:r>
      <w:r w:rsidRPr="00A661CC">
        <w:t>, rubber (tyres), flexible plastics</w:t>
      </w:r>
      <w:r w:rsidRPr="000C64AF">
        <w:t xml:space="preserve">, glass fines, </w:t>
      </w:r>
      <w:r w:rsidR="00070DFC">
        <w:t>E</w:t>
      </w:r>
      <w:r w:rsidRPr="000C64AF">
        <w:t xml:space="preserve">-waste, concrete and bricks. Actions </w:t>
      </w:r>
      <w:r>
        <w:t xml:space="preserve">under the strategy </w:t>
      </w:r>
      <w:r w:rsidRPr="000C64AF">
        <w:t>include to improve the consolidation and quality of these materials as resources for recovery, and improve the performance and use of end products incorporating these recovered resources.</w:t>
      </w:r>
      <w:r>
        <w:t xml:space="preserve"> Energy is one such end product.</w:t>
      </w:r>
    </w:p>
    <w:p w14:paraId="34DD3699" w14:textId="77777777" w:rsidR="00374EE8" w:rsidRPr="00F34FA3" w:rsidRDefault="00374EE8" w:rsidP="00F34FA3">
      <w:pPr>
        <w:pStyle w:val="Heading3"/>
      </w:pPr>
      <w:bookmarkStart w:id="115" w:name="_Toc496711717"/>
      <w:r w:rsidRPr="00F34FA3">
        <w:t>Energy programs</w:t>
      </w:r>
      <w:bookmarkEnd w:id="115"/>
    </w:p>
    <w:p w14:paraId="258458C3" w14:textId="77777777" w:rsidR="00374EE8" w:rsidRPr="004F3E4D" w:rsidRDefault="00374EE8" w:rsidP="00374EE8">
      <w:pPr>
        <w:pStyle w:val="Heading4"/>
      </w:pPr>
      <w:r>
        <w:t>R</w:t>
      </w:r>
      <w:r w:rsidRPr="004F3E4D">
        <w:t>enewable energy target</w:t>
      </w:r>
      <w:r>
        <w:t>s</w:t>
      </w:r>
      <w:r w:rsidRPr="004F3E4D">
        <w:t xml:space="preserve"> </w:t>
      </w:r>
    </w:p>
    <w:p w14:paraId="614DE7C3" w14:textId="4FB1BE3C" w:rsidR="00374EE8" w:rsidRDefault="00374EE8" w:rsidP="00374EE8">
      <w:pPr>
        <w:pStyle w:val="BodyText"/>
        <w:rPr>
          <w:rFonts w:asciiTheme="majorHAnsi" w:hAnsiTheme="majorHAnsi" w:cstheme="majorHAnsi"/>
          <w:szCs w:val="24"/>
          <w:lang w:val="en"/>
        </w:rPr>
      </w:pPr>
      <w:r w:rsidRPr="00186815">
        <w:rPr>
          <w:lang w:val="en"/>
        </w:rPr>
        <w:t xml:space="preserve">The </w:t>
      </w:r>
      <w:r w:rsidR="00235593">
        <w:rPr>
          <w:lang w:val="en"/>
        </w:rPr>
        <w:t xml:space="preserve">Victorian </w:t>
      </w:r>
      <w:r w:rsidRPr="00186815">
        <w:rPr>
          <w:lang w:val="en"/>
        </w:rPr>
        <w:t>Government</w:t>
      </w:r>
      <w:r>
        <w:rPr>
          <w:lang w:val="en"/>
        </w:rPr>
        <w:t xml:space="preserve"> has committed to generating </w:t>
      </w:r>
      <w:r w:rsidRPr="00186815">
        <w:rPr>
          <w:lang w:val="en"/>
        </w:rPr>
        <w:t>25 per cent</w:t>
      </w:r>
      <w:r>
        <w:rPr>
          <w:lang w:val="en"/>
        </w:rPr>
        <w:t xml:space="preserve"> of electricity from renewable sources </w:t>
      </w:r>
      <w:r w:rsidRPr="00186815">
        <w:rPr>
          <w:lang w:val="en"/>
        </w:rPr>
        <w:t>by 2020</w:t>
      </w:r>
      <w:r>
        <w:rPr>
          <w:lang w:val="en"/>
        </w:rPr>
        <w:t>,</w:t>
      </w:r>
      <w:r w:rsidRPr="00186815">
        <w:rPr>
          <w:lang w:val="en"/>
        </w:rPr>
        <w:t xml:space="preserve"> and 40 per cent by 2025</w:t>
      </w:r>
      <w:r>
        <w:rPr>
          <w:lang w:val="en"/>
        </w:rPr>
        <w:t xml:space="preserve">. </w:t>
      </w:r>
      <w:r>
        <w:rPr>
          <w:rFonts w:asciiTheme="majorHAnsi" w:hAnsiTheme="majorHAnsi" w:cstheme="majorHAnsi"/>
          <w:szCs w:val="24"/>
          <w:lang w:val="en"/>
        </w:rPr>
        <w:t>Victorian regulations</w:t>
      </w:r>
      <w:r w:rsidR="00771F9B" w:rsidRPr="001B4CE7">
        <w:rPr>
          <w:rStyle w:val="FootnoteReference"/>
        </w:rPr>
        <w:footnoteReference w:id="50"/>
      </w:r>
      <w:r>
        <w:rPr>
          <w:rFonts w:asciiTheme="majorHAnsi" w:hAnsiTheme="majorHAnsi" w:cstheme="majorHAnsi"/>
          <w:szCs w:val="24"/>
          <w:lang w:val="en"/>
        </w:rPr>
        <w:t xml:space="preserve"> define ‘renewable energy’ as an energy source that includes, among other things</w:t>
      </w:r>
      <w:r>
        <w:rPr>
          <w:rFonts w:asciiTheme="majorHAnsi" w:hAnsiTheme="majorHAnsi" w:cstheme="majorHAnsi"/>
          <w:i/>
          <w:szCs w:val="24"/>
          <w:lang w:val="en"/>
        </w:rPr>
        <w:t>,</w:t>
      </w:r>
      <w:r>
        <w:rPr>
          <w:rFonts w:asciiTheme="majorHAnsi" w:hAnsiTheme="majorHAnsi" w:cstheme="majorHAnsi"/>
          <w:szCs w:val="24"/>
          <w:lang w:val="en"/>
        </w:rPr>
        <w:t xml:space="preserve"> wood waste</w:t>
      </w:r>
      <w:r w:rsidR="00AB77C0">
        <w:rPr>
          <w:rFonts w:asciiTheme="majorHAnsi" w:hAnsiTheme="majorHAnsi" w:cstheme="majorHAnsi"/>
          <w:szCs w:val="24"/>
          <w:lang w:val="en"/>
        </w:rPr>
        <w:t xml:space="preserve"> (not native timber)</w:t>
      </w:r>
      <w:r>
        <w:rPr>
          <w:rFonts w:asciiTheme="majorHAnsi" w:hAnsiTheme="majorHAnsi" w:cstheme="majorHAnsi"/>
          <w:szCs w:val="24"/>
          <w:lang w:val="en"/>
        </w:rPr>
        <w:t>, agricultural waste, food waste, food processing waste and biomass-based components of municipal solid waste. It does not include materials or waste products derived from fossil fuels.</w:t>
      </w:r>
      <w:r w:rsidRPr="00F7564D">
        <w:rPr>
          <w:lang w:val="en"/>
        </w:rPr>
        <w:t xml:space="preserve"> </w:t>
      </w:r>
    </w:p>
    <w:p w14:paraId="634EFEF3" w14:textId="77777777" w:rsidR="00374EE8" w:rsidRPr="005F70D6" w:rsidRDefault="00374EE8" w:rsidP="00374EE8">
      <w:pPr>
        <w:pStyle w:val="BodyText"/>
        <w:rPr>
          <w:rFonts w:asciiTheme="majorHAnsi" w:hAnsiTheme="majorHAnsi" w:cstheme="majorHAnsi"/>
          <w:szCs w:val="24"/>
        </w:rPr>
      </w:pPr>
      <w:r w:rsidRPr="005F70D6">
        <w:rPr>
          <w:rFonts w:asciiTheme="majorHAnsi" w:hAnsiTheme="majorHAnsi" w:cstheme="majorHAnsi"/>
          <w:szCs w:val="24"/>
        </w:rPr>
        <w:t xml:space="preserve">The Victorian Renewable Energy Targets will be supported by the Victorian Renewable Energy Auction Scheme (VREAS), offering long-term contracts to successful renewable energy projects. </w:t>
      </w:r>
    </w:p>
    <w:p w14:paraId="1A4C7F0B" w14:textId="77777777" w:rsidR="00374EE8" w:rsidRPr="005F70D6" w:rsidRDefault="00374EE8" w:rsidP="00374EE8">
      <w:pPr>
        <w:pStyle w:val="BodyText"/>
        <w:rPr>
          <w:rFonts w:asciiTheme="majorHAnsi" w:hAnsiTheme="majorHAnsi" w:cstheme="majorHAnsi"/>
          <w:szCs w:val="24"/>
        </w:rPr>
      </w:pPr>
      <w:r w:rsidRPr="005F70D6">
        <w:rPr>
          <w:rFonts w:asciiTheme="majorHAnsi" w:hAnsiTheme="majorHAnsi" w:cstheme="majorHAnsi"/>
          <w:szCs w:val="24"/>
        </w:rPr>
        <w:t xml:space="preserve">The VREAS auction held in 2017 will deliver up to 650 megawatts (MW) of new large-scale renewable energy generating capacity to help meet Victoria’s energy supply needs. </w:t>
      </w:r>
    </w:p>
    <w:p w14:paraId="03B299EC" w14:textId="2A05F783" w:rsidR="00374EE8" w:rsidRPr="005F70D6" w:rsidRDefault="00374EE8" w:rsidP="00374EE8">
      <w:pPr>
        <w:pStyle w:val="BodyText"/>
        <w:rPr>
          <w:rFonts w:asciiTheme="majorHAnsi" w:hAnsiTheme="majorHAnsi" w:cstheme="majorHAnsi"/>
          <w:szCs w:val="24"/>
        </w:rPr>
      </w:pPr>
      <w:r w:rsidRPr="005F70D6">
        <w:rPr>
          <w:rFonts w:asciiTheme="majorHAnsi" w:hAnsiTheme="majorHAnsi" w:cstheme="majorHAnsi"/>
          <w:szCs w:val="24"/>
        </w:rPr>
        <w:t xml:space="preserve">The Victorian Government will announce by 31 December 2017 how much </w:t>
      </w:r>
      <w:r w:rsidR="00E82407">
        <w:rPr>
          <w:rFonts w:asciiTheme="majorHAnsi" w:hAnsiTheme="majorHAnsi" w:cstheme="majorHAnsi"/>
          <w:szCs w:val="24"/>
        </w:rPr>
        <w:t xml:space="preserve">more </w:t>
      </w:r>
      <w:r w:rsidRPr="005F70D6">
        <w:rPr>
          <w:rFonts w:asciiTheme="majorHAnsi" w:hAnsiTheme="majorHAnsi" w:cstheme="majorHAnsi"/>
          <w:szCs w:val="24"/>
        </w:rPr>
        <w:t xml:space="preserve">renewable energy generation will be required to meet the 25 per cent 2020 target. </w:t>
      </w:r>
    </w:p>
    <w:p w14:paraId="75C7ACCD" w14:textId="254DD852" w:rsidR="00374EE8" w:rsidRDefault="00374EE8" w:rsidP="00374EE8">
      <w:pPr>
        <w:pStyle w:val="BodyText"/>
        <w:rPr>
          <w:rFonts w:asciiTheme="majorHAnsi" w:hAnsiTheme="majorHAnsi" w:cstheme="majorHAnsi"/>
          <w:szCs w:val="24"/>
        </w:rPr>
      </w:pPr>
      <w:r w:rsidRPr="005F70D6">
        <w:rPr>
          <w:rFonts w:asciiTheme="majorHAnsi" w:hAnsiTheme="majorHAnsi" w:cstheme="majorHAnsi"/>
          <w:szCs w:val="24"/>
        </w:rPr>
        <w:t xml:space="preserve">The Victorian Government will announce by 31 December 2019 how much </w:t>
      </w:r>
      <w:r w:rsidR="00E82407">
        <w:rPr>
          <w:rFonts w:asciiTheme="majorHAnsi" w:hAnsiTheme="majorHAnsi" w:cstheme="majorHAnsi"/>
          <w:szCs w:val="24"/>
        </w:rPr>
        <w:t xml:space="preserve">more </w:t>
      </w:r>
      <w:r w:rsidRPr="005F70D6">
        <w:rPr>
          <w:rFonts w:asciiTheme="majorHAnsi" w:hAnsiTheme="majorHAnsi" w:cstheme="majorHAnsi"/>
          <w:szCs w:val="24"/>
        </w:rPr>
        <w:t>renewable energy generation will be required to meet the 40 per cent 2025 target</w:t>
      </w:r>
      <w:r w:rsidR="00E82407">
        <w:rPr>
          <w:rFonts w:asciiTheme="majorHAnsi" w:hAnsiTheme="majorHAnsi" w:cstheme="majorHAnsi"/>
          <w:szCs w:val="24"/>
        </w:rPr>
        <w:t>.</w:t>
      </w:r>
      <w:r w:rsidR="00771F9B" w:rsidRPr="001B4CE7">
        <w:rPr>
          <w:rStyle w:val="FootnoteReference"/>
        </w:rPr>
        <w:footnoteReference w:id="51"/>
      </w:r>
    </w:p>
    <w:p w14:paraId="4BA542ED" w14:textId="5C3800A6" w:rsidR="00E82407" w:rsidRDefault="00E82407" w:rsidP="00374EE8">
      <w:pPr>
        <w:pStyle w:val="BodyText"/>
        <w:rPr>
          <w:rFonts w:asciiTheme="majorHAnsi" w:hAnsiTheme="majorHAnsi" w:cstheme="majorHAnsi"/>
          <w:szCs w:val="24"/>
          <w:lang w:val="en"/>
        </w:rPr>
      </w:pPr>
      <w:r>
        <w:rPr>
          <w:rFonts w:asciiTheme="majorHAnsi" w:hAnsiTheme="majorHAnsi" w:cstheme="majorHAnsi"/>
          <w:szCs w:val="24"/>
          <w:lang w:val="en"/>
        </w:rPr>
        <w:t>The Australian Government has established a large-scale renewable energy target (RET) of 33,000 GWh by 2020. Under the RET, facilities that generate energy from landfill gas or other waste to energy technologies using organic materials can create and sell renewable energy certificates to energy retailers. This provides an economic incentive to invest in renewable energy technologies including waste to energy.</w:t>
      </w:r>
    </w:p>
    <w:p w14:paraId="6B7DD604" w14:textId="584952CE" w:rsidR="00F46D1B" w:rsidRDefault="002C63A8" w:rsidP="00374EE8">
      <w:pPr>
        <w:pStyle w:val="BodyText"/>
        <w:rPr>
          <w:rFonts w:asciiTheme="majorHAnsi" w:hAnsiTheme="majorHAnsi" w:cstheme="majorHAnsi"/>
          <w:szCs w:val="24"/>
          <w:lang w:val="en"/>
        </w:rPr>
      </w:pPr>
      <w:r>
        <w:rPr>
          <w:rFonts w:asciiTheme="majorHAnsi" w:hAnsiTheme="majorHAnsi" w:cstheme="majorHAnsi"/>
          <w:szCs w:val="24"/>
          <w:lang w:val="en"/>
        </w:rPr>
        <w:t xml:space="preserve">The </w:t>
      </w:r>
      <w:r w:rsidR="00F46D1B">
        <w:rPr>
          <w:rFonts w:asciiTheme="majorHAnsi" w:hAnsiTheme="majorHAnsi" w:cstheme="majorHAnsi"/>
          <w:szCs w:val="24"/>
          <w:lang w:val="en"/>
        </w:rPr>
        <w:t>Vic</w:t>
      </w:r>
      <w:r>
        <w:rPr>
          <w:rFonts w:asciiTheme="majorHAnsi" w:hAnsiTheme="majorHAnsi" w:cstheme="majorHAnsi"/>
          <w:szCs w:val="24"/>
          <w:lang w:val="en"/>
        </w:rPr>
        <w:t>torian</w:t>
      </w:r>
      <w:r w:rsidR="00F46D1B">
        <w:rPr>
          <w:rFonts w:asciiTheme="majorHAnsi" w:hAnsiTheme="majorHAnsi" w:cstheme="majorHAnsi"/>
          <w:szCs w:val="24"/>
          <w:lang w:val="en"/>
        </w:rPr>
        <w:t xml:space="preserve"> Gov</w:t>
      </w:r>
      <w:r>
        <w:rPr>
          <w:rFonts w:asciiTheme="majorHAnsi" w:hAnsiTheme="majorHAnsi" w:cstheme="majorHAnsi"/>
          <w:szCs w:val="24"/>
          <w:lang w:val="en"/>
        </w:rPr>
        <w:t>ernment</w:t>
      </w:r>
      <w:r w:rsidR="00F46D1B">
        <w:rPr>
          <w:rFonts w:asciiTheme="majorHAnsi" w:hAnsiTheme="majorHAnsi" w:cstheme="majorHAnsi"/>
          <w:szCs w:val="24"/>
          <w:lang w:val="en"/>
        </w:rPr>
        <w:t xml:space="preserve"> will continue to work with </w:t>
      </w:r>
      <w:r>
        <w:rPr>
          <w:rFonts w:asciiTheme="majorHAnsi" w:hAnsiTheme="majorHAnsi" w:cstheme="majorHAnsi"/>
          <w:szCs w:val="24"/>
          <w:lang w:val="en"/>
        </w:rPr>
        <w:t xml:space="preserve">the </w:t>
      </w:r>
      <w:r w:rsidR="00F46D1B">
        <w:rPr>
          <w:rFonts w:asciiTheme="majorHAnsi" w:hAnsiTheme="majorHAnsi" w:cstheme="majorHAnsi"/>
          <w:szCs w:val="24"/>
          <w:lang w:val="en"/>
        </w:rPr>
        <w:t>Aus</w:t>
      </w:r>
      <w:r>
        <w:rPr>
          <w:rFonts w:asciiTheme="majorHAnsi" w:hAnsiTheme="majorHAnsi" w:cstheme="majorHAnsi"/>
          <w:szCs w:val="24"/>
          <w:lang w:val="en"/>
        </w:rPr>
        <w:t>tralian Government</w:t>
      </w:r>
      <w:r w:rsidR="00F46D1B">
        <w:rPr>
          <w:rFonts w:asciiTheme="majorHAnsi" w:hAnsiTheme="majorHAnsi" w:cstheme="majorHAnsi"/>
          <w:szCs w:val="24"/>
          <w:lang w:val="en"/>
        </w:rPr>
        <w:t xml:space="preserve"> to ensure we have affordable, reliable and increasingly renewable energy.</w:t>
      </w:r>
    </w:p>
    <w:p w14:paraId="083D2BE9" w14:textId="77777777" w:rsidR="00374EE8" w:rsidRPr="00055B9E" w:rsidRDefault="00374EE8" w:rsidP="00374EE8">
      <w:pPr>
        <w:pStyle w:val="Heading4"/>
      </w:pPr>
      <w:r>
        <w:t>Encouraging greater</w:t>
      </w:r>
      <w:r w:rsidRPr="00055B9E">
        <w:t xml:space="preserve"> energy productivity </w:t>
      </w:r>
    </w:p>
    <w:p w14:paraId="2DCA51CD" w14:textId="77FC607A" w:rsidR="00374EE8" w:rsidRPr="00550D1E" w:rsidRDefault="00374EE8" w:rsidP="00374EE8">
      <w:pPr>
        <w:pStyle w:val="BodyText"/>
      </w:pPr>
      <w:r w:rsidRPr="00550D1E">
        <w:t xml:space="preserve">Victorian Energy </w:t>
      </w:r>
      <w:r>
        <w:t>Upgrades</w:t>
      </w:r>
      <w:r w:rsidRPr="00550D1E">
        <w:t xml:space="preserve"> </w:t>
      </w:r>
      <w:r>
        <w:t xml:space="preserve">is a </w:t>
      </w:r>
      <w:r w:rsidR="00235593">
        <w:t xml:space="preserve">Victorian </w:t>
      </w:r>
      <w:r w:rsidR="00394A8F">
        <w:t>G</w:t>
      </w:r>
      <w:r>
        <w:t xml:space="preserve">overnment policy that uses markets to provide an incentive for </w:t>
      </w:r>
      <w:r w:rsidRPr="00550D1E">
        <w:t>households and businesses to improve their energy efficiency. It set</w:t>
      </w:r>
      <w:r>
        <w:t>s</w:t>
      </w:r>
      <w:r w:rsidRPr="00550D1E">
        <w:t xml:space="preserve"> an annual </w:t>
      </w:r>
      <w:r>
        <w:t xml:space="preserve">efficiency </w:t>
      </w:r>
      <w:r w:rsidRPr="00550D1E">
        <w:t xml:space="preserve">target and </w:t>
      </w:r>
      <w:r>
        <w:t>obliges</w:t>
      </w:r>
      <w:r w:rsidRPr="00550D1E">
        <w:t xml:space="preserve"> energy retailers to meet their proportion of the target by surrendering Victorian Energy Efficiency Certificates (VEECs). Tradable VEECs are created when accredited providers undertake an </w:t>
      </w:r>
      <w:r>
        <w:t xml:space="preserve">approved type of </w:t>
      </w:r>
      <w:r w:rsidRPr="00550D1E">
        <w:t>energy efficiency activity.</w:t>
      </w:r>
    </w:p>
    <w:p w14:paraId="45B0FC3D" w14:textId="77777777" w:rsidR="00374EE8" w:rsidRDefault="00374EE8" w:rsidP="00374EE8">
      <w:pPr>
        <w:pStyle w:val="BodyText"/>
      </w:pPr>
      <w:r w:rsidRPr="00550D1E">
        <w:t>Since June 2017</w:t>
      </w:r>
      <w:r w:rsidRPr="00207ABA">
        <w:t xml:space="preserve">, Victorian Energy Upgrades has allowed </w:t>
      </w:r>
      <w:r>
        <w:t xml:space="preserve">energy-saving projects to create VEECs wherever they can </w:t>
      </w:r>
      <w:r w:rsidRPr="00207ABA">
        <w:t>reliably quantify the savings. The program allows</w:t>
      </w:r>
      <w:r w:rsidRPr="00550D1E">
        <w:t xml:space="preserve"> projects </w:t>
      </w:r>
      <w:r>
        <w:t>that</w:t>
      </w:r>
      <w:r w:rsidRPr="00550D1E">
        <w:t xml:space="preserve"> incorporate renewable energy, including energy from many forms of waste, provided the energy generated is used within the project. This means that waste to energy projects that consume all of the energy they generate on site may be eligible for incentives under the program</w:t>
      </w:r>
      <w:r>
        <w:t>.</w:t>
      </w:r>
    </w:p>
    <w:p w14:paraId="31C9970A" w14:textId="77777777" w:rsidR="00374EE8" w:rsidRPr="00055B9E" w:rsidRDefault="00374EE8" w:rsidP="00374EE8">
      <w:pPr>
        <w:pStyle w:val="Heading4"/>
      </w:pPr>
      <w:r>
        <w:t>Guiding</w:t>
      </w:r>
      <w:r w:rsidRPr="00055B9E">
        <w:t xml:space="preserve"> energy productivity</w:t>
      </w:r>
      <w:r>
        <w:t xml:space="preserve"> in key industry sectors</w:t>
      </w:r>
      <w:r w:rsidRPr="00055B9E">
        <w:t xml:space="preserve"> </w:t>
      </w:r>
    </w:p>
    <w:p w14:paraId="1DB41D2C" w14:textId="280E11E5" w:rsidR="00374EE8" w:rsidRDefault="00374EE8" w:rsidP="00374EE8">
      <w:pPr>
        <w:pStyle w:val="BodyText"/>
      </w:pPr>
      <w:r>
        <w:t xml:space="preserve">The Department of Environment, Land, Water and Planning will be preparing Energy Productivity Sector Strategies for five priority industry sectors: </w:t>
      </w:r>
    </w:p>
    <w:p w14:paraId="21CFDFDA" w14:textId="77777777" w:rsidR="00374EE8" w:rsidRPr="00894551" w:rsidRDefault="00374EE8" w:rsidP="00374EE8">
      <w:pPr>
        <w:pStyle w:val="ListBullet"/>
        <w:rPr>
          <w:rFonts w:asciiTheme="majorHAnsi" w:hAnsiTheme="majorHAnsi" w:cstheme="majorHAnsi"/>
          <w:color w:val="auto"/>
          <w:szCs w:val="24"/>
          <w:lang w:val="en"/>
        </w:rPr>
      </w:pPr>
      <w:r w:rsidRPr="00894551">
        <w:rPr>
          <w:rFonts w:eastAsia="Helv"/>
        </w:rPr>
        <w:t>food and fibre</w:t>
      </w:r>
    </w:p>
    <w:p w14:paraId="3ECB70E2" w14:textId="77777777" w:rsidR="00374EE8" w:rsidRPr="00894551" w:rsidRDefault="00374EE8" w:rsidP="00374EE8">
      <w:pPr>
        <w:pStyle w:val="ListBullet"/>
        <w:rPr>
          <w:rFonts w:asciiTheme="majorHAnsi" w:hAnsiTheme="majorHAnsi" w:cstheme="majorHAnsi"/>
          <w:color w:val="auto"/>
          <w:szCs w:val="24"/>
          <w:lang w:val="en"/>
        </w:rPr>
      </w:pPr>
      <w:r w:rsidRPr="00894551">
        <w:rPr>
          <w:rFonts w:eastAsia="Helv"/>
        </w:rPr>
        <w:t>construction technologies</w:t>
      </w:r>
    </w:p>
    <w:p w14:paraId="1DB65AE8" w14:textId="77777777" w:rsidR="00374EE8" w:rsidRPr="00894551" w:rsidRDefault="00374EE8" w:rsidP="00374EE8">
      <w:pPr>
        <w:pStyle w:val="ListBullet"/>
        <w:rPr>
          <w:rFonts w:asciiTheme="majorHAnsi" w:hAnsiTheme="majorHAnsi" w:cstheme="majorHAnsi"/>
          <w:color w:val="auto"/>
          <w:szCs w:val="24"/>
          <w:lang w:val="en"/>
        </w:rPr>
      </w:pPr>
      <w:r w:rsidRPr="00894551">
        <w:rPr>
          <w:rFonts w:eastAsia="Helv"/>
        </w:rPr>
        <w:t xml:space="preserve">new energy technologies </w:t>
      </w:r>
    </w:p>
    <w:p w14:paraId="77CA30B9" w14:textId="77777777" w:rsidR="00374EE8" w:rsidRPr="00894551" w:rsidRDefault="00374EE8" w:rsidP="00374EE8">
      <w:pPr>
        <w:pStyle w:val="ListBullet"/>
        <w:rPr>
          <w:rFonts w:asciiTheme="majorHAnsi" w:hAnsiTheme="majorHAnsi" w:cstheme="majorHAnsi"/>
          <w:color w:val="auto"/>
          <w:szCs w:val="24"/>
          <w:lang w:val="en"/>
        </w:rPr>
      </w:pPr>
      <w:r w:rsidRPr="00894551">
        <w:rPr>
          <w:rFonts w:eastAsia="Helv"/>
        </w:rPr>
        <w:t xml:space="preserve">transport </w:t>
      </w:r>
    </w:p>
    <w:p w14:paraId="22BC1D20" w14:textId="77777777" w:rsidR="00374EE8" w:rsidRPr="00894551" w:rsidRDefault="00374EE8" w:rsidP="00374EE8">
      <w:pPr>
        <w:pStyle w:val="ListBullet"/>
        <w:rPr>
          <w:rFonts w:asciiTheme="majorHAnsi" w:hAnsiTheme="majorHAnsi" w:cstheme="majorHAnsi"/>
          <w:color w:val="auto"/>
          <w:szCs w:val="24"/>
          <w:lang w:val="en"/>
        </w:rPr>
      </w:pPr>
      <w:r>
        <w:rPr>
          <w:rFonts w:eastAsia="Helv"/>
        </w:rPr>
        <w:t xml:space="preserve">defence. </w:t>
      </w:r>
    </w:p>
    <w:p w14:paraId="25B6081A" w14:textId="77777777" w:rsidR="00374EE8" w:rsidRDefault="00374EE8" w:rsidP="00374EE8">
      <w:pPr>
        <w:pStyle w:val="BodyText"/>
      </w:pPr>
      <w:r>
        <w:lastRenderedPageBreak/>
        <w:t>The plans will identify opportunities, barriers and options for significant energy productivity improvements in these sectors. Some of the opportunities may involve waste to energy.</w:t>
      </w:r>
    </w:p>
    <w:p w14:paraId="53619F1E" w14:textId="5D3F4184" w:rsidR="00374EE8" w:rsidRDefault="00374EE8" w:rsidP="004769AB">
      <w:pPr>
        <w:pStyle w:val="Heading4"/>
      </w:pPr>
      <w:r>
        <w:t>Australian Renewable Energy Agency</w:t>
      </w:r>
    </w:p>
    <w:p w14:paraId="63221B49" w14:textId="5E463A06" w:rsidR="00374EE8" w:rsidRDefault="00374EE8" w:rsidP="00374EE8">
      <w:pPr>
        <w:pStyle w:val="ListBullet"/>
        <w:numPr>
          <w:ilvl w:val="0"/>
          <w:numId w:val="0"/>
        </w:numPr>
      </w:pPr>
      <w:r w:rsidRPr="005F4D02">
        <w:t>The Australian Renewable Energy Agency (ARENA)</w:t>
      </w:r>
      <w:r>
        <w:t xml:space="preserve"> is an Australian Government investment body that</w:t>
      </w:r>
      <w:r w:rsidRPr="005F4D02">
        <w:t xml:space="preserve"> supports advanced renewable energy technologies from the early research stage to demonstration. Research support is available through ARENA’s Research and Development Program, facilitating renewable energy research and commercialisation activities</w:t>
      </w:r>
      <w:r w:rsidR="00E82407">
        <w:t>.</w:t>
      </w:r>
      <w:r w:rsidR="00771F9B" w:rsidRPr="001B4CE7">
        <w:rPr>
          <w:rStyle w:val="FootnoteReference"/>
        </w:rPr>
        <w:footnoteReference w:id="52"/>
      </w:r>
      <w:r w:rsidRPr="005F4D02">
        <w:t xml:space="preserve"> The program is always open for applications.</w:t>
      </w:r>
    </w:p>
    <w:p w14:paraId="2E7DB41C" w14:textId="77777777" w:rsidR="00374EE8" w:rsidRPr="00381240" w:rsidRDefault="00374EE8" w:rsidP="00374EE8">
      <w:pPr>
        <w:pStyle w:val="ListBullet"/>
        <w:numPr>
          <w:ilvl w:val="0"/>
          <w:numId w:val="0"/>
        </w:numPr>
        <w:rPr>
          <w:rFonts w:ascii="Arial" w:hAnsi="Arial"/>
        </w:rPr>
      </w:pPr>
      <w:r w:rsidRPr="00381240">
        <w:rPr>
          <w:rFonts w:ascii="Arial" w:hAnsi="Arial"/>
        </w:rPr>
        <w:t xml:space="preserve">For example, in 2016 </w:t>
      </w:r>
      <w:r w:rsidRPr="00381240">
        <w:rPr>
          <w:rFonts w:ascii="Arial" w:hAnsi="Arial"/>
          <w:color w:val="221E1F"/>
          <w:lang w:val="en-US"/>
        </w:rPr>
        <w:t>ARENA announced it was providing $3 million support for Renewable Developments Australia (RDA) to build the business case for a renewable biofuel production facility at Pentland, near Charters Towers in North Queensland</w:t>
      </w:r>
      <w:r>
        <w:rPr>
          <w:rFonts w:ascii="Interstate" w:hAnsi="Interstate"/>
          <w:color w:val="221E1F"/>
          <w:lang w:val="en-US"/>
        </w:rPr>
        <w:t xml:space="preserve">. </w:t>
      </w:r>
      <w:r>
        <w:rPr>
          <w:rFonts w:ascii="Arial" w:hAnsi="Arial"/>
          <w:color w:val="221E1F"/>
          <w:lang w:val="en-US"/>
        </w:rPr>
        <w:t>ARENA is active in local waste to energy forums in support of the local industry.</w:t>
      </w:r>
    </w:p>
    <w:p w14:paraId="277361ED" w14:textId="77777777" w:rsidR="00374EE8" w:rsidRPr="00F34FA3" w:rsidRDefault="00374EE8" w:rsidP="00F34FA3">
      <w:pPr>
        <w:pStyle w:val="Heading3"/>
      </w:pPr>
      <w:bookmarkStart w:id="116" w:name="_Toc496711718"/>
      <w:r w:rsidRPr="00F34FA3">
        <w:t>Climate change programs</w:t>
      </w:r>
      <w:bookmarkEnd w:id="116"/>
    </w:p>
    <w:p w14:paraId="10808D14" w14:textId="77777777" w:rsidR="00374EE8" w:rsidRPr="000208BF" w:rsidRDefault="00374EE8" w:rsidP="00374EE8">
      <w:pPr>
        <w:pStyle w:val="Heading4"/>
      </w:pPr>
      <w:r w:rsidRPr="000208BF">
        <w:t>Emission Reduction Fund</w:t>
      </w:r>
    </w:p>
    <w:p w14:paraId="2EB0F2C9" w14:textId="162404FC" w:rsidR="00374EE8" w:rsidRDefault="00374EE8" w:rsidP="00374EE8">
      <w:pPr>
        <w:pStyle w:val="BodyText"/>
        <w:rPr>
          <w:lang w:val="en"/>
        </w:rPr>
      </w:pPr>
      <w:r>
        <w:rPr>
          <w:lang w:val="en"/>
        </w:rPr>
        <w:t xml:space="preserve">The Australian Government established the Emission Reduction Fund (ERF) to support and encourage projects that reduce greenhouse gas emissions. Businesses with approved project types may apply to the Clean Energy Regulator to receive an Australian Carbon Credit Unit </w:t>
      </w:r>
      <w:r w:rsidR="00F717DA">
        <w:rPr>
          <w:lang w:val="en"/>
        </w:rPr>
        <w:t xml:space="preserve">(ACCU) </w:t>
      </w:r>
      <w:r>
        <w:rPr>
          <w:lang w:val="en"/>
        </w:rPr>
        <w:t>for each tonne of greenhouse gases avoided or stored.</w:t>
      </w:r>
    </w:p>
    <w:p w14:paraId="555EDD8A" w14:textId="1B7F8CF1" w:rsidR="00374EE8" w:rsidRDefault="00374EE8" w:rsidP="00374EE8">
      <w:pPr>
        <w:pStyle w:val="BodyText"/>
        <w:rPr>
          <w:lang w:val="en"/>
        </w:rPr>
      </w:pPr>
      <w:r>
        <w:rPr>
          <w:lang w:val="en"/>
        </w:rPr>
        <w:t xml:space="preserve">Depending on the type of feedstock and how that feedstock is currently managed, waste to energy plants may be eligible to create ACCUs and sell them to the Australian Government </w:t>
      </w:r>
      <w:r w:rsidR="00E82407">
        <w:rPr>
          <w:lang w:val="en"/>
        </w:rPr>
        <w:t>through</w:t>
      </w:r>
      <w:r>
        <w:rPr>
          <w:lang w:val="en"/>
        </w:rPr>
        <w:t xml:space="preserve"> the ERF reverse auction. </w:t>
      </w:r>
    </w:p>
    <w:p w14:paraId="0A58B5B2" w14:textId="77777777" w:rsidR="00FA1DD7" w:rsidRDefault="00374EE8" w:rsidP="00FA1DD7">
      <w:pPr>
        <w:pStyle w:val="BodyText"/>
      </w:pPr>
      <w:r w:rsidRPr="000208BF">
        <w:t xml:space="preserve">The </w:t>
      </w:r>
      <w:r>
        <w:t>ERF</w:t>
      </w:r>
      <w:r w:rsidR="00E82407">
        <w:t xml:space="preserve"> already</w:t>
      </w:r>
      <w:r w:rsidRPr="000208BF">
        <w:t xml:space="preserve"> supports activities from agricu</w:t>
      </w:r>
      <w:r>
        <w:t>lture and waste sectors such as d</w:t>
      </w:r>
      <w:r w:rsidRPr="000208BF">
        <w:t xml:space="preserve">estruction of methane from piggeries using engineered biodigesters </w:t>
      </w:r>
      <w:r>
        <w:t>and capture and combustion of l</w:t>
      </w:r>
      <w:r w:rsidRPr="000208BF">
        <w:t>andfill gas</w:t>
      </w:r>
      <w:r w:rsidR="00E82407">
        <w:t>.</w:t>
      </w:r>
      <w:r w:rsidR="00771F9B" w:rsidRPr="001B4CE7">
        <w:rPr>
          <w:rStyle w:val="FootnoteReference"/>
        </w:rPr>
        <w:footnoteReference w:id="53"/>
      </w:r>
    </w:p>
    <w:p w14:paraId="0E9F4B01" w14:textId="71A0ED57" w:rsidR="00F46D1B" w:rsidRPr="000208BF" w:rsidRDefault="00FA1DD7" w:rsidP="00FA1DD7">
      <w:pPr>
        <w:pStyle w:val="BodyText"/>
        <w:rPr>
          <w:rFonts w:eastAsia="Helv"/>
        </w:rPr>
      </w:pPr>
      <w:r>
        <w:t xml:space="preserve">Most of the money allocated to the ERF was committed to projects through the first five auctions. The Australian Government has not yet clarified how </w:t>
      </w:r>
      <w:r>
        <w:t>it will incentivise emissions reductions projects after current funds are exhausted.</w:t>
      </w:r>
    </w:p>
    <w:p w14:paraId="636DB95F" w14:textId="77777777" w:rsidR="00374EE8" w:rsidRPr="00F34FA3" w:rsidRDefault="00374EE8" w:rsidP="00F34FA3">
      <w:pPr>
        <w:pStyle w:val="Heading3"/>
      </w:pPr>
      <w:bookmarkStart w:id="117" w:name="_Ref493167063"/>
      <w:bookmarkStart w:id="118" w:name="_Toc496711719"/>
      <w:r w:rsidRPr="00F34FA3">
        <w:t>Investment support programs</w:t>
      </w:r>
      <w:bookmarkEnd w:id="117"/>
      <w:bookmarkEnd w:id="118"/>
    </w:p>
    <w:p w14:paraId="036D4B81" w14:textId="77777777" w:rsidR="00374EE8" w:rsidRPr="006866EE" w:rsidRDefault="00374EE8" w:rsidP="00374EE8">
      <w:pPr>
        <w:keepNext/>
        <w:keepLines/>
        <w:tabs>
          <w:tab w:val="left" w:pos="1418"/>
          <w:tab w:val="left" w:pos="1701"/>
          <w:tab w:val="left" w:pos="1985"/>
        </w:tabs>
        <w:spacing w:before="200" w:after="100"/>
        <w:outlineLvl w:val="3"/>
        <w:rPr>
          <w:rFonts w:asciiTheme="majorHAnsi" w:eastAsiaTheme="majorEastAsia" w:hAnsiTheme="majorHAnsi" w:cstheme="majorBidi"/>
          <w:b/>
          <w:bCs/>
          <w:i/>
          <w:iCs/>
          <w:color w:val="494847"/>
        </w:rPr>
      </w:pPr>
      <w:r w:rsidRPr="006866EE">
        <w:rPr>
          <w:rFonts w:asciiTheme="majorHAnsi" w:eastAsiaTheme="majorEastAsia" w:hAnsiTheme="majorHAnsi" w:cstheme="majorBidi"/>
          <w:b/>
          <w:bCs/>
          <w:i/>
          <w:iCs/>
          <w:color w:val="494847"/>
        </w:rPr>
        <w:t xml:space="preserve">Collaborative procurement </w:t>
      </w:r>
    </w:p>
    <w:p w14:paraId="12F64D1D" w14:textId="6DE16EC1" w:rsidR="00374EE8" w:rsidRPr="006866EE" w:rsidRDefault="00374EE8" w:rsidP="00374EE8">
      <w:pPr>
        <w:spacing w:before="60" w:after="120"/>
        <w:rPr>
          <w:rFonts w:cs="Times New Roman"/>
          <w:lang w:eastAsia="en-US"/>
        </w:rPr>
      </w:pPr>
      <w:r w:rsidRPr="006866EE">
        <w:rPr>
          <w:rFonts w:cs="Times New Roman"/>
        </w:rPr>
        <w:t>Waste and Resource Recover</w:t>
      </w:r>
      <w:r>
        <w:rPr>
          <w:rFonts w:cs="Times New Roman"/>
        </w:rPr>
        <w:t>y</w:t>
      </w:r>
      <w:r w:rsidRPr="006866EE">
        <w:rPr>
          <w:rFonts w:cs="Times New Roman"/>
        </w:rPr>
        <w:t xml:space="preserve"> Groups have the ability to procure waste and resource recovery services and infrastructure (such as waste to energy facilities) on behalf of local governments. </w:t>
      </w:r>
    </w:p>
    <w:p w14:paraId="0DF8FC53" w14:textId="6EBEBBD5" w:rsidR="00374EE8" w:rsidRPr="006866EE" w:rsidRDefault="00F717DA" w:rsidP="00374EE8">
      <w:pPr>
        <w:spacing w:before="60" w:after="120"/>
        <w:rPr>
          <w:rFonts w:cs="Times New Roman"/>
          <w:lang w:eastAsia="en-US"/>
        </w:rPr>
      </w:pPr>
      <w:r>
        <w:rPr>
          <w:rFonts w:cs="Times New Roman"/>
        </w:rPr>
        <w:t xml:space="preserve">The </w:t>
      </w:r>
      <w:r w:rsidR="00374EE8" w:rsidRPr="006866EE">
        <w:rPr>
          <w:rFonts w:cs="Times New Roman"/>
        </w:rPr>
        <w:t>Metropolitan Waste and Resource Recovery Group and the Gippsland Waste and Resource Recovery Group are both</w:t>
      </w:r>
      <w:r w:rsidR="00E82407">
        <w:rPr>
          <w:rFonts w:cs="Times New Roman"/>
        </w:rPr>
        <w:t xml:space="preserve"> working with</w:t>
      </w:r>
      <w:r w:rsidR="00374EE8" w:rsidRPr="006866EE">
        <w:rPr>
          <w:rFonts w:cs="Times New Roman"/>
        </w:rPr>
        <w:t xml:space="preserve"> their </w:t>
      </w:r>
      <w:r>
        <w:rPr>
          <w:rFonts w:cs="Times New Roman"/>
        </w:rPr>
        <w:t xml:space="preserve">local </w:t>
      </w:r>
      <w:r w:rsidR="00374EE8">
        <w:rPr>
          <w:rFonts w:cs="Times New Roman"/>
        </w:rPr>
        <w:t>council</w:t>
      </w:r>
      <w:r>
        <w:rPr>
          <w:rFonts w:cs="Times New Roman"/>
        </w:rPr>
        <w:t>s</w:t>
      </w:r>
      <w:r w:rsidR="00374EE8" w:rsidRPr="006866EE">
        <w:rPr>
          <w:rFonts w:cs="Times New Roman"/>
        </w:rPr>
        <w:t xml:space="preserve"> to collaborative</w:t>
      </w:r>
      <w:r>
        <w:rPr>
          <w:rFonts w:cs="Times New Roman"/>
        </w:rPr>
        <w:t>ly</w:t>
      </w:r>
      <w:r w:rsidR="00374EE8" w:rsidRPr="006866EE">
        <w:rPr>
          <w:rFonts w:cs="Times New Roman"/>
        </w:rPr>
        <w:t xml:space="preserve"> procure advanced waste and resource recovery technologies. These technologies could include waste to energy facilities that can better recover the resources contained in household garbage. </w:t>
      </w:r>
    </w:p>
    <w:p w14:paraId="23F4A4C4" w14:textId="77777777" w:rsidR="00374EE8" w:rsidRPr="00A661CC" w:rsidRDefault="00374EE8" w:rsidP="00374EE8">
      <w:pPr>
        <w:pStyle w:val="Heading4"/>
      </w:pPr>
      <w:r w:rsidRPr="00A661CC">
        <w:t>Sustainability Victoria’s investment service</w:t>
      </w:r>
    </w:p>
    <w:p w14:paraId="7B61B7E9" w14:textId="77777777" w:rsidR="00374EE8" w:rsidRPr="00DE22E4" w:rsidRDefault="00374EE8" w:rsidP="00374EE8">
      <w:pPr>
        <w:pStyle w:val="BodyText"/>
      </w:pPr>
      <w:r w:rsidRPr="00DE22E4">
        <w:t xml:space="preserve">Sustainability Victoria provides a specialist investment facilitation service connecting waste and resource recovery investors with people, data, insight and expertise required to establish facilities in Victoria. </w:t>
      </w:r>
      <w:r>
        <w:t xml:space="preserve">Sustainability Victoria offers </w:t>
      </w:r>
      <w:r w:rsidRPr="00DE22E4">
        <w:t>information on current and projected waste flows and available feedstocks</w:t>
      </w:r>
      <w:r>
        <w:t xml:space="preserve">, </w:t>
      </w:r>
      <w:r w:rsidRPr="00DE22E4">
        <w:t xml:space="preserve">market intelligence </w:t>
      </w:r>
      <w:r>
        <w:t>and business case support. It also actively promotes</w:t>
      </w:r>
      <w:r w:rsidRPr="00DE22E4">
        <w:t xml:space="preserve"> existing facilities, linking prospective</w:t>
      </w:r>
      <w:r>
        <w:t xml:space="preserve"> investors to current operators and supports </w:t>
      </w:r>
      <w:r w:rsidRPr="00DE22E4">
        <w:t>industry networking</w:t>
      </w:r>
      <w:r>
        <w:t xml:space="preserve">. Sustainability Victoria can assist with </w:t>
      </w:r>
      <w:r w:rsidRPr="00DE22E4">
        <w:t>community consultation</w:t>
      </w:r>
      <w:r>
        <w:t xml:space="preserve">, applying for </w:t>
      </w:r>
      <w:r w:rsidRPr="00DE22E4">
        <w:t xml:space="preserve">EPA approvals </w:t>
      </w:r>
      <w:r>
        <w:t>and connections across</w:t>
      </w:r>
      <w:r w:rsidRPr="003F27A4">
        <w:t xml:space="preserve"> government – including Invest Victoria, Regional Development Victoria, CEFC</w:t>
      </w:r>
      <w:r w:rsidRPr="00B807E4">
        <w:t xml:space="preserve"> and ARENA</w:t>
      </w:r>
      <w:r>
        <w:t>.</w:t>
      </w:r>
    </w:p>
    <w:p w14:paraId="6ED95523" w14:textId="77777777" w:rsidR="00374EE8" w:rsidRPr="00DE22E4" w:rsidRDefault="00374EE8" w:rsidP="00374EE8">
      <w:pPr>
        <w:pStyle w:val="BodyText100ThemeColour"/>
        <w:rPr>
          <w:color w:val="363534" w:themeColor="text1"/>
        </w:rPr>
      </w:pPr>
      <w:r w:rsidRPr="00DE22E4">
        <w:rPr>
          <w:color w:val="363534" w:themeColor="text1"/>
        </w:rPr>
        <w:t>Sustainability Victoria estimates that 60</w:t>
      </w:r>
      <w:r>
        <w:rPr>
          <w:color w:val="363534" w:themeColor="text1"/>
        </w:rPr>
        <w:t xml:space="preserve"> to </w:t>
      </w:r>
      <w:r w:rsidRPr="00DE22E4">
        <w:rPr>
          <w:color w:val="363534" w:themeColor="text1"/>
        </w:rPr>
        <w:t>70</w:t>
      </w:r>
      <w:r>
        <w:rPr>
          <w:color w:val="363534" w:themeColor="text1"/>
        </w:rPr>
        <w:t> per cent</w:t>
      </w:r>
      <w:r w:rsidRPr="00DE22E4">
        <w:rPr>
          <w:color w:val="363534" w:themeColor="text1"/>
        </w:rPr>
        <w:t xml:space="preserve"> of </w:t>
      </w:r>
      <w:r>
        <w:rPr>
          <w:color w:val="363534" w:themeColor="text1"/>
        </w:rPr>
        <w:t>e</w:t>
      </w:r>
      <w:r w:rsidRPr="00DE22E4">
        <w:rPr>
          <w:color w:val="363534" w:themeColor="text1"/>
        </w:rPr>
        <w:t xml:space="preserve">nquiries to the </w:t>
      </w:r>
      <w:r>
        <w:rPr>
          <w:color w:val="363534" w:themeColor="text1"/>
        </w:rPr>
        <w:t>i</w:t>
      </w:r>
      <w:r w:rsidRPr="00DE22E4">
        <w:rPr>
          <w:color w:val="363534" w:themeColor="text1"/>
        </w:rPr>
        <w:t xml:space="preserve">nvestment </w:t>
      </w:r>
      <w:r>
        <w:rPr>
          <w:color w:val="363534" w:themeColor="text1"/>
        </w:rPr>
        <w:t>f</w:t>
      </w:r>
      <w:r w:rsidRPr="00DE22E4">
        <w:rPr>
          <w:color w:val="363534" w:themeColor="text1"/>
        </w:rPr>
        <w:t xml:space="preserve">acilitation </w:t>
      </w:r>
      <w:r>
        <w:rPr>
          <w:color w:val="363534" w:themeColor="text1"/>
        </w:rPr>
        <w:t>s</w:t>
      </w:r>
      <w:r w:rsidRPr="00DE22E4">
        <w:rPr>
          <w:color w:val="363534" w:themeColor="text1"/>
        </w:rPr>
        <w:t xml:space="preserve">ervice are from businesses interested in investing in waste to energy infrastructure. </w:t>
      </w:r>
    </w:p>
    <w:p w14:paraId="22A40458" w14:textId="77777777" w:rsidR="00374EE8" w:rsidRPr="00DE22E4" w:rsidRDefault="00374EE8" w:rsidP="00374EE8">
      <w:pPr>
        <w:pStyle w:val="Heading4"/>
      </w:pPr>
      <w:r w:rsidRPr="00DE22E4">
        <w:t>Waste to Energy Infrastructure Fund</w:t>
      </w:r>
    </w:p>
    <w:p w14:paraId="09477BB7" w14:textId="04E6D229" w:rsidR="00374EE8" w:rsidRPr="00DE22E4" w:rsidRDefault="00374EE8" w:rsidP="00374EE8">
      <w:pPr>
        <w:pStyle w:val="BodyText"/>
      </w:pPr>
      <w:r w:rsidRPr="00DE22E4">
        <w:t xml:space="preserve">The </w:t>
      </w:r>
      <w:r w:rsidR="00394A8F">
        <w:t xml:space="preserve">Victorian </w:t>
      </w:r>
      <w:r w:rsidRPr="00DE22E4">
        <w:t>Government</w:t>
      </w:r>
      <w:r>
        <w:t>’s</w:t>
      </w:r>
      <w:r w:rsidRPr="00DE22E4">
        <w:t xml:space="preserve"> </w:t>
      </w:r>
      <w:r>
        <w:t xml:space="preserve">$2 million </w:t>
      </w:r>
      <w:r w:rsidRPr="00DE22E4">
        <w:t>Waste to Energy Infrastructure Fund support</w:t>
      </w:r>
      <w:r w:rsidR="00A66EE4">
        <w:t>s</w:t>
      </w:r>
      <w:r w:rsidRPr="00DE22E4">
        <w:t xml:space="preserve"> new or upgrade</w:t>
      </w:r>
      <w:r>
        <w:t>d</w:t>
      </w:r>
      <w:r w:rsidRPr="00DE22E4">
        <w:t xml:space="preserve"> waste to energy facilities. </w:t>
      </w:r>
    </w:p>
    <w:p w14:paraId="1661C37F" w14:textId="77777777" w:rsidR="00374EE8" w:rsidRPr="00DE22E4" w:rsidRDefault="00374EE8" w:rsidP="00374EE8">
      <w:pPr>
        <w:pStyle w:val="BodyText"/>
        <w:rPr>
          <w:szCs w:val="22"/>
        </w:rPr>
      </w:pPr>
      <w:r w:rsidRPr="00DE22E4">
        <w:rPr>
          <w:rFonts w:ascii="Arial" w:hAnsi="Arial" w:cs="Arial"/>
          <w:szCs w:val="22"/>
          <w:lang w:val="en"/>
        </w:rPr>
        <w:t>The program was open to all waste to energy technologies, and has a strong focus on the recovery and reprocessing of food waste from the commercial and industrial sector as this presents a significant opportunity for greenhouse gas abatement. In 2014-15 Victoria’s commercial and industrial sector produced more than 3</w:t>
      </w:r>
      <w:r>
        <w:rPr>
          <w:rFonts w:ascii="Arial" w:hAnsi="Arial" w:cs="Arial"/>
          <w:szCs w:val="22"/>
          <w:lang w:val="en"/>
        </w:rPr>
        <w:t>2</w:t>
      </w:r>
      <w:r w:rsidRPr="00DE22E4">
        <w:rPr>
          <w:rFonts w:ascii="Arial" w:hAnsi="Arial" w:cs="Arial"/>
          <w:szCs w:val="22"/>
          <w:lang w:val="en"/>
        </w:rPr>
        <w:t>0,000</w:t>
      </w:r>
      <w:r>
        <w:rPr>
          <w:rFonts w:ascii="Arial" w:hAnsi="Arial" w:cs="Arial"/>
          <w:szCs w:val="22"/>
          <w:lang w:val="en"/>
        </w:rPr>
        <w:t> </w:t>
      </w:r>
      <w:r w:rsidRPr="00DE22E4">
        <w:rPr>
          <w:rFonts w:ascii="Arial" w:hAnsi="Arial" w:cs="Arial"/>
          <w:szCs w:val="22"/>
          <w:lang w:val="en"/>
        </w:rPr>
        <w:t>tonnes of food waste of which only 2</w:t>
      </w:r>
      <w:r>
        <w:rPr>
          <w:rFonts w:ascii="Arial" w:hAnsi="Arial" w:cs="Arial"/>
          <w:szCs w:val="22"/>
          <w:lang w:val="en"/>
        </w:rPr>
        <w:t>3 per cent</w:t>
      </w:r>
      <w:r w:rsidRPr="00DE22E4">
        <w:rPr>
          <w:rFonts w:ascii="Arial" w:hAnsi="Arial" w:cs="Arial"/>
          <w:szCs w:val="22"/>
          <w:lang w:val="en"/>
        </w:rPr>
        <w:t xml:space="preserve"> was rec</w:t>
      </w:r>
      <w:r>
        <w:rPr>
          <w:rFonts w:ascii="Arial" w:hAnsi="Arial" w:cs="Arial"/>
          <w:szCs w:val="22"/>
          <w:lang w:val="en"/>
        </w:rPr>
        <w:t>overed</w:t>
      </w:r>
      <w:r w:rsidRPr="00DE22E4">
        <w:rPr>
          <w:rFonts w:ascii="Arial" w:hAnsi="Arial" w:cs="Arial"/>
          <w:szCs w:val="22"/>
          <w:lang w:val="en"/>
        </w:rPr>
        <w:t>.</w:t>
      </w:r>
    </w:p>
    <w:p w14:paraId="3F959277" w14:textId="77777777" w:rsidR="00374EE8" w:rsidRDefault="00374EE8" w:rsidP="00374EE8">
      <w:pPr>
        <w:pStyle w:val="BodyText"/>
        <w:rPr>
          <w:color w:val="auto"/>
        </w:rPr>
      </w:pPr>
      <w:r>
        <w:rPr>
          <w:color w:val="auto"/>
        </w:rPr>
        <w:t xml:space="preserve">Applications to the fund have now closed. </w:t>
      </w:r>
    </w:p>
    <w:p w14:paraId="6820A2F7" w14:textId="77777777" w:rsidR="00374EE8" w:rsidRPr="00DE22E4" w:rsidRDefault="00374EE8" w:rsidP="00374EE8">
      <w:pPr>
        <w:pStyle w:val="Heading4"/>
      </w:pPr>
      <w:r w:rsidRPr="00DE22E4">
        <w:lastRenderedPageBreak/>
        <w:t xml:space="preserve">Boosting Business Productivity </w:t>
      </w:r>
      <w:r>
        <w:t>Program</w:t>
      </w:r>
    </w:p>
    <w:p w14:paraId="4718BF5D" w14:textId="77777777" w:rsidR="00374EE8" w:rsidRPr="00DE22E4" w:rsidRDefault="00374EE8" w:rsidP="00374EE8">
      <w:pPr>
        <w:pStyle w:val="BodyText"/>
      </w:pPr>
      <w:r w:rsidRPr="00DE22E4">
        <w:rPr>
          <w:rFonts w:eastAsia="Helv" w:cs="Arial"/>
          <w:lang w:eastAsia="en-AU"/>
        </w:rPr>
        <w:t>This $</w:t>
      </w:r>
      <w:r>
        <w:rPr>
          <w:rFonts w:eastAsia="Helv" w:cs="Arial"/>
          <w:lang w:eastAsia="en-AU"/>
        </w:rPr>
        <w:t>6.1</w:t>
      </w:r>
      <w:r w:rsidRPr="00DE22E4">
        <w:rPr>
          <w:rFonts w:eastAsia="Helv" w:cs="Arial"/>
          <w:lang w:eastAsia="en-AU"/>
        </w:rPr>
        <w:t xml:space="preserve"> million </w:t>
      </w:r>
      <w:r w:rsidR="00394A8F">
        <w:rPr>
          <w:rFonts w:eastAsia="Helv" w:cs="Arial"/>
          <w:lang w:eastAsia="en-AU"/>
        </w:rPr>
        <w:t xml:space="preserve">Victorian </w:t>
      </w:r>
      <w:r w:rsidRPr="00DE22E4">
        <w:rPr>
          <w:rFonts w:eastAsia="Helv" w:cs="Arial"/>
          <w:lang w:eastAsia="en-AU"/>
        </w:rPr>
        <w:t>Government</w:t>
      </w:r>
      <w:r>
        <w:rPr>
          <w:rFonts w:eastAsia="Helv" w:cs="Arial"/>
          <w:lang w:eastAsia="en-AU"/>
        </w:rPr>
        <w:t xml:space="preserve"> program</w:t>
      </w:r>
      <w:r w:rsidRPr="00DE22E4">
        <w:rPr>
          <w:rFonts w:eastAsia="Helv" w:cs="Arial"/>
          <w:lang w:eastAsia="en-AU"/>
        </w:rPr>
        <w:t xml:space="preserve"> </w:t>
      </w:r>
      <w:r w:rsidRPr="001A093E">
        <w:rPr>
          <w:lang w:val="en-US"/>
        </w:rPr>
        <w:t xml:space="preserve">supports businesses to access expert </w:t>
      </w:r>
      <w:r>
        <w:rPr>
          <w:lang w:val="en-US"/>
        </w:rPr>
        <w:t>advice and support needed to reduce their</w:t>
      </w:r>
      <w:r w:rsidRPr="001A093E">
        <w:rPr>
          <w:lang w:val="en-US"/>
        </w:rPr>
        <w:t xml:space="preserve"> energy and materials costs, reduce greenhouse emissions, and improve energy productivity. The program includes grants for businesses, a sustainable finance service, and various training, events, and information resources</w:t>
      </w:r>
      <w:r>
        <w:rPr>
          <w:lang w:val="en-US"/>
        </w:rPr>
        <w:t xml:space="preserve">. </w:t>
      </w:r>
      <w:r w:rsidRPr="00DE22E4">
        <w:t xml:space="preserve">One of the components of </w:t>
      </w:r>
      <w:r>
        <w:t>the program</w:t>
      </w:r>
      <w:r w:rsidRPr="00DE22E4">
        <w:t xml:space="preserve"> is 'Materials Efficiency Grants', which provide up to </w:t>
      </w:r>
      <w:r>
        <w:t>$</w:t>
      </w:r>
      <w:r w:rsidRPr="00DE22E4">
        <w:t xml:space="preserve">13,000 to </w:t>
      </w:r>
      <w:r>
        <w:t>smaller</w:t>
      </w:r>
      <w:r w:rsidRPr="00DE22E4">
        <w:t xml:space="preserve"> manufacturers looking </w:t>
      </w:r>
      <w:r>
        <w:t>for</w:t>
      </w:r>
      <w:r w:rsidRPr="00DE22E4">
        <w:t xml:space="preserve"> solutions to their waste problems.</w:t>
      </w:r>
    </w:p>
    <w:p w14:paraId="1B722043" w14:textId="076D21A0" w:rsidR="00374EE8" w:rsidRPr="000C64AF" w:rsidRDefault="00374EE8" w:rsidP="00374EE8">
      <w:pPr>
        <w:pStyle w:val="Heading4"/>
      </w:pPr>
      <w:r w:rsidRPr="000C64AF">
        <w:t xml:space="preserve">New Energy Technologies </w:t>
      </w:r>
      <w:r w:rsidR="00F46D1B">
        <w:t xml:space="preserve">Sector </w:t>
      </w:r>
      <w:r w:rsidRPr="000C64AF">
        <w:t>Strategy</w:t>
      </w:r>
    </w:p>
    <w:p w14:paraId="044C7D24" w14:textId="624C5146" w:rsidR="00374EE8" w:rsidRDefault="00374EE8" w:rsidP="00374EE8">
      <w:pPr>
        <w:pStyle w:val="BodyText"/>
      </w:pPr>
      <w:r w:rsidRPr="00DE22E4">
        <w:t xml:space="preserve">The New Energy Technologies </w:t>
      </w:r>
      <w:r w:rsidR="00F46D1B">
        <w:t xml:space="preserve">Sector </w:t>
      </w:r>
      <w:r w:rsidRPr="00DE22E4">
        <w:t>Strategy is designed to deliver a clear and focused renewable energy action plan, attract investment and facilitate access to new capital, facilitate renewable energy projects and technologies in Victoria and develop emerging energy industries.</w:t>
      </w:r>
    </w:p>
    <w:p w14:paraId="0569768B" w14:textId="38BE7882" w:rsidR="00374EE8" w:rsidRDefault="00374EE8" w:rsidP="00374EE8">
      <w:pPr>
        <w:pStyle w:val="BodyText"/>
      </w:pPr>
      <w:r>
        <w:t xml:space="preserve">The $20 million </w:t>
      </w:r>
      <w:r w:rsidRPr="00C649FD">
        <w:t>New Energy Jobs Fund</w:t>
      </w:r>
      <w:r>
        <w:t xml:space="preserve"> </w:t>
      </w:r>
      <w:r w:rsidRPr="00DE22E4">
        <w:t>will support Victorian-based projects that create long-term sustainable jobs, increase the uptake of renewable energy generation, reduce greenhouse gas emissions and drive innovation in new energy technologies.</w:t>
      </w:r>
      <w:r>
        <w:t xml:space="preserve"> </w:t>
      </w:r>
      <w:r w:rsidRPr="00C649FD">
        <w:t xml:space="preserve">Funding to support new energy technology projects is available through three annual grant rounds. </w:t>
      </w:r>
    </w:p>
    <w:p w14:paraId="39F56945" w14:textId="7E21D755" w:rsidR="00374EE8" w:rsidRDefault="00374EE8" w:rsidP="00374EE8">
      <w:pPr>
        <w:pStyle w:val="BodyText"/>
      </w:pPr>
      <w:r>
        <w:t>Hepburn Shire received $650,000 in funding in 2017 to install a small-scale waste to energy unit that will divert 1,500 tonnes of waste from landfill annually, create five ongoing jobs and significantly reduce council spending on waste transport.</w:t>
      </w:r>
    </w:p>
    <w:p w14:paraId="16D44D71" w14:textId="77777777" w:rsidR="00374EE8" w:rsidRPr="00DE22E4" w:rsidRDefault="00374EE8" w:rsidP="00374EE8">
      <w:pPr>
        <w:pStyle w:val="BodyText"/>
      </w:pPr>
      <w:r>
        <w:t>The project is projected to reduce greenhouse gas emissions by 200,000 tonnes over twenty years through avoided methane emissions and fossil fuel use.</w:t>
      </w:r>
    </w:p>
    <w:p w14:paraId="69ABA591" w14:textId="77777777" w:rsidR="00374EE8" w:rsidRPr="00DE22E4" w:rsidRDefault="00374EE8" w:rsidP="00374EE8">
      <w:pPr>
        <w:pStyle w:val="Heading4"/>
      </w:pPr>
      <w:r>
        <w:t xml:space="preserve">Clean Energy Finance Corporation </w:t>
      </w:r>
    </w:p>
    <w:p w14:paraId="78FB8A62" w14:textId="7318959B" w:rsidR="00374EE8" w:rsidRPr="005F4D02" w:rsidRDefault="00374EE8" w:rsidP="00374EE8">
      <w:pPr>
        <w:pStyle w:val="ListBullet"/>
        <w:numPr>
          <w:ilvl w:val="0"/>
          <w:numId w:val="0"/>
        </w:numPr>
      </w:pPr>
      <w:r w:rsidRPr="005F4D02">
        <w:t xml:space="preserve">The </w:t>
      </w:r>
      <w:r>
        <w:t>CEFC</w:t>
      </w:r>
      <w:r w:rsidRPr="005F4D02">
        <w:t xml:space="preserve"> </w:t>
      </w:r>
      <w:r>
        <w:t xml:space="preserve">was established by </w:t>
      </w:r>
      <w:r w:rsidR="00DF0A7C">
        <w:t xml:space="preserve">the </w:t>
      </w:r>
      <w:r>
        <w:t xml:space="preserve">Australian Government as a </w:t>
      </w:r>
      <w:r>
        <w:rPr>
          <w:rStyle w:val="s1"/>
          <w:lang w:val="en"/>
        </w:rPr>
        <w:t>specialist clean energy financier</w:t>
      </w:r>
      <w:r>
        <w:t>. It</w:t>
      </w:r>
      <w:r w:rsidRPr="005F4D02">
        <w:t xml:space="preserve"> support</w:t>
      </w:r>
      <w:r>
        <w:t>s</w:t>
      </w:r>
      <w:r w:rsidRPr="005F4D02">
        <w:t xml:space="preserve"> project developers, waste companies and </w:t>
      </w:r>
      <w:r>
        <w:t>local governments</w:t>
      </w:r>
      <w:r w:rsidRPr="005F4D02">
        <w:t xml:space="preserve"> </w:t>
      </w:r>
      <w:r>
        <w:t xml:space="preserve">with </w:t>
      </w:r>
      <w:r w:rsidRPr="005F4D02">
        <w:t xml:space="preserve">finance for waste </w:t>
      </w:r>
      <w:r>
        <w:t xml:space="preserve">to energy </w:t>
      </w:r>
      <w:r w:rsidRPr="005F4D02">
        <w:t xml:space="preserve">projects. </w:t>
      </w:r>
    </w:p>
    <w:p w14:paraId="64F8C238" w14:textId="3C7464C0" w:rsidR="00374EE8" w:rsidRDefault="00374EE8" w:rsidP="00374EE8">
      <w:pPr>
        <w:pStyle w:val="BodyText"/>
      </w:pPr>
      <w:r>
        <w:t xml:space="preserve">The CEFC </w:t>
      </w:r>
      <w:r w:rsidR="00DF0A7C">
        <w:t xml:space="preserve">has </w:t>
      </w:r>
      <w:r>
        <w:t xml:space="preserve">invested up to $100 million in the Australian Bioenergy Fund to stimulate market uptake of bioenergy and waste to energy technologies that have a proven track record overseas but are not yet widely deployed in </w:t>
      </w:r>
      <w:r>
        <w:t>Australia’s energy mix.</w:t>
      </w:r>
      <w:r w:rsidR="00771F9B" w:rsidRPr="001B4CE7">
        <w:rPr>
          <w:rStyle w:val="FootnoteReference"/>
        </w:rPr>
        <w:footnoteReference w:id="54"/>
      </w:r>
      <w:r w:rsidRPr="00580AC9">
        <w:t xml:space="preserve"> </w:t>
      </w:r>
      <w:r>
        <w:t>The Australian Bioenergy Fund, managed by Foresight Group</w:t>
      </w:r>
      <w:r w:rsidR="00DF0A7C">
        <w:t>,</w:t>
      </w:r>
      <w:r>
        <w:t xml:space="preserve"> is targeting equity investments in projects from $2 million to $100 million, ranging from small-scale anaerobic digestion to mid-scale energy from waste developments.</w:t>
      </w:r>
    </w:p>
    <w:p w14:paraId="363FB87C" w14:textId="77777777" w:rsidR="00374EE8" w:rsidRDefault="00374EE8" w:rsidP="00374EE8">
      <w:pPr>
        <w:pStyle w:val="Heading2"/>
      </w:pPr>
      <w:bookmarkStart w:id="119" w:name="_Toc494807493"/>
      <w:bookmarkStart w:id="120" w:name="_Toc495494077"/>
      <w:bookmarkStart w:id="121" w:name="_Toc496711720"/>
      <w:r>
        <w:t>Waste to energy in other jurisdictions</w:t>
      </w:r>
      <w:bookmarkEnd w:id="119"/>
      <w:bookmarkEnd w:id="120"/>
      <w:bookmarkEnd w:id="121"/>
    </w:p>
    <w:p w14:paraId="4595343B" w14:textId="1C53C78B" w:rsidR="00374EE8" w:rsidRDefault="00374EE8" w:rsidP="00374EE8">
      <w:pPr>
        <w:pStyle w:val="BodyText"/>
      </w:pPr>
      <w:r>
        <w:t xml:space="preserve">Waste to energy policies have been developed in half of Australia’s </w:t>
      </w:r>
      <w:r w:rsidR="00656B39">
        <w:t>states and territories</w:t>
      </w:r>
      <w:r>
        <w:t xml:space="preserve"> to date. A summary is provided at </w:t>
      </w:r>
      <w:r w:rsidRPr="002F52C8">
        <w:t>Appendix</w:t>
      </w:r>
      <w:r>
        <w:t xml:space="preserve"> B.</w:t>
      </w:r>
    </w:p>
    <w:p w14:paraId="3D3ECD54" w14:textId="0E34D468" w:rsidR="00374EE8" w:rsidRDefault="00374EE8" w:rsidP="00374EE8">
      <w:pPr>
        <w:pStyle w:val="BodyText"/>
      </w:pPr>
      <w:r>
        <w:rPr>
          <w:lang w:eastAsia="en-AU"/>
        </w:rPr>
        <w:t>Waste to energy is a mature concept in Europe, North America and Japan. It has advanced in these places due partly to high population density and limited landfill capacity. In the EU, it was supported by strong directives to divert waste from landfill and increase renewable energy. Combustion facilities with energy capture and anaerobic digestion plants are widely used in Europe.</w:t>
      </w:r>
      <w:r w:rsidR="00771F9B" w:rsidRPr="001B4CE7">
        <w:rPr>
          <w:rStyle w:val="FootnoteReference"/>
        </w:rPr>
        <w:footnoteReference w:id="55"/>
      </w:r>
      <w:r>
        <w:rPr>
          <w:lang w:eastAsia="en-AU"/>
        </w:rPr>
        <w:t xml:space="preserve"> Commercial scale gasification plants processing mixed residual waste have been established in Europe and Japan. Whilst plasma gasification facilities remain </w:t>
      </w:r>
      <w:r w:rsidRPr="006C67CB">
        <w:t>relatively unproven, Japan has begun deploying plasma gasification facilities for ‘thermal recycling’ to recover materials from ash residues given increasing regulatory emphasis on recycling, material efficiency and recovery</w:t>
      </w:r>
      <w:r w:rsidRPr="00B01F87">
        <w:rPr>
          <w:b/>
          <w:bCs/>
          <w:lang w:eastAsia="en-AU"/>
        </w:rPr>
        <w:t>.</w:t>
      </w:r>
      <w:r w:rsidR="00771F9B" w:rsidRPr="001B4CE7">
        <w:rPr>
          <w:rStyle w:val="FootnoteReference"/>
        </w:rPr>
        <w:footnoteReference w:id="56"/>
      </w:r>
    </w:p>
    <w:tbl>
      <w:tblPr>
        <w:tblStyle w:val="PullOutBoxTable"/>
        <w:tblW w:w="4872" w:type="pct"/>
        <w:tblLook w:val="04A0" w:firstRow="1" w:lastRow="0" w:firstColumn="1" w:lastColumn="0" w:noHBand="0" w:noVBand="1"/>
      </w:tblPr>
      <w:tblGrid>
        <w:gridCol w:w="4568"/>
      </w:tblGrid>
      <w:tr w:rsidR="00374EE8" w14:paraId="4E703574" w14:textId="77777777" w:rsidTr="004D0AD1">
        <w:trPr>
          <w:trHeight w:val="894"/>
        </w:trPr>
        <w:tc>
          <w:tcPr>
            <w:tcW w:w="5000" w:type="pct"/>
          </w:tcPr>
          <w:p w14:paraId="22270825" w14:textId="5E88B1E1" w:rsidR="00374EE8" w:rsidRPr="00C61346" w:rsidRDefault="00567FCA" w:rsidP="0032034A">
            <w:pPr>
              <w:pStyle w:val="Questiontext"/>
            </w:pPr>
            <w:bookmarkStart w:id="122" w:name="_Toc495440180"/>
            <w:bookmarkStart w:id="123" w:name="_Toc495491616"/>
            <w:r w:rsidRPr="0032034A">
              <w:t>Are the existing programs to support waste to energy projects adequate</w:t>
            </w:r>
            <w:r w:rsidR="00374EE8" w:rsidRPr="0032034A">
              <w:t>?</w:t>
            </w:r>
            <w:bookmarkEnd w:id="122"/>
            <w:bookmarkEnd w:id="123"/>
          </w:p>
        </w:tc>
      </w:tr>
    </w:tbl>
    <w:p w14:paraId="41BF7DF4" w14:textId="77777777" w:rsidR="00374EE8" w:rsidRDefault="00374EE8" w:rsidP="00374EE8">
      <w:pPr>
        <w:pStyle w:val="BodyText"/>
        <w:rPr>
          <w:lang w:eastAsia="en-AU"/>
        </w:rPr>
      </w:pPr>
    </w:p>
    <w:p w14:paraId="6A4FD92C" w14:textId="77777777" w:rsidR="00374EE8" w:rsidRDefault="00374EE8" w:rsidP="00374EE8">
      <w:pPr>
        <w:pStyle w:val="BodyText"/>
        <w:rPr>
          <w:lang w:eastAsia="en-AU"/>
        </w:rPr>
        <w:sectPr w:rsidR="00374EE8" w:rsidSect="00453427">
          <w:type w:val="continuous"/>
          <w:pgSz w:w="11907" w:h="16840" w:code="9"/>
          <w:pgMar w:top="2268" w:right="1134" w:bottom="1134" w:left="1134" w:header="284" w:footer="284" w:gutter="0"/>
          <w:cols w:num="2" w:space="283"/>
          <w:docGrid w:linePitch="360"/>
        </w:sectPr>
      </w:pPr>
    </w:p>
    <w:p w14:paraId="144B5D88" w14:textId="77777777" w:rsidR="00374EE8" w:rsidRPr="00967111" w:rsidRDefault="00374EE8" w:rsidP="00453427">
      <w:pPr>
        <w:pStyle w:val="Heading1TopofPage"/>
        <w:framePr w:wrap="around"/>
        <w:rPr>
          <w:b/>
        </w:rPr>
      </w:pPr>
      <w:bookmarkStart w:id="124" w:name="_Toc495494078"/>
      <w:bookmarkStart w:id="125" w:name="_Toc496711721"/>
      <w:r w:rsidRPr="00967111">
        <w:rPr>
          <w:b/>
        </w:rPr>
        <w:lastRenderedPageBreak/>
        <w:t>Waste to energy barriers and possible responses</w:t>
      </w:r>
      <w:bookmarkEnd w:id="124"/>
      <w:bookmarkEnd w:id="125"/>
    </w:p>
    <w:p w14:paraId="2A4FD724" w14:textId="77777777" w:rsidR="00374EE8" w:rsidRDefault="00374EE8" w:rsidP="00374EE8">
      <w:pPr>
        <w:pStyle w:val="BodyText"/>
        <w:rPr>
          <w:lang w:eastAsia="en-AU"/>
        </w:rPr>
        <w:sectPr w:rsidR="00374EE8" w:rsidSect="00453427">
          <w:type w:val="continuous"/>
          <w:pgSz w:w="11907" w:h="16840" w:code="9"/>
          <w:pgMar w:top="2268" w:right="1134" w:bottom="1134" w:left="1134" w:header="284" w:footer="284" w:gutter="0"/>
          <w:cols w:space="283"/>
          <w:docGrid w:linePitch="360"/>
        </w:sectPr>
      </w:pPr>
    </w:p>
    <w:tbl>
      <w:tblPr>
        <w:tblStyle w:val="TableGrid"/>
        <w:tblW w:w="0" w:type="auto"/>
        <w:tblLook w:val="04A0" w:firstRow="1" w:lastRow="0" w:firstColumn="1" w:lastColumn="0" w:noHBand="0" w:noVBand="1"/>
      </w:tblPr>
      <w:tblGrid>
        <w:gridCol w:w="4678"/>
      </w:tblGrid>
      <w:tr w:rsidR="00374EE8" w14:paraId="5682AAFF" w14:textId="77777777" w:rsidTr="00374EE8">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678" w:type="dxa"/>
          </w:tcPr>
          <w:p w14:paraId="53FD4469" w14:textId="77777777" w:rsidR="00374EE8" w:rsidRPr="00374EE8" w:rsidRDefault="00374EE8" w:rsidP="000D6BCF">
            <w:pPr>
              <w:pStyle w:val="PullOutBoxBullet"/>
              <w:rPr>
                <w:i/>
                <w:iCs/>
                <w:caps/>
                <w:color w:val="FFFFFF" w:themeColor="background1"/>
              </w:rPr>
            </w:pPr>
            <w:r w:rsidRPr="00374EE8">
              <w:t>Securing a long-term supply of waste feedstock, contracts for energy offtake, and regulatory approvals can be challenging for new market entrants.</w:t>
            </w:r>
          </w:p>
          <w:p w14:paraId="36366329" w14:textId="03AC0124" w:rsidR="00374EE8" w:rsidRPr="00374EE8" w:rsidRDefault="00374EE8" w:rsidP="000D6BCF">
            <w:pPr>
              <w:pStyle w:val="PullOutBoxBullet"/>
              <w:rPr>
                <w:i/>
                <w:iCs/>
                <w:caps/>
                <w:color w:val="FFFFFF" w:themeColor="background1"/>
              </w:rPr>
            </w:pPr>
            <w:r w:rsidRPr="00374EE8">
              <w:t>Developing a ‘social licence’ with the local community for the life of a waste to energy plant is paramount to success</w:t>
            </w:r>
            <w:r w:rsidR="002212AE">
              <w:t>.</w:t>
            </w:r>
          </w:p>
          <w:p w14:paraId="5F86EEC3" w14:textId="77777777" w:rsidR="00374EE8" w:rsidRPr="00374EE8" w:rsidRDefault="00374EE8" w:rsidP="000D6BCF">
            <w:pPr>
              <w:pStyle w:val="PullOutBoxBullet"/>
              <w:rPr>
                <w:i/>
                <w:iCs/>
                <w:caps/>
                <w:color w:val="FFFFFF" w:themeColor="background1"/>
              </w:rPr>
            </w:pPr>
            <w:r w:rsidRPr="00374EE8">
              <w:t>As consumer tastes and waste management practices change over time, so will the composition of waste feedstocks, requiring flexibility in waste to energy technologies.</w:t>
            </w:r>
          </w:p>
        </w:tc>
      </w:tr>
    </w:tbl>
    <w:p w14:paraId="6DE6D1A6" w14:textId="51FA873C" w:rsidR="00374EE8" w:rsidRDefault="00374EE8" w:rsidP="00374EE8">
      <w:pPr>
        <w:pStyle w:val="BodyText"/>
        <w:rPr>
          <w:color w:val="auto"/>
          <w:lang w:eastAsia="en-AU"/>
        </w:rPr>
      </w:pPr>
      <w:r>
        <w:rPr>
          <w:color w:val="auto"/>
          <w:lang w:eastAsia="en-AU"/>
        </w:rPr>
        <w:t>Waste to e</w:t>
      </w:r>
      <w:r w:rsidRPr="00BD2D75">
        <w:rPr>
          <w:color w:val="auto"/>
          <w:lang w:eastAsia="en-AU"/>
        </w:rPr>
        <w:t xml:space="preserve">nergy </w:t>
      </w:r>
      <w:r>
        <w:rPr>
          <w:color w:val="auto"/>
          <w:lang w:eastAsia="en-AU"/>
        </w:rPr>
        <w:t>projects offer the potential to create</w:t>
      </w:r>
      <w:r w:rsidRPr="00BD2D75">
        <w:rPr>
          <w:color w:val="auto"/>
          <w:lang w:eastAsia="en-AU"/>
        </w:rPr>
        <w:t xml:space="preserve"> </w:t>
      </w:r>
      <w:r>
        <w:rPr>
          <w:color w:val="auto"/>
          <w:lang w:eastAsia="en-AU"/>
        </w:rPr>
        <w:t>greater environmental, social and economic benefits</w:t>
      </w:r>
      <w:r w:rsidRPr="00BD2D75">
        <w:rPr>
          <w:color w:val="auto"/>
          <w:lang w:eastAsia="en-AU"/>
        </w:rPr>
        <w:t xml:space="preserve"> than landfill</w:t>
      </w:r>
      <w:r>
        <w:rPr>
          <w:color w:val="auto"/>
          <w:lang w:eastAsia="en-AU"/>
        </w:rPr>
        <w:t xml:space="preserve"> disposal. While only </w:t>
      </w:r>
      <w:r w:rsidR="002212AE">
        <w:rPr>
          <w:color w:val="auto"/>
          <w:lang w:eastAsia="en-AU"/>
        </w:rPr>
        <w:t>approximately four per cent</w:t>
      </w:r>
      <w:r>
        <w:rPr>
          <w:color w:val="auto"/>
          <w:lang w:eastAsia="en-AU"/>
        </w:rPr>
        <w:t xml:space="preserve"> of Victoria’s waste is currently used to generate energy, the number of waste to energy plants is growing. </w:t>
      </w:r>
    </w:p>
    <w:p w14:paraId="4B05C56A" w14:textId="77777777" w:rsidR="00374EE8" w:rsidRDefault="00374EE8" w:rsidP="00374EE8">
      <w:pPr>
        <w:pStyle w:val="BodyText"/>
        <w:rPr>
          <w:color w:val="auto"/>
          <w:lang w:eastAsia="en-AU"/>
        </w:rPr>
      </w:pPr>
      <w:r>
        <w:rPr>
          <w:color w:val="auto"/>
          <w:lang w:eastAsia="en-AU"/>
        </w:rPr>
        <w:t xml:space="preserve">This chapter explores some of the barriers to expanding the waste to energy sector in Victoria and some of the options and tools that could be used to address them. </w:t>
      </w:r>
    </w:p>
    <w:p w14:paraId="377353F1" w14:textId="06C9066B" w:rsidR="00374EE8" w:rsidRDefault="00374EE8" w:rsidP="00374EE8">
      <w:pPr>
        <w:pStyle w:val="BodyText"/>
        <w:rPr>
          <w:color w:val="auto"/>
          <w:lang w:eastAsia="en-AU"/>
        </w:rPr>
      </w:pPr>
      <w:r>
        <w:rPr>
          <w:color w:val="auto"/>
          <w:lang w:eastAsia="en-AU"/>
        </w:rPr>
        <w:t>The mere existence of a barrier or market failure does not necessarily imply a need for government intervention. Your views on the barriers facing waste to energy in Victoria, and the appropriate role for government</w:t>
      </w:r>
      <w:r w:rsidR="002212AE">
        <w:rPr>
          <w:color w:val="auto"/>
          <w:lang w:eastAsia="en-AU"/>
        </w:rPr>
        <w:t>,</w:t>
      </w:r>
      <w:r>
        <w:rPr>
          <w:color w:val="auto"/>
          <w:lang w:eastAsia="en-AU"/>
        </w:rPr>
        <w:t xml:space="preserve"> will inform future policy development.</w:t>
      </w:r>
    </w:p>
    <w:p w14:paraId="0E71D82F" w14:textId="75D7BB27" w:rsidR="00374EE8" w:rsidRPr="00C223B4" w:rsidRDefault="00E77BFE" w:rsidP="00A57E05">
      <w:pPr>
        <w:pStyle w:val="Heading2"/>
      </w:pPr>
      <w:bookmarkStart w:id="126" w:name="_Toc494807495"/>
      <w:bookmarkStart w:id="127" w:name="_Toc495494079"/>
      <w:bookmarkStart w:id="128" w:name="_Toc496711722"/>
      <w:r>
        <w:t>M</w:t>
      </w:r>
      <w:r w:rsidR="00374EE8">
        <w:t>arket Competitiveness</w:t>
      </w:r>
      <w:bookmarkEnd w:id="126"/>
      <w:bookmarkEnd w:id="127"/>
      <w:bookmarkEnd w:id="128"/>
    </w:p>
    <w:p w14:paraId="407F4BD4" w14:textId="3EA1FEC3" w:rsidR="00374EE8" w:rsidRDefault="00374EE8" w:rsidP="00374EE8">
      <w:pPr>
        <w:pStyle w:val="BodyText"/>
      </w:pPr>
      <w:r w:rsidRPr="00C56F08">
        <w:t xml:space="preserve">Victorian councils </w:t>
      </w:r>
      <w:r w:rsidR="002212AE">
        <w:t>and</w:t>
      </w:r>
      <w:r w:rsidR="002212AE" w:rsidRPr="00C56F08">
        <w:t xml:space="preserve"> </w:t>
      </w:r>
      <w:r w:rsidRPr="00C56F08">
        <w:t xml:space="preserve">businesses generally seek the least cost option to </w:t>
      </w:r>
      <w:r>
        <w:t>manage</w:t>
      </w:r>
      <w:r w:rsidRPr="00C56F08">
        <w:t xml:space="preserve"> their waste</w:t>
      </w:r>
      <w:r w:rsidR="004D2D38">
        <w:t xml:space="preserve"> whilst also addressing their environmental objectives</w:t>
      </w:r>
      <w:r w:rsidRPr="00C56F08">
        <w:t xml:space="preserve">. </w:t>
      </w:r>
      <w:r>
        <w:t>Waste to energy competes with other waste management options including recycling and landfill, as well as with other energy generation methods including wind, solar and fossil fuel.</w:t>
      </w:r>
    </w:p>
    <w:p w14:paraId="6E8CEC2A" w14:textId="67B763C4" w:rsidR="00374EE8" w:rsidRDefault="00374EE8" w:rsidP="00374EE8">
      <w:pPr>
        <w:pStyle w:val="BodyText"/>
      </w:pPr>
      <w:r>
        <w:t>The</w:t>
      </w:r>
      <w:r w:rsidRPr="00C56F08">
        <w:t xml:space="preserve"> level of Victoria’s landfill levy is a key factor in the business case for resource recovery. If landfill gate fees (comprising the landfill levy and the landfill’s operating costs) </w:t>
      </w:r>
      <w:r w:rsidR="00A66EE4">
        <w:t>are</w:t>
      </w:r>
      <w:r w:rsidRPr="00C56F08">
        <w:t xml:space="preserve"> substantially lower than the gate fee a waste to energy facility would need to charge to be financially viable, the waste to energy facility would </w:t>
      </w:r>
      <w:r>
        <w:t xml:space="preserve">generally </w:t>
      </w:r>
      <w:r w:rsidRPr="00C56F08">
        <w:t xml:space="preserve">not </w:t>
      </w:r>
      <w:r>
        <w:t>be competitive.</w:t>
      </w:r>
    </w:p>
    <w:p w14:paraId="2F4CF388" w14:textId="71C8DB4E" w:rsidR="00374EE8" w:rsidRPr="00C56F08" w:rsidRDefault="00374EE8" w:rsidP="00374EE8">
      <w:pPr>
        <w:pStyle w:val="BodyText"/>
      </w:pPr>
      <w:r>
        <w:t>Similarly, if the price the facility could produce energy at is substantially higher than alternative generation types, the facility w</w:t>
      </w:r>
      <w:r w:rsidR="004D2D38">
        <w:t>ould</w:t>
      </w:r>
      <w:r>
        <w:t xml:space="preserve"> not be competitive in the energy market</w:t>
      </w:r>
      <w:r w:rsidRPr="00C56F08">
        <w:t>.</w:t>
      </w:r>
      <w:r>
        <w:rPr>
          <w:lang w:eastAsia="en-AU"/>
        </w:rPr>
        <w:t xml:space="preserve"> </w:t>
      </w:r>
      <w:r>
        <w:t>Some technology types are well proven and already competitive in current market conditions. Others that require further development may become competitive as technology matures and costs decline.</w:t>
      </w:r>
    </w:p>
    <w:p w14:paraId="21B45F7B" w14:textId="0A0BB4AF" w:rsidR="00374EE8" w:rsidRDefault="00374EE8" w:rsidP="00374EE8">
      <w:pPr>
        <w:spacing w:before="60" w:after="120"/>
        <w:rPr>
          <w:rFonts w:ascii="Arial" w:hAnsi="Arial" w:cs="Times New Roman"/>
          <w:color w:val="363534"/>
        </w:rPr>
      </w:pPr>
      <w:r>
        <w:t>Some groups say the landfill levy should be increased to make higher order recovery options more attractive. Others counter that it should be set at a rate that reflects the amenity and health risks of landfills. They argue that to be successful, service and technology alternatives to landfill must be able to compete in the marketplace.</w:t>
      </w:r>
    </w:p>
    <w:p w14:paraId="1FBFA4DD" w14:textId="77777777" w:rsidR="00374EE8" w:rsidRPr="00374EE8" w:rsidRDefault="00374EE8" w:rsidP="00374EE8">
      <w:pPr>
        <w:spacing w:before="60" w:after="120"/>
        <w:rPr>
          <w:rFonts w:ascii="Arial" w:hAnsi="Arial" w:cs="Times New Roman"/>
          <w:color w:val="363534"/>
        </w:rPr>
      </w:pPr>
      <w:r>
        <w:rPr>
          <w:rFonts w:ascii="Arial" w:hAnsi="Arial" w:cs="Times New Roman"/>
          <w:color w:val="363534"/>
        </w:rPr>
        <w:t>The existence of operating waste to energy facilities in Victoria demonstrates that waste to energy plants can be an economically viable option for waste management.</w:t>
      </w:r>
    </w:p>
    <w:tbl>
      <w:tblPr>
        <w:tblStyle w:val="PullOutBoxTable"/>
        <w:tblW w:w="0" w:type="auto"/>
        <w:tblLook w:val="04A0" w:firstRow="1" w:lastRow="0" w:firstColumn="1" w:lastColumn="0" w:noHBand="0" w:noVBand="1"/>
      </w:tblPr>
      <w:tblGrid>
        <w:gridCol w:w="4688"/>
      </w:tblGrid>
      <w:tr w:rsidR="00374EE8" w14:paraId="2D8D3C97" w14:textId="77777777" w:rsidTr="004D0AD1">
        <w:trPr>
          <w:trHeight w:val="696"/>
        </w:trPr>
        <w:tc>
          <w:tcPr>
            <w:tcW w:w="9649" w:type="dxa"/>
          </w:tcPr>
          <w:p w14:paraId="0DB9D782" w14:textId="23A82840" w:rsidR="00374EE8" w:rsidRPr="0032034A" w:rsidRDefault="006042CB" w:rsidP="0032034A">
            <w:pPr>
              <w:pStyle w:val="Questiontext"/>
            </w:pPr>
            <w:bookmarkStart w:id="129" w:name="_Toc495440182"/>
            <w:bookmarkStart w:id="130" w:name="_Toc495491618"/>
            <w:r w:rsidRPr="0032034A">
              <w:t>What landfill levy settings are likely to provide the greatest economic, environmental and social benefits for Victoria</w:t>
            </w:r>
            <w:r w:rsidR="00374EE8" w:rsidRPr="0032034A">
              <w:t>?</w:t>
            </w:r>
            <w:bookmarkEnd w:id="129"/>
            <w:bookmarkEnd w:id="130"/>
          </w:p>
        </w:tc>
      </w:tr>
    </w:tbl>
    <w:p w14:paraId="1E5A46B2" w14:textId="77777777" w:rsidR="00374EE8" w:rsidRDefault="00374EE8" w:rsidP="00A57E05">
      <w:pPr>
        <w:pStyle w:val="Heading2"/>
      </w:pPr>
      <w:bookmarkStart w:id="131" w:name="_Toc494807496"/>
      <w:bookmarkStart w:id="132" w:name="_Toc495494080"/>
      <w:bookmarkStart w:id="133" w:name="_Toc496711723"/>
      <w:r>
        <w:t>Establishing bankability and securing f</w:t>
      </w:r>
      <w:r w:rsidRPr="0002132A">
        <w:t>inanc</w:t>
      </w:r>
      <w:r>
        <w:t>e</w:t>
      </w:r>
      <w:bookmarkEnd w:id="131"/>
      <w:bookmarkEnd w:id="132"/>
      <w:bookmarkEnd w:id="133"/>
    </w:p>
    <w:p w14:paraId="0856EC57" w14:textId="77777777" w:rsidR="00374EE8" w:rsidRDefault="00374EE8" w:rsidP="00374EE8">
      <w:pPr>
        <w:pStyle w:val="BodyText"/>
      </w:pPr>
      <w:r w:rsidRPr="004032CF">
        <w:t xml:space="preserve">Waste to energy facilities </w:t>
      </w:r>
      <w:r>
        <w:t>can be</w:t>
      </w:r>
      <w:r w:rsidRPr="004032CF">
        <w:t xml:space="preserve"> expensive to construct and </w:t>
      </w:r>
      <w:r>
        <w:t>usually require external</w:t>
      </w:r>
      <w:r w:rsidRPr="004032CF">
        <w:t xml:space="preserve"> financing. Several factors affect the risk profile for wa</w:t>
      </w:r>
      <w:r w:rsidRPr="00E26EF0">
        <w:t xml:space="preserve">ste to energy projects, which can substantially increase the cost of credit and make the project </w:t>
      </w:r>
      <w:r w:rsidRPr="004032CF">
        <w:t>less ‘bankable’.</w:t>
      </w:r>
      <w:r>
        <w:t xml:space="preserve"> </w:t>
      </w:r>
    </w:p>
    <w:p w14:paraId="09B578A3" w14:textId="77777777" w:rsidR="00374EE8" w:rsidRDefault="00374EE8" w:rsidP="00374EE8">
      <w:pPr>
        <w:pStyle w:val="BodyText"/>
      </w:pPr>
      <w:r>
        <w:t>These include:</w:t>
      </w:r>
      <w:r w:rsidRPr="0025355B">
        <w:t xml:space="preserve"> </w:t>
      </w:r>
    </w:p>
    <w:p w14:paraId="11E1AD14" w14:textId="77777777" w:rsidR="00374EE8" w:rsidRDefault="00374EE8" w:rsidP="00FD5926">
      <w:pPr>
        <w:pStyle w:val="ListBullet"/>
      </w:pPr>
      <w:r>
        <w:t>The</w:t>
      </w:r>
      <w:r w:rsidRPr="004032CF">
        <w:t xml:space="preserve"> highly-specialised nature of the plant equipment</w:t>
      </w:r>
      <w:r>
        <w:t xml:space="preserve"> may mean its value as a security is relatively low. </w:t>
      </w:r>
    </w:p>
    <w:p w14:paraId="19B9A405" w14:textId="051CEB3B" w:rsidR="00374EE8" w:rsidRDefault="00374EE8" w:rsidP="00FD5926">
      <w:pPr>
        <w:pStyle w:val="ListBullet"/>
      </w:pPr>
      <w:r>
        <w:t xml:space="preserve">Financial markets in Australia lack deep knowledge </w:t>
      </w:r>
      <w:r w:rsidRPr="004032CF">
        <w:t>about the waste to energy industry</w:t>
      </w:r>
      <w:r>
        <w:t xml:space="preserve"> and so will a</w:t>
      </w:r>
      <w:r w:rsidR="004D2D38">
        <w:t>pply</w:t>
      </w:r>
      <w:r>
        <w:t xml:space="preserve"> a higher risk profile.</w:t>
      </w:r>
    </w:p>
    <w:p w14:paraId="01D61FCC" w14:textId="01584837" w:rsidR="00374EE8" w:rsidRDefault="00374EE8" w:rsidP="00FD5926">
      <w:pPr>
        <w:pStyle w:val="ListBullet"/>
      </w:pPr>
      <w:r>
        <w:t xml:space="preserve">Lack of social licence. A project that has not adequately engaged with the surrounding community </w:t>
      </w:r>
      <w:r w:rsidR="004D2D38">
        <w:t>may face</w:t>
      </w:r>
      <w:r>
        <w:t xml:space="preserve"> unaddressed concerns that delay start up.</w:t>
      </w:r>
    </w:p>
    <w:p w14:paraId="0E8E8FA2" w14:textId="6004FF70" w:rsidR="00374EE8" w:rsidRPr="00C56F08" w:rsidRDefault="004D2D38" w:rsidP="00374EE8">
      <w:pPr>
        <w:pStyle w:val="BodyText"/>
      </w:pPr>
      <w:r>
        <w:t>Many</w:t>
      </w:r>
      <w:r w:rsidR="00374EE8">
        <w:t xml:space="preserve"> waste to energy facilities have been successful in Europe and Asia. That suggests that the business model can be an attractive one, depending on the market and policy settings. Several factors that affect the bankability of projects </w:t>
      </w:r>
      <w:r>
        <w:t xml:space="preserve">overseas </w:t>
      </w:r>
      <w:r w:rsidR="00374EE8">
        <w:t>differ in Australia, however, including climate and energy policies, population density</w:t>
      </w:r>
      <w:r w:rsidR="00A66EE4">
        <w:t xml:space="preserve">, </w:t>
      </w:r>
      <w:r w:rsidR="00374EE8">
        <w:t>the economics of the waste sector, our climate and limited markets for heat energy.</w:t>
      </w:r>
    </w:p>
    <w:tbl>
      <w:tblPr>
        <w:tblStyle w:val="PullOutBoxTable"/>
        <w:tblW w:w="0" w:type="auto"/>
        <w:tblLook w:val="04A0" w:firstRow="1" w:lastRow="0" w:firstColumn="1" w:lastColumn="0" w:noHBand="0" w:noVBand="1"/>
      </w:tblPr>
      <w:tblGrid>
        <w:gridCol w:w="4688"/>
      </w:tblGrid>
      <w:tr w:rsidR="00374EE8" w14:paraId="5259815F" w14:textId="77777777" w:rsidTr="00567FCA">
        <w:trPr>
          <w:cantSplit/>
        </w:trPr>
        <w:tc>
          <w:tcPr>
            <w:tcW w:w="9649" w:type="dxa"/>
          </w:tcPr>
          <w:p w14:paraId="0E28E803" w14:textId="3AC862AD" w:rsidR="00374EE8" w:rsidRPr="0032034A" w:rsidRDefault="00374EE8" w:rsidP="00F118C6">
            <w:pPr>
              <w:pStyle w:val="Questiontext"/>
            </w:pPr>
            <w:bookmarkStart w:id="134" w:name="_Toc495440183"/>
            <w:bookmarkStart w:id="135" w:name="_Toc495491619"/>
            <w:r w:rsidRPr="00F118C6">
              <w:lastRenderedPageBreak/>
              <w:t>What are the key barriers to private investment in waste to energy projects? How do these vary across waste types and waste to energy technologies?</w:t>
            </w:r>
            <w:bookmarkEnd w:id="134"/>
            <w:bookmarkEnd w:id="135"/>
          </w:p>
        </w:tc>
      </w:tr>
    </w:tbl>
    <w:p w14:paraId="4EC501E3" w14:textId="49D0E867" w:rsidR="00374EE8" w:rsidRDefault="00374EE8" w:rsidP="00A57E05">
      <w:pPr>
        <w:pStyle w:val="Heading2"/>
      </w:pPr>
      <w:bookmarkStart w:id="136" w:name="_Toc495494081"/>
      <w:bookmarkStart w:id="137" w:name="_Toc496711724"/>
      <w:r>
        <w:t>Long-term secure contracts</w:t>
      </w:r>
      <w:bookmarkEnd w:id="136"/>
      <w:bookmarkEnd w:id="137"/>
      <w:r>
        <w:t xml:space="preserve"> </w:t>
      </w:r>
    </w:p>
    <w:p w14:paraId="76E63C46" w14:textId="6F634693" w:rsidR="00374EE8" w:rsidRDefault="00374EE8" w:rsidP="00374EE8">
      <w:pPr>
        <w:pStyle w:val="BodyText"/>
      </w:pPr>
      <w:r>
        <w:t>For a waste to energy project to be bankable, it may need secure contracts for its feedstocks and outputs.</w:t>
      </w:r>
    </w:p>
    <w:p w14:paraId="79A34F53" w14:textId="4E97590E" w:rsidR="00374EE8" w:rsidRDefault="00374EE8" w:rsidP="00374EE8">
      <w:pPr>
        <w:pStyle w:val="BodyText"/>
        <w:rPr>
          <w:lang w:eastAsia="en-AU"/>
        </w:rPr>
      </w:pPr>
      <w:r>
        <w:rPr>
          <w:lang w:eastAsia="en-AU"/>
        </w:rPr>
        <w:t xml:space="preserve">Where a project relies on waste feedstocks from outside its own facility, it must contract with the waste generator. The financial viability of the project depends largely on long-term secure access to that </w:t>
      </w:r>
      <w:r w:rsidRPr="000823F8">
        <w:t>feedstock</w:t>
      </w:r>
      <w:r>
        <w:rPr>
          <w:lang w:eastAsia="en-AU"/>
        </w:rPr>
        <w:t xml:space="preserve"> and sufficient revenue from accepting the waste. Some industry representatives have indicated that feedstock contracts of 15 to </w:t>
      </w:r>
      <w:r w:rsidRPr="00051610">
        <w:rPr>
          <w:lang w:eastAsia="en-AU"/>
        </w:rPr>
        <w:t xml:space="preserve">20 years </w:t>
      </w:r>
      <w:r>
        <w:rPr>
          <w:lang w:eastAsia="en-AU"/>
        </w:rPr>
        <w:t>are necessary for a project to be bankable. They have commented that facilities using municipal solid waste may be particularly difficult to establish because typical contract terms are shorter. C</w:t>
      </w:r>
      <w:r w:rsidRPr="00D1697F">
        <w:rPr>
          <w:lang w:eastAsia="en-AU"/>
        </w:rPr>
        <w:t xml:space="preserve">ontracts </w:t>
      </w:r>
      <w:r>
        <w:rPr>
          <w:lang w:eastAsia="en-AU"/>
        </w:rPr>
        <w:t xml:space="preserve">for municipal solid waste in Victoria </w:t>
      </w:r>
      <w:r w:rsidRPr="00D1697F">
        <w:rPr>
          <w:lang w:eastAsia="en-AU"/>
        </w:rPr>
        <w:t xml:space="preserve">are generally </w:t>
      </w:r>
      <w:r>
        <w:rPr>
          <w:lang w:eastAsia="en-AU"/>
        </w:rPr>
        <w:t>developed</w:t>
      </w:r>
      <w:r w:rsidRPr="00D1697F">
        <w:rPr>
          <w:lang w:eastAsia="en-AU"/>
        </w:rPr>
        <w:t xml:space="preserve"> </w:t>
      </w:r>
      <w:r>
        <w:rPr>
          <w:lang w:eastAsia="en-AU"/>
        </w:rPr>
        <w:t>collaboratively, with several</w:t>
      </w:r>
      <w:r w:rsidRPr="00D1697F">
        <w:rPr>
          <w:lang w:eastAsia="en-AU"/>
        </w:rPr>
        <w:t xml:space="preserve"> councils</w:t>
      </w:r>
      <w:r>
        <w:rPr>
          <w:lang w:eastAsia="en-AU"/>
        </w:rPr>
        <w:t xml:space="preserve"> offering their waste to the industry together. In Victoria, those contracts are typically</w:t>
      </w:r>
      <w:r w:rsidRPr="00D1697F">
        <w:rPr>
          <w:lang w:eastAsia="en-AU"/>
        </w:rPr>
        <w:t xml:space="preserve"> for </w:t>
      </w:r>
      <w:r>
        <w:rPr>
          <w:lang w:eastAsia="en-AU"/>
        </w:rPr>
        <w:t>ten</w:t>
      </w:r>
      <w:r w:rsidRPr="00D1697F">
        <w:rPr>
          <w:lang w:eastAsia="en-AU"/>
        </w:rPr>
        <w:t xml:space="preserve"> year periods with renegotiation periods at </w:t>
      </w:r>
      <w:r>
        <w:rPr>
          <w:lang w:eastAsia="en-AU"/>
        </w:rPr>
        <w:t>four</w:t>
      </w:r>
      <w:r w:rsidRPr="00D1697F">
        <w:rPr>
          <w:lang w:eastAsia="en-AU"/>
        </w:rPr>
        <w:t xml:space="preserve"> or </w:t>
      </w:r>
      <w:r>
        <w:rPr>
          <w:lang w:eastAsia="en-AU"/>
        </w:rPr>
        <w:t>two</w:t>
      </w:r>
      <w:r w:rsidRPr="00D1697F">
        <w:rPr>
          <w:lang w:eastAsia="en-AU"/>
        </w:rPr>
        <w:t xml:space="preserve">-year intervals. Commercial waste contracts </w:t>
      </w:r>
      <w:r>
        <w:rPr>
          <w:lang w:eastAsia="en-AU"/>
        </w:rPr>
        <w:t xml:space="preserve">with individual businesses </w:t>
      </w:r>
      <w:r w:rsidRPr="00D1697F">
        <w:rPr>
          <w:lang w:eastAsia="en-AU"/>
        </w:rPr>
        <w:t xml:space="preserve">are </w:t>
      </w:r>
      <w:r>
        <w:rPr>
          <w:lang w:eastAsia="en-AU"/>
        </w:rPr>
        <w:t xml:space="preserve">often </w:t>
      </w:r>
      <w:r w:rsidRPr="00D1697F">
        <w:rPr>
          <w:lang w:eastAsia="en-AU"/>
        </w:rPr>
        <w:t xml:space="preserve">shorter, </w:t>
      </w:r>
      <w:r>
        <w:rPr>
          <w:lang w:eastAsia="en-AU"/>
        </w:rPr>
        <w:t>one to two</w:t>
      </w:r>
      <w:r w:rsidRPr="00D1697F">
        <w:rPr>
          <w:lang w:eastAsia="en-AU"/>
        </w:rPr>
        <w:t xml:space="preserve"> years. </w:t>
      </w:r>
    </w:p>
    <w:tbl>
      <w:tblPr>
        <w:tblStyle w:val="PullOutBoxTable"/>
        <w:tblW w:w="5000" w:type="pct"/>
        <w:tblLook w:val="04A0" w:firstRow="1" w:lastRow="0" w:firstColumn="1" w:lastColumn="0" w:noHBand="0" w:noVBand="1"/>
      </w:tblPr>
      <w:tblGrid>
        <w:gridCol w:w="4688"/>
      </w:tblGrid>
      <w:tr w:rsidR="00374EE8" w14:paraId="3B2E46B5" w14:textId="77777777" w:rsidTr="004D0AD1">
        <w:tc>
          <w:tcPr>
            <w:tcW w:w="5000" w:type="pct"/>
          </w:tcPr>
          <w:p w14:paraId="092713C6" w14:textId="77777777" w:rsidR="00374EE8" w:rsidRPr="0032034A" w:rsidRDefault="00374EE8" w:rsidP="0032034A">
            <w:pPr>
              <w:pStyle w:val="Questiontext"/>
            </w:pPr>
            <w:bookmarkStart w:id="138" w:name="_Toc494810216"/>
            <w:bookmarkStart w:id="139" w:name="_Toc495440184"/>
            <w:bookmarkStart w:id="140" w:name="_Toc495491620"/>
            <w:r w:rsidRPr="0032034A">
              <w:t>What would best practice contracts for waste to energy feedstock supply look like?</w:t>
            </w:r>
            <w:bookmarkEnd w:id="138"/>
            <w:r w:rsidRPr="0032034A">
              <w:t xml:space="preserve"> How do these vary across the various technologies?</w:t>
            </w:r>
            <w:bookmarkEnd w:id="139"/>
            <w:bookmarkEnd w:id="140"/>
          </w:p>
        </w:tc>
      </w:tr>
    </w:tbl>
    <w:p w14:paraId="795B54EF" w14:textId="59BE1627" w:rsidR="00374EE8" w:rsidRDefault="00374EE8" w:rsidP="00374EE8">
      <w:pPr>
        <w:pStyle w:val="BodyText"/>
        <w:rPr>
          <w:lang w:eastAsia="en-AU"/>
        </w:rPr>
      </w:pPr>
      <w:r>
        <w:rPr>
          <w:lang w:eastAsia="en-AU"/>
        </w:rPr>
        <w:t xml:space="preserve">If a waste to energy facility plans to export energy to the grid or other energy users, those contracts generally must also provide long-term security </w:t>
      </w:r>
      <w:r w:rsidR="004D2D38">
        <w:rPr>
          <w:lang w:eastAsia="en-AU"/>
        </w:rPr>
        <w:t xml:space="preserve">and </w:t>
      </w:r>
      <w:r>
        <w:rPr>
          <w:lang w:eastAsia="en-AU"/>
        </w:rPr>
        <w:t>sufficient revenue.</w:t>
      </w:r>
    </w:p>
    <w:p w14:paraId="3FD64418" w14:textId="715BC4E2" w:rsidR="00374EE8" w:rsidRDefault="00374EE8" w:rsidP="00374EE8">
      <w:pPr>
        <w:pStyle w:val="BodyText"/>
        <w:rPr>
          <w:lang w:eastAsia="en-AU"/>
        </w:rPr>
      </w:pPr>
      <w:r>
        <w:rPr>
          <w:lang w:eastAsia="en-AU"/>
        </w:rPr>
        <w:t xml:space="preserve">Waste to energy facilities may improve the bankability of their projects by identifying additional revenue streams, such as selling heat energy along with electricity, or </w:t>
      </w:r>
      <w:r w:rsidRPr="000823F8">
        <w:t>creating</w:t>
      </w:r>
      <w:r>
        <w:rPr>
          <w:lang w:eastAsia="en-AU"/>
        </w:rPr>
        <w:t xml:space="preserve"> products from outputs like bottom ash. Those markets are currently under</w:t>
      </w:r>
      <w:r w:rsidR="004D2D38">
        <w:rPr>
          <w:lang w:eastAsia="en-AU"/>
        </w:rPr>
        <w:t>-</w:t>
      </w:r>
      <w:r>
        <w:rPr>
          <w:lang w:eastAsia="en-AU"/>
        </w:rPr>
        <w:t>developed in Victoria</w:t>
      </w:r>
      <w:r w:rsidR="004D2D38">
        <w:rPr>
          <w:lang w:eastAsia="en-AU"/>
        </w:rPr>
        <w:t>. I</w:t>
      </w:r>
      <w:r>
        <w:rPr>
          <w:lang w:eastAsia="en-AU"/>
        </w:rPr>
        <w:t>n some cases substantial work would be required to secure regulatory approvals and build consumer confidence for products such as fertiliser or soil conditioners from digestate or aggregated construction materials incorporating ash residues.</w:t>
      </w:r>
    </w:p>
    <w:p w14:paraId="19FF1C85" w14:textId="11322A2A" w:rsidR="00374EE8" w:rsidRDefault="007F0EBE" w:rsidP="00374EE8">
      <w:pPr>
        <w:pStyle w:val="BodyText"/>
        <w:rPr>
          <w:lang w:eastAsia="en-AU"/>
        </w:rPr>
      </w:pPr>
      <w:r>
        <w:rPr>
          <w:lang w:eastAsia="en-AU"/>
        </w:rPr>
        <w:t>The government</w:t>
      </w:r>
      <w:r w:rsidR="004F76F5">
        <w:rPr>
          <w:lang w:eastAsia="en-AU"/>
        </w:rPr>
        <w:t>’s</w:t>
      </w:r>
      <w:r>
        <w:rPr>
          <w:lang w:eastAsia="en-AU"/>
        </w:rPr>
        <w:t xml:space="preserve"> strategy,</w:t>
      </w:r>
      <w:r w:rsidR="00374EE8">
        <w:rPr>
          <w:lang w:eastAsia="en-AU"/>
        </w:rPr>
        <w:t xml:space="preserve"> </w:t>
      </w:r>
      <w:r w:rsidR="004F76F5" w:rsidRPr="006042CB">
        <w:rPr>
          <w:i/>
          <w:lang w:eastAsia="en-AU"/>
        </w:rPr>
        <w:t>Victorian Market Development</w:t>
      </w:r>
      <w:r w:rsidR="004F76F5">
        <w:rPr>
          <w:lang w:eastAsia="en-AU"/>
        </w:rPr>
        <w:t xml:space="preserve"> </w:t>
      </w:r>
      <w:r w:rsidR="004F76F5" w:rsidRPr="00656B39">
        <w:rPr>
          <w:i/>
          <w:lang w:eastAsia="en-AU"/>
        </w:rPr>
        <w:t>Strategy for Recovered Resources</w:t>
      </w:r>
      <w:r>
        <w:rPr>
          <w:lang w:eastAsia="en-AU"/>
        </w:rPr>
        <w:t>,</w:t>
      </w:r>
      <w:r w:rsidR="00374EE8">
        <w:rPr>
          <w:lang w:eastAsia="en-AU"/>
        </w:rPr>
        <w:t xml:space="preserve"> addresses barriers to the use of recovered materials and supports conditions in which the industry can grow. A key element in this strategy is to increase public confidence in recovered materials and provide a long-term vision and five-year action plan to support the industry.</w:t>
      </w:r>
    </w:p>
    <w:p w14:paraId="292F39D7" w14:textId="11B0DD21" w:rsidR="0071302F" w:rsidRDefault="0071302F" w:rsidP="0071302F">
      <w:pPr>
        <w:pStyle w:val="BodyText"/>
        <w:rPr>
          <w:lang w:eastAsia="en-AU"/>
        </w:rPr>
      </w:pPr>
      <w:r>
        <w:rPr>
          <w:lang w:eastAsia="en-AU"/>
        </w:rPr>
        <w:t xml:space="preserve">Sustainability Victoria </w:t>
      </w:r>
      <w:r w:rsidR="007F0EBE">
        <w:rPr>
          <w:lang w:eastAsia="en-AU"/>
        </w:rPr>
        <w:t>leads implementation of this</w:t>
      </w:r>
      <w:r>
        <w:rPr>
          <w:lang w:eastAsia="en-AU"/>
        </w:rPr>
        <w:t xml:space="preserve"> strategy </w:t>
      </w:r>
      <w:r w:rsidR="007F0EBE">
        <w:rPr>
          <w:lang w:eastAsia="en-AU"/>
        </w:rPr>
        <w:t>and is</w:t>
      </w:r>
      <w:r>
        <w:rPr>
          <w:lang w:eastAsia="en-AU"/>
        </w:rPr>
        <w:t xml:space="preserve"> developing markets for priority materials</w:t>
      </w:r>
      <w:r w:rsidR="007F0EBE">
        <w:rPr>
          <w:lang w:eastAsia="en-AU"/>
        </w:rPr>
        <w:t xml:space="preserve"> working in partnership</w:t>
      </w:r>
      <w:r>
        <w:rPr>
          <w:lang w:eastAsia="en-AU"/>
        </w:rPr>
        <w:t xml:space="preserve"> with industry, government and academic partners to create real change. That can include assistance to industry in developing quality assurance specifications. There may be scope to further encourage research and market development for waste to energy residue derived by-products.</w:t>
      </w:r>
    </w:p>
    <w:p w14:paraId="5BD7EFC3" w14:textId="77777777" w:rsidR="00374EE8" w:rsidRPr="004B3863" w:rsidRDefault="00374EE8" w:rsidP="00374EE8">
      <w:pPr>
        <w:pStyle w:val="Heading4"/>
      </w:pPr>
      <w:r>
        <w:t>Multiple complex approvals are required</w:t>
      </w:r>
    </w:p>
    <w:p w14:paraId="0616017B" w14:textId="77777777" w:rsidR="00374EE8" w:rsidRDefault="00374EE8" w:rsidP="00374EE8">
      <w:pPr>
        <w:pStyle w:val="BodyText"/>
        <w:rPr>
          <w:lang w:eastAsia="en-AU"/>
        </w:rPr>
      </w:pPr>
      <w:r>
        <w:rPr>
          <w:lang w:eastAsia="en-AU"/>
        </w:rPr>
        <w:t>Before it can operate in Victoria, a waste to energy facility must receive regulatory approvals for several different aspects of its business:</w:t>
      </w:r>
    </w:p>
    <w:p w14:paraId="154385E8" w14:textId="77777777" w:rsidR="00374EE8" w:rsidRDefault="00374EE8" w:rsidP="00FD5926">
      <w:pPr>
        <w:pStyle w:val="ListBullet"/>
      </w:pPr>
      <w:r>
        <w:t>Planning approvals to site a facility in a zone suited to the waste industry.</w:t>
      </w:r>
    </w:p>
    <w:p w14:paraId="5A74CDED" w14:textId="77777777" w:rsidR="00374EE8" w:rsidRDefault="00374EE8" w:rsidP="00FD5926">
      <w:pPr>
        <w:pStyle w:val="ListBullet"/>
      </w:pPr>
      <w:r>
        <w:t>A works approval from the EPA, after establishing that the facility will incorporate best practice measures for the protection of the land, water and air environments, and address energy efficiency and greenhouse gas emission management.</w:t>
      </w:r>
    </w:p>
    <w:p w14:paraId="4E0CE339" w14:textId="77777777" w:rsidR="00374EE8" w:rsidRDefault="00374EE8" w:rsidP="00FD5926">
      <w:pPr>
        <w:pStyle w:val="ListBullet"/>
      </w:pPr>
      <w:r>
        <w:t>Approvals for connecting the facility to the electricity grid where relevant, following feasibility and connection studies, application, negotiation of a connection agreement, and installation and commissioning of a generator.</w:t>
      </w:r>
    </w:p>
    <w:p w14:paraId="5F75F1A6" w14:textId="373D90A1" w:rsidR="00374EE8" w:rsidRDefault="00374EE8" w:rsidP="00374EE8">
      <w:pPr>
        <w:pStyle w:val="BodyText"/>
      </w:pPr>
      <w:r>
        <w:t>Sustainability Victoria offers an investment facilitation service to support businesses trying to invest in Victoria’s waste sector. That service connects</w:t>
      </w:r>
      <w:r w:rsidRPr="00DE22E4">
        <w:t xml:space="preserve"> investors with people, data, insight and expertise required to establish facilities in Victoria. </w:t>
      </w:r>
      <w:r>
        <w:t xml:space="preserve">However, project developers tell us that navigating these complex </w:t>
      </w:r>
      <w:r w:rsidR="004F76F5">
        <w:t xml:space="preserve">approval </w:t>
      </w:r>
      <w:r>
        <w:t>processes are still a barrier to investment. It may be that</w:t>
      </w:r>
      <w:r w:rsidRPr="003F52B1">
        <w:t xml:space="preserve"> increased and more specialised </w:t>
      </w:r>
      <w:r>
        <w:t>facilitation services</w:t>
      </w:r>
      <w:r w:rsidRPr="003F52B1">
        <w:t xml:space="preserve"> to proponents</w:t>
      </w:r>
      <w:r>
        <w:t xml:space="preserve"> could address some of those concerns</w:t>
      </w:r>
      <w:r w:rsidRPr="003F52B1">
        <w:t>.</w:t>
      </w:r>
      <w:r>
        <w:t xml:space="preserve"> </w:t>
      </w:r>
    </w:p>
    <w:tbl>
      <w:tblPr>
        <w:tblStyle w:val="PullOutBoxTable"/>
        <w:tblW w:w="5000" w:type="pct"/>
        <w:tblLook w:val="04A0" w:firstRow="1" w:lastRow="0" w:firstColumn="1" w:lastColumn="0" w:noHBand="0" w:noVBand="1"/>
      </w:tblPr>
      <w:tblGrid>
        <w:gridCol w:w="4688"/>
      </w:tblGrid>
      <w:tr w:rsidR="00374EE8" w14:paraId="690C4F8A" w14:textId="77777777" w:rsidTr="004D0AD1">
        <w:tc>
          <w:tcPr>
            <w:tcW w:w="5000" w:type="pct"/>
          </w:tcPr>
          <w:p w14:paraId="4AC45561" w14:textId="77777777" w:rsidR="00374EE8" w:rsidRPr="0032034A" w:rsidRDefault="00374EE8" w:rsidP="0032034A">
            <w:pPr>
              <w:pStyle w:val="Questiontext"/>
            </w:pPr>
            <w:bookmarkStart w:id="141" w:name="_Toc495440187"/>
            <w:bookmarkStart w:id="142" w:name="_Toc495491622"/>
            <w:r w:rsidRPr="0032034A">
              <w:t>To what extent could services that assist businesses to navigate government approvals and support programs facilitate greater investment in waste to energy in Victoria?</w:t>
            </w:r>
            <w:bookmarkEnd w:id="141"/>
            <w:bookmarkEnd w:id="142"/>
          </w:p>
        </w:tc>
      </w:tr>
    </w:tbl>
    <w:p w14:paraId="18545127" w14:textId="77777777" w:rsidR="00374EE8" w:rsidRDefault="00374EE8" w:rsidP="00A57E05">
      <w:pPr>
        <w:pStyle w:val="Heading2"/>
      </w:pPr>
      <w:bookmarkStart w:id="143" w:name="_Toc494807497"/>
      <w:bookmarkStart w:id="144" w:name="_Toc495494082"/>
      <w:bookmarkStart w:id="145" w:name="_Toc496711725"/>
      <w:r>
        <w:lastRenderedPageBreak/>
        <w:t>Need to gain social licenc</w:t>
      </w:r>
      <w:r w:rsidRPr="00E159E8">
        <w:t>e</w:t>
      </w:r>
      <w:bookmarkEnd w:id="143"/>
      <w:bookmarkEnd w:id="144"/>
      <w:bookmarkEnd w:id="145"/>
    </w:p>
    <w:p w14:paraId="75BA0DD8" w14:textId="77777777" w:rsidR="00374EE8" w:rsidRDefault="00374EE8" w:rsidP="00374EE8">
      <w:pPr>
        <w:pStyle w:val="BodyText"/>
      </w:pPr>
      <w:r>
        <w:t xml:space="preserve">The </w:t>
      </w:r>
      <w:r w:rsidR="00394A8F">
        <w:t xml:space="preserve">Victorian </w:t>
      </w:r>
      <w:r>
        <w:t xml:space="preserve">Government supports the principles of environmental justice, which are based on the concepts of equity and participation. That means the community </w:t>
      </w:r>
      <w:r w:rsidRPr="000823F8">
        <w:t>must</w:t>
      </w:r>
      <w:r>
        <w:t xml:space="preserve"> be involved in decisions about the projects that may affect their local areas and communities.</w:t>
      </w:r>
    </w:p>
    <w:p w14:paraId="7DB21F03" w14:textId="0061074B" w:rsidR="00374EE8" w:rsidRDefault="00374EE8" w:rsidP="00374EE8">
      <w:pPr>
        <w:pStyle w:val="BodyText"/>
        <w:rPr>
          <w:lang w:eastAsia="en-AU"/>
        </w:rPr>
      </w:pPr>
      <w:r w:rsidRPr="00051610">
        <w:t>Community attitudes towards waste to energy</w:t>
      </w:r>
      <w:r>
        <w:t xml:space="preserve"> facilities</w:t>
      </w:r>
      <w:r w:rsidRPr="00051610">
        <w:t xml:space="preserve"> are </w:t>
      </w:r>
      <w:r>
        <w:t>largely un</w:t>
      </w:r>
      <w:r w:rsidRPr="00051610">
        <w:t xml:space="preserve">tested in Victoria. </w:t>
      </w:r>
      <w:r>
        <w:rPr>
          <w:lang w:eastAsia="en-AU"/>
        </w:rPr>
        <w:t>This is a potential barrier to new waste to energy facilities because it could affect a</w:t>
      </w:r>
      <w:r w:rsidR="007F0EBE">
        <w:rPr>
          <w:lang w:eastAsia="en-AU"/>
        </w:rPr>
        <w:t xml:space="preserve"> council or</w:t>
      </w:r>
      <w:r>
        <w:rPr>
          <w:lang w:eastAsia="en-AU"/>
        </w:rPr>
        <w:t xml:space="preserve"> EPA decision to grant a </w:t>
      </w:r>
      <w:r w:rsidR="007F0EBE">
        <w:rPr>
          <w:lang w:eastAsia="en-AU"/>
        </w:rPr>
        <w:t xml:space="preserve">planning or </w:t>
      </w:r>
      <w:r>
        <w:rPr>
          <w:lang w:eastAsia="en-AU"/>
        </w:rPr>
        <w:t xml:space="preserve">works approval. Unresolved concerns about a project are a relevant consideration. It may also </w:t>
      </w:r>
      <w:r w:rsidR="007F0EBE">
        <w:rPr>
          <w:lang w:eastAsia="en-AU"/>
        </w:rPr>
        <w:t>affect</w:t>
      </w:r>
      <w:r>
        <w:rPr>
          <w:lang w:eastAsia="en-AU"/>
        </w:rPr>
        <w:t xml:space="preserve"> the bankability of a project.</w:t>
      </w:r>
    </w:p>
    <w:p w14:paraId="355CA68F" w14:textId="77777777" w:rsidR="00374EE8" w:rsidRDefault="00374EE8" w:rsidP="00374EE8">
      <w:pPr>
        <w:pStyle w:val="BodyText"/>
        <w:rPr>
          <w:lang w:eastAsia="en-AU"/>
        </w:rPr>
      </w:pPr>
      <w:r>
        <w:rPr>
          <w:lang w:eastAsia="en-AU"/>
        </w:rPr>
        <w:t xml:space="preserve">For this reason, EPA recommends that community concerns about the potential impacts of a new facility are addressed at an early stage in project development. </w:t>
      </w:r>
    </w:p>
    <w:p w14:paraId="3E6E8827" w14:textId="5F8F3283" w:rsidR="00374EE8" w:rsidRDefault="00374EE8" w:rsidP="00374EE8">
      <w:pPr>
        <w:pStyle w:val="BodyText"/>
      </w:pPr>
      <w:r>
        <w:t>Past experience</w:t>
      </w:r>
      <w:r w:rsidRPr="00051610">
        <w:t xml:space="preserve"> indicates that </w:t>
      </w:r>
      <w:r>
        <w:t xml:space="preserve">communities </w:t>
      </w:r>
      <w:r w:rsidRPr="00051610">
        <w:t xml:space="preserve">prefer to be informed </w:t>
      </w:r>
      <w:r w:rsidRPr="000823F8">
        <w:t>about</w:t>
      </w:r>
      <w:r w:rsidRPr="00051610">
        <w:t xml:space="preserve"> the potential environmental and human safety effects of waste to energy </w:t>
      </w:r>
      <w:r>
        <w:t xml:space="preserve">facilities </w:t>
      </w:r>
      <w:r w:rsidRPr="00051610">
        <w:t>early in the development process, and to hear from trusted sources</w:t>
      </w:r>
      <w:r w:rsidR="007F0EBE">
        <w:t>.</w:t>
      </w:r>
      <w:r w:rsidR="00771F9B" w:rsidRPr="001B4CE7">
        <w:rPr>
          <w:rStyle w:val="FootnoteReference"/>
        </w:rPr>
        <w:footnoteReference w:id="57"/>
      </w:r>
      <w:r w:rsidRPr="00051610">
        <w:t xml:space="preserve"> The community also want to understand what benefits waste to energy has over landfill.</w:t>
      </w:r>
    </w:p>
    <w:tbl>
      <w:tblPr>
        <w:tblStyle w:val="TableGrid"/>
        <w:tblW w:w="0" w:type="auto"/>
        <w:tblLook w:val="04A0" w:firstRow="1" w:lastRow="0" w:firstColumn="1" w:lastColumn="0" w:noHBand="0" w:noVBand="1"/>
      </w:tblPr>
      <w:tblGrid>
        <w:gridCol w:w="4678"/>
      </w:tblGrid>
      <w:tr w:rsidR="00374EE8" w14:paraId="0898F3A5" w14:textId="77777777" w:rsidTr="00374EE8">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678" w:type="dxa"/>
          </w:tcPr>
          <w:p w14:paraId="316A0F98" w14:textId="77777777" w:rsidR="00374EE8" w:rsidRPr="00374EE8" w:rsidRDefault="00374EE8" w:rsidP="00374EE8">
            <w:pPr>
              <w:pStyle w:val="PullOutBoxHeading"/>
              <w:rPr>
                <w:szCs w:val="20"/>
              </w:rPr>
            </w:pPr>
            <w:r w:rsidRPr="00374EE8">
              <w:rPr>
                <w:szCs w:val="20"/>
              </w:rPr>
              <w:t>What is Social Licence?</w:t>
            </w:r>
          </w:p>
          <w:p w14:paraId="4CE50260" w14:textId="5C4C56CD" w:rsidR="00374EE8" w:rsidRDefault="00374EE8" w:rsidP="00374EE8">
            <w:pPr>
              <w:pStyle w:val="BodyText"/>
              <w:rPr>
                <w:lang w:eastAsia="en-AU"/>
              </w:rPr>
            </w:pPr>
            <w:r w:rsidRPr="00374EE8">
              <w:t>The concept of ‘social licence to operate’ evolved from broader concepts of corporate social responsibility. It is based on the idea that a business needs not only government or regulatory approval, such as a licence to operate, but also acceptance by its local community or other stakeholders.</w:t>
            </w:r>
          </w:p>
        </w:tc>
      </w:tr>
    </w:tbl>
    <w:p w14:paraId="6EC7C174" w14:textId="77777777" w:rsidR="00374EE8" w:rsidRDefault="00374EE8" w:rsidP="00374EE8">
      <w:pPr>
        <w:pStyle w:val="BodyText"/>
      </w:pPr>
    </w:p>
    <w:tbl>
      <w:tblPr>
        <w:tblStyle w:val="PullOutBoxTable"/>
        <w:tblW w:w="0" w:type="auto"/>
        <w:tblLook w:val="04A0" w:firstRow="1" w:lastRow="0" w:firstColumn="1" w:lastColumn="0" w:noHBand="0" w:noVBand="1"/>
      </w:tblPr>
      <w:tblGrid>
        <w:gridCol w:w="4688"/>
      </w:tblGrid>
      <w:tr w:rsidR="00374EE8" w14:paraId="7B16DCF8" w14:textId="77777777" w:rsidTr="004D0AD1">
        <w:tc>
          <w:tcPr>
            <w:tcW w:w="9855" w:type="dxa"/>
          </w:tcPr>
          <w:p w14:paraId="0055680B" w14:textId="77777777" w:rsidR="00374EE8" w:rsidRPr="0032034A" w:rsidRDefault="00374EE8" w:rsidP="0032034A">
            <w:pPr>
              <w:pStyle w:val="Questiontext"/>
            </w:pPr>
            <w:bookmarkStart w:id="146" w:name="_Toc495440188"/>
            <w:bookmarkStart w:id="147" w:name="_Toc495491623"/>
            <w:r w:rsidRPr="0032034A">
              <w:t>What role should communities play in the development of waste to energy projects?</w:t>
            </w:r>
            <w:bookmarkEnd w:id="146"/>
            <w:bookmarkEnd w:id="147"/>
            <w:r w:rsidRPr="0032034A">
              <w:t xml:space="preserve"> </w:t>
            </w:r>
          </w:p>
          <w:p w14:paraId="67852CDC" w14:textId="236CC7A6" w:rsidR="00374EE8" w:rsidRPr="00C61346" w:rsidRDefault="00374EE8" w:rsidP="0032034A">
            <w:pPr>
              <w:pStyle w:val="Questiontext"/>
            </w:pPr>
            <w:bookmarkStart w:id="148" w:name="_Toc495440189"/>
            <w:bookmarkStart w:id="149" w:name="_Toc495491624"/>
            <w:r w:rsidRPr="0032034A">
              <w:t xml:space="preserve">Is there a </w:t>
            </w:r>
            <w:r w:rsidR="00E77BFE" w:rsidRPr="0032034A">
              <w:t>need for more action to</w:t>
            </w:r>
            <w:r w:rsidRPr="0032034A">
              <w:t xml:space="preserve"> inform businesses and communities about waste to energy?</w:t>
            </w:r>
            <w:bookmarkEnd w:id="148"/>
            <w:bookmarkEnd w:id="149"/>
          </w:p>
        </w:tc>
      </w:tr>
    </w:tbl>
    <w:p w14:paraId="372817A5" w14:textId="77777777" w:rsidR="00374EE8" w:rsidRPr="00B836EE" w:rsidRDefault="00374EE8" w:rsidP="00A57E05">
      <w:pPr>
        <w:pStyle w:val="Heading2"/>
      </w:pPr>
      <w:bookmarkStart w:id="150" w:name="_Toc494807498"/>
      <w:bookmarkStart w:id="151" w:name="_Toc495494083"/>
      <w:bookmarkStart w:id="152" w:name="_Toc496711726"/>
      <w:r>
        <w:t>Feedstock composition</w:t>
      </w:r>
      <w:bookmarkEnd w:id="150"/>
      <w:bookmarkEnd w:id="151"/>
      <w:bookmarkEnd w:id="152"/>
    </w:p>
    <w:p w14:paraId="181FF108" w14:textId="6FE97484" w:rsidR="00374EE8" w:rsidRPr="00674D48" w:rsidRDefault="00374EE8" w:rsidP="00374EE8">
      <w:pPr>
        <w:spacing w:line="240" w:lineRule="auto"/>
        <w:rPr>
          <w:rFonts w:cstheme="minorHAnsi"/>
          <w:color w:val="auto"/>
        </w:rPr>
      </w:pPr>
      <w:r>
        <w:t>Operating w</w:t>
      </w:r>
      <w:r w:rsidRPr="00051610">
        <w:t xml:space="preserve">aste to energy </w:t>
      </w:r>
      <w:r>
        <w:t xml:space="preserve">businesses </w:t>
      </w:r>
      <w:r w:rsidRPr="00051610">
        <w:t>also face risk from variations</w:t>
      </w:r>
      <w:r>
        <w:t xml:space="preserve"> over time</w:t>
      </w:r>
      <w:r w:rsidRPr="00051610">
        <w:t xml:space="preserve"> in the waste available in the market</w:t>
      </w:r>
      <w:r>
        <w:t xml:space="preserve">. </w:t>
      </w:r>
      <w:r w:rsidRPr="00394D92">
        <w:t xml:space="preserve">The composition of </w:t>
      </w:r>
      <w:r>
        <w:t>the</w:t>
      </w:r>
      <w:r w:rsidRPr="00394D92">
        <w:t xml:space="preserve"> waste </w:t>
      </w:r>
      <w:r>
        <w:t xml:space="preserve">going to landfill </w:t>
      </w:r>
      <w:r w:rsidRPr="00394D92">
        <w:t xml:space="preserve">can vary considerably over time. As Victoria’s economy and population </w:t>
      </w:r>
      <w:r w:rsidR="007F0EBE">
        <w:t>grows</w:t>
      </w:r>
      <w:r w:rsidRPr="00394D92">
        <w:t xml:space="preserve">, our waste streams are expected to change. Waste to energy facilities </w:t>
      </w:r>
      <w:r>
        <w:t xml:space="preserve">are </w:t>
      </w:r>
      <w:r w:rsidRPr="00394D92">
        <w:t xml:space="preserve">designed to allow for a degree of flexibility in terms of anticipated feedstock volume and composition as a result. </w:t>
      </w:r>
      <w:r>
        <w:t>T</w:t>
      </w:r>
      <w:r w:rsidRPr="00394D92">
        <w:t xml:space="preserve">hermal waste to energy processes </w:t>
      </w:r>
      <w:r>
        <w:t>allow</w:t>
      </w:r>
      <w:r w:rsidRPr="00394D92">
        <w:t xml:space="preserve"> </w:t>
      </w:r>
      <w:r>
        <w:t xml:space="preserve">some variation in </w:t>
      </w:r>
      <w:r w:rsidRPr="00394D92">
        <w:t xml:space="preserve">feedstock compositions </w:t>
      </w:r>
      <w:r>
        <w:t>providing</w:t>
      </w:r>
      <w:r w:rsidRPr="00394D92">
        <w:t xml:space="preserve"> thermal efficiencies are maintained</w:t>
      </w:r>
      <w:r>
        <w:t>, and are generally more resilient to variations in waste composition than biological processes.</w:t>
      </w:r>
    </w:p>
    <w:p w14:paraId="70325BE0" w14:textId="2A6F955A" w:rsidR="00D64303" w:rsidRDefault="00374EE8" w:rsidP="00374EE8">
      <w:pPr>
        <w:pStyle w:val="BodyText"/>
        <w:rPr>
          <w:lang w:eastAsia="en-AU"/>
        </w:rPr>
      </w:pPr>
      <w:r>
        <w:rPr>
          <w:lang w:eastAsia="en-AU"/>
        </w:rPr>
        <w:t xml:space="preserve">Beyond the normal evolution resulting from changing consumption patterns, successive Victorian Governments have made a firm commitment to change the composition of Victoria’s waste over the long term. In particular, the state waste infrastructure plans identify priority materials to be diverted from landfill and strategies for achieving that. Plans for waste to energy projects in Victoria </w:t>
      </w:r>
      <w:r w:rsidR="004F76F5">
        <w:rPr>
          <w:lang w:eastAsia="en-AU"/>
        </w:rPr>
        <w:t>need to</w:t>
      </w:r>
      <w:r w:rsidR="00F34FA3">
        <w:rPr>
          <w:lang w:eastAsia="en-AU"/>
        </w:rPr>
        <w:t xml:space="preserve"> </w:t>
      </w:r>
      <w:r>
        <w:rPr>
          <w:lang w:eastAsia="en-AU"/>
        </w:rPr>
        <w:t xml:space="preserve">consider the likely impacts of a residual waste stream with much lower volumes of organics or plastics. </w:t>
      </w:r>
    </w:p>
    <w:tbl>
      <w:tblPr>
        <w:tblStyle w:val="PullOutBoxTable"/>
        <w:tblW w:w="0" w:type="auto"/>
        <w:tblLook w:val="04A0" w:firstRow="1" w:lastRow="0" w:firstColumn="1" w:lastColumn="0" w:noHBand="0" w:noVBand="1"/>
      </w:tblPr>
      <w:tblGrid>
        <w:gridCol w:w="4688"/>
      </w:tblGrid>
      <w:tr w:rsidR="00374EE8" w:rsidRPr="00AE292E" w14:paraId="534A5E69" w14:textId="77777777" w:rsidTr="004D0AD1">
        <w:tc>
          <w:tcPr>
            <w:tcW w:w="9855" w:type="dxa"/>
          </w:tcPr>
          <w:p w14:paraId="3632BB5B" w14:textId="075DBE25" w:rsidR="00374EE8" w:rsidRPr="0032034A" w:rsidRDefault="00374EE8" w:rsidP="00F118C6">
            <w:pPr>
              <w:pStyle w:val="Questiontext"/>
            </w:pPr>
            <w:bookmarkStart w:id="153" w:name="_Toc495440190"/>
            <w:bookmarkStart w:id="154" w:name="_Toc495491625"/>
            <w:r w:rsidRPr="0032034A">
              <w:t>Are there other barriers to operating waste to energy businesses in Victoria?</w:t>
            </w:r>
            <w:bookmarkEnd w:id="153"/>
            <w:bookmarkEnd w:id="154"/>
          </w:p>
        </w:tc>
      </w:tr>
    </w:tbl>
    <w:p w14:paraId="7FD6A297" w14:textId="77777777" w:rsidR="004D0AD1" w:rsidRDefault="004D0AD1" w:rsidP="00374EE8">
      <w:pPr>
        <w:pStyle w:val="BodyText"/>
        <w:rPr>
          <w:lang w:eastAsia="en-AU"/>
        </w:rPr>
      </w:pPr>
    </w:p>
    <w:p w14:paraId="6828810D" w14:textId="77777777" w:rsidR="004D0AD1" w:rsidRDefault="004D0AD1" w:rsidP="00374EE8">
      <w:pPr>
        <w:pStyle w:val="BodyText"/>
        <w:rPr>
          <w:lang w:eastAsia="en-AU"/>
        </w:rPr>
        <w:sectPr w:rsidR="004D0AD1" w:rsidSect="00453427">
          <w:type w:val="continuous"/>
          <w:pgSz w:w="11907" w:h="16840" w:code="9"/>
          <w:pgMar w:top="2268" w:right="1134" w:bottom="1134" w:left="1134" w:header="284" w:footer="284" w:gutter="0"/>
          <w:cols w:num="2" w:space="283"/>
          <w:docGrid w:linePitch="360"/>
        </w:sectPr>
      </w:pPr>
    </w:p>
    <w:p w14:paraId="74EBB5D9" w14:textId="1B34971A" w:rsidR="004D0AD1" w:rsidRPr="00967111" w:rsidRDefault="00437336" w:rsidP="00453427">
      <w:pPr>
        <w:pStyle w:val="Heading1TopofPage"/>
        <w:framePr w:wrap="around"/>
        <w:rPr>
          <w:b/>
        </w:rPr>
      </w:pPr>
      <w:bookmarkStart w:id="155" w:name="_Toc496711727"/>
      <w:r w:rsidRPr="00967111">
        <w:rPr>
          <w:b/>
        </w:rPr>
        <w:lastRenderedPageBreak/>
        <w:t>Please join the discussion</w:t>
      </w:r>
      <w:bookmarkEnd w:id="155"/>
    </w:p>
    <w:p w14:paraId="11AC35C7" w14:textId="77777777" w:rsidR="004D0AD1" w:rsidRPr="00967111" w:rsidRDefault="004D0AD1" w:rsidP="003B2C9E">
      <w:pPr>
        <w:pStyle w:val="Heading1TopofPage"/>
        <w:framePr w:wrap="around"/>
        <w:rPr>
          <w:b/>
        </w:rPr>
        <w:sectPr w:rsidR="004D0AD1" w:rsidRPr="00967111" w:rsidSect="00453427">
          <w:type w:val="continuous"/>
          <w:pgSz w:w="11907" w:h="16840" w:code="9"/>
          <w:pgMar w:top="2268" w:right="1134" w:bottom="1134" w:left="1134" w:header="284" w:footer="284" w:gutter="0"/>
          <w:cols w:num="2" w:space="283"/>
          <w:docGrid w:linePitch="360"/>
        </w:sectPr>
      </w:pPr>
    </w:p>
    <w:p w14:paraId="1F231B10" w14:textId="77777777" w:rsidR="00437336" w:rsidRPr="00BD0D61" w:rsidRDefault="00437336" w:rsidP="00437336">
      <w:pPr>
        <w:keepNext/>
        <w:keepLines/>
        <w:tabs>
          <w:tab w:val="left" w:pos="1418"/>
          <w:tab w:val="left" w:pos="1701"/>
          <w:tab w:val="left" w:pos="1985"/>
        </w:tabs>
        <w:spacing w:before="240" w:after="100" w:line="280" w:lineRule="exact"/>
        <w:outlineLvl w:val="1"/>
        <w:rPr>
          <w:rFonts w:ascii="Arial" w:hAnsi="Arial"/>
          <w:b/>
          <w:bCs/>
          <w:iCs/>
          <w:color w:val="00B2A9"/>
          <w:kern w:val="20"/>
          <w:sz w:val="24"/>
          <w:szCs w:val="28"/>
        </w:rPr>
      </w:pPr>
      <w:bookmarkStart w:id="156" w:name="_Toc489704895"/>
      <w:bookmarkStart w:id="157" w:name="_Toc496711728"/>
      <w:r w:rsidRPr="00BD0D61">
        <w:rPr>
          <w:rFonts w:ascii="Arial" w:hAnsi="Arial"/>
          <w:b/>
          <w:bCs/>
          <w:iCs/>
          <w:color w:val="00B2A9"/>
          <w:kern w:val="20"/>
          <w:sz w:val="24"/>
          <w:szCs w:val="28"/>
        </w:rPr>
        <w:t>Join the discussion on Engage Victoria</w:t>
      </w:r>
      <w:bookmarkEnd w:id="156"/>
      <w:bookmarkEnd w:id="157"/>
    </w:p>
    <w:p w14:paraId="20D1FD6C" w14:textId="77777777" w:rsidR="00437336" w:rsidRPr="00BD0D61" w:rsidRDefault="00437336" w:rsidP="00437336">
      <w:pPr>
        <w:keepNext/>
        <w:spacing w:before="280" w:after="240"/>
        <w:rPr>
          <w:rFonts w:ascii="Arial" w:hAnsi="Arial"/>
          <w:b/>
          <w:color w:val="363534"/>
        </w:rPr>
      </w:pPr>
      <w:r w:rsidRPr="00BD0D61">
        <w:rPr>
          <w:rFonts w:ascii="Arial" w:hAnsi="Arial"/>
          <w:b/>
          <w:color w:val="363534"/>
        </w:rPr>
        <w:t>Households, business, community groups and governments – let’s all work together</w:t>
      </w:r>
    </w:p>
    <w:p w14:paraId="00118EA3" w14:textId="3D351146" w:rsidR="00680859" w:rsidRDefault="00437336" w:rsidP="00437336">
      <w:pPr>
        <w:spacing w:before="60" w:after="120"/>
        <w:rPr>
          <w:rFonts w:ascii="Arial" w:hAnsi="Arial" w:cs="Times New Roman"/>
          <w:color w:val="363534"/>
        </w:rPr>
      </w:pPr>
      <w:r w:rsidRPr="00BD0D61">
        <w:rPr>
          <w:rFonts w:ascii="Arial" w:hAnsi="Arial" w:cs="Times New Roman"/>
          <w:color w:val="363534"/>
        </w:rPr>
        <w:t xml:space="preserve">This is a great opportunity to tell us your views about </w:t>
      </w:r>
      <w:r w:rsidR="00B65D01">
        <w:rPr>
          <w:rFonts w:ascii="Arial" w:hAnsi="Arial" w:cs="Times New Roman"/>
          <w:color w:val="363534"/>
        </w:rPr>
        <w:t>turning waste into energy</w:t>
      </w:r>
      <w:r w:rsidR="00C050DB">
        <w:rPr>
          <w:rFonts w:ascii="Arial" w:hAnsi="Arial" w:cs="Times New Roman"/>
          <w:color w:val="363534"/>
        </w:rPr>
        <w:t>. Tell us</w:t>
      </w:r>
      <w:r w:rsidRPr="00BD0D61">
        <w:rPr>
          <w:rFonts w:ascii="Arial" w:hAnsi="Arial" w:cs="Times New Roman"/>
          <w:color w:val="363534"/>
        </w:rPr>
        <w:t xml:space="preserve"> how we </w:t>
      </w:r>
      <w:r w:rsidR="00B65D01">
        <w:rPr>
          <w:rFonts w:ascii="Arial" w:hAnsi="Arial" w:cs="Times New Roman"/>
          <w:color w:val="363534"/>
        </w:rPr>
        <w:t xml:space="preserve">can best harness the opportunities it presents </w:t>
      </w:r>
      <w:r w:rsidR="00C050DB">
        <w:rPr>
          <w:rFonts w:ascii="Arial" w:hAnsi="Arial" w:cs="Times New Roman"/>
          <w:color w:val="363534"/>
        </w:rPr>
        <w:t xml:space="preserve">for Victoria </w:t>
      </w:r>
      <w:r w:rsidR="00B65D01">
        <w:rPr>
          <w:rFonts w:ascii="Arial" w:hAnsi="Arial" w:cs="Times New Roman"/>
          <w:color w:val="363534"/>
        </w:rPr>
        <w:t xml:space="preserve">and address </w:t>
      </w:r>
      <w:r w:rsidR="00C050DB">
        <w:rPr>
          <w:rFonts w:ascii="Arial" w:hAnsi="Arial" w:cs="Times New Roman"/>
          <w:color w:val="363534"/>
        </w:rPr>
        <w:t xml:space="preserve">the </w:t>
      </w:r>
      <w:r w:rsidR="00B65D01">
        <w:rPr>
          <w:rFonts w:ascii="Arial" w:hAnsi="Arial" w:cs="Times New Roman"/>
          <w:color w:val="363534"/>
        </w:rPr>
        <w:t>risks involved</w:t>
      </w:r>
      <w:r w:rsidRPr="00BD0D61">
        <w:rPr>
          <w:rFonts w:ascii="Arial" w:hAnsi="Arial" w:cs="Times New Roman"/>
          <w:color w:val="363534"/>
        </w:rPr>
        <w:t xml:space="preserve">. </w:t>
      </w:r>
    </w:p>
    <w:p w14:paraId="7B89798E" w14:textId="5400E4C1" w:rsidR="004D0AD1" w:rsidRPr="00680859" w:rsidRDefault="00437336" w:rsidP="00680859">
      <w:pPr>
        <w:spacing w:before="60" w:after="120"/>
        <w:rPr>
          <w:rFonts w:ascii="Arial" w:hAnsi="Arial" w:cs="Times New Roman"/>
          <w:color w:val="363534"/>
        </w:rPr>
      </w:pPr>
      <w:r w:rsidRPr="00BD0D61">
        <w:rPr>
          <w:rFonts w:ascii="Arial" w:hAnsi="Arial" w:cs="Times New Roman"/>
          <w:color w:val="363534"/>
        </w:rPr>
        <w:t xml:space="preserve">Your feedback will assist the </w:t>
      </w:r>
      <w:r w:rsidR="00680859">
        <w:rPr>
          <w:rFonts w:ascii="Arial" w:hAnsi="Arial" w:cs="Times New Roman"/>
          <w:color w:val="363534"/>
        </w:rPr>
        <w:t>Victorian G</w:t>
      </w:r>
      <w:r w:rsidRPr="00BD0D61">
        <w:rPr>
          <w:rFonts w:ascii="Arial" w:hAnsi="Arial" w:cs="Times New Roman"/>
          <w:color w:val="363534"/>
        </w:rPr>
        <w:t xml:space="preserve">overnment in </w:t>
      </w:r>
      <w:r w:rsidR="00680859">
        <w:rPr>
          <w:rFonts w:ascii="Arial" w:hAnsi="Arial" w:cs="Times New Roman"/>
          <w:color w:val="363534"/>
        </w:rPr>
        <w:t>forming a position</w:t>
      </w:r>
      <w:r w:rsidR="00B65D01">
        <w:rPr>
          <w:rFonts w:ascii="Arial" w:hAnsi="Arial" w:cs="Times New Roman"/>
          <w:color w:val="363534"/>
        </w:rPr>
        <w:t xml:space="preserve"> on</w:t>
      </w:r>
      <w:r w:rsidR="00680859">
        <w:rPr>
          <w:rFonts w:ascii="Arial" w:hAnsi="Arial" w:cs="Times New Roman"/>
          <w:color w:val="363534"/>
        </w:rPr>
        <w:t xml:space="preserve"> the</w:t>
      </w:r>
      <w:r w:rsidR="00B65D01">
        <w:rPr>
          <w:rFonts w:ascii="Arial" w:hAnsi="Arial" w:cs="Times New Roman"/>
          <w:color w:val="363534"/>
        </w:rPr>
        <w:t xml:space="preserve"> appropriate </w:t>
      </w:r>
      <w:r w:rsidR="00680859">
        <w:rPr>
          <w:rFonts w:ascii="Arial" w:hAnsi="Arial" w:cs="Times New Roman"/>
          <w:color w:val="363534"/>
        </w:rPr>
        <w:t xml:space="preserve">role of </w:t>
      </w:r>
      <w:r w:rsidR="00B65D01">
        <w:rPr>
          <w:rFonts w:ascii="Arial" w:hAnsi="Arial" w:cs="Times New Roman"/>
          <w:color w:val="363534"/>
        </w:rPr>
        <w:t xml:space="preserve">waste to energy </w:t>
      </w:r>
      <w:r w:rsidRPr="00BD0D61">
        <w:rPr>
          <w:rFonts w:ascii="Arial" w:hAnsi="Arial" w:cs="Times New Roman"/>
          <w:color w:val="363534"/>
        </w:rPr>
        <w:t xml:space="preserve">in Victoria. </w:t>
      </w:r>
    </w:p>
    <w:p w14:paraId="4F80CC6B" w14:textId="0C948455" w:rsidR="00437336" w:rsidRPr="001D3333" w:rsidRDefault="001D3333" w:rsidP="001D3333">
      <w:pPr>
        <w:pStyle w:val="Heading2"/>
      </w:pPr>
      <w:bookmarkStart w:id="158" w:name="_Toc496711729"/>
      <w:r w:rsidRPr="001D3333">
        <w:t>Q</w:t>
      </w:r>
      <w:r w:rsidR="00437336" w:rsidRPr="001D3333">
        <w:t>uestions</w:t>
      </w:r>
      <w:bookmarkEnd w:id="158"/>
    </w:p>
    <w:p w14:paraId="1B2F0049" w14:textId="77777777" w:rsidR="00437336" w:rsidRPr="00BD0D61" w:rsidRDefault="00437336" w:rsidP="00437336">
      <w:pPr>
        <w:spacing w:before="60" w:after="120"/>
        <w:rPr>
          <w:rFonts w:ascii="Arial" w:hAnsi="Arial" w:cs="Times New Roman"/>
          <w:color w:val="363534"/>
          <w:lang w:eastAsia="en-US"/>
        </w:rPr>
      </w:pPr>
      <w:r w:rsidRPr="00BD0D61">
        <w:rPr>
          <w:rFonts w:ascii="Arial" w:hAnsi="Arial" w:cs="Times New Roman"/>
          <w:color w:val="363534"/>
          <w:lang w:eastAsia="en-US"/>
        </w:rPr>
        <w:t>Answer these questions on Engage Victoria:</w:t>
      </w:r>
    </w:p>
    <w:p w14:paraId="057562BD" w14:textId="77777777" w:rsidR="008471BB" w:rsidRDefault="008471BB" w:rsidP="001A380F">
      <w:pPr>
        <w:pStyle w:val="ListNumber"/>
      </w:pPr>
      <w:r>
        <w:t xml:space="preserve">What is the </w:t>
      </w:r>
      <w:r w:rsidRPr="00AE292E">
        <w:t>appropriate role for waste to energy in Victoria’s waste and energy sectors?</w:t>
      </w:r>
    </w:p>
    <w:p w14:paraId="03599C78" w14:textId="77777777" w:rsidR="008471BB" w:rsidRDefault="008471BB" w:rsidP="001A380F">
      <w:pPr>
        <w:pStyle w:val="ListNumber"/>
      </w:pPr>
      <w:r w:rsidRPr="00AE292E">
        <w:t>Is there a limit to the scale of waste to energy project</w:t>
      </w:r>
      <w:r>
        <w:t>s</w:t>
      </w:r>
      <w:r w:rsidRPr="00AE292E">
        <w:t xml:space="preserve"> Victoria can or should support?</w:t>
      </w:r>
    </w:p>
    <w:p w14:paraId="1FD456BA" w14:textId="18A1F5D4" w:rsidR="008471BB" w:rsidRDefault="008471BB" w:rsidP="001A380F">
      <w:pPr>
        <w:pStyle w:val="ListNumber"/>
      </w:pPr>
      <w:r w:rsidRPr="00AE292E">
        <w:t xml:space="preserve">How </w:t>
      </w:r>
      <w:r w:rsidR="004552CC">
        <w:t>can we</w:t>
      </w:r>
      <w:r w:rsidR="006D4BE7">
        <w:t xml:space="preserve"> ensure our reuse and recovery objectives are balanced against</w:t>
      </w:r>
      <w:r w:rsidRPr="00AE292E">
        <w:t xml:space="preserve"> the need for business certainty </w:t>
      </w:r>
      <w:r w:rsidR="004D5C04">
        <w:t xml:space="preserve">to invest </w:t>
      </w:r>
      <w:r w:rsidR="006D4BE7">
        <w:t>in waste to energy facilities</w:t>
      </w:r>
      <w:r w:rsidRPr="00AE292E">
        <w:t xml:space="preserve"> over time?</w:t>
      </w:r>
    </w:p>
    <w:p w14:paraId="300FDAB7" w14:textId="77777777" w:rsidR="008471BB" w:rsidRDefault="008471BB" w:rsidP="001A380F">
      <w:pPr>
        <w:pStyle w:val="ListNumber"/>
      </w:pPr>
      <w:r w:rsidRPr="00AE292E">
        <w:t>Do the current regulatory arrangements provide adequate protection for Victoria’s environment and communities?</w:t>
      </w:r>
    </w:p>
    <w:p w14:paraId="6B465A59" w14:textId="5BC41C23" w:rsidR="008471BB" w:rsidRDefault="00567FCA" w:rsidP="001A380F">
      <w:pPr>
        <w:pStyle w:val="ListNumber"/>
      </w:pPr>
      <w:r>
        <w:t xml:space="preserve">Are the existing programs to support waste to energy projects </w:t>
      </w:r>
      <w:r w:rsidR="008471BB" w:rsidRPr="00AE292E">
        <w:t>adequate?</w:t>
      </w:r>
    </w:p>
    <w:p w14:paraId="66436EFF" w14:textId="77777777" w:rsidR="001D3333" w:rsidRDefault="001D3333" w:rsidP="001A380F">
      <w:pPr>
        <w:pStyle w:val="ListNumber"/>
      </w:pPr>
      <w:r>
        <w:t>What landfill levy settings are likely to provide the greatest economic, environmental and social benefits for Victoria?</w:t>
      </w:r>
    </w:p>
    <w:p w14:paraId="58EC13D6" w14:textId="33FE1BEA" w:rsidR="008471BB" w:rsidRPr="00BE26CD" w:rsidRDefault="008471BB" w:rsidP="001A380F">
      <w:pPr>
        <w:pStyle w:val="ListNumber"/>
      </w:pPr>
      <w:r w:rsidRPr="00BE26CD">
        <w:t>What are the key barriers to private investment in waste to energy projects? How do these vary across waste types and waste to energy technologies?</w:t>
      </w:r>
    </w:p>
    <w:p w14:paraId="73C1D7D3" w14:textId="77777777" w:rsidR="008471BB" w:rsidRDefault="008471BB" w:rsidP="001A380F">
      <w:pPr>
        <w:pStyle w:val="ListNumber"/>
      </w:pPr>
      <w:r w:rsidRPr="00AE292E">
        <w:t>What would best practice contracts for waste to energy feedstock supply look like?</w:t>
      </w:r>
      <w:r>
        <w:t xml:space="preserve"> How do these vary across the various technologies?</w:t>
      </w:r>
    </w:p>
    <w:p w14:paraId="7EE6D934" w14:textId="77777777" w:rsidR="008471BB" w:rsidRDefault="008471BB" w:rsidP="001A380F">
      <w:pPr>
        <w:pStyle w:val="ListNumber"/>
      </w:pPr>
      <w:r w:rsidRPr="00AE292E">
        <w:t>To what extent could services that assist businesses to navigate government approvals and support programs facilitate greater investment in waste to energy in Victoria?</w:t>
      </w:r>
    </w:p>
    <w:p w14:paraId="7927AEC7" w14:textId="77777777" w:rsidR="008471BB" w:rsidRDefault="008471BB" w:rsidP="001A380F">
      <w:pPr>
        <w:pStyle w:val="ListNumber"/>
      </w:pPr>
      <w:r w:rsidRPr="00AE292E">
        <w:t xml:space="preserve">What role should communities play in the development of waste to energy projects? </w:t>
      </w:r>
    </w:p>
    <w:p w14:paraId="0268F11F" w14:textId="4C2DB5B9" w:rsidR="008471BB" w:rsidRDefault="00E77BFE" w:rsidP="001A380F">
      <w:pPr>
        <w:pStyle w:val="ListNumber"/>
      </w:pPr>
      <w:r w:rsidRPr="00AE292E">
        <w:t xml:space="preserve">Is there a </w:t>
      </w:r>
      <w:r>
        <w:t>need for more action to</w:t>
      </w:r>
      <w:r w:rsidRPr="00AE292E">
        <w:t xml:space="preserve"> inform businesses and communities about waste to energy?</w:t>
      </w:r>
    </w:p>
    <w:p w14:paraId="0EF6EA3D" w14:textId="71AEB37F" w:rsidR="00567FCA" w:rsidRDefault="008471BB" w:rsidP="001A380F">
      <w:pPr>
        <w:pStyle w:val="ListNumber"/>
      </w:pPr>
      <w:r>
        <w:t>Are there other barriers to operating waste to energy businesses in Victoria?</w:t>
      </w:r>
    </w:p>
    <w:p w14:paraId="562915A2" w14:textId="20AD1FAA" w:rsidR="00567FCA" w:rsidRDefault="00567FCA" w:rsidP="00567FCA"/>
    <w:p w14:paraId="2CA47747" w14:textId="72417BFD" w:rsidR="008471BB" w:rsidRPr="00567FCA" w:rsidRDefault="00567FCA" w:rsidP="00567FCA">
      <w:pPr>
        <w:tabs>
          <w:tab w:val="left" w:pos="7200"/>
        </w:tabs>
      </w:pPr>
      <w:r>
        <w:tab/>
      </w:r>
    </w:p>
    <w:p w14:paraId="07874839" w14:textId="77777777" w:rsidR="00437336" w:rsidRPr="00BD0D61" w:rsidRDefault="00437336" w:rsidP="00437336">
      <w:pPr>
        <w:keepNext/>
        <w:keepLines/>
        <w:tabs>
          <w:tab w:val="left" w:pos="1418"/>
          <w:tab w:val="left" w:pos="1701"/>
          <w:tab w:val="left" w:pos="1985"/>
        </w:tabs>
        <w:spacing w:before="240" w:after="100" w:line="280" w:lineRule="exact"/>
        <w:outlineLvl w:val="1"/>
        <w:rPr>
          <w:rFonts w:ascii="Arial" w:hAnsi="Arial"/>
          <w:b/>
          <w:bCs/>
          <w:iCs/>
          <w:color w:val="00B2A9"/>
          <w:kern w:val="20"/>
          <w:sz w:val="24"/>
          <w:szCs w:val="28"/>
        </w:rPr>
      </w:pPr>
      <w:bookmarkStart w:id="159" w:name="_Toc489704896"/>
      <w:bookmarkStart w:id="160" w:name="_Toc496711730"/>
      <w:r w:rsidRPr="00BD0D61">
        <w:rPr>
          <w:rFonts w:ascii="Arial" w:hAnsi="Arial"/>
          <w:b/>
          <w:bCs/>
          <w:iCs/>
          <w:color w:val="00B2A9"/>
          <w:kern w:val="20"/>
          <w:sz w:val="24"/>
          <w:szCs w:val="28"/>
        </w:rPr>
        <w:lastRenderedPageBreak/>
        <w:t>Next steps</w:t>
      </w:r>
      <w:bookmarkEnd w:id="159"/>
      <w:bookmarkEnd w:id="160"/>
    </w:p>
    <w:tbl>
      <w:tblPr>
        <w:tblStyle w:val="TableGrid"/>
        <w:tblW w:w="4853" w:type="pct"/>
        <w:tblLook w:val="00A0" w:firstRow="1" w:lastRow="0" w:firstColumn="1" w:lastColumn="0" w:noHBand="0" w:noVBand="0"/>
      </w:tblPr>
      <w:tblGrid>
        <w:gridCol w:w="3213"/>
        <w:gridCol w:w="6143"/>
      </w:tblGrid>
      <w:tr w:rsidR="00437336" w:rsidRPr="00BD0D61" w14:paraId="41F72130" w14:textId="77777777" w:rsidTr="008471BB">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1717" w:type="pct"/>
          </w:tcPr>
          <w:p w14:paraId="6BEA7923" w14:textId="77777777" w:rsidR="00437336" w:rsidRPr="00BD0D61" w:rsidRDefault="00437336" w:rsidP="000D6BCF">
            <w:pPr>
              <w:keepNext/>
              <w:spacing w:before="120" w:after="120" w:line="300" w:lineRule="atLeast"/>
              <w:ind w:left="227" w:right="227"/>
              <w:rPr>
                <w:rFonts w:ascii="Arial" w:hAnsi="Arial"/>
                <w:b/>
                <w:color w:val="FFFFFF"/>
                <w:spacing w:val="-2"/>
                <w:sz w:val="24"/>
              </w:rPr>
            </w:pPr>
            <w:r w:rsidRPr="00BD0D61">
              <w:rPr>
                <w:rFonts w:ascii="Arial" w:hAnsi="Arial"/>
                <w:b/>
                <w:color w:val="FFFFFF"/>
                <w:spacing w:val="-2"/>
                <w:sz w:val="24"/>
              </w:rPr>
              <w:t>Method</w:t>
            </w:r>
          </w:p>
        </w:tc>
        <w:tc>
          <w:tcPr>
            <w:cnfStyle w:val="000010000000" w:firstRow="0" w:lastRow="0" w:firstColumn="0" w:lastColumn="0" w:oddVBand="1" w:evenVBand="0" w:oddHBand="0" w:evenHBand="0" w:firstRowFirstColumn="0" w:firstRowLastColumn="0" w:lastRowFirstColumn="0" w:lastRowLastColumn="0"/>
            <w:tcW w:w="3283" w:type="pct"/>
          </w:tcPr>
          <w:p w14:paraId="1D362A07" w14:textId="77777777" w:rsidR="00437336" w:rsidRPr="00BD0D61" w:rsidRDefault="00437336" w:rsidP="000D6BCF">
            <w:pPr>
              <w:keepNext/>
              <w:spacing w:before="120" w:after="120" w:line="300" w:lineRule="atLeast"/>
              <w:ind w:left="227" w:right="227"/>
              <w:rPr>
                <w:rFonts w:ascii="Arial" w:hAnsi="Arial"/>
                <w:b/>
                <w:color w:val="FFFFFF"/>
                <w:spacing w:val="-2"/>
                <w:sz w:val="24"/>
              </w:rPr>
            </w:pPr>
            <w:r w:rsidRPr="00BD0D61">
              <w:rPr>
                <w:rFonts w:ascii="Arial" w:hAnsi="Arial"/>
                <w:b/>
                <w:color w:val="FFFFFF"/>
                <w:spacing w:val="-2"/>
                <w:sz w:val="24"/>
              </w:rPr>
              <w:t>Description</w:t>
            </w:r>
          </w:p>
        </w:tc>
      </w:tr>
      <w:tr w:rsidR="00437336" w:rsidRPr="00BD0D61" w14:paraId="5D4AF148" w14:textId="77777777" w:rsidTr="008471BB">
        <w:tc>
          <w:tcPr>
            <w:tcW w:w="1717" w:type="pct"/>
          </w:tcPr>
          <w:p w14:paraId="40C115B0" w14:textId="77777777" w:rsidR="00437336" w:rsidRPr="00BD0D61" w:rsidRDefault="00437336" w:rsidP="000D6BCF">
            <w:pPr>
              <w:pStyle w:val="HighlightBoxHeading"/>
              <w:keepNext/>
            </w:pPr>
            <w:r w:rsidRPr="00BD0D61">
              <w:t>Engage Victoria survey</w:t>
            </w:r>
          </w:p>
        </w:tc>
        <w:tc>
          <w:tcPr>
            <w:cnfStyle w:val="000010000000" w:firstRow="0" w:lastRow="0" w:firstColumn="0" w:lastColumn="0" w:oddVBand="1" w:evenVBand="0" w:oddHBand="0" w:evenHBand="0" w:firstRowFirstColumn="0" w:firstRowLastColumn="0" w:lastRowFirstColumn="0" w:lastRowLastColumn="0"/>
            <w:tcW w:w="3283" w:type="pct"/>
          </w:tcPr>
          <w:p w14:paraId="5BB5820C" w14:textId="057D73C7" w:rsidR="00437336" w:rsidRPr="00BD0D61" w:rsidRDefault="00437336" w:rsidP="000D6BCF">
            <w:pPr>
              <w:pStyle w:val="HighlightBoxText"/>
              <w:keepNext/>
              <w:rPr>
                <w:rFonts w:ascii="Arial" w:hAnsi="Arial"/>
                <w:color w:val="363534"/>
              </w:rPr>
            </w:pPr>
            <w:r w:rsidRPr="000D6BCF">
              <w:rPr>
                <w:rFonts w:cs="Arial"/>
              </w:rPr>
              <w:t>Go to</w:t>
            </w:r>
            <w:r w:rsidRPr="00E77BFE">
              <w:rPr>
                <w:rFonts w:ascii="Arial" w:hAnsi="Arial"/>
                <w:color w:val="363534"/>
                <w:sz w:val="20"/>
              </w:rPr>
              <w:t xml:space="preserve"> </w:t>
            </w:r>
            <w:hyperlink r:id="rId47" w:history="1">
              <w:r w:rsidR="00B65D01" w:rsidRPr="00E77BFE">
                <w:rPr>
                  <w:rStyle w:val="Hyperlink"/>
                </w:rPr>
                <w:t>www.engage.vic.gov.au/waste</w:t>
              </w:r>
            </w:hyperlink>
            <w:r w:rsidRPr="00BD0D61">
              <w:rPr>
                <w:rFonts w:ascii="Arial" w:hAnsi="Arial"/>
                <w:color w:val="363534"/>
                <w:sz w:val="20"/>
              </w:rPr>
              <w:t xml:space="preserve"> </w:t>
            </w:r>
          </w:p>
        </w:tc>
      </w:tr>
      <w:tr w:rsidR="00437336" w:rsidRPr="00BD0D61" w14:paraId="302CEE28" w14:textId="77777777" w:rsidTr="008471BB">
        <w:tc>
          <w:tcPr>
            <w:tcW w:w="1717" w:type="pct"/>
          </w:tcPr>
          <w:p w14:paraId="1F1738B7" w14:textId="77777777" w:rsidR="00437336" w:rsidRPr="00BD0D61" w:rsidRDefault="00437336" w:rsidP="000D6BCF">
            <w:pPr>
              <w:pStyle w:val="HighlightBoxHeading"/>
              <w:keepNext/>
            </w:pPr>
            <w:r w:rsidRPr="00BD0D61">
              <w:t>Individual or company feedback document</w:t>
            </w:r>
          </w:p>
        </w:tc>
        <w:tc>
          <w:tcPr>
            <w:cnfStyle w:val="000010000000" w:firstRow="0" w:lastRow="0" w:firstColumn="0" w:lastColumn="0" w:oddVBand="1" w:evenVBand="0" w:oddHBand="0" w:evenHBand="0" w:firstRowFirstColumn="0" w:firstRowLastColumn="0" w:lastRowFirstColumn="0" w:lastRowLastColumn="0"/>
            <w:tcW w:w="3283" w:type="pct"/>
          </w:tcPr>
          <w:p w14:paraId="58E78AFD" w14:textId="77777777" w:rsidR="00437336" w:rsidRPr="00BD0D61" w:rsidRDefault="00437336" w:rsidP="000D6BCF">
            <w:pPr>
              <w:pStyle w:val="HighlightBoxText"/>
              <w:keepNext/>
            </w:pPr>
            <w:r>
              <w:t>Send your feedback to:</w:t>
            </w:r>
          </w:p>
          <w:p w14:paraId="45CBE2D4" w14:textId="38CF3C5C" w:rsidR="00437336" w:rsidRPr="00BD0D61" w:rsidRDefault="00437336" w:rsidP="000D6BCF">
            <w:pPr>
              <w:pStyle w:val="HighlightBoxText"/>
              <w:keepNext/>
            </w:pPr>
            <w:r w:rsidRPr="00BD0D61">
              <w:rPr>
                <w:b/>
              </w:rPr>
              <w:t>Email</w:t>
            </w:r>
            <w:r w:rsidRPr="00BD0D61">
              <w:t xml:space="preserve">: </w:t>
            </w:r>
            <w:hyperlink r:id="rId48" w:history="1">
              <w:r w:rsidRPr="00BD0D61">
                <w:rPr>
                  <w:color w:val="auto"/>
                  <w:u w:val="single"/>
                </w:rPr>
                <w:t>wastepolicy@delwp.vic.gov.au</w:t>
              </w:r>
            </w:hyperlink>
            <w:r w:rsidR="00C050DB">
              <w:rPr>
                <w:color w:val="auto"/>
                <w:u w:val="single"/>
              </w:rPr>
              <w:t xml:space="preserve"> </w:t>
            </w:r>
            <w:r w:rsidRPr="00BD0D61">
              <w:t xml:space="preserve"> </w:t>
            </w:r>
            <w:r w:rsidR="00C050DB">
              <w:t xml:space="preserve"> </w:t>
            </w:r>
          </w:p>
          <w:p w14:paraId="39C9AD77" w14:textId="77777777" w:rsidR="00437336" w:rsidRPr="00BD0D61" w:rsidRDefault="00437336" w:rsidP="000D6BCF">
            <w:pPr>
              <w:pStyle w:val="HighlightBoxText"/>
              <w:keepNext/>
            </w:pPr>
            <w:r w:rsidRPr="00BD0D61">
              <w:rPr>
                <w:b/>
              </w:rPr>
              <w:t>Post</w:t>
            </w:r>
            <w:r w:rsidRPr="00BD0D61">
              <w:t>: Waste and Resource Recovery team</w:t>
            </w:r>
          </w:p>
          <w:p w14:paraId="09108EE4" w14:textId="77777777" w:rsidR="00437336" w:rsidRPr="00BD0D61" w:rsidRDefault="00437336" w:rsidP="000D6BCF">
            <w:pPr>
              <w:pStyle w:val="HighlightBoxText"/>
              <w:keepNext/>
            </w:pPr>
            <w:r w:rsidRPr="00BD0D61">
              <w:t>Economics, Governance and Waste</w:t>
            </w:r>
          </w:p>
          <w:p w14:paraId="5B468071" w14:textId="77777777" w:rsidR="00437336" w:rsidRPr="00BD0D61" w:rsidRDefault="00437336" w:rsidP="000D6BCF">
            <w:pPr>
              <w:pStyle w:val="HighlightBoxText"/>
              <w:keepNext/>
            </w:pPr>
            <w:r w:rsidRPr="00BD0D61">
              <w:t>Department of Environment, Land Water and Planning</w:t>
            </w:r>
          </w:p>
          <w:p w14:paraId="3ABA510F" w14:textId="77777777" w:rsidR="00437336" w:rsidRPr="00BD0D61" w:rsidRDefault="00437336" w:rsidP="000D6BCF">
            <w:pPr>
              <w:pStyle w:val="HighlightBoxText"/>
              <w:keepNext/>
            </w:pPr>
            <w:r w:rsidRPr="00BD0D61">
              <w:t>Level 1, 8 Nicholson St</w:t>
            </w:r>
          </w:p>
          <w:p w14:paraId="43FF31F9" w14:textId="6F450EB1" w:rsidR="00437336" w:rsidRPr="00BD0D61" w:rsidRDefault="00437336" w:rsidP="000D6BCF">
            <w:pPr>
              <w:pStyle w:val="HighlightBoxText"/>
              <w:keepNext/>
            </w:pPr>
            <w:r w:rsidRPr="00BD0D61">
              <w:t>East Melbourne</w:t>
            </w:r>
            <w:r w:rsidR="0050087F">
              <w:t xml:space="preserve"> </w:t>
            </w:r>
            <w:r w:rsidRPr="00BD0D61">
              <w:t>Vic 3002</w:t>
            </w:r>
          </w:p>
        </w:tc>
      </w:tr>
    </w:tbl>
    <w:p w14:paraId="46B9400F" w14:textId="77777777" w:rsidR="00437336" w:rsidRPr="00BD0D61" w:rsidRDefault="00437336" w:rsidP="00437336">
      <w:pPr>
        <w:keepNext/>
        <w:keepLines/>
        <w:tabs>
          <w:tab w:val="left" w:pos="1418"/>
          <w:tab w:val="left" w:pos="1701"/>
          <w:tab w:val="left" w:pos="1985"/>
        </w:tabs>
        <w:spacing w:before="240" w:after="100" w:line="280" w:lineRule="exact"/>
        <w:outlineLvl w:val="1"/>
        <w:rPr>
          <w:rFonts w:ascii="Arial" w:hAnsi="Arial"/>
          <w:b/>
          <w:bCs/>
          <w:iCs/>
          <w:color w:val="00B2A9"/>
          <w:kern w:val="20"/>
          <w:sz w:val="24"/>
          <w:szCs w:val="28"/>
        </w:rPr>
      </w:pPr>
      <w:bookmarkStart w:id="161" w:name="_Toc489704897"/>
      <w:bookmarkStart w:id="162" w:name="_Toc496711731"/>
      <w:r w:rsidRPr="00BD0D61">
        <w:rPr>
          <w:rFonts w:ascii="Arial" w:hAnsi="Arial"/>
          <w:b/>
          <w:bCs/>
          <w:iCs/>
          <w:color w:val="00B2A9"/>
          <w:kern w:val="20"/>
          <w:sz w:val="24"/>
          <w:szCs w:val="28"/>
        </w:rPr>
        <w:t>Key dates</w:t>
      </w:r>
      <w:bookmarkEnd w:id="161"/>
      <w:bookmarkEnd w:id="162"/>
    </w:p>
    <w:tbl>
      <w:tblPr>
        <w:tblStyle w:val="TableGrid"/>
        <w:tblW w:w="4688" w:type="pct"/>
        <w:tblLook w:val="00A0" w:firstRow="1" w:lastRow="0" w:firstColumn="1" w:lastColumn="0" w:noHBand="0" w:noVBand="0"/>
      </w:tblPr>
      <w:tblGrid>
        <w:gridCol w:w="4519"/>
        <w:gridCol w:w="4519"/>
      </w:tblGrid>
      <w:tr w:rsidR="00437336" w:rsidRPr="00BD0D61" w14:paraId="136324BB" w14:textId="77777777" w:rsidTr="008471BB">
        <w:trPr>
          <w:cnfStyle w:val="100000000000" w:firstRow="1" w:lastRow="0" w:firstColumn="0" w:lastColumn="0" w:oddVBand="0" w:evenVBand="0" w:oddHBand="0" w:evenHBand="0" w:firstRowFirstColumn="0" w:firstRowLastColumn="0" w:lastRowFirstColumn="0" w:lastRowLastColumn="0"/>
          <w:trHeight w:val="541"/>
        </w:trPr>
        <w:tc>
          <w:tcPr>
            <w:cnfStyle w:val="000000000100" w:firstRow="0" w:lastRow="0" w:firstColumn="0" w:lastColumn="0" w:oddVBand="0" w:evenVBand="0" w:oddHBand="0" w:evenHBand="0" w:firstRowFirstColumn="1" w:firstRowLastColumn="0" w:lastRowFirstColumn="0" w:lastRowLastColumn="0"/>
            <w:tcW w:w="0" w:type="pct"/>
          </w:tcPr>
          <w:p w14:paraId="4BDB5CE2" w14:textId="77777777" w:rsidR="00437336" w:rsidRPr="00BD0D61" w:rsidRDefault="00437336" w:rsidP="008471BB">
            <w:pPr>
              <w:spacing w:before="120" w:after="120" w:line="300" w:lineRule="atLeast"/>
              <w:ind w:left="227" w:right="227"/>
              <w:rPr>
                <w:rFonts w:ascii="Arial" w:hAnsi="Arial"/>
                <w:b/>
                <w:color w:val="FFFFFF"/>
                <w:spacing w:val="-2"/>
                <w:sz w:val="24"/>
              </w:rPr>
            </w:pPr>
            <w:r w:rsidRPr="00BD0D61">
              <w:rPr>
                <w:rFonts w:ascii="Arial" w:hAnsi="Arial"/>
                <w:b/>
                <w:color w:val="FFFFFF"/>
                <w:spacing w:val="-2"/>
                <w:sz w:val="24"/>
              </w:rPr>
              <w:t>Date</w:t>
            </w:r>
          </w:p>
        </w:tc>
        <w:tc>
          <w:tcPr>
            <w:cnfStyle w:val="000010000000" w:firstRow="0" w:lastRow="0" w:firstColumn="0" w:lastColumn="0" w:oddVBand="1" w:evenVBand="0" w:oddHBand="0" w:evenHBand="0" w:firstRowFirstColumn="0" w:firstRowLastColumn="0" w:lastRowFirstColumn="0" w:lastRowLastColumn="0"/>
            <w:tcW w:w="0" w:type="pct"/>
          </w:tcPr>
          <w:p w14:paraId="39873759" w14:textId="77777777" w:rsidR="00437336" w:rsidRPr="00BD0D61" w:rsidRDefault="00437336" w:rsidP="008471BB">
            <w:pPr>
              <w:spacing w:before="120" w:after="120" w:line="300" w:lineRule="atLeast"/>
              <w:ind w:left="227" w:right="227"/>
              <w:rPr>
                <w:rFonts w:ascii="Arial" w:hAnsi="Arial"/>
                <w:b/>
                <w:color w:val="FFFFFF"/>
                <w:spacing w:val="-2"/>
                <w:sz w:val="24"/>
              </w:rPr>
            </w:pPr>
            <w:r w:rsidRPr="00BD0D61">
              <w:rPr>
                <w:rFonts w:ascii="Arial" w:hAnsi="Arial"/>
                <w:b/>
                <w:color w:val="FFFFFF"/>
                <w:spacing w:val="-2"/>
                <w:sz w:val="24"/>
              </w:rPr>
              <w:t>Action</w:t>
            </w:r>
          </w:p>
        </w:tc>
      </w:tr>
      <w:tr w:rsidR="00437336" w:rsidRPr="00567FCA" w14:paraId="3A788206" w14:textId="77777777" w:rsidTr="008471BB">
        <w:trPr>
          <w:trHeight w:val="943"/>
        </w:trPr>
        <w:tc>
          <w:tcPr>
            <w:tcW w:w="2500" w:type="pct"/>
          </w:tcPr>
          <w:p w14:paraId="5D84D3C7" w14:textId="7E41B40D" w:rsidR="00437336" w:rsidRPr="00567FCA" w:rsidRDefault="00C050DB" w:rsidP="000D6BCF">
            <w:pPr>
              <w:pStyle w:val="HighlightBoxHeading"/>
            </w:pPr>
            <w:r w:rsidRPr="00567FCA">
              <w:t>24</w:t>
            </w:r>
            <w:r w:rsidR="00437336" w:rsidRPr="00567FCA">
              <w:t xml:space="preserve"> December 2017</w:t>
            </w:r>
          </w:p>
        </w:tc>
        <w:tc>
          <w:tcPr>
            <w:cnfStyle w:val="000010000000" w:firstRow="0" w:lastRow="0" w:firstColumn="0" w:lastColumn="0" w:oddVBand="1" w:evenVBand="0" w:oddHBand="0" w:evenHBand="0" w:firstRowFirstColumn="0" w:firstRowLastColumn="0" w:lastRowFirstColumn="0" w:lastRowLastColumn="0"/>
            <w:tcW w:w="2500" w:type="pct"/>
          </w:tcPr>
          <w:p w14:paraId="4BBD5BD3" w14:textId="77777777" w:rsidR="00437336" w:rsidRPr="00567FCA" w:rsidRDefault="00437336" w:rsidP="000D6BCF">
            <w:pPr>
              <w:pStyle w:val="HighlightBoxText"/>
            </w:pPr>
            <w:r w:rsidRPr="00567FCA">
              <w:t>Consultation process closes</w:t>
            </w:r>
          </w:p>
        </w:tc>
      </w:tr>
      <w:tr w:rsidR="00437336" w:rsidRPr="00567FCA" w14:paraId="48797242" w14:textId="77777777" w:rsidTr="008471BB">
        <w:trPr>
          <w:trHeight w:val="920"/>
        </w:trPr>
        <w:tc>
          <w:tcPr>
            <w:tcW w:w="2500" w:type="pct"/>
          </w:tcPr>
          <w:p w14:paraId="3C20E7E3" w14:textId="77777777" w:rsidR="00437336" w:rsidRPr="00567FCA" w:rsidRDefault="00437336" w:rsidP="000D6BCF">
            <w:pPr>
              <w:pStyle w:val="HighlightBoxHeading"/>
            </w:pPr>
            <w:r w:rsidRPr="00567FCA">
              <w:t>January 2018</w:t>
            </w:r>
          </w:p>
        </w:tc>
        <w:tc>
          <w:tcPr>
            <w:cnfStyle w:val="000010000000" w:firstRow="0" w:lastRow="0" w:firstColumn="0" w:lastColumn="0" w:oddVBand="1" w:evenVBand="0" w:oddHBand="0" w:evenHBand="0" w:firstRowFirstColumn="0" w:firstRowLastColumn="0" w:lastRowFirstColumn="0" w:lastRowLastColumn="0"/>
            <w:tcW w:w="2500" w:type="pct"/>
          </w:tcPr>
          <w:p w14:paraId="556CC2C9" w14:textId="77777777" w:rsidR="00437336" w:rsidRPr="00567FCA" w:rsidRDefault="00437336" w:rsidP="000D6BCF">
            <w:pPr>
              <w:pStyle w:val="HighlightBoxText"/>
            </w:pPr>
            <w:r w:rsidRPr="00567FCA">
              <w:t>Collation and analysis of submissions</w:t>
            </w:r>
          </w:p>
        </w:tc>
      </w:tr>
      <w:tr w:rsidR="00437336" w:rsidRPr="00BD0D61" w14:paraId="0339D85B" w14:textId="77777777" w:rsidTr="008471BB">
        <w:trPr>
          <w:trHeight w:val="943"/>
        </w:trPr>
        <w:tc>
          <w:tcPr>
            <w:tcW w:w="2500" w:type="pct"/>
          </w:tcPr>
          <w:p w14:paraId="762134A0" w14:textId="4D62ED1E" w:rsidR="00437336" w:rsidRPr="00567FCA" w:rsidRDefault="00567FCA" w:rsidP="000D6BCF">
            <w:pPr>
              <w:pStyle w:val="HighlightBoxHeading"/>
            </w:pPr>
            <w:r>
              <w:t>Early</w:t>
            </w:r>
            <w:r w:rsidR="00437336" w:rsidRPr="00567FCA">
              <w:t xml:space="preserve"> 2018</w:t>
            </w:r>
          </w:p>
        </w:tc>
        <w:tc>
          <w:tcPr>
            <w:cnfStyle w:val="000010000000" w:firstRow="0" w:lastRow="0" w:firstColumn="0" w:lastColumn="0" w:oddVBand="1" w:evenVBand="0" w:oddHBand="0" w:evenHBand="0" w:firstRowFirstColumn="0" w:firstRowLastColumn="0" w:lastRowFirstColumn="0" w:lastRowLastColumn="0"/>
            <w:tcW w:w="2500" w:type="pct"/>
          </w:tcPr>
          <w:p w14:paraId="72ECD87B" w14:textId="21ABEBA6" w:rsidR="00437336" w:rsidRPr="00BD0D61" w:rsidRDefault="00567FCA" w:rsidP="000D6BCF">
            <w:pPr>
              <w:pStyle w:val="HighlightBoxText"/>
            </w:pPr>
            <w:r>
              <w:t>Finalise the Victorian Government position on waste to energy</w:t>
            </w:r>
            <w:r w:rsidR="00437336" w:rsidRPr="00BD0D61">
              <w:t xml:space="preserve"> </w:t>
            </w:r>
          </w:p>
        </w:tc>
      </w:tr>
    </w:tbl>
    <w:p w14:paraId="5D2DBD4D" w14:textId="77777777" w:rsidR="00437336" w:rsidRPr="00BD0D61" w:rsidRDefault="00437336" w:rsidP="00437336">
      <w:pPr>
        <w:spacing w:before="60" w:after="120"/>
        <w:rPr>
          <w:rFonts w:ascii="Arial" w:hAnsi="Arial" w:cs="Times New Roman"/>
          <w:color w:val="363534"/>
          <w:lang w:eastAsia="en-US"/>
        </w:rPr>
      </w:pPr>
    </w:p>
    <w:p w14:paraId="3EC40D30" w14:textId="77777777" w:rsidR="00437336" w:rsidRPr="00BD0D61" w:rsidRDefault="00437336" w:rsidP="00437336">
      <w:pPr>
        <w:keepNext/>
        <w:keepLines/>
        <w:tabs>
          <w:tab w:val="left" w:pos="1418"/>
          <w:tab w:val="left" w:pos="1701"/>
          <w:tab w:val="left" w:pos="1985"/>
        </w:tabs>
        <w:spacing w:before="240" w:after="100" w:line="280" w:lineRule="exact"/>
        <w:outlineLvl w:val="1"/>
        <w:rPr>
          <w:rFonts w:ascii="Arial" w:hAnsi="Arial"/>
          <w:b/>
          <w:bCs/>
          <w:iCs/>
          <w:color w:val="00B2A9"/>
          <w:kern w:val="20"/>
          <w:sz w:val="24"/>
          <w:szCs w:val="28"/>
        </w:rPr>
      </w:pPr>
      <w:bookmarkStart w:id="163" w:name="_Toc489704898"/>
      <w:bookmarkStart w:id="164" w:name="_Toc496711732"/>
      <w:r w:rsidRPr="00BD0D61">
        <w:rPr>
          <w:rFonts w:ascii="Arial" w:hAnsi="Arial"/>
          <w:b/>
          <w:bCs/>
          <w:iCs/>
          <w:color w:val="00B2A9"/>
          <w:kern w:val="20"/>
          <w:sz w:val="24"/>
          <w:szCs w:val="28"/>
        </w:rPr>
        <w:t>Contact us</w:t>
      </w:r>
      <w:bookmarkEnd w:id="163"/>
      <w:bookmarkEnd w:id="164"/>
    </w:p>
    <w:p w14:paraId="023ACF98" w14:textId="77777777" w:rsidR="00437336" w:rsidRPr="00BD0D61" w:rsidRDefault="00437336" w:rsidP="00E77BFE">
      <w:pPr>
        <w:pStyle w:val="BodyText"/>
      </w:pPr>
      <w:r w:rsidRPr="00BD0D61">
        <w:t>For more information, contact the Waste and Resource Recovery team at the Department of Environment,</w:t>
      </w:r>
    </w:p>
    <w:p w14:paraId="253AB5F0" w14:textId="014B6F91" w:rsidR="00437336" w:rsidRPr="00BD0D61" w:rsidRDefault="00437336" w:rsidP="00E77BFE">
      <w:pPr>
        <w:pStyle w:val="BodyText"/>
        <w:rPr>
          <w:color w:val="238793"/>
        </w:rPr>
      </w:pPr>
      <w:r w:rsidRPr="00BD0D61">
        <w:t xml:space="preserve">Land, Water and Planning via our email: </w:t>
      </w:r>
      <w:hyperlink r:id="rId49" w:history="1">
        <w:r w:rsidRPr="00BD0D61">
          <w:rPr>
            <w:color w:val="auto"/>
            <w:u w:val="single"/>
          </w:rPr>
          <w:t>wastepolicy@delwp.vic.gov.au</w:t>
        </w:r>
      </w:hyperlink>
      <w:r w:rsidRPr="00BD0D61">
        <w:rPr>
          <w:color w:val="238793"/>
        </w:rPr>
        <w:t>.</w:t>
      </w:r>
    </w:p>
    <w:p w14:paraId="6EE95AAF" w14:textId="77777777" w:rsidR="001A380F" w:rsidRDefault="001A380F" w:rsidP="00E77BFE">
      <w:pPr>
        <w:pStyle w:val="BodyText"/>
        <w:rPr>
          <w:lang w:eastAsia="en-AU"/>
        </w:rPr>
        <w:sectPr w:rsidR="001A380F" w:rsidSect="00453427">
          <w:type w:val="continuous"/>
          <w:pgSz w:w="11907" w:h="16840" w:code="9"/>
          <w:pgMar w:top="2268" w:right="1134" w:bottom="1134" w:left="1134" w:header="284" w:footer="284" w:gutter="0"/>
          <w:cols w:space="283"/>
          <w:docGrid w:linePitch="360"/>
        </w:sectPr>
      </w:pPr>
    </w:p>
    <w:p w14:paraId="16245C7F" w14:textId="5A6BA6C3" w:rsidR="00437336" w:rsidRDefault="00437336" w:rsidP="00E77BFE">
      <w:pPr>
        <w:pStyle w:val="BodyText"/>
        <w:rPr>
          <w:lang w:eastAsia="en-AU"/>
        </w:rPr>
      </w:pPr>
    </w:p>
    <w:p w14:paraId="344FB626" w14:textId="77777777" w:rsidR="00E9556B" w:rsidRDefault="00E9556B" w:rsidP="00E77BFE">
      <w:pPr>
        <w:pStyle w:val="BodyText"/>
        <w:rPr>
          <w:lang w:eastAsia="en-AU"/>
        </w:rPr>
      </w:pPr>
    </w:p>
    <w:p w14:paraId="710B91F7" w14:textId="77777777" w:rsidR="00E9556B" w:rsidRDefault="00E9556B" w:rsidP="004D0AD1">
      <w:pPr>
        <w:pStyle w:val="BodyText"/>
        <w:rPr>
          <w:lang w:eastAsia="en-AU"/>
        </w:rPr>
      </w:pPr>
    </w:p>
    <w:p w14:paraId="63EB997A" w14:textId="77777777" w:rsidR="00E9556B" w:rsidRPr="00967111" w:rsidRDefault="00E9556B" w:rsidP="0050087F">
      <w:pPr>
        <w:pStyle w:val="Heading1TopofPage"/>
        <w:framePr w:wrap="around"/>
        <w:numPr>
          <w:ilvl w:val="0"/>
          <w:numId w:val="0"/>
        </w:numPr>
        <w:ind w:left="567" w:firstLine="567"/>
        <w:rPr>
          <w:b/>
        </w:rPr>
      </w:pPr>
      <w:bookmarkStart w:id="165" w:name="_Toc495494085"/>
      <w:bookmarkStart w:id="166" w:name="_Toc496711733"/>
      <w:r w:rsidRPr="00967111">
        <w:rPr>
          <w:b/>
        </w:rPr>
        <w:lastRenderedPageBreak/>
        <w:t>Appendix A: Technology types</w:t>
      </w:r>
      <w:bookmarkEnd w:id="165"/>
      <w:bookmarkEnd w:id="166"/>
    </w:p>
    <w:p w14:paraId="24C2337E" w14:textId="7F5D12E7" w:rsidR="00E9556B" w:rsidRPr="002D5362" w:rsidRDefault="00E9556B" w:rsidP="00E9556B">
      <w:pPr>
        <w:pStyle w:val="BodyText100ThemeColour"/>
        <w:rPr>
          <w:sz w:val="22"/>
        </w:rPr>
      </w:pPr>
      <w:r w:rsidRPr="002D5362">
        <w:rPr>
          <w:b/>
          <w:sz w:val="22"/>
        </w:rPr>
        <w:t>Thermal</w:t>
      </w:r>
    </w:p>
    <w:p w14:paraId="493E2C95" w14:textId="77777777" w:rsidR="00E9556B" w:rsidRPr="00DF5EEC" w:rsidRDefault="00E9556B" w:rsidP="00E9556B">
      <w:pPr>
        <w:pStyle w:val="Heading4"/>
      </w:pPr>
      <w:r w:rsidRPr="00DF5EEC">
        <w:t xml:space="preserve">Combustion </w:t>
      </w:r>
    </w:p>
    <w:p w14:paraId="714138BA" w14:textId="77777777" w:rsidR="00E9556B" w:rsidRDefault="00E9556B" w:rsidP="00E9556B">
      <w:pPr>
        <w:pStyle w:val="BodyText"/>
      </w:pPr>
      <w:r>
        <w:t xml:space="preserve">The process of burning wastes to produce heat and steam, which can be converted into electricity. Combustion is a mature technology used globally and is capable of processing large amounts of unsorted waste. This process produces residues of ‘bottom ash’ and ‘fly ash’ and requires treatment of residual gas particulates to avoid airborne pollutants in the environment. </w:t>
      </w:r>
    </w:p>
    <w:p w14:paraId="6E2A2749" w14:textId="77777777" w:rsidR="00E9556B" w:rsidRPr="00DF5EEC" w:rsidRDefault="00E9556B" w:rsidP="00E9556B">
      <w:pPr>
        <w:pStyle w:val="Heading4"/>
      </w:pPr>
      <w:r w:rsidRPr="00DF5EEC">
        <w:t xml:space="preserve">Gasification </w:t>
      </w:r>
    </w:p>
    <w:p w14:paraId="62321520" w14:textId="77777777" w:rsidR="00E9556B" w:rsidRDefault="00E9556B" w:rsidP="00E9556B">
      <w:pPr>
        <w:pStyle w:val="BodyText"/>
      </w:pPr>
      <w:r>
        <w:t xml:space="preserve">The process of heating waste in a low-oxygen environment to produce synthetic gas or ‘syngas’ (a mixture of carbon monoxide, methane and hydrogen), which can be used to generate heat and electricity. </w:t>
      </w:r>
    </w:p>
    <w:p w14:paraId="36616556" w14:textId="0663AB80" w:rsidR="00E9556B" w:rsidRDefault="00E9556B" w:rsidP="00E9556B">
      <w:pPr>
        <w:pStyle w:val="BodyText"/>
      </w:pPr>
      <w:r>
        <w:t>Gasification</w:t>
      </w:r>
      <w:r>
        <w:rPr>
          <w:b/>
        </w:rPr>
        <w:t xml:space="preserve"> </w:t>
      </w:r>
      <w:r>
        <w:t>is an advanced thermal process that is less mature than combustion but generally more efficient</w:t>
      </w:r>
      <w:r w:rsidR="007F0EBE">
        <w:t>.</w:t>
      </w:r>
      <w:r w:rsidR="00783D84" w:rsidRPr="001B4CE7">
        <w:rPr>
          <w:rStyle w:val="FootnoteReference"/>
        </w:rPr>
        <w:footnoteReference w:id="58"/>
      </w:r>
      <w:r>
        <w:t xml:space="preserve"> Gasification is more demanding in terms of feedstock specifications such as moisture content and particle size. There may also be issues with the disposal of tar residue which typically contains benzene, and the need to scrub gases to run syngas through a gas engine. Plasma gasification is a</w:t>
      </w:r>
      <w:r w:rsidR="004A0744">
        <w:t xml:space="preserve"> </w:t>
      </w:r>
      <w:r>
        <w:t>form of gasification which uses an arc gasifier to create temperatures of up to 12,000 degrees Celsius. This can convert solid waste into syngas and melt ash into a stabilised slag.</w:t>
      </w:r>
      <w:r w:rsidR="00783D84" w:rsidRPr="001B4CE7">
        <w:rPr>
          <w:rStyle w:val="FootnoteReference"/>
        </w:rPr>
        <w:footnoteReference w:id="59"/>
      </w:r>
    </w:p>
    <w:p w14:paraId="51795F9F" w14:textId="77777777" w:rsidR="00E9556B" w:rsidRPr="00DF5EEC" w:rsidRDefault="00E9556B" w:rsidP="00E9556B">
      <w:pPr>
        <w:pStyle w:val="Heading4"/>
      </w:pPr>
      <w:r w:rsidRPr="00DF5EEC">
        <w:t xml:space="preserve">Pyrolysis </w:t>
      </w:r>
    </w:p>
    <w:p w14:paraId="38562643" w14:textId="77777777" w:rsidR="00E9556B" w:rsidRDefault="00E9556B" w:rsidP="00E9556B">
      <w:pPr>
        <w:pStyle w:val="BodyText"/>
      </w:pPr>
      <w:r>
        <w:t xml:space="preserve">The process of heating waste in the absence of oxygen to create liquid fuels or gaseous products. These fuels can be used for heat and energy generation, or to synthesise chemicals. Pyrolysis is an advanced thermal process that is less mature than combustion with limited commercial operations established worldwide. It works best on a small scale using a homogenous feedstock (such as wood, plastic or tyres), and is unsuitable for processing unsorted waste. A carbon char (biochar) is left </w:t>
      </w:r>
      <w:r w:rsidRPr="00C61246">
        <w:t>after pyrolysis</w:t>
      </w:r>
      <w:r>
        <w:t xml:space="preserve"> when biomass is used as feedstock,</w:t>
      </w:r>
      <w:r w:rsidRPr="00C61246">
        <w:t xml:space="preserve"> which may be used later to produce heat and energy</w:t>
      </w:r>
      <w:r>
        <w:t>. Char</w:t>
      </w:r>
      <w:r w:rsidRPr="00C61246">
        <w:t xml:space="preserve"> may have other commercial value as a soil improvement, metallurgical reduction and carbon sequestration product.</w:t>
      </w:r>
    </w:p>
    <w:p w14:paraId="24EF6905" w14:textId="77777777" w:rsidR="001A380F" w:rsidRDefault="001A380F" w:rsidP="00E9556B">
      <w:pPr>
        <w:pStyle w:val="BodyText100ThemeColour"/>
        <w:rPr>
          <w:b/>
          <w:sz w:val="22"/>
        </w:rPr>
      </w:pPr>
    </w:p>
    <w:p w14:paraId="5C06A776" w14:textId="0572ECB4" w:rsidR="00E9556B" w:rsidRPr="002D5362" w:rsidRDefault="00E9556B" w:rsidP="00E9556B">
      <w:pPr>
        <w:pStyle w:val="BodyText100ThemeColour"/>
        <w:rPr>
          <w:sz w:val="22"/>
        </w:rPr>
      </w:pPr>
      <w:r w:rsidRPr="002D5362">
        <w:rPr>
          <w:b/>
          <w:sz w:val="22"/>
        </w:rPr>
        <w:t>Biological</w:t>
      </w:r>
    </w:p>
    <w:p w14:paraId="065352E1" w14:textId="77777777" w:rsidR="00E9556B" w:rsidRDefault="00E9556B" w:rsidP="00E9556B">
      <w:pPr>
        <w:pStyle w:val="Heading4"/>
      </w:pPr>
      <w:r w:rsidRPr="00DF5EEC">
        <w:t xml:space="preserve">Anaerobic Digestion </w:t>
      </w:r>
    </w:p>
    <w:p w14:paraId="459F42A0" w14:textId="77777777" w:rsidR="00E9556B" w:rsidRPr="002D285D" w:rsidRDefault="00E9556B" w:rsidP="00E9556B">
      <w:pPr>
        <w:pStyle w:val="BodyText"/>
      </w:pPr>
      <w:r w:rsidRPr="002D285D">
        <w:t>The process of decomposing organic waste in the absence of oxygen to produce biogas (a mixture of methane and carbon dioxide)</w:t>
      </w:r>
      <w:r>
        <w:t xml:space="preserve"> and</w:t>
      </w:r>
      <w:r w:rsidRPr="002D285D">
        <w:t xml:space="preserve"> digestate (a nutrient-rich sludge). Biogas can be used to produce heat or electricity. Anaerobic digestion is a mature technology already used in Victoria.</w:t>
      </w:r>
      <w:r>
        <w:t xml:space="preserve"> It requires a homogenous feedstock of wet organic waste such as sewerage sludge or wet agricultural waste and cannot process timber or large quantities of dry organics. Smaller quantities of dry organic waste can be processed if mixed in with other wet feedstock such as process effluent or water.</w:t>
      </w:r>
      <w:r w:rsidRPr="002D285D">
        <w:t xml:space="preserve"> </w:t>
      </w:r>
    </w:p>
    <w:p w14:paraId="09CBD982" w14:textId="53E06964" w:rsidR="00E9556B" w:rsidRDefault="00E9556B" w:rsidP="00E9556B">
      <w:pPr>
        <w:pStyle w:val="BodyText"/>
      </w:pPr>
      <w:r>
        <w:t>Anaerobic co-digestion is a term used to describe the simultaneous digestion of food or agricultural waste with sewage sludge. This is occurring at a number of waste water treatment plants in Australia.</w:t>
      </w:r>
      <w:r w:rsidR="00783D84" w:rsidRPr="001B4CE7">
        <w:rPr>
          <w:rStyle w:val="FootnoteReference"/>
        </w:rPr>
        <w:footnoteReference w:id="60"/>
      </w:r>
    </w:p>
    <w:p w14:paraId="6C63FA7C" w14:textId="77777777" w:rsidR="00E9556B" w:rsidRPr="00DF5EEC" w:rsidRDefault="00E9556B" w:rsidP="00E9556B">
      <w:pPr>
        <w:pStyle w:val="Heading4"/>
      </w:pPr>
      <w:r w:rsidRPr="00DF5EEC">
        <w:t xml:space="preserve">Fermentation </w:t>
      </w:r>
    </w:p>
    <w:p w14:paraId="528D51F8" w14:textId="77777777" w:rsidR="00E9556B" w:rsidRDefault="00E9556B" w:rsidP="00E9556B">
      <w:pPr>
        <w:pStyle w:val="BodyText"/>
      </w:pPr>
      <w:r>
        <w:t>The process of breaking down organic matter in the absence of oxygen with alcohol-producing microbial activity to produce liquid fuels like ethanol. The most suitable fermentation feedstocks are high sugar content matter such as sugarcane, corn, fruits, and beets. This process generates a nutrient-rich residue known as digestate or ‘bioslurry’.</w:t>
      </w:r>
    </w:p>
    <w:p w14:paraId="128E78BA" w14:textId="77777777" w:rsidR="00E9556B" w:rsidRPr="002D5362" w:rsidRDefault="00E9556B" w:rsidP="00E9556B">
      <w:pPr>
        <w:pStyle w:val="BodyText100ThemeColour"/>
        <w:rPr>
          <w:sz w:val="22"/>
        </w:rPr>
      </w:pPr>
      <w:r w:rsidRPr="002D5362">
        <w:rPr>
          <w:b/>
          <w:sz w:val="22"/>
        </w:rPr>
        <w:t>Combined</w:t>
      </w:r>
    </w:p>
    <w:p w14:paraId="7EBA450B" w14:textId="77777777" w:rsidR="00E9556B" w:rsidRPr="00DF5EEC" w:rsidRDefault="00E9556B" w:rsidP="00E9556B">
      <w:pPr>
        <w:pStyle w:val="Heading4"/>
      </w:pPr>
      <w:r w:rsidRPr="00DF5EEC">
        <w:t xml:space="preserve">Mechanical Biological Treatment (MBT) </w:t>
      </w:r>
    </w:p>
    <w:p w14:paraId="4AF7B028" w14:textId="64801CD2" w:rsidR="00E9556B" w:rsidRDefault="00E9556B" w:rsidP="00E9556B">
      <w:pPr>
        <w:pStyle w:val="BodyText"/>
      </w:pPr>
      <w:r>
        <w:t xml:space="preserve">The combination of several processes which include a mechanical component such as sorting, shredding, milling, separating or screening; and a biological component such as bio-drying, composting or anaerobic digestion to create a solid recovered fuel (SRF) or refuse derived fuel (RDF) which can be further processed into fuel pellets or briquettes. SRF/RDF can then be used as feedstock in thermal waste to energy facilities, or can act as a partial replacement to fossil fuels in </w:t>
      </w:r>
      <w:r w:rsidR="001B70A3">
        <w:t xml:space="preserve">conventional </w:t>
      </w:r>
      <w:r>
        <w:t>fossil fuel dependent facilities.</w:t>
      </w:r>
    </w:p>
    <w:p w14:paraId="17F84989" w14:textId="77777777" w:rsidR="00E9556B" w:rsidRDefault="00E9556B" w:rsidP="00E9556B">
      <w:pPr>
        <w:pStyle w:val="Heading4"/>
      </w:pPr>
      <w:r>
        <w:t>Landfill Gas Capture</w:t>
      </w:r>
    </w:p>
    <w:p w14:paraId="2B29D05B" w14:textId="28DD07B2" w:rsidR="00E9556B" w:rsidRDefault="00E9556B" w:rsidP="00E9556B">
      <w:pPr>
        <w:pStyle w:val="BodyText"/>
      </w:pPr>
      <w:r w:rsidRPr="00972015">
        <w:t xml:space="preserve">Landfill gas is </w:t>
      </w:r>
      <w:r>
        <w:t>generated from the decomposition of waste in a landfill</w:t>
      </w:r>
      <w:r w:rsidRPr="00972015">
        <w:t xml:space="preserve">. </w:t>
      </w:r>
      <w:r>
        <w:t xml:space="preserve">Methane and carbon dioxide </w:t>
      </w:r>
      <w:r>
        <w:lastRenderedPageBreak/>
        <w:t>make up approximately 99 per cent of the volume of landfill gas, with the remaining 1 per cent made up of over 500 trace components.</w:t>
      </w:r>
      <w:r w:rsidR="00783D84" w:rsidRPr="001B4CE7">
        <w:rPr>
          <w:rStyle w:val="FootnoteReference"/>
        </w:rPr>
        <w:footnoteReference w:id="61"/>
      </w:r>
      <w:r>
        <w:t xml:space="preserve"> </w:t>
      </w:r>
    </w:p>
    <w:p w14:paraId="7E2B06C0" w14:textId="77777777" w:rsidR="00E9556B" w:rsidRDefault="00E9556B" w:rsidP="00E9556B">
      <w:pPr>
        <w:pStyle w:val="BodyText"/>
      </w:pPr>
      <w:r>
        <w:t xml:space="preserve">In a properly managed landfill, these gaseous emissions can be captured through gas extraction systems. The captured gas is then used to produce energy while destroying up to 98 per cent of trace components. </w:t>
      </w:r>
    </w:p>
    <w:p w14:paraId="53AEEFD5" w14:textId="0E442AE2" w:rsidR="00E9556B" w:rsidRDefault="00E9556B" w:rsidP="00E9556B">
      <w:pPr>
        <w:pStyle w:val="BodyText"/>
      </w:pPr>
      <w:r>
        <w:t>Landfill gas capture</w:t>
      </w:r>
      <w:r w:rsidRPr="00972015">
        <w:t xml:space="preserve"> </w:t>
      </w:r>
      <w:r>
        <w:t xml:space="preserve">for energy production </w:t>
      </w:r>
      <w:r w:rsidRPr="00972015">
        <w:t>is well established across Australia</w:t>
      </w:r>
      <w:r>
        <w:t>.</w:t>
      </w:r>
      <w:r w:rsidR="00783D84" w:rsidRPr="001B4CE7">
        <w:rPr>
          <w:rStyle w:val="FootnoteReference"/>
        </w:rPr>
        <w:footnoteReference w:id="62"/>
      </w:r>
      <w:r>
        <w:t xml:space="preserve"> There are </w:t>
      </w:r>
      <w:r w:rsidRPr="00972015">
        <w:t xml:space="preserve">currently </w:t>
      </w:r>
      <w:r>
        <w:t>ten scheduled</w:t>
      </w:r>
      <w:r w:rsidRPr="00972015">
        <w:t xml:space="preserve"> </w:t>
      </w:r>
      <w:r>
        <w:t>(</w:t>
      </w:r>
      <w:r w:rsidR="00E77BFE">
        <w:t>that is,</w:t>
      </w:r>
      <w:r w:rsidR="001B70A3">
        <w:t xml:space="preserve"> </w:t>
      </w:r>
      <w:r>
        <w:t xml:space="preserve">approved by the EPA) </w:t>
      </w:r>
      <w:r w:rsidRPr="00972015">
        <w:t xml:space="preserve">facilities in greater Melbourne that generate </w:t>
      </w:r>
      <w:r>
        <w:t xml:space="preserve">electrical </w:t>
      </w:r>
      <w:r w:rsidRPr="00972015">
        <w:t>energy from the combustion of landfill gas.</w:t>
      </w:r>
    </w:p>
    <w:p w14:paraId="7933906C" w14:textId="6E06DFB3" w:rsidR="00E9556B" w:rsidRDefault="00E9556B" w:rsidP="00E9556B">
      <w:pPr>
        <w:pStyle w:val="BodyText"/>
      </w:pPr>
      <w:r>
        <w:t xml:space="preserve">Landfill gas capture is considered a by-product of the landfilling process and helps to reduce </w:t>
      </w:r>
      <w:r w:rsidR="001B70A3">
        <w:t>greenhouse gas</w:t>
      </w:r>
      <w:r>
        <w:t xml:space="preserve"> emissions from waste by harnessing the methane output for conversion to energy. </w:t>
      </w:r>
    </w:p>
    <w:p w14:paraId="4A387B77" w14:textId="23C7DBC6" w:rsidR="00E9556B" w:rsidRDefault="00E9556B" w:rsidP="00E9556B">
      <w:pPr>
        <w:pStyle w:val="BodyText"/>
      </w:pPr>
      <w:r>
        <w:t xml:space="preserve">Best practice landfill gas extraction systems can generally be expected to capture around 70 per cent of methane generated in landfill. Actual capture rates achieved can be much lower however, with the average Australian landfill capturing only </w:t>
      </w:r>
      <w:r w:rsidRPr="00BD4B0E">
        <w:t>25 to 65 per cent of methane produced</w:t>
      </w:r>
      <w:r>
        <w:t>.</w:t>
      </w:r>
      <w:r w:rsidR="00783D84" w:rsidRPr="001B4CE7">
        <w:rPr>
          <w:rStyle w:val="FootnoteReference"/>
        </w:rPr>
        <w:footnoteReference w:id="63"/>
      </w:r>
      <w:r>
        <w:t xml:space="preserve"> </w:t>
      </w:r>
      <w:r w:rsidR="001B70A3">
        <w:t>C</w:t>
      </w:r>
      <w:r>
        <w:t xml:space="preserve">apture rates </w:t>
      </w:r>
      <w:r w:rsidR="001B70A3">
        <w:t xml:space="preserve">are </w:t>
      </w:r>
      <w:r>
        <w:t xml:space="preserve">affected by various factors such as waste composition, gas capture infrastructure, and capping strategies. </w:t>
      </w:r>
      <w:r w:rsidR="001B70A3">
        <w:t xml:space="preserve">Some </w:t>
      </w:r>
      <w:r>
        <w:t xml:space="preserve">landfills capture and flare gas, which does not produce energy, but does reduce </w:t>
      </w:r>
      <w:r w:rsidR="001B70A3">
        <w:t xml:space="preserve">greenhouse gas </w:t>
      </w:r>
      <w:r>
        <w:t>emissions.</w:t>
      </w:r>
    </w:p>
    <w:p w14:paraId="73E5645C" w14:textId="77777777" w:rsidR="00E9556B" w:rsidRDefault="00E9556B" w:rsidP="00E9556B">
      <w:pPr>
        <w:pStyle w:val="BodyText"/>
      </w:pPr>
      <w:r>
        <w:t>A greater uptake of waste to energy facilities in Victoria will also impact the composition and volume of waste going to landfills and subsequently affect existing landfill gas capture activities.</w:t>
      </w:r>
    </w:p>
    <w:p w14:paraId="42481F59" w14:textId="58B988C6" w:rsidR="00E9556B" w:rsidRDefault="00E9556B" w:rsidP="00E9556B">
      <w:pPr>
        <w:pStyle w:val="BodyText"/>
      </w:pPr>
      <w:r>
        <w:t xml:space="preserve">The </w:t>
      </w:r>
      <w:r w:rsidR="00394A8F">
        <w:t>Victorian G</w:t>
      </w:r>
      <w:r>
        <w:t>overnment supports the use of waste to generate energy in a manner that is both environmentally and economically responsible and efficient. This includes the use of landfill gas capture where it yields the overall best environmental outcome and economic return and where higher order recovery options are not technically or economically viable.</w:t>
      </w:r>
    </w:p>
    <w:p w14:paraId="63E771F8" w14:textId="77777777" w:rsidR="00E9556B" w:rsidRDefault="00E9556B" w:rsidP="00E9556B">
      <w:pPr>
        <w:pStyle w:val="BodyText"/>
      </w:pPr>
    </w:p>
    <w:p w14:paraId="410C32BA" w14:textId="77777777" w:rsidR="00E9556B" w:rsidRDefault="00E9556B" w:rsidP="00E9556B">
      <w:pPr>
        <w:pStyle w:val="BodyText"/>
        <w:sectPr w:rsidR="00E9556B" w:rsidSect="001B70A3">
          <w:type w:val="continuous"/>
          <w:pgSz w:w="11907" w:h="16840" w:code="9"/>
          <w:pgMar w:top="2268" w:right="1134" w:bottom="1134" w:left="1134" w:header="284" w:footer="284" w:gutter="0"/>
          <w:cols w:num="2" w:space="283"/>
          <w:docGrid w:linePitch="360"/>
        </w:sectPr>
      </w:pPr>
    </w:p>
    <w:p w14:paraId="03B75966" w14:textId="77777777" w:rsidR="00E9556B" w:rsidRPr="00967111" w:rsidRDefault="00E9556B" w:rsidP="001A35CE">
      <w:pPr>
        <w:pStyle w:val="Heading1TopofPage"/>
        <w:framePr w:wrap="around"/>
        <w:numPr>
          <w:ilvl w:val="0"/>
          <w:numId w:val="0"/>
        </w:numPr>
        <w:ind w:left="1134"/>
        <w:rPr>
          <w:b/>
        </w:rPr>
      </w:pPr>
      <w:bookmarkStart w:id="167" w:name="_Toc495494086"/>
      <w:bookmarkStart w:id="168" w:name="_Toc496711734"/>
      <w:r w:rsidRPr="00967111">
        <w:rPr>
          <w:b/>
        </w:rPr>
        <w:lastRenderedPageBreak/>
        <w:t>Appendix B: Other Australian jurisdictions</w:t>
      </w:r>
      <w:bookmarkEnd w:id="167"/>
      <w:bookmarkEnd w:id="168"/>
    </w:p>
    <w:p w14:paraId="497A8A4B" w14:textId="77777777" w:rsidR="00E9556B" w:rsidRPr="00E77BFE" w:rsidRDefault="00E9556B" w:rsidP="00E77BFE">
      <w:pPr>
        <w:pStyle w:val="Heading2"/>
      </w:pPr>
      <w:bookmarkStart w:id="169" w:name="_Toc496711735"/>
      <w:r w:rsidRPr="00E77BFE">
        <w:t>New South Wales</w:t>
      </w:r>
      <w:bookmarkEnd w:id="169"/>
      <w:r w:rsidRPr="00E77BFE">
        <w:t xml:space="preserve"> </w:t>
      </w:r>
    </w:p>
    <w:p w14:paraId="7D184B4A" w14:textId="0F0F24EF" w:rsidR="00E9556B" w:rsidRDefault="00E9556B" w:rsidP="00E9556B">
      <w:pPr>
        <w:pStyle w:val="BodyText"/>
      </w:pPr>
      <w:r w:rsidRPr="00245943">
        <w:t>The NSW EPA’s ‘Energy from Waste Policy Statement</w:t>
      </w:r>
      <w:r w:rsidR="001B70A3">
        <w:t>,</w:t>
      </w:r>
      <w:r w:rsidRPr="00245943">
        <w:t xml:space="preserve">’ </w:t>
      </w:r>
      <w:r>
        <w:t xml:space="preserve">released in 2015, recognises that the recovery of energy and resources from the thermal processing of waste has the potential, as part of an integrated waste management strategy, to deliver positive outcomes for the community and environment. </w:t>
      </w:r>
    </w:p>
    <w:p w14:paraId="280D533D" w14:textId="77777777" w:rsidR="00E9556B" w:rsidRPr="00245943" w:rsidRDefault="00E9556B" w:rsidP="00E9556B">
      <w:pPr>
        <w:pStyle w:val="BodyText"/>
      </w:pPr>
      <w:r w:rsidRPr="00245943">
        <w:t>Waste to energy is recognised as a valid pathway for residual waste, where further material recovery through reuse, reprocessing or recycling is not financially sustainable or technically achievable; and where community acceptance to operate has been obtained.</w:t>
      </w:r>
    </w:p>
    <w:p w14:paraId="223F20A8" w14:textId="77777777" w:rsidR="00E9556B" w:rsidRDefault="00E9556B" w:rsidP="00E9556B">
      <w:pPr>
        <w:pStyle w:val="BodyText"/>
      </w:pPr>
      <w:r>
        <w:t>The Policy sets out the considerations and criteria that apply to recovering energy from waste in NSW, and ensures that energy recovery:</w:t>
      </w:r>
    </w:p>
    <w:p w14:paraId="6AD48A2C" w14:textId="77777777" w:rsidR="00E9556B" w:rsidRDefault="00E9556B" w:rsidP="00FD5926">
      <w:pPr>
        <w:pStyle w:val="ListBullet"/>
      </w:pPr>
      <w:r>
        <w:t>poses minimal risk of harm to human health and the environment</w:t>
      </w:r>
    </w:p>
    <w:p w14:paraId="76C59C36" w14:textId="77777777" w:rsidR="00E9556B" w:rsidRDefault="00E9556B" w:rsidP="00FD5926">
      <w:pPr>
        <w:pStyle w:val="ListBullet"/>
      </w:pPr>
      <w:r>
        <w:t>will not undermine higher order waste management options, such as avoidance, re-use of recycling.</w:t>
      </w:r>
    </w:p>
    <w:p w14:paraId="1606C8EB" w14:textId="3E7A36F2" w:rsidR="00E9556B" w:rsidRDefault="00E9556B" w:rsidP="00E9556B">
      <w:pPr>
        <w:pStyle w:val="BodyText"/>
      </w:pPr>
      <w:r>
        <w:t>The Policy</w:t>
      </w:r>
      <w:r w:rsidRPr="00245943">
        <w:t xml:space="preserve"> </w:t>
      </w:r>
      <w:r>
        <w:t>covers</w:t>
      </w:r>
      <w:r w:rsidRPr="00245943">
        <w:t xml:space="preserve"> </w:t>
      </w:r>
      <w:r>
        <w:t>all</w:t>
      </w:r>
      <w:r w:rsidRPr="00245943">
        <w:t xml:space="preserve"> facilities in NSW </w:t>
      </w:r>
      <w:r>
        <w:t>undertaking the</w:t>
      </w:r>
      <w:r w:rsidRPr="00245943">
        <w:t xml:space="preserve"> thermal treat</w:t>
      </w:r>
      <w:r>
        <w:t>ment of</w:t>
      </w:r>
      <w:r w:rsidRPr="00245943">
        <w:t xml:space="preserve"> waste</w:t>
      </w:r>
      <w:r>
        <w:t xml:space="preserve"> or waste-derived materials</w:t>
      </w:r>
      <w:r w:rsidR="00863B01">
        <w:t>. It does not cover</w:t>
      </w:r>
      <w:r>
        <w:t xml:space="preserve"> b</w:t>
      </w:r>
      <w:r w:rsidRPr="00245943">
        <w:t>iological process</w:t>
      </w:r>
      <w:r>
        <w:t>es such as anaerobic digestion.</w:t>
      </w:r>
    </w:p>
    <w:p w14:paraId="1D56983E" w14:textId="1ABF82D7" w:rsidR="00E9556B" w:rsidRPr="00245943" w:rsidRDefault="00E9556B" w:rsidP="00E9556B">
      <w:pPr>
        <w:pStyle w:val="BodyText"/>
      </w:pPr>
      <w:r w:rsidRPr="00245943">
        <w:t xml:space="preserve">The </w:t>
      </w:r>
      <w:r>
        <w:t>Policy</w:t>
      </w:r>
      <w:r w:rsidRPr="00245943">
        <w:t xml:space="preserve"> establishes a two-tiered framework via an ‘eligible waste fuels’ list. Eligible waste fuels are considered to pose a low risk of harm to human health and the environment and include biomass</w:t>
      </w:r>
      <w:r>
        <w:t xml:space="preserve"> from agriculture</w:t>
      </w:r>
      <w:r w:rsidRPr="00245943">
        <w:t xml:space="preserve">, forestry </w:t>
      </w:r>
      <w:r>
        <w:t xml:space="preserve">and sawmilling </w:t>
      </w:r>
      <w:r w:rsidRPr="00245943">
        <w:t>residues, uncontaminated wood waste, landfill gas</w:t>
      </w:r>
      <w:r>
        <w:t xml:space="preserve"> and biogas</w:t>
      </w:r>
      <w:r w:rsidRPr="00245943">
        <w:t>, source-separated green waste (</w:t>
      </w:r>
      <w:r>
        <w:t xml:space="preserve">used </w:t>
      </w:r>
      <w:r w:rsidRPr="00245943">
        <w:t xml:space="preserve">only </w:t>
      </w:r>
      <w:r>
        <w:t xml:space="preserve">in processes </w:t>
      </w:r>
      <w:r w:rsidRPr="00245943">
        <w:t>to produce char), and tyres (</w:t>
      </w:r>
      <w:r>
        <w:t xml:space="preserve">used </w:t>
      </w:r>
      <w:r w:rsidRPr="00245943">
        <w:t xml:space="preserve">only in approved cement kilns). </w:t>
      </w:r>
      <w:r w:rsidRPr="00D67C69">
        <w:t xml:space="preserve">Eligible waste fuels may be thermally treated using a range of treatment technologies, provided a resource recovery order and exemption has been granted by the EPA. </w:t>
      </w:r>
    </w:p>
    <w:p w14:paraId="1E1B5732" w14:textId="606D8D84" w:rsidR="00E9556B" w:rsidRPr="00245943" w:rsidRDefault="00E9556B" w:rsidP="00E9556B">
      <w:pPr>
        <w:pStyle w:val="BodyText"/>
      </w:pPr>
      <w:r w:rsidRPr="00245943">
        <w:t xml:space="preserve">Facilities proposing to treat waste which is not classified as an eligible waste fuel must meet additional requirements for ‘energy recovery facilities’. They must demonstrate use of current international best practice </w:t>
      </w:r>
      <w:r>
        <w:t>techniques, particularly with respect to process design and control, emission control equipment, emission monitoring with real-time feedback to the controls of the process, arrangements for the receipt of waste, and management of residues from the energy recovery process</w:t>
      </w:r>
      <w:r w:rsidRPr="00245943">
        <w:t xml:space="preserve">. Proven technologies must be used, requiring reference to fully operational </w:t>
      </w:r>
      <w:r>
        <w:t>facilities</w:t>
      </w:r>
      <w:r w:rsidRPr="00245943">
        <w:t xml:space="preserve"> using the same technologies and treating like waste </w:t>
      </w:r>
      <w:r w:rsidRPr="00245943">
        <w:t>feedstocks in similar jurisdictions. They must also meet technical</w:t>
      </w:r>
      <w:r>
        <w:t xml:space="preserve"> and </w:t>
      </w:r>
      <w:r w:rsidRPr="00245943">
        <w:t>thermal efficiency criteria</w:t>
      </w:r>
      <w:r>
        <w:t>,</w:t>
      </w:r>
      <w:r w:rsidRPr="00245943">
        <w:t xml:space="preserve"> including:</w:t>
      </w:r>
    </w:p>
    <w:p w14:paraId="19ECD662" w14:textId="1331E56C" w:rsidR="00E9556B" w:rsidRDefault="00E9556B" w:rsidP="00E9556B">
      <w:pPr>
        <w:pStyle w:val="ListBullet"/>
      </w:pPr>
      <w:r>
        <w:t>Continuous measurements of NOx, CO</w:t>
      </w:r>
      <w:r w:rsidR="00863B01">
        <w:t>,</w:t>
      </w:r>
      <w:r>
        <w:t xml:space="preserve"> particles (total), total organic compounds, HCI, HF and SO</w:t>
      </w:r>
      <w:r w:rsidRPr="00D67C69">
        <w:rPr>
          <w:vertAlign w:val="subscript"/>
        </w:rPr>
        <w:t>2</w:t>
      </w:r>
      <w:r>
        <w:t xml:space="preserve"> with data made available in real-time graphical representation to the EPA;</w:t>
      </w:r>
    </w:p>
    <w:p w14:paraId="2DE93070" w14:textId="77777777" w:rsidR="00E9556B" w:rsidRDefault="00E9556B" w:rsidP="00E9556B">
      <w:pPr>
        <w:pStyle w:val="ListBullet"/>
      </w:pPr>
      <w:r>
        <w:t>Regular measurements of heavy metals, polycyclic aromatic hydrocarbons, and chlorinated dioxins and furans.</w:t>
      </w:r>
    </w:p>
    <w:p w14:paraId="65F4136C" w14:textId="77777777" w:rsidR="00E9556B" w:rsidRDefault="00E9556B" w:rsidP="00E9556B">
      <w:pPr>
        <w:pStyle w:val="ListBullet"/>
      </w:pPr>
      <w:r>
        <w:t>At least 25 per cent of energy generated from the thermal treatment of the material will be captured as electricity.</w:t>
      </w:r>
    </w:p>
    <w:p w14:paraId="5F9A1529" w14:textId="77777777" w:rsidR="00E9556B" w:rsidRDefault="00E9556B" w:rsidP="00863B01">
      <w:pPr>
        <w:pStyle w:val="BodyText"/>
      </w:pPr>
      <w:r>
        <w:t xml:space="preserve">The Policy also sets requirements for the feedstock received from waste processing facilities or collection systems to, amongst other things, promote the source separation of waste where technically and economically achievable. </w:t>
      </w:r>
    </w:p>
    <w:p w14:paraId="352ABA8F" w14:textId="5F8C2991" w:rsidR="00E9556B" w:rsidRPr="00245943" w:rsidRDefault="00E9556B" w:rsidP="00E9556B">
      <w:pPr>
        <w:pStyle w:val="BodyText"/>
      </w:pPr>
      <w:r w:rsidRPr="00245943">
        <w:t xml:space="preserve">On 6 </w:t>
      </w:r>
      <w:r w:rsidRPr="00D67C69">
        <w:rPr>
          <w:rFonts w:cs="Arial"/>
          <w:lang w:eastAsia="en-AU"/>
        </w:rPr>
        <w:t xml:space="preserve">April 2017, a parliamentary inquiry was established in NSW to report on matters relating to the waste disposal industry in NSW, with particular reference to 'energy from waste' technology. </w:t>
      </w:r>
    </w:p>
    <w:p w14:paraId="4343D2AC" w14:textId="77777777" w:rsidR="00E9556B" w:rsidRPr="00E77BFE" w:rsidRDefault="00E9556B" w:rsidP="00E77BFE">
      <w:pPr>
        <w:pStyle w:val="Heading2"/>
      </w:pPr>
      <w:bookmarkStart w:id="170" w:name="_Toc496711736"/>
      <w:r w:rsidRPr="00E77BFE">
        <w:t>Western Australia</w:t>
      </w:r>
      <w:bookmarkEnd w:id="170"/>
      <w:r w:rsidRPr="00E77BFE">
        <w:t xml:space="preserve"> </w:t>
      </w:r>
    </w:p>
    <w:p w14:paraId="1BF5D858" w14:textId="77777777" w:rsidR="00E9556B" w:rsidRDefault="00E9556B" w:rsidP="00E9556B">
      <w:pPr>
        <w:pStyle w:val="BodyText"/>
      </w:pPr>
      <w:r>
        <w:t>The Western Australia Waste Authority’s ‘Waste to Energy Position Statement (Thermal Treatment)’ released in 2013, addresses waste to energy in the context of WA efforts to reduce waste to landfill and increase resource recovery. The position statement complements advice and recommendations on the environmental and health performance of waste to energy technologies provided to the Minister for Environment in 2013 by the Authority and the WA EPA.</w:t>
      </w:r>
    </w:p>
    <w:p w14:paraId="417962DD" w14:textId="77777777" w:rsidR="00E9556B" w:rsidRDefault="00E9556B" w:rsidP="00E9556B">
      <w:pPr>
        <w:pStyle w:val="BodyText"/>
      </w:pPr>
      <w:r>
        <w:t>The position statement promotes waste management practices consistent with the waste hierarchy, and considers waste to energy preferable to landfill for the management of residual waste, but not at the expense of higher order processes to reuse, reprocess and recycle waste.</w:t>
      </w:r>
    </w:p>
    <w:p w14:paraId="68D28948" w14:textId="77777777" w:rsidR="00E9556B" w:rsidRDefault="00E9556B" w:rsidP="00E9556B">
      <w:pPr>
        <w:pStyle w:val="BodyText"/>
      </w:pPr>
      <w:r>
        <w:t>It also supports appropriate siting arrangements where buffers are ideally contained on site or within waste management precincts, and facilities are located close to the source of waste generation.</w:t>
      </w:r>
    </w:p>
    <w:p w14:paraId="6FE9768E" w14:textId="77777777" w:rsidR="00E9556B" w:rsidRPr="00E77BFE" w:rsidRDefault="00E9556B" w:rsidP="00E77BFE">
      <w:pPr>
        <w:pStyle w:val="Heading2"/>
      </w:pPr>
      <w:bookmarkStart w:id="171" w:name="_Toc496711737"/>
      <w:r w:rsidRPr="00E77BFE">
        <w:t>South Australia</w:t>
      </w:r>
      <w:bookmarkEnd w:id="171"/>
      <w:r w:rsidRPr="00E77BFE">
        <w:t xml:space="preserve"> </w:t>
      </w:r>
    </w:p>
    <w:p w14:paraId="6A7618E6" w14:textId="236C0B07" w:rsidR="00E9556B" w:rsidRDefault="00E9556B" w:rsidP="00E9556B">
      <w:pPr>
        <w:pStyle w:val="BodyText"/>
      </w:pPr>
      <w:r>
        <w:t xml:space="preserve">Zero Waste SA published an interim consultation paper in 2013 to commence a dialogue with stakeholders on SA’s preliminary positions on waste to energy with the aim of developing </w:t>
      </w:r>
      <w:r w:rsidR="00F34FA3">
        <w:t>a waste</w:t>
      </w:r>
      <w:r>
        <w:t xml:space="preserve"> to energy policy position.</w:t>
      </w:r>
    </w:p>
    <w:p w14:paraId="4FA61E5F" w14:textId="77777777" w:rsidR="00E9556B" w:rsidRDefault="00E9556B" w:rsidP="00E9556B">
      <w:pPr>
        <w:pStyle w:val="BodyText"/>
      </w:pPr>
      <w:r>
        <w:lastRenderedPageBreak/>
        <w:t>The paper acknowledges the resource recovery and renewable energy opportunities that waste to energy presents and sets out 7 interim policy positions for comment which provide overarching principles for the circumstances in which waste to energy could be supported. These include:</w:t>
      </w:r>
    </w:p>
    <w:p w14:paraId="32E81527" w14:textId="77777777" w:rsidR="00E9556B" w:rsidRDefault="00E9556B" w:rsidP="00E9556B">
      <w:pPr>
        <w:pStyle w:val="ListBullet"/>
      </w:pPr>
      <w:r>
        <w:t>ensuring waste to energy maximises the economic, environmental and social benefits of waste and energy management</w:t>
      </w:r>
    </w:p>
    <w:p w14:paraId="0C804F90" w14:textId="77777777" w:rsidR="00E9556B" w:rsidRDefault="00E9556B" w:rsidP="00E9556B">
      <w:pPr>
        <w:pStyle w:val="ListBullet"/>
      </w:pPr>
      <w:r>
        <w:t>aligning waste to energy technologies with suitable and reliable feedstocks</w:t>
      </w:r>
    </w:p>
    <w:p w14:paraId="31790B59" w14:textId="77777777" w:rsidR="00E9556B" w:rsidRDefault="00E9556B" w:rsidP="00E9556B">
      <w:pPr>
        <w:pStyle w:val="ListBullet"/>
      </w:pPr>
      <w:r>
        <w:t>ensuring that waste to energy proposals are accompanied by a robust and transparent business case</w:t>
      </w:r>
    </w:p>
    <w:p w14:paraId="0BB52C7A" w14:textId="77777777" w:rsidR="00E9556B" w:rsidRPr="008C766A" w:rsidRDefault="00E9556B" w:rsidP="00E9556B">
      <w:pPr>
        <w:pStyle w:val="ListBullet"/>
        <w:rPr>
          <w:rFonts w:cs="Times New Roman"/>
          <w:lang w:eastAsia="en-US"/>
        </w:rPr>
      </w:pPr>
      <w:r>
        <w:t>ensuring waste to energy is directed towards processing yields with the highest market value and provides most environmental benefits.</w:t>
      </w:r>
    </w:p>
    <w:p w14:paraId="40780150" w14:textId="5C3E5D1E" w:rsidR="00E9556B" w:rsidRPr="008C766A" w:rsidRDefault="00E9556B" w:rsidP="00E9556B">
      <w:pPr>
        <w:spacing w:line="240" w:lineRule="auto"/>
        <w:rPr>
          <w:rFonts w:cstheme="minorHAnsi"/>
        </w:rPr>
      </w:pPr>
      <w:r w:rsidRPr="008C766A">
        <w:rPr>
          <w:rFonts w:cstheme="minorHAnsi"/>
          <w:i/>
          <w:iCs/>
        </w:rPr>
        <w:t>South Australia’s Waste Strategy 2015-2020</w:t>
      </w:r>
      <w:r w:rsidRPr="008C766A">
        <w:rPr>
          <w:rFonts w:cstheme="minorHAnsi"/>
        </w:rPr>
        <w:t xml:space="preserve"> identifies a need for the Environment Protection Authority (EPA) to enhance the clarity of the regulatory framework relating to Energy from Waste and develop relevant assessment criteria to better support industry investment decisions. The waste strategy </w:t>
      </w:r>
      <w:r w:rsidR="00863B01">
        <w:rPr>
          <w:rFonts w:cstheme="minorHAnsi"/>
        </w:rPr>
        <w:t>states</w:t>
      </w:r>
      <w:r w:rsidRPr="008C766A">
        <w:rPr>
          <w:rFonts w:cstheme="minorHAnsi"/>
        </w:rPr>
        <w:t xml:space="preserve">: </w:t>
      </w:r>
    </w:p>
    <w:p w14:paraId="56D72E5B" w14:textId="77777777" w:rsidR="00E9556B" w:rsidRPr="008C766A" w:rsidRDefault="00E9556B" w:rsidP="00E9556B">
      <w:pPr>
        <w:autoSpaceDE w:val="0"/>
        <w:autoSpaceDN w:val="0"/>
        <w:spacing w:before="240" w:line="191" w:lineRule="atLeast"/>
        <w:rPr>
          <w:rFonts w:cstheme="minorHAnsi"/>
          <w:i/>
          <w:iCs/>
        </w:rPr>
      </w:pPr>
      <w:r w:rsidRPr="008C766A">
        <w:rPr>
          <w:rFonts w:cstheme="minorHAnsi"/>
          <w:i/>
          <w:iCs/>
        </w:rPr>
        <w:t>“In line with the waste hierarchy, the South Australian Government supports efficient energy recovery from residual waste and niche waste streams through best available technologies that suit local conditions, can deliver environmental benefits and provide economic opportunities. The South Australian Government considers that energy from waste should support and not disregard any viable options for higher order beneficial uses [of waste] and have regard to impacts to businesses and supply chains that compete for the same feedstock materials.”</w:t>
      </w:r>
    </w:p>
    <w:p w14:paraId="181A402A" w14:textId="0696C24D" w:rsidR="00E9556B" w:rsidRPr="008C766A" w:rsidRDefault="00E9556B" w:rsidP="00E9556B">
      <w:pPr>
        <w:spacing w:before="240" w:line="240" w:lineRule="auto"/>
        <w:rPr>
          <w:rFonts w:cstheme="minorHAnsi"/>
        </w:rPr>
      </w:pPr>
      <w:r w:rsidRPr="008C766A">
        <w:rPr>
          <w:rFonts w:cstheme="minorHAnsi"/>
        </w:rPr>
        <w:t>In 2015, the South Australia Environment Protection Authority released a discussion paper, ‘Reforming Waste Management – creating certainty for an industry to grow</w:t>
      </w:r>
      <w:r>
        <w:rPr>
          <w:rFonts w:cstheme="minorHAnsi"/>
        </w:rPr>
        <w:t>.</w:t>
      </w:r>
      <w:r w:rsidRPr="008C766A">
        <w:rPr>
          <w:rFonts w:cstheme="minorHAnsi"/>
        </w:rPr>
        <w:t>’</w:t>
      </w:r>
      <w:r w:rsidR="00783D84" w:rsidRPr="001B4CE7">
        <w:rPr>
          <w:rStyle w:val="FootnoteReference"/>
        </w:rPr>
        <w:footnoteReference w:id="64"/>
      </w:r>
      <w:r w:rsidRPr="008C766A">
        <w:rPr>
          <w:rFonts w:cstheme="minorHAnsi"/>
        </w:rPr>
        <w:t xml:space="preserve"> The paper outlines key issues facing the waste management and resource recovery industry and discusses potential reform options. Building on the SA Waste Strategy, the paper states (on page 68) that:</w:t>
      </w:r>
    </w:p>
    <w:p w14:paraId="421C3C56" w14:textId="77777777" w:rsidR="00E9556B" w:rsidRPr="008C766A" w:rsidRDefault="00E9556B" w:rsidP="00E9556B">
      <w:pPr>
        <w:autoSpaceDE w:val="0"/>
        <w:autoSpaceDN w:val="0"/>
        <w:spacing w:line="240" w:lineRule="auto"/>
        <w:rPr>
          <w:rFonts w:cstheme="minorHAnsi"/>
          <w:color w:val="000000"/>
          <w:sz w:val="24"/>
          <w:szCs w:val="24"/>
        </w:rPr>
      </w:pPr>
    </w:p>
    <w:p w14:paraId="5043881B" w14:textId="77777777" w:rsidR="00E9556B" w:rsidRPr="008C766A" w:rsidRDefault="00E9556B" w:rsidP="00E9556B">
      <w:pPr>
        <w:autoSpaceDE w:val="0"/>
        <w:autoSpaceDN w:val="0"/>
        <w:spacing w:after="180" w:line="240" w:lineRule="auto"/>
        <w:rPr>
          <w:rFonts w:cstheme="minorHAnsi"/>
          <w:i/>
          <w:iCs/>
          <w:color w:val="000000"/>
        </w:rPr>
      </w:pPr>
      <w:r w:rsidRPr="008C766A">
        <w:rPr>
          <w:rFonts w:cstheme="minorHAnsi"/>
          <w:i/>
          <w:iCs/>
          <w:color w:val="000000"/>
        </w:rPr>
        <w:t xml:space="preserve">“The EPA proposes to develop additional Energy from Waste technical and policy guidance to help address the issues of: </w:t>
      </w:r>
    </w:p>
    <w:p w14:paraId="49C95DFB" w14:textId="77777777" w:rsidR="00E9556B" w:rsidRPr="00FD5926" w:rsidRDefault="00E9556B" w:rsidP="00FD5926">
      <w:pPr>
        <w:pStyle w:val="ListBullet"/>
        <w:rPr>
          <w:i/>
        </w:rPr>
      </w:pPr>
      <w:r w:rsidRPr="00FD5926">
        <w:rPr>
          <w:i/>
        </w:rPr>
        <w:t xml:space="preserve">dealing with problematic wastes </w:t>
      </w:r>
    </w:p>
    <w:p w14:paraId="4D274EC8" w14:textId="77777777" w:rsidR="00E9556B" w:rsidRPr="00FD5926" w:rsidRDefault="00E9556B" w:rsidP="00FD5926">
      <w:pPr>
        <w:pStyle w:val="ListBullet"/>
        <w:rPr>
          <w:i/>
        </w:rPr>
      </w:pPr>
      <w:r w:rsidRPr="00FD5926">
        <w:rPr>
          <w:i/>
        </w:rPr>
        <w:t xml:space="preserve">increasing interest in ‘Energy from Waste’ schemes </w:t>
      </w:r>
    </w:p>
    <w:p w14:paraId="78063E5F" w14:textId="77777777" w:rsidR="00E9556B" w:rsidRPr="00FD5926" w:rsidRDefault="00E9556B" w:rsidP="00FD5926">
      <w:pPr>
        <w:pStyle w:val="ListBullet"/>
        <w:rPr>
          <w:i/>
        </w:rPr>
      </w:pPr>
      <w:r w:rsidRPr="00FD5926">
        <w:rPr>
          <w:i/>
        </w:rPr>
        <w:t>further developing safe resource recovery.”</w:t>
      </w:r>
    </w:p>
    <w:p w14:paraId="18A1E3D1" w14:textId="663A5B8B" w:rsidR="00E9556B" w:rsidRPr="00E77BFE" w:rsidRDefault="00E9556B" w:rsidP="00E77BFE">
      <w:pPr>
        <w:pStyle w:val="Heading2"/>
      </w:pPr>
      <w:bookmarkStart w:id="172" w:name="_Toc496711738"/>
      <w:r w:rsidRPr="00E77BFE">
        <w:t>Australian Capital Territory</w:t>
      </w:r>
      <w:bookmarkEnd w:id="172"/>
      <w:r w:rsidRPr="00E77BFE">
        <w:t xml:space="preserve"> </w:t>
      </w:r>
    </w:p>
    <w:p w14:paraId="15AD7908" w14:textId="3F8A58BB" w:rsidR="00E9556B" w:rsidRDefault="00E9556B" w:rsidP="00E9556B">
      <w:pPr>
        <w:pStyle w:val="BodyText"/>
      </w:pPr>
      <w:r>
        <w:t xml:space="preserve">Opportunities for generating energy from waste are currently being investigated in the ACT as part of the ‘ACT Waste </w:t>
      </w:r>
      <w:r w:rsidRPr="008838CC">
        <w:t>Feasibility Study</w:t>
      </w:r>
      <w:r w:rsidR="00863B01">
        <w:t>.</w:t>
      </w:r>
      <w:r w:rsidRPr="008838CC">
        <w:t>’</w:t>
      </w:r>
      <w:r w:rsidR="00783D84" w:rsidRPr="001B4CE7">
        <w:rPr>
          <w:rStyle w:val="FootnoteReference"/>
        </w:rPr>
        <w:footnoteReference w:id="65"/>
      </w:r>
    </w:p>
    <w:p w14:paraId="3B08F2E9" w14:textId="38C4E8E4" w:rsidR="00E9556B" w:rsidRDefault="00E9556B" w:rsidP="00E9556B">
      <w:pPr>
        <w:pStyle w:val="BodyText"/>
      </w:pPr>
      <w:r>
        <w:t xml:space="preserve">The ACT </w:t>
      </w:r>
      <w:r w:rsidR="00235593">
        <w:t>G</w:t>
      </w:r>
      <w:r>
        <w:t>overnment is exploring options for an integrated materials recovery and bioenergy facility to generate energy from waste. This could help achieve the</w:t>
      </w:r>
      <w:r w:rsidR="00235593">
        <w:t xml:space="preserve">ir </w:t>
      </w:r>
      <w:r>
        <w:t>target of more than 90 per cent resource recovery by 2025 and a carbon neutral waste sector by 2020.</w:t>
      </w:r>
    </w:p>
    <w:p w14:paraId="615BA7AA" w14:textId="77777777" w:rsidR="00E9556B" w:rsidRDefault="00E9556B" w:rsidP="00E9556B">
      <w:pPr>
        <w:pStyle w:val="BodyText"/>
      </w:pPr>
      <w:r>
        <w:t>Currently, the only energy generated from waste in ACT is from landfill gas capture processes at two closed landfill cells.</w:t>
      </w:r>
    </w:p>
    <w:p w14:paraId="143C087E" w14:textId="75274A91" w:rsidR="00E9556B" w:rsidRPr="00E77BFE" w:rsidRDefault="00E9556B" w:rsidP="00E77BFE">
      <w:pPr>
        <w:pStyle w:val="Heading2"/>
      </w:pPr>
      <w:bookmarkStart w:id="173" w:name="_Toc496711739"/>
      <w:r w:rsidRPr="00E77BFE">
        <w:t>Queensland</w:t>
      </w:r>
      <w:bookmarkEnd w:id="173"/>
      <w:r w:rsidRPr="00E77BFE">
        <w:t xml:space="preserve"> </w:t>
      </w:r>
    </w:p>
    <w:p w14:paraId="5E1E742E" w14:textId="08FEDF1A" w:rsidR="00E9556B" w:rsidRDefault="00E9556B" w:rsidP="008964CF">
      <w:pPr>
        <w:pStyle w:val="BodyText"/>
      </w:pPr>
      <w:r>
        <w:t xml:space="preserve">The </w:t>
      </w:r>
      <w:r>
        <w:rPr>
          <w:i/>
        </w:rPr>
        <w:t>Queensland Waste Avoidance and Resource Productivity Strategy (2014-2024)</w:t>
      </w:r>
      <w:r>
        <w:t xml:space="preserve"> identifies that the recovery of energy from waste provides opportunities for greater recovery efficiencies as part of a closed loop econ</w:t>
      </w:r>
      <w:r w:rsidR="008964CF">
        <w:t>omy. It highlights there is 450 </w:t>
      </w:r>
      <w:r>
        <w:t>MW of installed capacity</w:t>
      </w:r>
      <w:r w:rsidR="008964CF">
        <w:t xml:space="preserve"> using bagasse (an agricultural waste from sugarcane), landfill gas, and biogas </w:t>
      </w:r>
      <w:r>
        <w:t>already in Queensland.</w:t>
      </w:r>
    </w:p>
    <w:p w14:paraId="515C0192" w14:textId="77777777" w:rsidR="00E9556B" w:rsidRDefault="00E9556B" w:rsidP="00E9556B">
      <w:pPr>
        <w:pStyle w:val="BodyText"/>
      </w:pPr>
      <w:r>
        <w:t>The strategy references the development of an alternative waste technologies policy for the state, which will facilitate the increased development of waste to energy technology.</w:t>
      </w:r>
    </w:p>
    <w:p w14:paraId="51B5175A" w14:textId="77777777" w:rsidR="00E9556B" w:rsidRDefault="00E9556B" w:rsidP="00E9556B">
      <w:pPr>
        <w:pStyle w:val="BodyText"/>
        <w:rPr>
          <w:lang w:eastAsia="en-AU"/>
        </w:rPr>
        <w:sectPr w:rsidR="00E9556B" w:rsidSect="00453427">
          <w:type w:val="continuous"/>
          <w:pgSz w:w="11907" w:h="16840" w:code="9"/>
          <w:pgMar w:top="2268" w:right="1134" w:bottom="1134" w:left="1134" w:header="284" w:footer="284" w:gutter="0"/>
          <w:cols w:num="2" w:space="283"/>
          <w:docGrid w:linePitch="360"/>
        </w:sectPr>
      </w:pPr>
    </w:p>
    <w:p w14:paraId="2B4DC551" w14:textId="77777777" w:rsidR="00E9556B" w:rsidRPr="00967111" w:rsidRDefault="00E9556B" w:rsidP="00F46C61">
      <w:pPr>
        <w:pStyle w:val="Heading1TopofPage"/>
        <w:framePr w:wrap="around"/>
        <w:numPr>
          <w:ilvl w:val="0"/>
          <w:numId w:val="0"/>
        </w:numPr>
        <w:ind w:left="1134"/>
        <w:rPr>
          <w:b/>
        </w:rPr>
      </w:pPr>
      <w:bookmarkStart w:id="174" w:name="_Toc495494087"/>
      <w:bookmarkStart w:id="175" w:name="_Toc496711740"/>
      <w:r w:rsidRPr="00967111">
        <w:rPr>
          <w:b/>
        </w:rPr>
        <w:lastRenderedPageBreak/>
        <w:t>Glossary</w:t>
      </w:r>
      <w:bookmarkEnd w:id="174"/>
      <w:bookmarkEnd w:id="175"/>
    </w:p>
    <w:tbl>
      <w:tblPr>
        <w:tblStyle w:val="TableGrid"/>
        <w:tblW w:w="0" w:type="auto"/>
        <w:tblLook w:val="04A0" w:firstRow="1" w:lastRow="0" w:firstColumn="1" w:lastColumn="0" w:noHBand="0" w:noVBand="1"/>
      </w:tblPr>
      <w:tblGrid>
        <w:gridCol w:w="1640"/>
        <w:gridCol w:w="7999"/>
      </w:tblGrid>
      <w:tr w:rsidR="00E9556B" w14:paraId="60AE77F5" w14:textId="77777777" w:rsidTr="00453427">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0" w:type="auto"/>
          </w:tcPr>
          <w:p w14:paraId="0CBB4994" w14:textId="77777777" w:rsidR="00E9556B" w:rsidRDefault="00E9556B" w:rsidP="00453427">
            <w:pPr>
              <w:pStyle w:val="BodyText"/>
              <w:rPr>
                <w:lang w:eastAsia="en-AU"/>
              </w:rPr>
            </w:pPr>
            <w:r>
              <w:rPr>
                <w:b/>
              </w:rPr>
              <w:t>Term</w:t>
            </w:r>
          </w:p>
        </w:tc>
        <w:tc>
          <w:tcPr>
            <w:tcW w:w="0" w:type="auto"/>
          </w:tcPr>
          <w:p w14:paraId="080270CF" w14:textId="77777777" w:rsidR="00E9556B" w:rsidRDefault="00E9556B" w:rsidP="00453427">
            <w:pPr>
              <w:pStyle w:val="BodyText"/>
              <w:cnfStyle w:val="100000000000" w:firstRow="1" w:lastRow="0" w:firstColumn="0" w:lastColumn="0" w:oddVBand="0" w:evenVBand="0" w:oddHBand="0" w:evenHBand="0" w:firstRowFirstColumn="0" w:firstRowLastColumn="0" w:lastRowFirstColumn="0" w:lastRowLastColumn="0"/>
              <w:rPr>
                <w:lang w:eastAsia="en-AU"/>
              </w:rPr>
            </w:pPr>
            <w:r>
              <w:rPr>
                <w:b/>
              </w:rPr>
              <w:t>Definition</w:t>
            </w:r>
          </w:p>
        </w:tc>
      </w:tr>
      <w:tr w:rsidR="00E9556B" w14:paraId="7EC35857" w14:textId="77777777" w:rsidTr="00453427">
        <w:tc>
          <w:tcPr>
            <w:tcW w:w="0" w:type="auto"/>
          </w:tcPr>
          <w:p w14:paraId="203CEC24" w14:textId="77777777" w:rsidR="00E9556B" w:rsidRPr="005E0A92" w:rsidRDefault="00E9556B" w:rsidP="00453427">
            <w:pPr>
              <w:pStyle w:val="BodyText"/>
            </w:pPr>
            <w:r w:rsidRPr="005E0A92">
              <w:t>Aerobic Conversion</w:t>
            </w:r>
          </w:p>
        </w:tc>
        <w:tc>
          <w:tcPr>
            <w:tcW w:w="0" w:type="auto"/>
          </w:tcPr>
          <w:p w14:paraId="5C3BD766" w14:textId="77777777" w:rsidR="00E9556B" w:rsidRPr="005E0A92" w:rsidRDefault="00E9556B" w:rsidP="00453427">
            <w:pPr>
              <w:pStyle w:val="BodyText"/>
            </w:pPr>
            <w:r w:rsidRPr="005E0A92">
              <w:t>Biological process which uses naturally occurring microorganisms to convert biodegradable organic matter into a humus like product</w:t>
            </w:r>
          </w:p>
        </w:tc>
      </w:tr>
      <w:tr w:rsidR="00E9556B" w14:paraId="2454D086" w14:textId="77777777" w:rsidTr="00453427">
        <w:tc>
          <w:tcPr>
            <w:tcW w:w="0" w:type="auto"/>
          </w:tcPr>
          <w:p w14:paraId="2720FE37" w14:textId="77777777" w:rsidR="00E9556B" w:rsidRDefault="00E9556B" w:rsidP="00453427">
            <w:pPr>
              <w:pStyle w:val="BodyText"/>
              <w:rPr>
                <w:lang w:eastAsia="en-AU"/>
              </w:rPr>
            </w:pPr>
            <w:r>
              <w:rPr>
                <w:lang w:eastAsia="en-AU"/>
              </w:rPr>
              <w:t>Anaerobic Digestion</w:t>
            </w:r>
          </w:p>
        </w:tc>
        <w:tc>
          <w:tcPr>
            <w:tcW w:w="0" w:type="auto"/>
          </w:tcPr>
          <w:p w14:paraId="37C53A28" w14:textId="77777777" w:rsidR="00E9556B" w:rsidRDefault="00E9556B" w:rsidP="00453427">
            <w:pPr>
              <w:pStyle w:val="BodyText"/>
              <w:rPr>
                <w:lang w:eastAsia="en-AU"/>
              </w:rPr>
            </w:pPr>
            <w:r>
              <w:t>A series of processes in which microorganisms break down biodegradable material into biogas in the absence of oxygen</w:t>
            </w:r>
          </w:p>
        </w:tc>
      </w:tr>
      <w:tr w:rsidR="00E9556B" w14:paraId="1164F181" w14:textId="77777777" w:rsidTr="00453427">
        <w:tc>
          <w:tcPr>
            <w:tcW w:w="0" w:type="auto"/>
          </w:tcPr>
          <w:p w14:paraId="64D05CCD" w14:textId="77777777" w:rsidR="00E9556B" w:rsidRDefault="00E9556B" w:rsidP="00453427">
            <w:pPr>
              <w:pStyle w:val="BodyText"/>
              <w:rPr>
                <w:lang w:eastAsia="en-AU"/>
              </w:rPr>
            </w:pPr>
            <w:r w:rsidRPr="002F6BA8">
              <w:t xml:space="preserve">Avoidance </w:t>
            </w:r>
          </w:p>
        </w:tc>
        <w:tc>
          <w:tcPr>
            <w:tcW w:w="0" w:type="auto"/>
          </w:tcPr>
          <w:p w14:paraId="28850030" w14:textId="77777777" w:rsidR="00E9556B" w:rsidRDefault="00E9556B" w:rsidP="00453427">
            <w:pPr>
              <w:pStyle w:val="BodyText"/>
              <w:rPr>
                <w:lang w:eastAsia="en-AU"/>
              </w:rPr>
            </w:pPr>
            <w:r>
              <w:t>The process of preventing</w:t>
            </w:r>
            <w:r w:rsidRPr="002F6BA8">
              <w:t xml:space="preserve"> the generation of waste altogether</w:t>
            </w:r>
          </w:p>
        </w:tc>
      </w:tr>
      <w:tr w:rsidR="00E9556B" w14:paraId="4EEF263C" w14:textId="77777777" w:rsidTr="00453427">
        <w:tc>
          <w:tcPr>
            <w:tcW w:w="0" w:type="auto"/>
          </w:tcPr>
          <w:p w14:paraId="6891A0F3" w14:textId="77777777" w:rsidR="00E9556B" w:rsidRDefault="00E9556B" w:rsidP="00453427">
            <w:pPr>
              <w:pStyle w:val="BodyText"/>
              <w:rPr>
                <w:lang w:eastAsia="en-AU"/>
              </w:rPr>
            </w:pPr>
            <w:r>
              <w:rPr>
                <w:lang w:eastAsia="en-AU"/>
              </w:rPr>
              <w:t>Biodrying</w:t>
            </w:r>
          </w:p>
        </w:tc>
        <w:tc>
          <w:tcPr>
            <w:tcW w:w="0" w:type="auto"/>
          </w:tcPr>
          <w:p w14:paraId="35D8883C" w14:textId="77777777" w:rsidR="00E9556B" w:rsidRDefault="00E9556B" w:rsidP="00453427">
            <w:pPr>
              <w:pStyle w:val="BodyText"/>
              <w:rPr>
                <w:lang w:eastAsia="en-AU"/>
              </w:rPr>
            </w:pPr>
            <w:r>
              <w:t>A waste treatment technology such as used in tunnel composting facilities that uses the waste heat of biological processes to remove moisture from biodegradable waste.</w:t>
            </w:r>
          </w:p>
        </w:tc>
      </w:tr>
      <w:tr w:rsidR="00E9556B" w14:paraId="03DB9D0D" w14:textId="77777777" w:rsidTr="00967111">
        <w:trPr>
          <w:trHeight w:val="813"/>
        </w:trPr>
        <w:tc>
          <w:tcPr>
            <w:tcW w:w="0" w:type="auto"/>
          </w:tcPr>
          <w:p w14:paraId="479AADBA" w14:textId="77777777" w:rsidR="00E9556B" w:rsidRDefault="00E9556B" w:rsidP="00453427">
            <w:pPr>
              <w:pStyle w:val="BodyText"/>
              <w:rPr>
                <w:lang w:eastAsia="en-AU"/>
              </w:rPr>
            </w:pPr>
            <w:r w:rsidRPr="00DC275D">
              <w:t>Bioenergy</w:t>
            </w:r>
          </w:p>
        </w:tc>
        <w:tc>
          <w:tcPr>
            <w:tcW w:w="0" w:type="auto"/>
          </w:tcPr>
          <w:p w14:paraId="1407A1EC" w14:textId="77777777" w:rsidR="00E9556B" w:rsidRDefault="00E9556B" w:rsidP="00453427">
            <w:pPr>
              <w:pStyle w:val="BodyText"/>
              <w:rPr>
                <w:lang w:eastAsia="en-AU"/>
              </w:rPr>
            </w:pPr>
            <w:r w:rsidRPr="008506CA">
              <w:rPr>
                <w:rFonts w:ascii="Arial" w:hAnsi="Arial" w:cs="Arial"/>
              </w:rPr>
              <w:t>The use of organic matter, also known as ‘biomass’, as a source of energy for power generation, heating systems or transport. It includes the generation of energy from purpose-grown energy crops differentiating it from ‘waste to energy’</w:t>
            </w:r>
            <w:r>
              <w:rPr>
                <w:rFonts w:ascii="Arial" w:hAnsi="Arial" w:cs="Arial"/>
              </w:rPr>
              <w:t xml:space="preserve"> which only uses organic waste material as feedstock</w:t>
            </w:r>
            <w:r w:rsidRPr="008506CA">
              <w:rPr>
                <w:rFonts w:ascii="Arial" w:hAnsi="Arial" w:cs="Arial"/>
              </w:rPr>
              <w:t>.</w:t>
            </w:r>
          </w:p>
        </w:tc>
      </w:tr>
      <w:tr w:rsidR="00E9556B" w14:paraId="3C193ACE" w14:textId="77777777" w:rsidTr="00453427">
        <w:tc>
          <w:tcPr>
            <w:tcW w:w="0" w:type="auto"/>
          </w:tcPr>
          <w:p w14:paraId="1B24A5AF" w14:textId="77777777" w:rsidR="00E9556B" w:rsidRDefault="00E9556B" w:rsidP="00453427">
            <w:pPr>
              <w:pStyle w:val="BodyText"/>
              <w:rPr>
                <w:lang w:eastAsia="en-AU"/>
              </w:rPr>
            </w:pPr>
            <w:r>
              <w:rPr>
                <w:lang w:eastAsia="en-AU"/>
              </w:rPr>
              <w:t>Biogas</w:t>
            </w:r>
          </w:p>
        </w:tc>
        <w:tc>
          <w:tcPr>
            <w:tcW w:w="0" w:type="auto"/>
          </w:tcPr>
          <w:p w14:paraId="67F4F99F" w14:textId="77777777" w:rsidR="00E9556B" w:rsidRDefault="00E9556B" w:rsidP="00453427">
            <w:pPr>
              <w:pStyle w:val="BodyText"/>
              <w:rPr>
                <w:lang w:eastAsia="en-AU"/>
              </w:rPr>
            </w:pPr>
            <w:r>
              <w:t>Gas from anaerobic digestion, which is composed from methane and carbon dioxide in various quantities.</w:t>
            </w:r>
          </w:p>
        </w:tc>
      </w:tr>
      <w:tr w:rsidR="00E9556B" w14:paraId="0BEA6A1B" w14:textId="77777777" w:rsidTr="00453427">
        <w:tc>
          <w:tcPr>
            <w:tcW w:w="0" w:type="auto"/>
          </w:tcPr>
          <w:p w14:paraId="2EF1B5D9" w14:textId="77777777" w:rsidR="00E9556B" w:rsidRDefault="00E9556B" w:rsidP="00453427">
            <w:pPr>
              <w:pStyle w:val="BodyText"/>
              <w:rPr>
                <w:lang w:eastAsia="en-AU"/>
              </w:rPr>
            </w:pPr>
            <w:r>
              <w:rPr>
                <w:lang w:eastAsia="en-AU"/>
              </w:rPr>
              <w:t>Bottom ash</w:t>
            </w:r>
          </w:p>
        </w:tc>
        <w:tc>
          <w:tcPr>
            <w:tcW w:w="0" w:type="auto"/>
          </w:tcPr>
          <w:p w14:paraId="09DA047A" w14:textId="77777777" w:rsidR="00E9556B" w:rsidRDefault="00E9556B" w:rsidP="00453427">
            <w:pPr>
              <w:pStyle w:val="BodyText"/>
              <w:rPr>
                <w:lang w:eastAsia="en-AU"/>
              </w:rPr>
            </w:pPr>
            <w:r>
              <w:t>A form of ash which is different from fly ash, produced by combustion process. This material consists of the incompletely combusted or otherwise thermally treated fraction of the fuel, including the non-combustible components such as dirt, rocks, bricks, ceramics and concrete, along with metals.</w:t>
            </w:r>
          </w:p>
        </w:tc>
      </w:tr>
      <w:tr w:rsidR="00E9556B" w14:paraId="7394FB2C" w14:textId="77777777" w:rsidTr="00453427">
        <w:tc>
          <w:tcPr>
            <w:tcW w:w="0" w:type="auto"/>
          </w:tcPr>
          <w:p w14:paraId="3AF5409C" w14:textId="77777777" w:rsidR="00E9556B" w:rsidRDefault="00E9556B" w:rsidP="00453427">
            <w:pPr>
              <w:pStyle w:val="BodyText"/>
              <w:rPr>
                <w:lang w:eastAsia="en-AU"/>
              </w:rPr>
            </w:pPr>
            <w:r>
              <w:rPr>
                <w:lang w:eastAsia="en-AU"/>
              </w:rPr>
              <w:t>Calorific Value</w:t>
            </w:r>
          </w:p>
        </w:tc>
        <w:tc>
          <w:tcPr>
            <w:tcW w:w="0" w:type="auto"/>
          </w:tcPr>
          <w:p w14:paraId="6DBC805A" w14:textId="77777777" w:rsidR="00E9556B" w:rsidRDefault="00E9556B" w:rsidP="00453427">
            <w:pPr>
              <w:pStyle w:val="BodyText"/>
              <w:rPr>
                <w:lang w:eastAsia="en-AU"/>
              </w:rPr>
            </w:pPr>
            <w:r>
              <w:t>See ‘heating value’</w:t>
            </w:r>
          </w:p>
        </w:tc>
      </w:tr>
      <w:tr w:rsidR="00E9556B" w14:paraId="6B63874C" w14:textId="77777777" w:rsidTr="00453427">
        <w:tc>
          <w:tcPr>
            <w:tcW w:w="0" w:type="auto"/>
          </w:tcPr>
          <w:p w14:paraId="3574B834" w14:textId="77777777" w:rsidR="00E9556B" w:rsidRDefault="00E9556B" w:rsidP="00453427">
            <w:pPr>
              <w:pStyle w:val="BodyText"/>
              <w:rPr>
                <w:lang w:eastAsia="en-AU"/>
              </w:rPr>
            </w:pPr>
            <w:r>
              <w:rPr>
                <w:lang w:eastAsia="en-AU"/>
              </w:rPr>
              <w:t xml:space="preserve">Closed-loop </w:t>
            </w:r>
          </w:p>
        </w:tc>
        <w:tc>
          <w:tcPr>
            <w:tcW w:w="0" w:type="auto"/>
          </w:tcPr>
          <w:p w14:paraId="59CB680C" w14:textId="77777777" w:rsidR="00E9556B" w:rsidRDefault="00E9556B" w:rsidP="00453427">
            <w:pPr>
              <w:pStyle w:val="BodyText"/>
              <w:rPr>
                <w:lang w:eastAsia="en-AU"/>
              </w:rPr>
            </w:pPr>
            <w:r>
              <w:t>See ‘industrial ecology’</w:t>
            </w:r>
          </w:p>
        </w:tc>
      </w:tr>
      <w:tr w:rsidR="00E9556B" w14:paraId="261F0E65" w14:textId="77777777" w:rsidTr="00453427">
        <w:tc>
          <w:tcPr>
            <w:tcW w:w="0" w:type="auto"/>
          </w:tcPr>
          <w:p w14:paraId="644A60E0" w14:textId="2A003CAC" w:rsidR="00E9556B" w:rsidRDefault="00E9556B" w:rsidP="00453427">
            <w:pPr>
              <w:pStyle w:val="BodyText"/>
              <w:rPr>
                <w:lang w:eastAsia="en-AU"/>
              </w:rPr>
            </w:pPr>
            <w:r>
              <w:rPr>
                <w:lang w:eastAsia="en-AU"/>
              </w:rPr>
              <w:t>Co-</w:t>
            </w:r>
            <w:r w:rsidR="008964CF">
              <w:rPr>
                <w:lang w:eastAsia="en-AU"/>
              </w:rPr>
              <w:t>d</w:t>
            </w:r>
            <w:r>
              <w:rPr>
                <w:lang w:eastAsia="en-AU"/>
              </w:rPr>
              <w:t xml:space="preserve">igestion </w:t>
            </w:r>
          </w:p>
        </w:tc>
        <w:tc>
          <w:tcPr>
            <w:tcW w:w="0" w:type="auto"/>
          </w:tcPr>
          <w:p w14:paraId="14734B5E" w14:textId="77777777" w:rsidR="00E9556B" w:rsidRDefault="00E9556B" w:rsidP="00453427">
            <w:pPr>
              <w:pStyle w:val="BodyText"/>
              <w:rPr>
                <w:lang w:eastAsia="en-AU"/>
              </w:rPr>
            </w:pPr>
            <w:r>
              <w:t>C</w:t>
            </w:r>
            <w:r w:rsidRPr="00652647">
              <w:t>o-digestion is a term used to describe the simultaneous digestion of food or agricultural waste with sewage sludge</w:t>
            </w:r>
          </w:p>
        </w:tc>
      </w:tr>
      <w:tr w:rsidR="00E9556B" w14:paraId="6D598656" w14:textId="77777777" w:rsidTr="00453427">
        <w:tc>
          <w:tcPr>
            <w:tcW w:w="0" w:type="auto"/>
          </w:tcPr>
          <w:p w14:paraId="107809D8" w14:textId="77777777" w:rsidR="00E9556B" w:rsidRDefault="00E9556B" w:rsidP="00453427">
            <w:pPr>
              <w:pStyle w:val="BodyText"/>
              <w:rPr>
                <w:lang w:eastAsia="en-AU"/>
              </w:rPr>
            </w:pPr>
            <w:r>
              <w:rPr>
                <w:lang w:eastAsia="en-AU"/>
              </w:rPr>
              <w:t>Combined heat and power</w:t>
            </w:r>
          </w:p>
        </w:tc>
        <w:tc>
          <w:tcPr>
            <w:tcW w:w="0" w:type="auto"/>
          </w:tcPr>
          <w:p w14:paraId="681E4C14" w14:textId="77777777" w:rsidR="00E9556B" w:rsidRDefault="00E9556B" w:rsidP="00453427">
            <w:pPr>
              <w:pStyle w:val="BodyText"/>
              <w:rPr>
                <w:lang w:eastAsia="en-AU"/>
              </w:rPr>
            </w:pPr>
            <w:r>
              <w:t>The simultaneous generation of both electricity and useful heat from an Energy from Waste facility</w:t>
            </w:r>
          </w:p>
        </w:tc>
      </w:tr>
      <w:tr w:rsidR="00E9556B" w14:paraId="1C3AABC4" w14:textId="77777777" w:rsidTr="00453427">
        <w:tc>
          <w:tcPr>
            <w:tcW w:w="0" w:type="auto"/>
          </w:tcPr>
          <w:p w14:paraId="1E8380BD" w14:textId="77777777" w:rsidR="00E9556B" w:rsidRDefault="00E9556B" w:rsidP="00453427">
            <w:pPr>
              <w:pStyle w:val="BodyText"/>
              <w:rPr>
                <w:lang w:eastAsia="en-AU"/>
              </w:rPr>
            </w:pPr>
            <w:r>
              <w:rPr>
                <w:lang w:eastAsia="en-AU"/>
              </w:rPr>
              <w:t>Digestate</w:t>
            </w:r>
          </w:p>
        </w:tc>
        <w:tc>
          <w:tcPr>
            <w:tcW w:w="0" w:type="auto"/>
          </w:tcPr>
          <w:p w14:paraId="35EE90ED" w14:textId="77777777" w:rsidR="00E9556B" w:rsidRDefault="00E9556B" w:rsidP="00453427">
            <w:pPr>
              <w:pStyle w:val="BodyText"/>
              <w:rPr>
                <w:lang w:eastAsia="en-AU"/>
              </w:rPr>
            </w:pPr>
            <w:r>
              <w:t>The residue from the anaerobic digestion process that can be applied to land depending on the physical and chemical characterisation of that digestate.</w:t>
            </w:r>
          </w:p>
        </w:tc>
      </w:tr>
      <w:tr w:rsidR="00E9556B" w14:paraId="78610B67" w14:textId="77777777" w:rsidTr="00453427">
        <w:tc>
          <w:tcPr>
            <w:tcW w:w="0" w:type="auto"/>
          </w:tcPr>
          <w:p w14:paraId="11DC459D" w14:textId="77777777" w:rsidR="00E9556B" w:rsidRDefault="00E9556B" w:rsidP="00453427">
            <w:pPr>
              <w:pStyle w:val="BodyText"/>
              <w:rPr>
                <w:lang w:eastAsia="en-AU"/>
              </w:rPr>
            </w:pPr>
            <w:r>
              <w:rPr>
                <w:lang w:eastAsia="en-AU"/>
              </w:rPr>
              <w:t>D</w:t>
            </w:r>
            <w:r w:rsidRPr="00652647">
              <w:rPr>
                <w:lang w:eastAsia="en-AU"/>
              </w:rPr>
              <w:t>ioxins and furans</w:t>
            </w:r>
          </w:p>
        </w:tc>
        <w:tc>
          <w:tcPr>
            <w:tcW w:w="0" w:type="auto"/>
          </w:tcPr>
          <w:p w14:paraId="4A674F7B" w14:textId="77777777" w:rsidR="00E9556B" w:rsidRDefault="00E9556B" w:rsidP="00453427">
            <w:pPr>
              <w:pStyle w:val="BodyText"/>
              <w:rPr>
                <w:lang w:eastAsia="en-AU"/>
              </w:rPr>
            </w:pPr>
            <w:r>
              <w:t>D</w:t>
            </w:r>
            <w:r w:rsidRPr="00652647">
              <w:t>ioxins and furans</w:t>
            </w:r>
            <w:r>
              <w:t xml:space="preserve"> may sometimes be formed under improperly controlled burning conditions involving oxygen, carbon and chlorine particulates that are abundant in the natural environment and waste materials.</w:t>
            </w:r>
          </w:p>
        </w:tc>
      </w:tr>
      <w:tr w:rsidR="00E9556B" w14:paraId="473CFFF2" w14:textId="77777777" w:rsidTr="00453427">
        <w:tc>
          <w:tcPr>
            <w:tcW w:w="0" w:type="auto"/>
          </w:tcPr>
          <w:p w14:paraId="3DFF79EF" w14:textId="77777777" w:rsidR="00E9556B" w:rsidRDefault="00E9556B" w:rsidP="00453427">
            <w:pPr>
              <w:pStyle w:val="BodyText"/>
              <w:rPr>
                <w:lang w:eastAsia="en-AU"/>
              </w:rPr>
            </w:pPr>
            <w:r>
              <w:rPr>
                <w:lang w:eastAsia="en-AU"/>
              </w:rPr>
              <w:t>Fly ash</w:t>
            </w:r>
          </w:p>
        </w:tc>
        <w:tc>
          <w:tcPr>
            <w:tcW w:w="0" w:type="auto"/>
          </w:tcPr>
          <w:p w14:paraId="0CF5A80F" w14:textId="77777777" w:rsidR="00E9556B" w:rsidRDefault="00E9556B" w:rsidP="00E9556B">
            <w:pPr>
              <w:pStyle w:val="BodyText"/>
            </w:pPr>
            <w:r w:rsidRPr="003179BD">
              <w:t>Fly ash consists of products in particulate form which are produced either as a result of the chemical decomposition of burnable materials or are unburned (or partially burned) materials drawn upward by thermal air currents in the incinerator and trapped in pollution control equipment.</w:t>
            </w:r>
          </w:p>
        </w:tc>
      </w:tr>
      <w:tr w:rsidR="00E9556B" w14:paraId="28B747D1" w14:textId="77777777" w:rsidTr="00453427">
        <w:tc>
          <w:tcPr>
            <w:tcW w:w="0" w:type="auto"/>
          </w:tcPr>
          <w:p w14:paraId="0A33BF1C" w14:textId="77777777" w:rsidR="00E9556B" w:rsidRDefault="00E9556B" w:rsidP="00453427">
            <w:pPr>
              <w:pStyle w:val="BodyText"/>
              <w:rPr>
                <w:lang w:eastAsia="en-AU"/>
              </w:rPr>
            </w:pPr>
            <w:r>
              <w:rPr>
                <w:lang w:eastAsia="en-AU"/>
              </w:rPr>
              <w:t xml:space="preserve">Gasification </w:t>
            </w:r>
          </w:p>
        </w:tc>
        <w:tc>
          <w:tcPr>
            <w:tcW w:w="0" w:type="auto"/>
          </w:tcPr>
          <w:p w14:paraId="7E3740A0" w14:textId="77777777" w:rsidR="00E9556B" w:rsidRDefault="00E9556B" w:rsidP="00453427">
            <w:pPr>
              <w:pStyle w:val="BodyText"/>
              <w:rPr>
                <w:lang w:eastAsia="en-AU"/>
              </w:rPr>
            </w:pPr>
            <w:r>
              <w:rPr>
                <w:lang w:eastAsia="en-AU"/>
              </w:rPr>
              <w:t>The process of heating waste in a low-oxygen environment to produce synthetic gas or ‘syngas’ (a mixture of carbon monoxide and hydrogen), which can be used to generate heat and electricity.</w:t>
            </w:r>
          </w:p>
        </w:tc>
      </w:tr>
      <w:tr w:rsidR="00E9556B" w14:paraId="0A7DCDA2" w14:textId="77777777" w:rsidTr="00453427">
        <w:tc>
          <w:tcPr>
            <w:tcW w:w="0" w:type="auto"/>
          </w:tcPr>
          <w:p w14:paraId="1A4AE2FD" w14:textId="77777777" w:rsidR="00E9556B" w:rsidRDefault="00E9556B" w:rsidP="00453427">
            <w:pPr>
              <w:pStyle w:val="BodyText"/>
              <w:rPr>
                <w:lang w:eastAsia="en-AU"/>
              </w:rPr>
            </w:pPr>
            <w:r>
              <w:rPr>
                <w:lang w:eastAsia="en-AU"/>
              </w:rPr>
              <w:t>H</w:t>
            </w:r>
            <w:r w:rsidRPr="00855A81">
              <w:rPr>
                <w:lang w:eastAsia="en-AU"/>
              </w:rPr>
              <w:t>eating value</w:t>
            </w:r>
          </w:p>
        </w:tc>
        <w:tc>
          <w:tcPr>
            <w:tcW w:w="0" w:type="auto"/>
          </w:tcPr>
          <w:p w14:paraId="45F2B104" w14:textId="77777777" w:rsidR="00E9556B" w:rsidRDefault="00E9556B" w:rsidP="00453427">
            <w:pPr>
              <w:pStyle w:val="BodyText"/>
              <w:rPr>
                <w:lang w:eastAsia="en-AU"/>
              </w:rPr>
            </w:pPr>
            <w:r>
              <w:rPr>
                <w:lang w:eastAsia="en-AU"/>
              </w:rPr>
              <w:t xml:space="preserve">The heating value of a substance, usually a fuel or a food, is the amount of heat released during the combustion of a specified amount of it. </w:t>
            </w:r>
          </w:p>
        </w:tc>
      </w:tr>
      <w:tr w:rsidR="00E9556B" w14:paraId="15BD5929" w14:textId="77777777" w:rsidTr="00453427">
        <w:tc>
          <w:tcPr>
            <w:tcW w:w="0" w:type="auto"/>
          </w:tcPr>
          <w:p w14:paraId="174677E7" w14:textId="77777777" w:rsidR="00E9556B" w:rsidRDefault="00E9556B" w:rsidP="00453427">
            <w:pPr>
              <w:pStyle w:val="BodyText"/>
              <w:rPr>
                <w:lang w:eastAsia="en-AU"/>
              </w:rPr>
            </w:pPr>
            <w:r>
              <w:rPr>
                <w:lang w:eastAsia="en-AU"/>
              </w:rPr>
              <w:t>Incineration</w:t>
            </w:r>
          </w:p>
        </w:tc>
        <w:tc>
          <w:tcPr>
            <w:tcW w:w="0" w:type="auto"/>
          </w:tcPr>
          <w:p w14:paraId="0572874D" w14:textId="77777777" w:rsidR="00E9556B" w:rsidRDefault="00E9556B" w:rsidP="00453427">
            <w:pPr>
              <w:pStyle w:val="BodyText"/>
              <w:rPr>
                <w:lang w:eastAsia="en-AU"/>
              </w:rPr>
            </w:pPr>
            <w:r>
              <w:rPr>
                <w:lang w:eastAsia="en-AU"/>
              </w:rPr>
              <w:t>T</w:t>
            </w:r>
            <w:r w:rsidRPr="00855A81">
              <w:rPr>
                <w:lang w:eastAsia="en-AU"/>
              </w:rPr>
              <w:t>hermal combustion of waste for disposal, without energy recovery</w:t>
            </w:r>
          </w:p>
        </w:tc>
      </w:tr>
      <w:tr w:rsidR="00E9556B" w14:paraId="1DBC5B11" w14:textId="77777777" w:rsidTr="00453427">
        <w:tc>
          <w:tcPr>
            <w:tcW w:w="0" w:type="auto"/>
          </w:tcPr>
          <w:p w14:paraId="1C12389D" w14:textId="7B0A1B07" w:rsidR="00E9556B" w:rsidRDefault="00E9556B" w:rsidP="00453427">
            <w:pPr>
              <w:pStyle w:val="BodyText"/>
              <w:rPr>
                <w:lang w:eastAsia="en-AU"/>
              </w:rPr>
            </w:pPr>
            <w:r>
              <w:rPr>
                <w:lang w:eastAsia="en-AU"/>
              </w:rPr>
              <w:t xml:space="preserve">Industrial </w:t>
            </w:r>
            <w:r w:rsidR="008964CF">
              <w:rPr>
                <w:lang w:eastAsia="en-AU"/>
              </w:rPr>
              <w:t>e</w:t>
            </w:r>
            <w:r>
              <w:rPr>
                <w:lang w:eastAsia="en-AU"/>
              </w:rPr>
              <w:t>cology</w:t>
            </w:r>
          </w:p>
        </w:tc>
        <w:tc>
          <w:tcPr>
            <w:tcW w:w="0" w:type="auto"/>
          </w:tcPr>
          <w:p w14:paraId="021293CA" w14:textId="77777777" w:rsidR="00E9556B" w:rsidRDefault="00E9556B" w:rsidP="00453427">
            <w:pPr>
              <w:pStyle w:val="BodyText"/>
              <w:rPr>
                <w:lang w:eastAsia="en-AU"/>
              </w:rPr>
            </w:pPr>
            <w:r>
              <w:rPr>
                <w:lang w:eastAsia="en-AU"/>
              </w:rPr>
              <w:t>A circular approach to industrial systems which operate in continuous loops achieving systematic efficiencies observed in natural eco-systems. Resources move through a system designed to reduce use of natural resources and generate less waste. Also referred to as ‘closed loop’ solutions.</w:t>
            </w:r>
          </w:p>
        </w:tc>
      </w:tr>
      <w:tr w:rsidR="00E9556B" w14:paraId="18716638" w14:textId="77777777" w:rsidTr="00453427">
        <w:tc>
          <w:tcPr>
            <w:tcW w:w="0" w:type="auto"/>
          </w:tcPr>
          <w:p w14:paraId="5DFE54DF" w14:textId="77777777" w:rsidR="00E9556B" w:rsidRDefault="00E9556B" w:rsidP="00453427">
            <w:pPr>
              <w:pStyle w:val="BodyText"/>
              <w:rPr>
                <w:lang w:eastAsia="en-AU"/>
              </w:rPr>
            </w:pPr>
            <w:r>
              <w:rPr>
                <w:lang w:eastAsia="en-AU"/>
              </w:rPr>
              <w:lastRenderedPageBreak/>
              <w:t>L</w:t>
            </w:r>
            <w:r w:rsidRPr="008E0C41">
              <w:rPr>
                <w:lang w:eastAsia="en-AU"/>
              </w:rPr>
              <w:t>andfill airspace</w:t>
            </w:r>
          </w:p>
        </w:tc>
        <w:tc>
          <w:tcPr>
            <w:tcW w:w="0" w:type="auto"/>
          </w:tcPr>
          <w:p w14:paraId="010ADA9D" w14:textId="77777777" w:rsidR="00E9556B" w:rsidRDefault="00E9556B" w:rsidP="00453427">
            <w:pPr>
              <w:pStyle w:val="BodyText"/>
              <w:rPr>
                <w:lang w:eastAsia="en-AU"/>
              </w:rPr>
            </w:pPr>
            <w:r w:rsidRPr="008E0C41">
              <w:t>Landfill airspace can be defined as the volume of space on a landfill site which is permitted for the</w:t>
            </w:r>
            <w:r>
              <w:t xml:space="preserve"> </w:t>
            </w:r>
            <w:r w:rsidRPr="008E0C41">
              <w:t>disposal of municipal solid waste. This space is initially occupied by air which will eventually be displaced by the disposed waste</w:t>
            </w:r>
          </w:p>
        </w:tc>
      </w:tr>
      <w:tr w:rsidR="00E9556B" w14:paraId="6DD29D4F" w14:textId="77777777" w:rsidTr="00453427">
        <w:tc>
          <w:tcPr>
            <w:tcW w:w="0" w:type="auto"/>
          </w:tcPr>
          <w:p w14:paraId="516B3A20" w14:textId="77777777" w:rsidR="00E9556B" w:rsidRDefault="00E9556B" w:rsidP="00453427">
            <w:pPr>
              <w:pStyle w:val="BodyText"/>
              <w:rPr>
                <w:lang w:eastAsia="en-AU"/>
              </w:rPr>
            </w:pPr>
            <w:r w:rsidRPr="00855A81">
              <w:rPr>
                <w:lang w:eastAsia="en-AU"/>
              </w:rPr>
              <w:t>Landfill gas</w:t>
            </w:r>
            <w:r w:rsidRPr="00855A81">
              <w:rPr>
                <w:lang w:eastAsia="en-AU"/>
              </w:rPr>
              <w:tab/>
            </w:r>
          </w:p>
        </w:tc>
        <w:tc>
          <w:tcPr>
            <w:tcW w:w="0" w:type="auto"/>
          </w:tcPr>
          <w:p w14:paraId="19A1C36B" w14:textId="77777777" w:rsidR="00E9556B" w:rsidRDefault="00E9556B" w:rsidP="00453427">
            <w:pPr>
              <w:pStyle w:val="BodyText"/>
              <w:rPr>
                <w:lang w:eastAsia="en-AU"/>
              </w:rPr>
            </w:pPr>
            <w:r>
              <w:t>Gas normally composed of methane and carbon dioxide produced through the anaerobic decomposition of organic decomposition of organic materials deposited into landfill.</w:t>
            </w:r>
          </w:p>
        </w:tc>
      </w:tr>
      <w:tr w:rsidR="00E9556B" w14:paraId="536B2F2D" w14:textId="77777777" w:rsidTr="00453427">
        <w:tc>
          <w:tcPr>
            <w:tcW w:w="0" w:type="auto"/>
          </w:tcPr>
          <w:p w14:paraId="43E9DDCE" w14:textId="77777777" w:rsidR="00E9556B" w:rsidRPr="00855A81" w:rsidRDefault="00E9556B" w:rsidP="00453427">
            <w:pPr>
              <w:pStyle w:val="BodyText"/>
              <w:rPr>
                <w:lang w:eastAsia="en-AU"/>
              </w:rPr>
            </w:pPr>
            <w:r>
              <w:rPr>
                <w:lang w:eastAsia="en-AU"/>
              </w:rPr>
              <w:t>Mass burn</w:t>
            </w:r>
          </w:p>
        </w:tc>
        <w:tc>
          <w:tcPr>
            <w:tcW w:w="0" w:type="auto"/>
          </w:tcPr>
          <w:p w14:paraId="7DEEF648" w14:textId="77777777" w:rsidR="00E9556B" w:rsidRDefault="00E9556B" w:rsidP="00453427">
            <w:pPr>
              <w:pStyle w:val="BodyText"/>
            </w:pPr>
            <w:r>
              <w:t>A mass burn system is one that accepts and thermally treats, burns, gasifies or pyrolyses all wastes as it presents at the facility, without firstly recovering inert or recoverable items.</w:t>
            </w:r>
          </w:p>
        </w:tc>
      </w:tr>
      <w:tr w:rsidR="00E9556B" w14:paraId="4B4E3BA1" w14:textId="77777777" w:rsidTr="00453427">
        <w:tc>
          <w:tcPr>
            <w:tcW w:w="0" w:type="auto"/>
          </w:tcPr>
          <w:p w14:paraId="51FDB779" w14:textId="77777777" w:rsidR="00E9556B" w:rsidRDefault="00E9556B" w:rsidP="00453427">
            <w:pPr>
              <w:pStyle w:val="BodyText"/>
              <w:rPr>
                <w:lang w:eastAsia="en-AU"/>
              </w:rPr>
            </w:pPr>
            <w:r w:rsidRPr="00B540E5">
              <w:rPr>
                <w:lang w:eastAsia="en-AU"/>
              </w:rPr>
              <w:t>Mechanical Biological Treatment (MBT)</w:t>
            </w:r>
          </w:p>
        </w:tc>
        <w:tc>
          <w:tcPr>
            <w:tcW w:w="0" w:type="auto"/>
          </w:tcPr>
          <w:p w14:paraId="0D748CE7" w14:textId="77777777" w:rsidR="00E9556B" w:rsidRDefault="00E9556B" w:rsidP="00453427">
            <w:pPr>
              <w:pStyle w:val="BodyText"/>
            </w:pPr>
            <w:r>
              <w:t>The combination of several processes which include a mechanical component such as sorting, shredding, milling, separating or screening; and a biological component such as biodrying, composting or anaerobic digestion to create a solid recovered fuel (SRF) or refuse derived fuel (RDF) which often comes in the form of fuel pellets or briquettes.</w:t>
            </w:r>
          </w:p>
        </w:tc>
      </w:tr>
      <w:tr w:rsidR="00E9556B" w14:paraId="7B0D8D18" w14:textId="77777777" w:rsidTr="00453427">
        <w:tc>
          <w:tcPr>
            <w:tcW w:w="0" w:type="auto"/>
          </w:tcPr>
          <w:p w14:paraId="135274CB" w14:textId="77777777" w:rsidR="00E9556B" w:rsidRDefault="00E9556B" w:rsidP="00453427">
            <w:pPr>
              <w:pStyle w:val="BodyText"/>
              <w:rPr>
                <w:lang w:eastAsia="en-AU"/>
              </w:rPr>
            </w:pPr>
            <w:r>
              <w:rPr>
                <w:lang w:eastAsia="en-AU"/>
              </w:rPr>
              <w:t>Municipal Solid Waste (MSW)</w:t>
            </w:r>
          </w:p>
        </w:tc>
        <w:tc>
          <w:tcPr>
            <w:tcW w:w="0" w:type="auto"/>
          </w:tcPr>
          <w:p w14:paraId="5D575966" w14:textId="77777777" w:rsidR="00E9556B" w:rsidRDefault="00E9556B" w:rsidP="00453427">
            <w:pPr>
              <w:pStyle w:val="BodyText"/>
            </w:pPr>
            <w:r>
              <w:t>Municipal Solid Waste which comprises of mixed residual waste, collected from households and businesses</w:t>
            </w:r>
          </w:p>
        </w:tc>
      </w:tr>
      <w:tr w:rsidR="00E9556B" w14:paraId="763A0453" w14:textId="77777777" w:rsidTr="00453427">
        <w:tc>
          <w:tcPr>
            <w:tcW w:w="0" w:type="auto"/>
          </w:tcPr>
          <w:p w14:paraId="51EAD943" w14:textId="77777777" w:rsidR="00E9556B" w:rsidRDefault="00E9556B" w:rsidP="00453427">
            <w:pPr>
              <w:pStyle w:val="BodyText"/>
              <w:rPr>
                <w:lang w:eastAsia="en-AU"/>
              </w:rPr>
            </w:pPr>
            <w:r>
              <w:rPr>
                <w:lang w:eastAsia="en-AU"/>
              </w:rPr>
              <w:t>Organic</w:t>
            </w:r>
          </w:p>
        </w:tc>
        <w:tc>
          <w:tcPr>
            <w:tcW w:w="0" w:type="auto"/>
          </w:tcPr>
          <w:p w14:paraId="399DCFCF" w14:textId="77777777" w:rsidR="00E9556B" w:rsidRDefault="00E9556B" w:rsidP="00453427">
            <w:pPr>
              <w:pStyle w:val="BodyText"/>
            </w:pPr>
            <w:r>
              <w:t>O</w:t>
            </w:r>
            <w:r w:rsidRPr="007E4666">
              <w:t>rganic material such as food, garden and lawn clippings. It can also include animal and plant based material and degradable carbon such as paper, cardboard and timber</w:t>
            </w:r>
            <w:r>
              <w:t xml:space="preserve">. </w:t>
            </w:r>
          </w:p>
        </w:tc>
      </w:tr>
      <w:tr w:rsidR="00E9556B" w14:paraId="7E1AF08E" w14:textId="77777777" w:rsidTr="00453427">
        <w:tc>
          <w:tcPr>
            <w:tcW w:w="0" w:type="auto"/>
          </w:tcPr>
          <w:p w14:paraId="2AC4D2F9" w14:textId="77777777" w:rsidR="00E9556B" w:rsidRDefault="00E9556B" w:rsidP="00453427">
            <w:pPr>
              <w:pStyle w:val="BodyText"/>
              <w:rPr>
                <w:lang w:eastAsia="en-AU"/>
              </w:rPr>
            </w:pPr>
            <w:r w:rsidRPr="00B540E5">
              <w:rPr>
                <w:lang w:eastAsia="en-AU"/>
              </w:rPr>
              <w:t>Plasma gasification</w:t>
            </w:r>
          </w:p>
        </w:tc>
        <w:tc>
          <w:tcPr>
            <w:tcW w:w="0" w:type="auto"/>
          </w:tcPr>
          <w:p w14:paraId="5BDE66CF" w14:textId="77777777" w:rsidR="00E9556B" w:rsidRDefault="00E9556B" w:rsidP="00453427">
            <w:pPr>
              <w:pStyle w:val="BodyText"/>
            </w:pPr>
            <w:r>
              <w:t>A</w:t>
            </w:r>
            <w:r w:rsidRPr="00B540E5">
              <w:t xml:space="preserve"> form of gasification which uses an arc gasifier to create temperatures of up to 8000 degrees Celsius. This can convert approximately 99</w:t>
            </w:r>
            <w:r>
              <w:t> per cent</w:t>
            </w:r>
            <w:r w:rsidRPr="00B540E5">
              <w:t xml:space="preserve"> of solid waste into syngas and melt ash into a stabilised slag.</w:t>
            </w:r>
          </w:p>
        </w:tc>
      </w:tr>
      <w:tr w:rsidR="00E9556B" w14:paraId="48274632" w14:textId="77777777" w:rsidTr="00453427">
        <w:tc>
          <w:tcPr>
            <w:tcW w:w="0" w:type="auto"/>
          </w:tcPr>
          <w:p w14:paraId="6A8B8439" w14:textId="77777777" w:rsidR="00E9556B" w:rsidRDefault="00E9556B" w:rsidP="00453427">
            <w:pPr>
              <w:pStyle w:val="BodyText"/>
              <w:rPr>
                <w:lang w:eastAsia="en-AU"/>
              </w:rPr>
            </w:pPr>
            <w:r w:rsidRPr="003732A1">
              <w:rPr>
                <w:lang w:eastAsia="en-AU"/>
              </w:rPr>
              <w:t>Pyrolysis</w:t>
            </w:r>
          </w:p>
        </w:tc>
        <w:tc>
          <w:tcPr>
            <w:tcW w:w="0" w:type="auto"/>
          </w:tcPr>
          <w:p w14:paraId="055C7CAA" w14:textId="77777777" w:rsidR="00E9556B" w:rsidRDefault="00E9556B" w:rsidP="00453427">
            <w:pPr>
              <w:pStyle w:val="BodyText"/>
            </w:pPr>
            <w:r>
              <w:t>The process of heating waste in the absence of oxygen to create liquid fuels or gaseous products. These fuels can be used for heat and energy generation, or to synthesise chemicals.</w:t>
            </w:r>
          </w:p>
        </w:tc>
      </w:tr>
      <w:tr w:rsidR="00E9556B" w14:paraId="1AAE6CDA" w14:textId="77777777" w:rsidTr="00453427">
        <w:tc>
          <w:tcPr>
            <w:tcW w:w="0" w:type="auto"/>
          </w:tcPr>
          <w:p w14:paraId="25BCCE19" w14:textId="77777777" w:rsidR="00E9556B" w:rsidRDefault="00E9556B" w:rsidP="00453427">
            <w:pPr>
              <w:pStyle w:val="BodyText"/>
              <w:rPr>
                <w:lang w:eastAsia="en-AU"/>
              </w:rPr>
            </w:pPr>
            <w:r w:rsidRPr="002F6BA8">
              <w:t xml:space="preserve">Recovery of energy </w:t>
            </w:r>
          </w:p>
        </w:tc>
        <w:tc>
          <w:tcPr>
            <w:tcW w:w="0" w:type="auto"/>
          </w:tcPr>
          <w:p w14:paraId="573B5811" w14:textId="77777777" w:rsidR="00E9556B" w:rsidRDefault="00E9556B" w:rsidP="00453427">
            <w:pPr>
              <w:pStyle w:val="BodyText"/>
            </w:pPr>
            <w:r>
              <w:t xml:space="preserve">The </w:t>
            </w:r>
            <w:r w:rsidRPr="002F6BA8">
              <w:t>extraction of calorific value</w:t>
            </w:r>
            <w:r>
              <w:t xml:space="preserve"> from waste</w:t>
            </w:r>
            <w:r w:rsidRPr="002F6BA8">
              <w:t xml:space="preserve"> to create usable energy </w:t>
            </w:r>
          </w:p>
        </w:tc>
      </w:tr>
      <w:tr w:rsidR="00E9556B" w14:paraId="4F5A39D3" w14:textId="77777777" w:rsidTr="00453427">
        <w:tc>
          <w:tcPr>
            <w:tcW w:w="0" w:type="auto"/>
          </w:tcPr>
          <w:p w14:paraId="3092B785" w14:textId="77777777" w:rsidR="00E9556B" w:rsidRDefault="00E9556B" w:rsidP="00453427">
            <w:pPr>
              <w:pStyle w:val="BodyText"/>
              <w:rPr>
                <w:lang w:eastAsia="en-AU"/>
              </w:rPr>
            </w:pPr>
            <w:r w:rsidRPr="002F6BA8">
              <w:t xml:space="preserve">Recycling </w:t>
            </w:r>
          </w:p>
        </w:tc>
        <w:tc>
          <w:tcPr>
            <w:tcW w:w="0" w:type="auto"/>
          </w:tcPr>
          <w:p w14:paraId="0797385F" w14:textId="77777777" w:rsidR="00E9556B" w:rsidRDefault="00E9556B" w:rsidP="00453427">
            <w:pPr>
              <w:pStyle w:val="BodyText"/>
            </w:pPr>
            <w:r>
              <w:t xml:space="preserve">The process of converting </w:t>
            </w:r>
            <w:r w:rsidRPr="002F6BA8">
              <w:t>valuable components of waste</w:t>
            </w:r>
            <w:r>
              <w:t xml:space="preserve"> into new materials or objects</w:t>
            </w:r>
          </w:p>
        </w:tc>
      </w:tr>
      <w:tr w:rsidR="00E9556B" w14:paraId="2D5E1538" w14:textId="77777777" w:rsidTr="00453427">
        <w:tc>
          <w:tcPr>
            <w:tcW w:w="0" w:type="auto"/>
          </w:tcPr>
          <w:p w14:paraId="53693F06" w14:textId="77777777" w:rsidR="00E9556B" w:rsidRDefault="00E9556B" w:rsidP="00453427">
            <w:pPr>
              <w:pStyle w:val="BodyText"/>
              <w:rPr>
                <w:lang w:eastAsia="en-AU"/>
              </w:rPr>
            </w:pPr>
            <w:r>
              <w:t>Refuse derived fuel</w:t>
            </w:r>
          </w:p>
        </w:tc>
        <w:tc>
          <w:tcPr>
            <w:tcW w:w="0" w:type="auto"/>
          </w:tcPr>
          <w:p w14:paraId="07A3AE30" w14:textId="77777777" w:rsidR="00E9556B" w:rsidRDefault="00E9556B" w:rsidP="00453427">
            <w:pPr>
              <w:pStyle w:val="BodyText"/>
            </w:pPr>
            <w:r>
              <w:t>A fuel produced by processing waste, typically by shredding and dehydrating, as well as removal of non-combustible materials such as inerts and metals.</w:t>
            </w:r>
          </w:p>
        </w:tc>
      </w:tr>
      <w:tr w:rsidR="00E9556B" w14:paraId="6A40C2C2" w14:textId="77777777" w:rsidTr="00453427">
        <w:tc>
          <w:tcPr>
            <w:tcW w:w="0" w:type="auto"/>
          </w:tcPr>
          <w:p w14:paraId="0D60DE83" w14:textId="77777777" w:rsidR="00E9556B" w:rsidRDefault="00E9556B" w:rsidP="00453427">
            <w:pPr>
              <w:pStyle w:val="BodyText"/>
              <w:rPr>
                <w:lang w:eastAsia="en-AU"/>
              </w:rPr>
            </w:pPr>
            <w:r w:rsidRPr="002F6BA8">
              <w:t xml:space="preserve">Reuse </w:t>
            </w:r>
          </w:p>
        </w:tc>
        <w:tc>
          <w:tcPr>
            <w:tcW w:w="0" w:type="auto"/>
          </w:tcPr>
          <w:p w14:paraId="584500E9" w14:textId="77777777" w:rsidR="00E9556B" w:rsidRDefault="00E9556B" w:rsidP="00453427">
            <w:pPr>
              <w:pStyle w:val="BodyText"/>
            </w:pPr>
            <w:r>
              <w:t>The act of using</w:t>
            </w:r>
            <w:r w:rsidRPr="002F6BA8">
              <w:t xml:space="preserve"> materials </w:t>
            </w:r>
            <w:r>
              <w:t xml:space="preserve">again </w:t>
            </w:r>
            <w:r w:rsidRPr="002F6BA8">
              <w:t>without additional processing</w:t>
            </w:r>
          </w:p>
        </w:tc>
      </w:tr>
      <w:tr w:rsidR="00E9556B" w14:paraId="794ABD5B" w14:textId="77777777" w:rsidTr="00453427">
        <w:tc>
          <w:tcPr>
            <w:tcW w:w="0" w:type="auto"/>
          </w:tcPr>
          <w:p w14:paraId="517C7DB1" w14:textId="77777777" w:rsidR="00E9556B" w:rsidRDefault="00E9556B" w:rsidP="00453427">
            <w:pPr>
              <w:pStyle w:val="BodyText"/>
              <w:rPr>
                <w:lang w:eastAsia="en-AU"/>
              </w:rPr>
            </w:pPr>
            <w:r>
              <w:rPr>
                <w:lang w:eastAsia="en-AU"/>
              </w:rPr>
              <w:t>S</w:t>
            </w:r>
            <w:r w:rsidRPr="003732A1">
              <w:rPr>
                <w:lang w:eastAsia="en-AU"/>
              </w:rPr>
              <w:t>olid recovered fuel</w:t>
            </w:r>
          </w:p>
        </w:tc>
        <w:tc>
          <w:tcPr>
            <w:tcW w:w="0" w:type="auto"/>
          </w:tcPr>
          <w:p w14:paraId="2FEEDAC0" w14:textId="77777777" w:rsidR="00E9556B" w:rsidRDefault="00E9556B" w:rsidP="00453427">
            <w:pPr>
              <w:pStyle w:val="BodyText"/>
            </w:pPr>
            <w:r>
              <w:t>A fuel produced in the same manner as refuse derived fuel but to a specific quality standard.</w:t>
            </w:r>
          </w:p>
        </w:tc>
      </w:tr>
      <w:tr w:rsidR="00E9556B" w14:paraId="0159B4CE" w14:textId="77777777" w:rsidTr="00453427">
        <w:tc>
          <w:tcPr>
            <w:tcW w:w="0" w:type="auto"/>
          </w:tcPr>
          <w:p w14:paraId="434F4272" w14:textId="77777777" w:rsidR="00E9556B" w:rsidRDefault="00E9556B" w:rsidP="00453427">
            <w:pPr>
              <w:pStyle w:val="BodyText"/>
              <w:rPr>
                <w:lang w:eastAsia="en-AU"/>
              </w:rPr>
            </w:pPr>
            <w:r>
              <w:rPr>
                <w:lang w:eastAsia="en-AU"/>
              </w:rPr>
              <w:t>S</w:t>
            </w:r>
            <w:r w:rsidRPr="003732A1">
              <w:rPr>
                <w:lang w:eastAsia="en-AU"/>
              </w:rPr>
              <w:t>ource separation</w:t>
            </w:r>
          </w:p>
        </w:tc>
        <w:tc>
          <w:tcPr>
            <w:tcW w:w="0" w:type="auto"/>
          </w:tcPr>
          <w:p w14:paraId="52B4E8F4" w14:textId="77777777" w:rsidR="00E9556B" w:rsidRDefault="00E9556B" w:rsidP="00453427">
            <w:pPr>
              <w:pStyle w:val="BodyText"/>
            </w:pPr>
            <w:r>
              <w:t>Separating waste materials prior to collection or subsequent streaming into specific material types.</w:t>
            </w:r>
          </w:p>
        </w:tc>
      </w:tr>
      <w:tr w:rsidR="00E9556B" w14:paraId="35FC91C1" w14:textId="77777777" w:rsidTr="00453427">
        <w:tc>
          <w:tcPr>
            <w:tcW w:w="0" w:type="auto"/>
          </w:tcPr>
          <w:p w14:paraId="697A0658" w14:textId="77777777" w:rsidR="00E9556B" w:rsidRDefault="00E9556B" w:rsidP="00453427">
            <w:pPr>
              <w:pStyle w:val="BodyText"/>
              <w:rPr>
                <w:lang w:eastAsia="en-AU"/>
              </w:rPr>
            </w:pPr>
            <w:r>
              <w:rPr>
                <w:lang w:eastAsia="en-AU"/>
              </w:rPr>
              <w:t>Syngas</w:t>
            </w:r>
          </w:p>
        </w:tc>
        <w:tc>
          <w:tcPr>
            <w:tcW w:w="0" w:type="auto"/>
          </w:tcPr>
          <w:p w14:paraId="09525110" w14:textId="77777777" w:rsidR="00E9556B" w:rsidRDefault="00E9556B" w:rsidP="00453427">
            <w:pPr>
              <w:pStyle w:val="BodyText"/>
            </w:pPr>
            <w:r>
              <w:t>Synthetic gas produced from materials containing carbon and hydrogen, which is heated in an environment which contains no oxygen or insufficient oxygen to achieve complete combustion.</w:t>
            </w:r>
          </w:p>
        </w:tc>
      </w:tr>
      <w:tr w:rsidR="00E9556B" w14:paraId="4C9F9A11" w14:textId="77777777" w:rsidTr="00453427">
        <w:tc>
          <w:tcPr>
            <w:tcW w:w="0" w:type="auto"/>
          </w:tcPr>
          <w:p w14:paraId="357062C5" w14:textId="77777777" w:rsidR="00E9556B" w:rsidRDefault="00E9556B" w:rsidP="00453427">
            <w:pPr>
              <w:pStyle w:val="BodyText"/>
              <w:rPr>
                <w:lang w:eastAsia="en-AU"/>
              </w:rPr>
            </w:pPr>
            <w:r w:rsidRPr="002F6BA8">
              <w:t xml:space="preserve">Treatment </w:t>
            </w:r>
          </w:p>
        </w:tc>
        <w:tc>
          <w:tcPr>
            <w:tcW w:w="0" w:type="auto"/>
          </w:tcPr>
          <w:p w14:paraId="3389E83F" w14:textId="77777777" w:rsidR="00E9556B" w:rsidRDefault="00E9556B" w:rsidP="00453427">
            <w:pPr>
              <w:pStyle w:val="BodyText"/>
            </w:pPr>
            <w:r>
              <w:t>The process of r</w:t>
            </w:r>
            <w:r w:rsidRPr="002F6BA8">
              <w:t>educ</w:t>
            </w:r>
            <w:r>
              <w:t>ing waste</w:t>
            </w:r>
            <w:r w:rsidRPr="002F6BA8">
              <w:t xml:space="preserve"> volume or chang</w:t>
            </w:r>
            <w:r>
              <w:t>ing its</w:t>
            </w:r>
            <w:r w:rsidRPr="002F6BA8">
              <w:t xml:space="preserve"> composition</w:t>
            </w:r>
            <w:r>
              <w:t xml:space="preserve"> </w:t>
            </w:r>
            <w:r w:rsidRPr="002F6BA8">
              <w:t>to reduce hazard or nuisance</w:t>
            </w:r>
          </w:p>
        </w:tc>
      </w:tr>
      <w:tr w:rsidR="00E9556B" w14:paraId="6A711D1A" w14:textId="77777777" w:rsidTr="00453427">
        <w:tc>
          <w:tcPr>
            <w:tcW w:w="0" w:type="auto"/>
          </w:tcPr>
          <w:p w14:paraId="21E66E92" w14:textId="4964AE7E" w:rsidR="00E9556B" w:rsidRDefault="00E9556B" w:rsidP="00453427">
            <w:pPr>
              <w:pStyle w:val="BodyText"/>
              <w:rPr>
                <w:lang w:eastAsia="en-AU"/>
              </w:rPr>
            </w:pPr>
            <w:r>
              <w:rPr>
                <w:lang w:eastAsia="en-AU"/>
              </w:rPr>
              <w:t xml:space="preserve">Waste to </w:t>
            </w:r>
            <w:r w:rsidR="008964CF">
              <w:rPr>
                <w:lang w:eastAsia="en-AU"/>
              </w:rPr>
              <w:t>e</w:t>
            </w:r>
            <w:r>
              <w:rPr>
                <w:lang w:eastAsia="en-AU"/>
              </w:rPr>
              <w:t>nergy</w:t>
            </w:r>
          </w:p>
        </w:tc>
        <w:tc>
          <w:tcPr>
            <w:tcW w:w="0" w:type="auto"/>
          </w:tcPr>
          <w:p w14:paraId="202C9C33" w14:textId="6ABBD557" w:rsidR="00E9556B" w:rsidRDefault="008964CF" w:rsidP="00453427">
            <w:pPr>
              <w:pStyle w:val="BodyText"/>
            </w:pPr>
            <w:r>
              <w:t>‘</w:t>
            </w:r>
            <w:r w:rsidR="00E9556B" w:rsidRPr="00B52F98">
              <w:t>Waste to energy’ and ‘energy from waste’ are terms that can be used interchangeably. For the purposes of this paper, ‘waste to energy’ is used to describe a number of technologies and treatment processes which extract the calorific value of waste material to generate energy. This process may include an intermediate conversion process as primary sources of energy generated</w:t>
            </w:r>
            <w:r w:rsidR="00E9556B">
              <w:t>,</w:t>
            </w:r>
            <w:r w:rsidR="00E9556B" w:rsidRPr="00B52F98">
              <w:t xml:space="preserve"> such as </w:t>
            </w:r>
            <w:r w:rsidR="00E9556B">
              <w:t xml:space="preserve">heat, steam or synthetic gas – or </w:t>
            </w:r>
            <w:r w:rsidR="00E9556B" w:rsidRPr="00B52F98">
              <w:t>can be further transformed into other usable forms of energy such as electricity and fuel. This conversion process also reduces the solid volume of waste feedstock and can generate by-products such as char and ash.</w:t>
            </w:r>
          </w:p>
        </w:tc>
      </w:tr>
    </w:tbl>
    <w:p w14:paraId="107660B7" w14:textId="77777777" w:rsidR="00E9556B" w:rsidRDefault="00E9556B" w:rsidP="00E9556B">
      <w:pPr>
        <w:pStyle w:val="BodyText"/>
        <w:sectPr w:rsidR="00E9556B" w:rsidSect="00453427">
          <w:type w:val="continuous"/>
          <w:pgSz w:w="11907" w:h="16840" w:code="9"/>
          <w:pgMar w:top="2268" w:right="1134" w:bottom="1134" w:left="1134" w:header="284" w:footer="284" w:gutter="0"/>
          <w:cols w:space="283"/>
          <w:docGrid w:linePitch="360"/>
        </w:sectPr>
      </w:pPr>
    </w:p>
    <w:p w14:paraId="28690008" w14:textId="77777777" w:rsidR="00E9556B" w:rsidRDefault="00E9556B" w:rsidP="00E9556B">
      <w:pPr>
        <w:pStyle w:val="BodyText"/>
        <w:sectPr w:rsidR="00E9556B" w:rsidSect="00453427">
          <w:type w:val="continuous"/>
          <w:pgSz w:w="11907" w:h="16840" w:code="9"/>
          <w:pgMar w:top="2268" w:right="1134" w:bottom="1134" w:left="1134" w:header="284" w:footer="284" w:gutter="0"/>
          <w:cols w:num="2" w:space="283"/>
          <w:docGrid w:linePitch="360"/>
        </w:sectPr>
      </w:pPr>
    </w:p>
    <w:p w14:paraId="5F330B8B" w14:textId="3557F58F" w:rsidR="00E9556B" w:rsidRPr="00967111" w:rsidRDefault="00F46C61" w:rsidP="00F46C61">
      <w:pPr>
        <w:pStyle w:val="Heading1TopofPage"/>
        <w:framePr w:wrap="around"/>
        <w:numPr>
          <w:ilvl w:val="0"/>
          <w:numId w:val="0"/>
        </w:numPr>
        <w:ind w:left="1134"/>
        <w:rPr>
          <w:b/>
        </w:rPr>
      </w:pPr>
      <w:bookmarkStart w:id="176" w:name="_Toc495494088"/>
      <w:bookmarkStart w:id="177" w:name="_Toc496711741"/>
      <w:r>
        <w:rPr>
          <w:b/>
        </w:rPr>
        <w:lastRenderedPageBreak/>
        <w:t>B</w:t>
      </w:r>
      <w:r w:rsidR="00E9556B" w:rsidRPr="00967111">
        <w:rPr>
          <w:b/>
        </w:rPr>
        <w:t>ibliography</w:t>
      </w:r>
      <w:bookmarkEnd w:id="176"/>
      <w:bookmarkEnd w:id="177"/>
    </w:p>
    <w:p w14:paraId="1E6CF397" w14:textId="44918C70"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ACT Government – Environment, Planning and Sustainable Development Directorate (2016), </w:t>
      </w:r>
      <w:r w:rsidRPr="009B694F">
        <w:rPr>
          <w:rFonts w:ascii="Arial" w:hAnsi="Arial"/>
          <w:i/>
        </w:rPr>
        <w:t>Energy from Waste</w:t>
      </w:r>
      <w:r w:rsidRPr="009B694F">
        <w:rPr>
          <w:rFonts w:ascii="Arial" w:hAnsi="Arial"/>
        </w:rPr>
        <w:t xml:space="preserve">. Retrieved from: </w:t>
      </w:r>
      <w:hyperlink r:id="rId50" w:history="1">
        <w:r w:rsidRPr="009B694F">
          <w:rPr>
            <w:rStyle w:val="Hyperlink"/>
            <w:rFonts w:ascii="Arial" w:hAnsi="Arial" w:cs="Arial"/>
          </w:rPr>
          <w:t>http://www.environment.act.gov.au/energy/cleaner-energy/energy_from_waste</w:t>
        </w:r>
      </w:hyperlink>
    </w:p>
    <w:p w14:paraId="54C9B016" w14:textId="1EC58160"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Al Seadi, Teodorita and Lukehurst, Clare (2012) </w:t>
      </w:r>
      <w:r w:rsidRPr="009B694F">
        <w:rPr>
          <w:rFonts w:ascii="Arial" w:hAnsi="Arial"/>
          <w:i/>
        </w:rPr>
        <w:t>Quality management of digestate from biogas plants used as fertiliser</w:t>
      </w:r>
      <w:r w:rsidR="00F34FA3">
        <w:rPr>
          <w:rFonts w:ascii="Arial" w:hAnsi="Arial"/>
        </w:rPr>
        <w:t>, IEA Bioenergy</w:t>
      </w:r>
      <w:r w:rsidRPr="009B694F">
        <w:rPr>
          <w:rFonts w:ascii="Arial" w:hAnsi="Arial"/>
        </w:rPr>
        <w:t xml:space="preserve">. Retrieved from: </w:t>
      </w:r>
      <w:hyperlink r:id="rId51" w:history="1">
        <w:r w:rsidRPr="009B694F">
          <w:rPr>
            <w:rStyle w:val="Hyperlink"/>
            <w:rFonts w:ascii="Arial" w:hAnsi="Arial" w:cs="Arial"/>
          </w:rPr>
          <w:t>https://www.iea-biogas.net/files/daten-redaktion/download/publi-task37/digestate_quality_web_new.pdf</w:t>
        </w:r>
      </w:hyperlink>
    </w:p>
    <w:p w14:paraId="587519BA" w14:textId="1A010DCE"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Australian Energy Market Operator (2017), </w:t>
      </w:r>
      <w:r w:rsidRPr="009B694F">
        <w:rPr>
          <w:rFonts w:ascii="Arial" w:hAnsi="Arial"/>
          <w:i/>
        </w:rPr>
        <w:t>Generation Information Page</w:t>
      </w:r>
      <w:r w:rsidRPr="009B694F">
        <w:rPr>
          <w:rFonts w:ascii="Arial" w:hAnsi="Arial"/>
        </w:rPr>
        <w:t xml:space="preserve">. Retrieved from: </w:t>
      </w:r>
      <w:hyperlink r:id="rId52" w:history="1">
        <w:r w:rsidRPr="009B694F">
          <w:rPr>
            <w:rStyle w:val="Hyperlink"/>
            <w:rFonts w:ascii="Arial" w:hAnsi="Arial" w:cs="Arial"/>
          </w:rPr>
          <w:t>https://www.aemo.com.au/Electricity/National-Electricity-Market-NEM/Planning-and-forecasting/Generation-information</w:t>
        </w:r>
      </w:hyperlink>
      <w:r w:rsidRPr="009B694F">
        <w:rPr>
          <w:rFonts w:ascii="Arial" w:hAnsi="Arial"/>
        </w:rPr>
        <w:t xml:space="preserve"> Australian Renewable Energy Agency (2017), </w:t>
      </w:r>
      <w:r w:rsidRPr="009B694F">
        <w:rPr>
          <w:rFonts w:ascii="Arial" w:hAnsi="Arial"/>
          <w:i/>
        </w:rPr>
        <w:t>Innovating Energy – ARENA’s Investment Plan 2017</w:t>
      </w:r>
      <w:r w:rsidRPr="009B694F">
        <w:rPr>
          <w:rFonts w:ascii="Arial" w:hAnsi="Arial"/>
        </w:rPr>
        <w:t>, Commonwealth of Australia</w:t>
      </w:r>
    </w:p>
    <w:p w14:paraId="393C075F" w14:textId="77777777" w:rsidR="00396A0B" w:rsidRPr="00BE57AA" w:rsidRDefault="00396A0B" w:rsidP="00396A0B">
      <w:pPr>
        <w:pStyle w:val="BodyText"/>
        <w:spacing w:afterLines="120" w:after="288" w:line="240" w:lineRule="auto"/>
        <w:mirrorIndents/>
        <w:rPr>
          <w:rFonts w:ascii="Arial" w:hAnsi="Arial"/>
        </w:rPr>
      </w:pPr>
      <w:r w:rsidRPr="00396A0B">
        <w:rPr>
          <w:rFonts w:ascii="Arial" w:hAnsi="Arial"/>
        </w:rPr>
        <w:t xml:space="preserve">Babcock &amp; Wilcox Volund A/S (n.d), </w:t>
      </w:r>
      <w:r w:rsidRPr="00396A0B">
        <w:rPr>
          <w:rFonts w:ascii="Arial" w:hAnsi="Arial"/>
          <w:i/>
        </w:rPr>
        <w:t xml:space="preserve"> ARC, Copenhill / Amager Bakke, Copenhagen, Demark</w:t>
      </w:r>
      <w:r w:rsidRPr="00396A0B">
        <w:rPr>
          <w:rFonts w:ascii="Arial" w:hAnsi="Arial"/>
        </w:rPr>
        <w:t>. Retrieved from: http://www.volund.dk/Waste_to_Energy/References/ARC_Amager_Bakke_Copenhagen</w:t>
      </w:r>
    </w:p>
    <w:p w14:paraId="1F68D754" w14:textId="77777777"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Clapham, P (2016) </w:t>
      </w:r>
      <w:r w:rsidRPr="009B694F">
        <w:rPr>
          <w:rFonts w:ascii="Arial" w:hAnsi="Arial"/>
          <w:i/>
        </w:rPr>
        <w:t>Energy from waste in the context of metropolitan Melbourne – final discussion paper</w:t>
      </w:r>
      <w:r w:rsidRPr="009B694F">
        <w:rPr>
          <w:rFonts w:ascii="Arial" w:hAnsi="Arial"/>
        </w:rPr>
        <w:t>, Arcadis, Melbourne, p38</w:t>
      </w:r>
    </w:p>
    <w:p w14:paraId="1419746E" w14:textId="77777777" w:rsidR="00E9556B" w:rsidRPr="009B694F" w:rsidRDefault="00E9556B" w:rsidP="00E9556B">
      <w:pPr>
        <w:pStyle w:val="BodyText"/>
        <w:spacing w:afterLines="120" w:after="288" w:line="240" w:lineRule="auto"/>
        <w:mirrorIndents/>
        <w:rPr>
          <w:rFonts w:ascii="Arial" w:hAnsi="Arial"/>
          <w:i/>
        </w:rPr>
      </w:pPr>
      <w:r w:rsidRPr="009B694F">
        <w:rPr>
          <w:rFonts w:ascii="Arial" w:hAnsi="Arial"/>
          <w:i/>
        </w:rPr>
        <w:t>Climate Change Act 2017 (Vic) s.6 (Austl.)</w:t>
      </w:r>
    </w:p>
    <w:p w14:paraId="2F945B4E" w14:textId="77777777"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Climate Change Authority (2016), </w:t>
      </w:r>
      <w:r w:rsidRPr="009B694F">
        <w:rPr>
          <w:rFonts w:ascii="Arial" w:hAnsi="Arial"/>
          <w:i/>
        </w:rPr>
        <w:t>Towards a climate policy toolkit: special review on Australia’s climate goals and policies,</w:t>
      </w:r>
      <w:r w:rsidRPr="009B694F">
        <w:rPr>
          <w:rFonts w:ascii="Arial" w:hAnsi="Arial"/>
        </w:rPr>
        <w:t xml:space="preserve"> Australia, p137</w:t>
      </w:r>
    </w:p>
    <w:p w14:paraId="697F93C7" w14:textId="357B47B7"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Clean Energy Finance Corporation (2015), </w:t>
      </w:r>
      <w:r w:rsidRPr="009B694F">
        <w:rPr>
          <w:rFonts w:ascii="Arial" w:hAnsi="Arial"/>
          <w:i/>
        </w:rPr>
        <w:t>CEFC commitment to landmark Australian Bioenergy Fund factsheet - November 2015</w:t>
      </w:r>
      <w:r w:rsidRPr="009B694F">
        <w:rPr>
          <w:rFonts w:ascii="Arial" w:hAnsi="Arial"/>
        </w:rPr>
        <w:t xml:space="preserve">, Retrieved from: </w:t>
      </w:r>
      <w:hyperlink r:id="rId53" w:history="1">
        <w:r w:rsidRPr="009B694F">
          <w:rPr>
            <w:rStyle w:val="Hyperlink"/>
            <w:rFonts w:ascii="Arial" w:hAnsi="Arial" w:cs="Arial"/>
          </w:rPr>
          <w:t>https://www.cefc.com.au/media/158193/cefc-factsheet_australian-bioenergy-fund_lr.pdf</w:t>
        </w:r>
      </w:hyperlink>
      <w:r w:rsidRPr="009B694F">
        <w:rPr>
          <w:rFonts w:ascii="Arial" w:hAnsi="Arial"/>
        </w:rPr>
        <w:t xml:space="preserve"> </w:t>
      </w:r>
    </w:p>
    <w:p w14:paraId="5E552E54" w14:textId="77777777"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Clean Energy Finance Corporation (2016), </w:t>
      </w:r>
      <w:r w:rsidRPr="009B694F">
        <w:rPr>
          <w:rFonts w:ascii="Arial" w:hAnsi="Arial"/>
          <w:i/>
        </w:rPr>
        <w:t>Energy from waste in Australia: a state-by-state update, November 2016</w:t>
      </w:r>
      <w:r w:rsidRPr="009B694F">
        <w:rPr>
          <w:rFonts w:ascii="Arial" w:hAnsi="Arial"/>
        </w:rPr>
        <w:t xml:space="preserve">, CEFC, Sydney </w:t>
      </w:r>
    </w:p>
    <w:p w14:paraId="04DF4215" w14:textId="77777777"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Clean Energy Finance Corporation (2015), </w:t>
      </w:r>
      <w:r w:rsidRPr="009B694F">
        <w:rPr>
          <w:rFonts w:ascii="Arial" w:hAnsi="Arial"/>
          <w:i/>
        </w:rPr>
        <w:t>The Australian bioenergy and energy from waste market November 2015</w:t>
      </w:r>
      <w:r w:rsidRPr="009B694F">
        <w:rPr>
          <w:rFonts w:ascii="Arial" w:hAnsi="Arial"/>
        </w:rPr>
        <w:t>, CEFC, Sydney</w:t>
      </w:r>
    </w:p>
    <w:p w14:paraId="03F6D2E2" w14:textId="77777777"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Department of Environment and Energy (2015), </w:t>
      </w:r>
      <w:r w:rsidRPr="009B694F">
        <w:rPr>
          <w:rFonts w:ascii="Arial" w:hAnsi="Arial"/>
          <w:i/>
        </w:rPr>
        <w:t>Australian National Greenhouse Gas Accounts – State and Territory Greenhouse Gas Inventories 2015</w:t>
      </w:r>
      <w:r w:rsidRPr="009B694F">
        <w:rPr>
          <w:rFonts w:ascii="Arial" w:hAnsi="Arial"/>
        </w:rPr>
        <w:t>, Table 3</w:t>
      </w:r>
    </w:p>
    <w:p w14:paraId="2F04E4DF" w14:textId="557B13F1" w:rsidR="00E9556B" w:rsidRPr="009B694F" w:rsidRDefault="00E9556B" w:rsidP="00E9556B">
      <w:pPr>
        <w:pStyle w:val="BodyText"/>
        <w:spacing w:afterLines="120" w:after="288" w:line="240" w:lineRule="auto"/>
        <w:mirrorIndents/>
        <w:rPr>
          <w:rFonts w:ascii="Arial" w:hAnsi="Arial"/>
        </w:rPr>
      </w:pPr>
      <w:r w:rsidRPr="00CC2AEA">
        <w:rPr>
          <w:rFonts w:ascii="Arial" w:hAnsi="Arial"/>
        </w:rPr>
        <w:t>Department of The Environment and Energy</w:t>
      </w:r>
      <w:r>
        <w:rPr>
          <w:rFonts w:ascii="Arial" w:hAnsi="Arial"/>
        </w:rPr>
        <w:t xml:space="preserve"> (2017</w:t>
      </w:r>
      <w:r w:rsidR="00EB1D2C">
        <w:rPr>
          <w:rFonts w:ascii="Arial" w:hAnsi="Arial"/>
        </w:rPr>
        <w:t>a</w:t>
      </w:r>
      <w:r>
        <w:rPr>
          <w:rFonts w:ascii="Arial" w:hAnsi="Arial"/>
        </w:rPr>
        <w:t>),</w:t>
      </w:r>
      <w:r w:rsidRPr="00CC2AEA">
        <w:rPr>
          <w:rFonts w:ascii="Arial" w:hAnsi="Arial"/>
        </w:rPr>
        <w:t xml:space="preserve"> </w:t>
      </w:r>
      <w:r>
        <w:rPr>
          <w:rFonts w:ascii="Arial" w:hAnsi="Arial"/>
        </w:rPr>
        <w:t xml:space="preserve">Australian Energy Update </w:t>
      </w:r>
      <w:r w:rsidRPr="00CC2AEA">
        <w:rPr>
          <w:rFonts w:ascii="Arial" w:hAnsi="Arial"/>
        </w:rPr>
        <w:t>August 2017, Canberra</w:t>
      </w:r>
      <w:r w:rsidR="00A374EC">
        <w:rPr>
          <w:rFonts w:ascii="Arial" w:hAnsi="Arial"/>
        </w:rPr>
        <w:t xml:space="preserve">, Table O. Retrieved from </w:t>
      </w:r>
      <w:hyperlink r:id="rId54" w:history="1">
        <w:r w:rsidR="00A374EC" w:rsidRPr="00DD58FE">
          <w:rPr>
            <w:rStyle w:val="Hyperlink"/>
            <w:rFonts w:ascii="Arial" w:hAnsi="Arial"/>
          </w:rPr>
          <w:t>http://www.environment.gov.au/energy/publications/australian-energy-update-2017</w:t>
        </w:r>
      </w:hyperlink>
      <w:r w:rsidR="00A374EC">
        <w:rPr>
          <w:rFonts w:ascii="Arial" w:hAnsi="Arial"/>
        </w:rPr>
        <w:t xml:space="preserve"> </w:t>
      </w:r>
    </w:p>
    <w:p w14:paraId="69CCFE66" w14:textId="6DB8E3EF" w:rsidR="00E9556B" w:rsidRPr="009B694F" w:rsidRDefault="00E9556B" w:rsidP="00E9556B">
      <w:pPr>
        <w:pStyle w:val="BodyText"/>
        <w:spacing w:afterLines="120" w:after="288" w:line="240" w:lineRule="auto"/>
        <w:mirrorIndents/>
        <w:rPr>
          <w:rStyle w:val="Hyperlink"/>
          <w:rFonts w:ascii="Arial" w:hAnsi="Arial" w:cs="Arial"/>
        </w:rPr>
      </w:pPr>
      <w:r w:rsidRPr="009B694F">
        <w:rPr>
          <w:rFonts w:ascii="Arial" w:hAnsi="Arial"/>
        </w:rPr>
        <w:t>Department of Environment and Energy (2017</w:t>
      </w:r>
      <w:r w:rsidR="00EB1D2C">
        <w:rPr>
          <w:rFonts w:ascii="Arial" w:hAnsi="Arial"/>
        </w:rPr>
        <w:t>b</w:t>
      </w:r>
      <w:r w:rsidRPr="009B694F">
        <w:rPr>
          <w:rFonts w:ascii="Arial" w:hAnsi="Arial"/>
        </w:rPr>
        <w:t xml:space="preserve">), </w:t>
      </w:r>
      <w:r w:rsidRPr="009B694F">
        <w:rPr>
          <w:rFonts w:ascii="Arial" w:hAnsi="Arial"/>
          <w:i/>
        </w:rPr>
        <w:t>Eligible activities</w:t>
      </w:r>
      <w:r w:rsidRPr="009B694F">
        <w:rPr>
          <w:rFonts w:ascii="Arial" w:hAnsi="Arial"/>
        </w:rPr>
        <w:t xml:space="preserve">. Retrieved from: </w:t>
      </w:r>
      <w:hyperlink r:id="rId55" w:history="1">
        <w:r w:rsidRPr="009B694F">
          <w:rPr>
            <w:rStyle w:val="Hyperlink"/>
            <w:rFonts w:ascii="Arial" w:hAnsi="Arial" w:cs="Arial"/>
          </w:rPr>
          <w:t>http://www.environment.gov.au/climate-change/emissions-reduction-fund/methods</w:t>
        </w:r>
      </w:hyperlink>
    </w:p>
    <w:p w14:paraId="78488284" w14:textId="77777777"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Department of Environment and Energy (2016), </w:t>
      </w:r>
      <w:r w:rsidRPr="009B694F">
        <w:rPr>
          <w:rFonts w:ascii="Arial" w:hAnsi="Arial"/>
          <w:i/>
        </w:rPr>
        <w:t>Quarterly Update of Australia’s National Greenhouse Gas Inventory: June 2016</w:t>
      </w:r>
      <w:r w:rsidRPr="009B694F">
        <w:rPr>
          <w:rFonts w:ascii="Arial" w:hAnsi="Arial"/>
        </w:rPr>
        <w:t>, Commonwealth of Australia 2016</w:t>
      </w:r>
    </w:p>
    <w:p w14:paraId="10C3FEA3" w14:textId="77777777"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Department of Environment, Food and Rural Affairs (2013), </w:t>
      </w:r>
      <w:r w:rsidRPr="009B694F">
        <w:rPr>
          <w:rFonts w:ascii="Arial" w:hAnsi="Arial"/>
          <w:i/>
        </w:rPr>
        <w:t>Energy from Waste – A guide to the debate</w:t>
      </w:r>
      <w:r w:rsidRPr="009B694F">
        <w:rPr>
          <w:rFonts w:ascii="Arial" w:hAnsi="Arial"/>
        </w:rPr>
        <w:t>. Retrieved from: www.defra.gov.uk/publications/2013/02/27/pb13892-energy-from-waste/ on 1 August 2017, p35</w:t>
      </w:r>
    </w:p>
    <w:p w14:paraId="4A0C7048" w14:textId="690D2A6D"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Department of Environment, Land, Water and Planning (n.d), </w:t>
      </w:r>
      <w:r w:rsidRPr="009B694F">
        <w:rPr>
          <w:rFonts w:ascii="Arial" w:hAnsi="Arial"/>
          <w:i/>
        </w:rPr>
        <w:t>Renewable Energy (Jobs and Investment) Bill 2017</w:t>
      </w:r>
      <w:r w:rsidRPr="009B694F">
        <w:rPr>
          <w:rFonts w:ascii="Arial" w:hAnsi="Arial"/>
        </w:rPr>
        <w:t xml:space="preserve">. Retrieved from: </w:t>
      </w:r>
      <w:hyperlink r:id="rId56" w:history="1">
        <w:r w:rsidRPr="009B694F">
          <w:rPr>
            <w:rStyle w:val="Hyperlink"/>
            <w:rFonts w:ascii="Arial" w:hAnsi="Arial" w:cs="Arial"/>
          </w:rPr>
          <w:t>https://www.energy.vic.gov.au/__data/assets/pdf_file/0022/80509/VRET-fact-sheet-Bill.pdf</w:t>
        </w:r>
      </w:hyperlink>
      <w:r w:rsidRPr="009B694F">
        <w:rPr>
          <w:rFonts w:ascii="Arial" w:hAnsi="Arial"/>
        </w:rPr>
        <w:t xml:space="preserve">  </w:t>
      </w:r>
    </w:p>
    <w:p w14:paraId="5A3C556B" w14:textId="77777777" w:rsidR="00E9556B" w:rsidRPr="009B694F" w:rsidRDefault="00E9556B" w:rsidP="00E9556B">
      <w:pPr>
        <w:pStyle w:val="BodyText"/>
        <w:spacing w:afterLines="120" w:after="288" w:line="240" w:lineRule="auto"/>
        <w:mirrorIndents/>
        <w:rPr>
          <w:rFonts w:ascii="Arial" w:hAnsi="Arial"/>
        </w:rPr>
      </w:pPr>
      <w:r w:rsidRPr="009B694F">
        <w:rPr>
          <w:rFonts w:ascii="Arial" w:hAnsi="Arial"/>
        </w:rPr>
        <w:lastRenderedPageBreak/>
        <w:t xml:space="preserve">Department of Environment, Land, Water and Planning (2017), </w:t>
      </w:r>
      <w:r w:rsidRPr="009B694F">
        <w:rPr>
          <w:rFonts w:ascii="Arial" w:hAnsi="Arial"/>
          <w:i/>
        </w:rPr>
        <w:t>Renewable Energy Action Plan</w:t>
      </w:r>
      <w:r w:rsidRPr="009B694F">
        <w:rPr>
          <w:rFonts w:ascii="Arial" w:hAnsi="Arial"/>
        </w:rPr>
        <w:t>. Retrieved from: https://www.energy.vic.gov.au/__data/assets/pdf_file/0027/74088/REAP-FA5-web.pdf</w:t>
      </w:r>
    </w:p>
    <w:p w14:paraId="57A5CCDA" w14:textId="3921994D"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Department of Environment, Land, Water and Planning (2016) </w:t>
      </w:r>
      <w:r w:rsidRPr="009B694F">
        <w:rPr>
          <w:rFonts w:ascii="Arial" w:hAnsi="Arial"/>
          <w:i/>
        </w:rPr>
        <w:t>Victoria’s Climate Change Framework</w:t>
      </w:r>
      <w:r w:rsidRPr="009B694F">
        <w:rPr>
          <w:rFonts w:ascii="Arial" w:hAnsi="Arial"/>
        </w:rPr>
        <w:t xml:space="preserve">. Retrieved from: </w:t>
      </w:r>
      <w:hyperlink r:id="rId57" w:history="1">
        <w:r w:rsidRPr="009B694F">
          <w:rPr>
            <w:rStyle w:val="Hyperlink"/>
            <w:rFonts w:ascii="Arial" w:hAnsi="Arial" w:cs="Arial"/>
          </w:rPr>
          <w:t>https://www.climatechange.vic.gov.au/__data/assets/pdf_file/0021/55254/DELWPClimateChange_Framework.pdf</w:t>
        </w:r>
      </w:hyperlink>
    </w:p>
    <w:p w14:paraId="0EB09F04" w14:textId="77777777" w:rsidR="00E9556B" w:rsidRPr="009B694F" w:rsidRDefault="00E9556B" w:rsidP="00E9556B">
      <w:pPr>
        <w:pStyle w:val="BodyText"/>
        <w:spacing w:afterLines="120" w:after="288" w:line="240" w:lineRule="auto"/>
        <w:mirrorIndents/>
        <w:rPr>
          <w:rFonts w:ascii="Arial" w:hAnsi="Arial"/>
        </w:rPr>
      </w:pPr>
      <w:r w:rsidRPr="009B694F">
        <w:rPr>
          <w:rFonts w:ascii="Arial" w:hAnsi="Arial"/>
        </w:rPr>
        <w:t>Edwards et al (2017),</w:t>
      </w:r>
      <w:r w:rsidRPr="009B694F">
        <w:rPr>
          <w:rFonts w:ascii="Arial" w:hAnsi="Arial"/>
          <w:i/>
        </w:rPr>
        <w:t xml:space="preserve"> Anaerobic co-digestion of municipal food waste and sewage sludge: A comparative life cycle assessment in the context of a waste service provision, </w:t>
      </w:r>
      <w:r w:rsidRPr="009B694F">
        <w:rPr>
          <w:rFonts w:ascii="Arial" w:hAnsi="Arial"/>
        </w:rPr>
        <w:t>Bioresource Technology, Elsevier Ltd,</w:t>
      </w:r>
      <w:r w:rsidRPr="009B694F">
        <w:rPr>
          <w:rFonts w:ascii="Arial" w:hAnsi="Arial"/>
          <w:i/>
        </w:rPr>
        <w:t xml:space="preserve"> </w:t>
      </w:r>
      <w:r w:rsidRPr="009B694F">
        <w:rPr>
          <w:rFonts w:ascii="Arial" w:hAnsi="Arial"/>
        </w:rPr>
        <w:t>p.237-238</w:t>
      </w:r>
    </w:p>
    <w:p w14:paraId="28D10B6F" w14:textId="5902E28F"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Energy from Waste Research and Technology Council (2017), </w:t>
      </w:r>
      <w:r w:rsidRPr="009B694F">
        <w:rPr>
          <w:rFonts w:ascii="Arial" w:hAnsi="Arial"/>
          <w:i/>
        </w:rPr>
        <w:t>Air Quality.</w:t>
      </w:r>
      <w:r w:rsidRPr="009B694F">
        <w:rPr>
          <w:rFonts w:ascii="Arial" w:hAnsi="Arial"/>
        </w:rPr>
        <w:t xml:space="preserve"> Retrieved from: </w:t>
      </w:r>
      <w:hyperlink r:id="rId58" w:history="1">
        <w:r w:rsidRPr="009B694F">
          <w:rPr>
            <w:rStyle w:val="Hyperlink"/>
            <w:rFonts w:ascii="Arial" w:hAnsi="Arial" w:cs="Arial"/>
          </w:rPr>
          <w:t>http://www.wtert.co.uk/public-health/air-quality</w:t>
        </w:r>
      </w:hyperlink>
      <w:r w:rsidRPr="009B694F">
        <w:rPr>
          <w:rStyle w:val="Hyperlink"/>
          <w:rFonts w:ascii="Arial" w:hAnsi="Arial" w:cs="Arial"/>
        </w:rPr>
        <w:t xml:space="preserve"> on 1 June 2017</w:t>
      </w:r>
      <w:r w:rsidRPr="009B694F" w:rsidDel="000208BF">
        <w:rPr>
          <w:rFonts w:ascii="Arial" w:hAnsi="Arial"/>
        </w:rPr>
        <w:t xml:space="preserve"> </w:t>
      </w:r>
    </w:p>
    <w:p w14:paraId="76B076E4" w14:textId="5EBA5BA4" w:rsidR="00E9556B" w:rsidRPr="009B694F" w:rsidRDefault="00E9556B" w:rsidP="00E9556B">
      <w:pPr>
        <w:pStyle w:val="BodyText"/>
        <w:spacing w:afterLines="120" w:after="288" w:line="240" w:lineRule="auto"/>
        <w:mirrorIndents/>
        <w:rPr>
          <w:rStyle w:val="Hyperlink"/>
          <w:rFonts w:ascii="Arial" w:hAnsi="Arial" w:cs="Arial"/>
        </w:rPr>
      </w:pPr>
      <w:r w:rsidRPr="009B694F">
        <w:rPr>
          <w:rFonts w:ascii="Arial" w:hAnsi="Arial"/>
        </w:rPr>
        <w:t xml:space="preserve">Ennovia (2017), Municipal Waste Energy Recovery Facility – Paris – France. Retrieved from </w:t>
      </w:r>
      <w:hyperlink r:id="rId59" w:history="1">
        <w:r w:rsidRPr="009B694F">
          <w:rPr>
            <w:rStyle w:val="Hyperlink"/>
            <w:rFonts w:ascii="Arial" w:hAnsi="Arial" w:cs="Arial"/>
          </w:rPr>
          <w:t>http://www.ennovia.fr/en/references/cve-paris-isseane-2/</w:t>
        </w:r>
      </w:hyperlink>
      <w:r w:rsidRPr="009B694F">
        <w:rPr>
          <w:rStyle w:val="Hyperlink"/>
          <w:rFonts w:ascii="Arial" w:hAnsi="Arial" w:cs="Arial"/>
        </w:rPr>
        <w:t xml:space="preserve"> </w:t>
      </w:r>
    </w:p>
    <w:p w14:paraId="6ACDF34D" w14:textId="2E5A9EA9"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Environment Protection Authority (2011), </w:t>
      </w:r>
      <w:r w:rsidRPr="009B694F">
        <w:rPr>
          <w:rFonts w:ascii="Arial" w:hAnsi="Arial"/>
          <w:i/>
        </w:rPr>
        <w:t>Australian Greenhouse Gas Calculator</w:t>
      </w:r>
      <w:r w:rsidRPr="009B694F">
        <w:rPr>
          <w:rFonts w:ascii="Arial" w:hAnsi="Arial"/>
        </w:rPr>
        <w:t xml:space="preserve">. Retrieved from: </w:t>
      </w:r>
      <w:hyperlink r:id="rId60" w:anchor="/" w:history="1">
        <w:r w:rsidRPr="009B694F">
          <w:rPr>
            <w:rStyle w:val="Hyperlink"/>
            <w:rFonts w:ascii="Arial" w:hAnsi="Arial" w:cs="Arial"/>
          </w:rPr>
          <w:t>http://www.epa.vic.gov.au/agc/r_cc_causes.html#/</w:t>
        </w:r>
      </w:hyperlink>
      <w:r w:rsidRPr="009B694F">
        <w:rPr>
          <w:rFonts w:ascii="Arial" w:hAnsi="Arial"/>
        </w:rPr>
        <w:t xml:space="preserve">! </w:t>
      </w:r>
    </w:p>
    <w:p w14:paraId="79FBAF28" w14:textId="65858B70" w:rsidR="00E9556B" w:rsidRPr="009B694F" w:rsidRDefault="00E9556B" w:rsidP="00E9556B">
      <w:pPr>
        <w:pStyle w:val="BodyText"/>
        <w:spacing w:afterLines="120" w:after="288" w:line="240" w:lineRule="auto"/>
        <w:mirrorIndents/>
        <w:rPr>
          <w:rFonts w:ascii="Arial" w:hAnsi="Arial"/>
          <w:bCs/>
          <w:lang w:val="en"/>
        </w:rPr>
      </w:pPr>
      <w:r w:rsidRPr="009B694F">
        <w:rPr>
          <w:rFonts w:ascii="Arial" w:hAnsi="Arial"/>
        </w:rPr>
        <w:t xml:space="preserve">Environment Protection Authority (2006), </w:t>
      </w:r>
      <w:r w:rsidRPr="009B694F">
        <w:rPr>
          <w:rFonts w:ascii="Arial" w:hAnsi="Arial"/>
          <w:bCs/>
          <w:i/>
          <w:lang w:val="en"/>
        </w:rPr>
        <w:t>Development plan - Amendment of the Environment Protection (Prescribed Waste) Regulations 1998</w:t>
      </w:r>
      <w:r w:rsidRPr="009B694F">
        <w:rPr>
          <w:rFonts w:ascii="Arial" w:hAnsi="Arial"/>
          <w:bCs/>
          <w:lang w:val="en"/>
        </w:rPr>
        <w:t xml:space="preserve">. Retrieved from </w:t>
      </w:r>
      <w:hyperlink r:id="rId61" w:history="1">
        <w:r w:rsidRPr="009B694F">
          <w:rPr>
            <w:rStyle w:val="Hyperlink"/>
            <w:rFonts w:ascii="Arial" w:hAnsi="Arial" w:cs="Arial"/>
            <w:lang w:val="en"/>
          </w:rPr>
          <w:t>http://www.epa.vic.gov.au/~/media/Publications/1062.pdf</w:t>
        </w:r>
      </w:hyperlink>
      <w:r w:rsidRPr="009B694F">
        <w:rPr>
          <w:rFonts w:ascii="Arial" w:hAnsi="Arial"/>
          <w:bCs/>
          <w:lang w:val="en"/>
        </w:rPr>
        <w:t xml:space="preserve"> </w:t>
      </w:r>
    </w:p>
    <w:p w14:paraId="477B77CF" w14:textId="4F4343EB"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EPA South Australia (2015), </w:t>
      </w:r>
      <w:r w:rsidRPr="009B694F">
        <w:rPr>
          <w:rFonts w:ascii="Arial" w:hAnsi="Arial"/>
          <w:i/>
        </w:rPr>
        <w:t xml:space="preserve">Reforming waste management – Creating certainty for an industry to grow. </w:t>
      </w:r>
      <w:r w:rsidRPr="009B694F">
        <w:rPr>
          <w:rFonts w:ascii="Arial" w:hAnsi="Arial"/>
        </w:rPr>
        <w:t xml:space="preserve">Retrieved from: </w:t>
      </w:r>
      <w:hyperlink r:id="rId62" w:history="1">
        <w:r w:rsidRPr="009B694F">
          <w:rPr>
            <w:rFonts w:ascii="Arial" w:hAnsi="Arial"/>
            <w:color w:val="auto"/>
            <w:u w:val="single"/>
          </w:rPr>
          <w:t>http://www.epa.sa.gov.au/files/11053_reforming_waste_aug2015.pdf</w:t>
        </w:r>
      </w:hyperlink>
    </w:p>
    <w:p w14:paraId="66B017CA" w14:textId="77777777"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Environment Protection Authority Victoria (2012), </w:t>
      </w:r>
      <w:r w:rsidRPr="009B694F">
        <w:rPr>
          <w:rFonts w:ascii="Arial" w:hAnsi="Arial"/>
          <w:i/>
        </w:rPr>
        <w:t>Landfill Gas Factsheet Publication #1479</w:t>
      </w:r>
      <w:r w:rsidRPr="009B694F">
        <w:rPr>
          <w:rFonts w:ascii="Arial" w:hAnsi="Arial"/>
        </w:rPr>
        <w:t>, EPA, Carlton.</w:t>
      </w:r>
    </w:p>
    <w:p w14:paraId="0C8D8730" w14:textId="77777777"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Environment Protection Authority Victoria (2017a), </w:t>
      </w:r>
      <w:r w:rsidRPr="009B694F">
        <w:rPr>
          <w:rFonts w:ascii="Arial" w:hAnsi="Arial"/>
          <w:i/>
        </w:rPr>
        <w:t>Guideline: Energy from waste Publication 1559.1</w:t>
      </w:r>
      <w:r w:rsidRPr="009B694F">
        <w:rPr>
          <w:rFonts w:ascii="Arial" w:hAnsi="Arial"/>
        </w:rPr>
        <w:t>, EPA Victoria, Victoria</w:t>
      </w:r>
    </w:p>
    <w:p w14:paraId="2C87F802" w14:textId="77777777" w:rsidR="00E9556B" w:rsidRPr="009B694F" w:rsidRDefault="00E9556B" w:rsidP="00E9556B">
      <w:pPr>
        <w:pStyle w:val="BodyText"/>
        <w:spacing w:afterLines="120" w:after="288" w:line="240" w:lineRule="auto"/>
        <w:mirrorIndents/>
        <w:rPr>
          <w:rFonts w:ascii="Arial" w:hAnsi="Arial"/>
        </w:rPr>
      </w:pPr>
      <w:r w:rsidRPr="009B694F">
        <w:rPr>
          <w:rFonts w:ascii="Arial" w:hAnsi="Arial"/>
        </w:rPr>
        <w:t>Environment Protection Authority Victoria (2017b), Your environment – Waste webpage, EPA Victoria. Retrieved from http://www.epa.vic.gov.au/your-environment/waste</w:t>
      </w:r>
    </w:p>
    <w:p w14:paraId="774227B6" w14:textId="77777777" w:rsidR="00E9556B" w:rsidRPr="009B694F" w:rsidRDefault="00E9556B" w:rsidP="00E9556B">
      <w:pPr>
        <w:pStyle w:val="BodyText"/>
        <w:spacing w:afterLines="120" w:after="288" w:line="240" w:lineRule="auto"/>
        <w:mirrorIndents/>
        <w:rPr>
          <w:rFonts w:ascii="Arial" w:hAnsi="Arial"/>
          <w:i/>
        </w:rPr>
      </w:pPr>
      <w:r w:rsidRPr="009B694F">
        <w:rPr>
          <w:rFonts w:ascii="Arial" w:hAnsi="Arial"/>
        </w:rPr>
        <w:t xml:space="preserve">Environment Protection Authority and Waste Authority (2013), </w:t>
      </w:r>
      <w:r w:rsidRPr="009B694F">
        <w:rPr>
          <w:rFonts w:ascii="Arial" w:hAnsi="Arial"/>
          <w:i/>
        </w:rPr>
        <w:t>Environmental and health performance of waste to energy technologies – advice of the EPA to the Minister for environment under Section 16(e) of the Environment Protection Act 1986</w:t>
      </w:r>
    </w:p>
    <w:p w14:paraId="3FFA59CB" w14:textId="2C754D15"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Gippsland Waste and Resource Recovery Group (2017), </w:t>
      </w:r>
      <w:r w:rsidRPr="009B694F">
        <w:rPr>
          <w:rFonts w:ascii="Arial" w:hAnsi="Arial"/>
          <w:i/>
        </w:rPr>
        <w:t>Gippsland Waste and Resource Recovery Implementation Plan June 2017</w:t>
      </w:r>
      <w:r w:rsidRPr="009B694F">
        <w:rPr>
          <w:rFonts w:ascii="Arial" w:hAnsi="Arial"/>
        </w:rPr>
        <w:t>, Victoria, p</w:t>
      </w:r>
      <w:r w:rsidR="004A0744">
        <w:rPr>
          <w:rFonts w:ascii="Arial" w:hAnsi="Arial"/>
        </w:rPr>
        <w:t>.</w:t>
      </w:r>
      <w:r w:rsidRPr="009B694F">
        <w:rPr>
          <w:rFonts w:ascii="Arial" w:hAnsi="Arial"/>
        </w:rPr>
        <w:t xml:space="preserve">69 </w:t>
      </w:r>
    </w:p>
    <w:p w14:paraId="02539126" w14:textId="615CCCDD"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Grampians Central West Resource Recovery Group (2017), </w:t>
      </w:r>
      <w:r w:rsidRPr="009B694F">
        <w:rPr>
          <w:rFonts w:ascii="Arial" w:hAnsi="Arial"/>
          <w:i/>
        </w:rPr>
        <w:t>Grampi</w:t>
      </w:r>
      <w:r w:rsidR="00F34FA3">
        <w:rPr>
          <w:rFonts w:ascii="Arial" w:hAnsi="Arial"/>
          <w:i/>
        </w:rPr>
        <w:t>a</w:t>
      </w:r>
      <w:r w:rsidRPr="009B694F">
        <w:rPr>
          <w:rFonts w:ascii="Arial" w:hAnsi="Arial"/>
          <w:i/>
        </w:rPr>
        <w:t>ns Central West Waste and Resource Recovery Implementation Plan 2017</w:t>
      </w:r>
      <w:r w:rsidRPr="009B694F">
        <w:rPr>
          <w:rFonts w:ascii="Arial" w:hAnsi="Arial"/>
        </w:rPr>
        <w:t>, Victoria, p</w:t>
      </w:r>
      <w:r w:rsidR="004A0744">
        <w:rPr>
          <w:rFonts w:ascii="Arial" w:hAnsi="Arial"/>
        </w:rPr>
        <w:t>.</w:t>
      </w:r>
      <w:r w:rsidRPr="009B694F">
        <w:rPr>
          <w:rFonts w:ascii="Arial" w:hAnsi="Arial"/>
        </w:rPr>
        <w:t>53</w:t>
      </w:r>
    </w:p>
    <w:p w14:paraId="5AF40E75" w14:textId="62916E5A" w:rsidR="00E9556B" w:rsidRPr="009B694F" w:rsidRDefault="00E9556B" w:rsidP="00E9556B">
      <w:pPr>
        <w:pStyle w:val="BodyText"/>
        <w:spacing w:afterLines="120" w:after="288" w:line="240" w:lineRule="auto"/>
        <w:mirrorIndents/>
        <w:rPr>
          <w:rFonts w:ascii="Arial" w:hAnsi="Arial"/>
          <w:color w:val="auto"/>
          <w:u w:val="single"/>
        </w:rPr>
      </w:pPr>
      <w:r w:rsidRPr="009B694F">
        <w:rPr>
          <w:rFonts w:ascii="Arial" w:hAnsi="Arial"/>
        </w:rPr>
        <w:t xml:space="preserve">Hitachi Zosen INOVA (2014), Issy-les-Moulineaux/France - Energy from Waste Plant brochure. Retrieved from </w:t>
      </w:r>
      <w:hyperlink r:id="rId63" w:history="1">
        <w:r w:rsidRPr="009B694F">
          <w:rPr>
            <w:rStyle w:val="Hyperlink"/>
            <w:rFonts w:ascii="Arial" w:hAnsi="Arial" w:cs="Arial"/>
          </w:rPr>
          <w:t xml:space="preserve">http://www.hz-inova.com/cms/wp-content/uploads/2014/12/hzi_ref_issy_en.pdf </w:t>
        </w:r>
      </w:hyperlink>
    </w:p>
    <w:p w14:paraId="5FDB8C6D" w14:textId="3108AFC5"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IEA bioenergy (2014), </w:t>
      </w:r>
      <w:r w:rsidRPr="009B694F">
        <w:rPr>
          <w:rFonts w:ascii="Arial" w:hAnsi="Arial"/>
          <w:i/>
        </w:rPr>
        <w:t>Waste to Energy – summary and conclusions from the IEA Bioenergy ExCo71 Workshop</w:t>
      </w:r>
      <w:r w:rsidRPr="009B694F">
        <w:rPr>
          <w:rFonts w:ascii="Arial" w:hAnsi="Arial"/>
        </w:rPr>
        <w:t>, International Energy Association, p</w:t>
      </w:r>
      <w:r w:rsidR="004A0744">
        <w:rPr>
          <w:rFonts w:ascii="Arial" w:hAnsi="Arial"/>
        </w:rPr>
        <w:t>.</w:t>
      </w:r>
      <w:r w:rsidRPr="009B694F">
        <w:rPr>
          <w:rFonts w:ascii="Arial" w:hAnsi="Arial"/>
        </w:rPr>
        <w:t>4</w:t>
      </w:r>
    </w:p>
    <w:p w14:paraId="04A70DFD" w14:textId="77777777"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Infrastructure Victoria (2016), </w:t>
      </w:r>
      <w:r w:rsidRPr="009B694F">
        <w:rPr>
          <w:rFonts w:ascii="Arial" w:hAnsi="Arial"/>
          <w:i/>
        </w:rPr>
        <w:t>Victoria’s 30-Year Infrastructure strategy (Dec 2016)</w:t>
      </w:r>
      <w:r w:rsidRPr="009B694F">
        <w:rPr>
          <w:rFonts w:ascii="Arial" w:hAnsi="Arial"/>
        </w:rPr>
        <w:t>, Infrastructure Victoria, Victoria</w:t>
      </w:r>
    </w:p>
    <w:p w14:paraId="17D054F7" w14:textId="77777777" w:rsidR="00E9556B" w:rsidRPr="009B694F" w:rsidRDefault="00E9556B" w:rsidP="00E9556B">
      <w:pPr>
        <w:pStyle w:val="BodyText"/>
        <w:spacing w:afterLines="120" w:after="288" w:line="240" w:lineRule="auto"/>
        <w:mirrorIndents/>
        <w:rPr>
          <w:rFonts w:ascii="Arial" w:hAnsi="Arial"/>
        </w:rPr>
      </w:pPr>
      <w:r w:rsidRPr="009B694F">
        <w:rPr>
          <w:rFonts w:ascii="Arial" w:hAnsi="Arial"/>
        </w:rPr>
        <w:lastRenderedPageBreak/>
        <w:t xml:space="preserve">ISWA Working Group on Thermal Treatment of Waste (2008), </w:t>
      </w:r>
      <w:r w:rsidRPr="009B694F">
        <w:rPr>
          <w:rFonts w:ascii="Arial" w:hAnsi="Arial"/>
          <w:i/>
        </w:rPr>
        <w:t>Management of APC residues from W-t-E plants</w:t>
      </w:r>
      <w:r w:rsidRPr="009B694F">
        <w:rPr>
          <w:rFonts w:ascii="Arial" w:hAnsi="Arial"/>
        </w:rPr>
        <w:t>, The International Solid Waste Association, Denmark</w:t>
      </w:r>
    </w:p>
    <w:p w14:paraId="2E584818" w14:textId="004366B0" w:rsidR="00E9556B" w:rsidRPr="009B694F" w:rsidRDefault="00E9556B" w:rsidP="00E9556B">
      <w:pPr>
        <w:pStyle w:val="BodyText"/>
        <w:spacing w:afterLines="120" w:after="288" w:line="240" w:lineRule="auto"/>
        <w:mirrorIndents/>
        <w:rPr>
          <w:rStyle w:val="Hyperlink"/>
          <w:rFonts w:ascii="Arial" w:hAnsi="Arial" w:cs="Arial"/>
        </w:rPr>
      </w:pPr>
      <w:r w:rsidRPr="009B694F">
        <w:rPr>
          <w:rFonts w:ascii="Arial" w:hAnsi="Arial"/>
        </w:rPr>
        <w:t>Media release (August 2017): The Hon Lisa Neville MP,</w:t>
      </w:r>
      <w:r w:rsidRPr="009B694F">
        <w:rPr>
          <w:rFonts w:ascii="Arial" w:hAnsi="Arial"/>
          <w:i/>
        </w:rPr>
        <w:t xml:space="preserve"> New Waste to Energy Plant. </w:t>
      </w:r>
      <w:r w:rsidRPr="009B694F">
        <w:rPr>
          <w:rFonts w:ascii="Arial" w:hAnsi="Arial"/>
        </w:rPr>
        <w:t xml:space="preserve">Retrieved from: </w:t>
      </w:r>
      <w:hyperlink r:id="rId64" w:history="1">
        <w:r w:rsidRPr="009B694F">
          <w:rPr>
            <w:rStyle w:val="Hyperlink"/>
            <w:rFonts w:ascii="Arial" w:hAnsi="Arial" w:cs="Arial"/>
          </w:rPr>
          <w:t>www.premier.vic.gov.au/new-waste-to-energy-water-plant/</w:t>
        </w:r>
      </w:hyperlink>
    </w:p>
    <w:p w14:paraId="0BD29BAF" w14:textId="34C7284F" w:rsidR="00E9556B" w:rsidRPr="009B694F" w:rsidRDefault="00E9556B" w:rsidP="00E9556B">
      <w:pPr>
        <w:pStyle w:val="BodyText"/>
        <w:spacing w:afterLines="120" w:after="288" w:line="240" w:lineRule="auto"/>
        <w:mirrorIndents/>
        <w:rPr>
          <w:rFonts w:ascii="Arial" w:hAnsi="Arial"/>
          <w:u w:val="single"/>
        </w:rPr>
      </w:pPr>
      <w:r w:rsidRPr="009B694F">
        <w:rPr>
          <w:rFonts w:ascii="Arial" w:hAnsi="Arial"/>
        </w:rPr>
        <w:t xml:space="preserve">Melbourne Water (2017), </w:t>
      </w:r>
      <w:r w:rsidRPr="009B694F">
        <w:rPr>
          <w:rFonts w:ascii="Arial" w:hAnsi="Arial"/>
          <w:i/>
        </w:rPr>
        <w:t>Energy efficiencies and renewable sources.</w:t>
      </w:r>
      <w:r w:rsidRPr="009B694F">
        <w:rPr>
          <w:rFonts w:ascii="Arial" w:hAnsi="Arial"/>
        </w:rPr>
        <w:t xml:space="preserve"> Retrieved from: </w:t>
      </w:r>
      <w:hyperlink r:id="rId65" w:history="1">
        <w:r w:rsidRPr="009B694F">
          <w:rPr>
            <w:rStyle w:val="Hyperlink"/>
            <w:rFonts w:ascii="Arial" w:hAnsi="Arial" w:cs="Arial"/>
          </w:rPr>
          <w:t>https://www.melbournewater.com.au/whatwedo/Liveability-and-environment/energy/Pages/Energy-efficiencies-and-renewable-sources.aspx</w:t>
        </w:r>
      </w:hyperlink>
    </w:p>
    <w:p w14:paraId="29AB4FAF" w14:textId="57622548"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Pickin J and Randell P (2017), </w:t>
      </w:r>
      <w:r w:rsidRPr="009B694F">
        <w:rPr>
          <w:rFonts w:ascii="Arial" w:hAnsi="Arial"/>
          <w:i/>
        </w:rPr>
        <w:t>Australian National Waste Report 2016</w:t>
      </w:r>
      <w:r w:rsidRPr="009B694F">
        <w:rPr>
          <w:rFonts w:ascii="Arial" w:hAnsi="Arial"/>
        </w:rPr>
        <w:t>, Blue Environment and Department of the En</w:t>
      </w:r>
      <w:r>
        <w:rPr>
          <w:rFonts w:ascii="Arial" w:hAnsi="Arial"/>
        </w:rPr>
        <w:t>vironment and Energy, Melbourne</w:t>
      </w:r>
      <w:r w:rsidRPr="009B694F">
        <w:rPr>
          <w:rFonts w:ascii="Arial" w:hAnsi="Arial"/>
        </w:rPr>
        <w:t xml:space="preserve">. Retrieved from: </w:t>
      </w:r>
      <w:hyperlink r:id="rId66" w:history="1">
        <w:r w:rsidRPr="009B694F">
          <w:rPr>
            <w:rStyle w:val="Hyperlink"/>
            <w:rFonts w:ascii="Arial" w:hAnsi="Arial" w:cs="Arial"/>
          </w:rPr>
          <w:t>http://www.environment.gov.au/protection/national-waste-policy/national-waste-reports/national-waste-report-2016</w:t>
        </w:r>
      </w:hyperlink>
    </w:p>
    <w:p w14:paraId="635FAB6F" w14:textId="77777777"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Ricardo-AEA Ltd (2013), </w:t>
      </w:r>
      <w:r w:rsidRPr="009B694F">
        <w:rPr>
          <w:rFonts w:ascii="Arial" w:hAnsi="Arial"/>
          <w:i/>
        </w:rPr>
        <w:t>Waste to Energy Background Paper – report for Zero Waste SA</w:t>
      </w:r>
      <w:r w:rsidRPr="009B694F">
        <w:rPr>
          <w:rFonts w:ascii="Arial" w:hAnsi="Arial"/>
        </w:rPr>
        <w:t>, United Kingdom</w:t>
      </w:r>
    </w:p>
    <w:p w14:paraId="6840A4FA" w14:textId="6B3D276D" w:rsidR="00E9556B" w:rsidRPr="009B694F" w:rsidRDefault="00E9556B" w:rsidP="00E9556B">
      <w:pPr>
        <w:pStyle w:val="BodyText"/>
        <w:spacing w:afterLines="120" w:after="288" w:line="240" w:lineRule="auto"/>
        <w:mirrorIndents/>
        <w:rPr>
          <w:rStyle w:val="Hyperlink"/>
          <w:rFonts w:ascii="Arial" w:hAnsi="Arial" w:cs="Arial"/>
        </w:rPr>
      </w:pPr>
      <w:r w:rsidRPr="009B694F">
        <w:rPr>
          <w:rFonts w:ascii="Arial" w:hAnsi="Arial"/>
        </w:rPr>
        <w:t xml:space="preserve">Rural Industries Research and Development Corporation (2015), </w:t>
      </w:r>
      <w:r w:rsidRPr="009B694F">
        <w:rPr>
          <w:rFonts w:ascii="Arial" w:hAnsi="Arial"/>
          <w:i/>
        </w:rPr>
        <w:t>Powering a distillery on grape waste</w:t>
      </w:r>
      <w:r w:rsidRPr="009B694F">
        <w:rPr>
          <w:rFonts w:ascii="Arial" w:hAnsi="Arial"/>
        </w:rPr>
        <w:t xml:space="preserve">, Biomass Producer. Retrieved from: </w:t>
      </w:r>
      <w:hyperlink r:id="rId67" w:anchor=".WV2PDxWGNaQ" w:history="1">
        <w:r w:rsidRPr="009B694F">
          <w:rPr>
            <w:rStyle w:val="Hyperlink"/>
            <w:rFonts w:ascii="Arial" w:hAnsi="Arial" w:cs="Arial"/>
          </w:rPr>
          <w:t>http://biomassproducer.com.au/case_study/powering-a-distillery-on-grape-waste/#.WV2PDxWGNaQ</w:t>
        </w:r>
      </w:hyperlink>
    </w:p>
    <w:p w14:paraId="1305FAFE" w14:textId="77777777" w:rsidR="00E9556B" w:rsidRPr="009B694F" w:rsidRDefault="00E9556B" w:rsidP="00E9556B">
      <w:pPr>
        <w:pStyle w:val="BodyText"/>
        <w:spacing w:afterLines="120" w:after="288" w:line="240" w:lineRule="auto"/>
        <w:mirrorIndents/>
        <w:rPr>
          <w:rFonts w:ascii="Arial" w:hAnsi="Arial"/>
        </w:rPr>
      </w:pPr>
      <w:r w:rsidRPr="009B694F">
        <w:rPr>
          <w:rFonts w:ascii="Arial" w:hAnsi="Arial"/>
        </w:rPr>
        <w:t>SEPP (Ambient Air Quality), SEPP (Air Quality Management), SEPP (Prevention and Management of Contamination of Land), SEPP (Groundwaters of Victoria), SEPP (Waters of Victoria)</w:t>
      </w:r>
    </w:p>
    <w:p w14:paraId="677A9286" w14:textId="77777777"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Sustainability Victoria (2017), </w:t>
      </w:r>
      <w:r w:rsidRPr="009B694F">
        <w:rPr>
          <w:rFonts w:ascii="Arial" w:hAnsi="Arial"/>
          <w:i/>
        </w:rPr>
        <w:t>Statewide Waste and Resource Recovery Infrastructure plan Victoria 2017-2046 (amendment consultation draft),</w:t>
      </w:r>
      <w:r w:rsidRPr="009B694F">
        <w:rPr>
          <w:rFonts w:ascii="Arial" w:hAnsi="Arial"/>
        </w:rPr>
        <w:t xml:space="preserve"> Sustainability Victoria, Victoria</w:t>
      </w:r>
    </w:p>
    <w:p w14:paraId="64541DFB" w14:textId="77777777" w:rsidR="00E9556B" w:rsidRDefault="00E9556B" w:rsidP="00E9556B">
      <w:pPr>
        <w:pStyle w:val="BodyText"/>
        <w:spacing w:afterLines="120" w:after="288" w:line="240" w:lineRule="auto"/>
        <w:mirrorIndents/>
        <w:rPr>
          <w:rFonts w:ascii="Arial" w:hAnsi="Arial"/>
        </w:rPr>
      </w:pPr>
      <w:r w:rsidRPr="009B694F">
        <w:rPr>
          <w:rFonts w:ascii="Arial" w:hAnsi="Arial"/>
        </w:rPr>
        <w:t xml:space="preserve">Sustainability Victoria (2015), </w:t>
      </w:r>
      <w:r w:rsidRPr="009B694F">
        <w:rPr>
          <w:rFonts w:ascii="Arial" w:hAnsi="Arial"/>
          <w:i/>
        </w:rPr>
        <w:t>Statewide Waste and Resource Recovery Infrastructure Plan</w:t>
      </w:r>
      <w:r w:rsidRPr="009B694F">
        <w:rPr>
          <w:rFonts w:ascii="Arial" w:hAnsi="Arial"/>
        </w:rPr>
        <w:t>, Sustainability Victoria, Victoria</w:t>
      </w:r>
    </w:p>
    <w:p w14:paraId="0A0F1754" w14:textId="241E6C7F"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Sustainability Victoria (n.d), </w:t>
      </w:r>
      <w:r w:rsidRPr="009B694F">
        <w:rPr>
          <w:rFonts w:ascii="Arial" w:hAnsi="Arial"/>
          <w:i/>
        </w:rPr>
        <w:t>Victorian Organics Resource Recovery Strategy – projects to realise strategic directions</w:t>
      </w:r>
      <w:r w:rsidRPr="009B694F">
        <w:rPr>
          <w:rFonts w:ascii="Arial" w:hAnsi="Arial"/>
        </w:rPr>
        <w:t xml:space="preserve">. Retrieved from: </w:t>
      </w:r>
      <w:hyperlink r:id="rId68" w:history="1">
        <w:r w:rsidRPr="009B694F">
          <w:rPr>
            <w:rStyle w:val="Hyperlink"/>
            <w:rFonts w:ascii="Arial" w:hAnsi="Arial" w:cs="Arial"/>
          </w:rPr>
          <w:t>http://www.sustainability.vic.gov.au/organicsstrategy</w:t>
        </w:r>
      </w:hyperlink>
    </w:p>
    <w:p w14:paraId="7FFEAFA1" w14:textId="77777777"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Sustainability Victoria (2016), </w:t>
      </w:r>
      <w:r w:rsidRPr="009B694F">
        <w:rPr>
          <w:rFonts w:ascii="Arial" w:hAnsi="Arial"/>
          <w:i/>
        </w:rPr>
        <w:t>Victorian Waste Education Strategy</w:t>
      </w:r>
      <w:r w:rsidRPr="009B694F">
        <w:rPr>
          <w:rFonts w:ascii="Arial" w:hAnsi="Arial"/>
        </w:rPr>
        <w:t>, Sustainability Victoria, Melbourne</w:t>
      </w:r>
    </w:p>
    <w:p w14:paraId="68A4A394" w14:textId="3E350D31" w:rsidR="00E9556B" w:rsidRPr="009B694F" w:rsidRDefault="00E9556B" w:rsidP="00E9556B">
      <w:pPr>
        <w:pStyle w:val="BodyText"/>
        <w:spacing w:afterLines="120" w:after="288" w:line="240" w:lineRule="auto"/>
        <w:mirrorIndents/>
        <w:rPr>
          <w:rStyle w:val="Hyperlink"/>
          <w:rFonts w:ascii="Arial" w:hAnsi="Arial" w:cs="Arial"/>
        </w:rPr>
      </w:pPr>
      <w:r w:rsidRPr="009B694F">
        <w:rPr>
          <w:rFonts w:ascii="Arial" w:hAnsi="Arial"/>
        </w:rPr>
        <w:t xml:space="preserve">Sustainability Victoria (n.d), </w:t>
      </w:r>
      <w:r w:rsidRPr="009B694F">
        <w:rPr>
          <w:rFonts w:ascii="Arial" w:hAnsi="Arial"/>
          <w:i/>
        </w:rPr>
        <w:t>Waste Projection Model</w:t>
      </w:r>
      <w:r w:rsidRPr="009B694F">
        <w:rPr>
          <w:rFonts w:ascii="Arial" w:hAnsi="Arial"/>
        </w:rPr>
        <w:t xml:space="preserve">. Retrieved from: </w:t>
      </w:r>
      <w:hyperlink r:id="rId69" w:history="1">
        <w:r w:rsidRPr="009B694F">
          <w:rPr>
            <w:rStyle w:val="Hyperlink"/>
            <w:rFonts w:ascii="Arial" w:hAnsi="Arial" w:cs="Arial"/>
          </w:rPr>
          <w:t>http://www.sustainability.vic.gov.au/services-and-advice/business/investment-facilitation-service/waste-data-portal/waste-projection-model</w:t>
        </w:r>
      </w:hyperlink>
    </w:p>
    <w:p w14:paraId="0F245AC8" w14:textId="77777777"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The British Standards Institution (2014), </w:t>
      </w:r>
      <w:r w:rsidRPr="009B694F">
        <w:rPr>
          <w:rFonts w:ascii="Arial" w:hAnsi="Arial"/>
          <w:i/>
        </w:rPr>
        <w:t>PAS110:2014 Specification for whole digestate, separated liquor and separated fibre derived from the anaerobic digestion of source-segregated biodegradable materials</w:t>
      </w:r>
      <w:r w:rsidRPr="009B694F">
        <w:rPr>
          <w:rFonts w:ascii="Arial" w:hAnsi="Arial"/>
        </w:rPr>
        <w:t>, BSI Standards Limited, United Kingdom</w:t>
      </w:r>
    </w:p>
    <w:p w14:paraId="00BB615C" w14:textId="77777777" w:rsidR="00E9556B" w:rsidRPr="009B694F" w:rsidRDefault="00E9556B" w:rsidP="00E9556B">
      <w:pPr>
        <w:pStyle w:val="BodyText"/>
        <w:spacing w:afterLines="120" w:after="288" w:line="240" w:lineRule="auto"/>
        <w:mirrorIndents/>
        <w:rPr>
          <w:rFonts w:ascii="Arial" w:hAnsi="Arial"/>
          <w:lang w:val="en"/>
        </w:rPr>
      </w:pPr>
      <w:r w:rsidRPr="009B694F">
        <w:rPr>
          <w:rFonts w:ascii="Arial" w:hAnsi="Arial"/>
          <w:i/>
          <w:lang w:val="en"/>
        </w:rPr>
        <w:t>Victorian Energy Efficiency Target (Project-Based Activities) Regulations 2017</w:t>
      </w:r>
      <w:r w:rsidRPr="009B694F">
        <w:rPr>
          <w:rFonts w:ascii="Arial" w:hAnsi="Arial"/>
          <w:lang w:val="en"/>
        </w:rPr>
        <w:t xml:space="preserve"> (Vic) s.4 (Austl.)</w:t>
      </w:r>
    </w:p>
    <w:p w14:paraId="2F92AA77" w14:textId="77777777"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Waste Management Association of Australia (2016), </w:t>
      </w:r>
      <w:r w:rsidRPr="009B694F">
        <w:rPr>
          <w:rFonts w:ascii="Arial" w:hAnsi="Arial"/>
          <w:i/>
        </w:rPr>
        <w:t>Australian Energy from Waste Glossary</w:t>
      </w:r>
      <w:r w:rsidRPr="009B694F">
        <w:rPr>
          <w:rFonts w:ascii="Arial" w:hAnsi="Arial"/>
        </w:rPr>
        <w:t>, WMAA, Burwood NSW</w:t>
      </w:r>
    </w:p>
    <w:p w14:paraId="28A258DF" w14:textId="77777777"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Waste Authority (2013), </w:t>
      </w:r>
      <w:r w:rsidRPr="009B694F">
        <w:rPr>
          <w:rFonts w:ascii="Arial" w:hAnsi="Arial"/>
          <w:i/>
        </w:rPr>
        <w:t>Waste to Energy Position Statement (Thermal Treatment)</w:t>
      </w:r>
      <w:r w:rsidRPr="009B694F">
        <w:rPr>
          <w:rFonts w:ascii="Arial" w:hAnsi="Arial"/>
        </w:rPr>
        <w:t>, Government of Western Australia. Retrieved from: https://www.wasteauthority.wa.gov.au/media/files/documents/W2E_Position_Statement.pdf</w:t>
      </w:r>
    </w:p>
    <w:p w14:paraId="7738267B" w14:textId="1447EE77" w:rsidR="00E9556B" w:rsidRPr="009B694F" w:rsidRDefault="00E9556B" w:rsidP="00E9556B">
      <w:pPr>
        <w:pStyle w:val="BodyText"/>
        <w:spacing w:afterLines="120" w:after="288" w:line="240" w:lineRule="auto"/>
        <w:mirrorIndents/>
        <w:rPr>
          <w:rFonts w:ascii="Arial" w:hAnsi="Arial"/>
          <w:lang w:eastAsia="en-AU"/>
        </w:rPr>
      </w:pPr>
      <w:r w:rsidRPr="009B694F">
        <w:rPr>
          <w:rFonts w:ascii="Arial" w:hAnsi="Arial"/>
        </w:rPr>
        <w:t xml:space="preserve">World Nuclear Association (2011), Comparison of lifecycle greenhouse gas emissions of various electricity generation sources, UK, p.7. Retrieved from </w:t>
      </w:r>
      <w:hyperlink r:id="rId70" w:history="1">
        <w:r w:rsidRPr="009B694F">
          <w:rPr>
            <w:rStyle w:val="Hyperlink"/>
            <w:rFonts w:ascii="Arial" w:hAnsi="Arial" w:cs="Arial"/>
          </w:rPr>
          <w:t>http://www.world-</w:t>
        </w:r>
        <w:r w:rsidRPr="009B694F">
          <w:rPr>
            <w:rStyle w:val="Hyperlink"/>
            <w:rFonts w:ascii="Arial" w:hAnsi="Arial" w:cs="Arial"/>
          </w:rPr>
          <w:lastRenderedPageBreak/>
          <w:t>nuclear.org/uploadedFiles/org/WNA/Publications/Working_Group_Reports/comparison_of_lifecycle.pdf</w:t>
        </w:r>
      </w:hyperlink>
      <w:r w:rsidRPr="009B694F">
        <w:rPr>
          <w:rFonts w:ascii="Arial" w:hAnsi="Arial"/>
        </w:rPr>
        <w:t xml:space="preserve"> on 1 October 2017</w:t>
      </w:r>
    </w:p>
    <w:p w14:paraId="40293F79" w14:textId="77777777" w:rsidR="00E9556B" w:rsidRPr="009B694F" w:rsidRDefault="00E9556B" w:rsidP="00E9556B">
      <w:pPr>
        <w:pStyle w:val="BodyText"/>
        <w:spacing w:afterLines="120" w:after="288" w:line="240" w:lineRule="auto"/>
        <w:mirrorIndents/>
        <w:rPr>
          <w:rFonts w:ascii="Arial" w:hAnsi="Arial"/>
        </w:rPr>
      </w:pPr>
      <w:r w:rsidRPr="009B694F">
        <w:rPr>
          <w:rFonts w:ascii="Arial" w:hAnsi="Arial"/>
        </w:rPr>
        <w:t xml:space="preserve">WSP Environmental Limited (2013a), </w:t>
      </w:r>
      <w:r w:rsidRPr="009B694F">
        <w:rPr>
          <w:rFonts w:ascii="Arial" w:hAnsi="Arial"/>
          <w:i/>
        </w:rPr>
        <w:t>Waste Technologies: Waste to Energy Facilities – a report for the strategic waste infrastructure planning SWIP working group, commissioned by the government of Western Australia</w:t>
      </w:r>
      <w:r w:rsidRPr="009B694F">
        <w:rPr>
          <w:rFonts w:ascii="Arial" w:hAnsi="Arial"/>
        </w:rPr>
        <w:t>, Department of Environment and Conservation, p32</w:t>
      </w:r>
    </w:p>
    <w:p w14:paraId="0974CDB7" w14:textId="77777777" w:rsidR="00E9556B" w:rsidRDefault="00E9556B" w:rsidP="00E9556B">
      <w:pPr>
        <w:pStyle w:val="BodyText"/>
        <w:spacing w:afterLines="120" w:after="288" w:line="240" w:lineRule="auto"/>
        <w:mirrorIndents/>
        <w:rPr>
          <w:rFonts w:ascii="Arial" w:hAnsi="Arial"/>
        </w:rPr>
      </w:pPr>
      <w:r w:rsidRPr="009B694F">
        <w:rPr>
          <w:rFonts w:ascii="Arial" w:hAnsi="Arial"/>
        </w:rPr>
        <w:t xml:space="preserve">WSP Environmental Limited (2013b), </w:t>
      </w:r>
      <w:r w:rsidRPr="009B694F">
        <w:rPr>
          <w:rFonts w:ascii="Arial" w:hAnsi="Arial"/>
          <w:i/>
        </w:rPr>
        <w:t>An Investigation into the Performance (Environmental and Health) of Waste to Energy Technologies Internationally – Summary Report</w:t>
      </w:r>
      <w:r w:rsidRPr="009B694F">
        <w:rPr>
          <w:rFonts w:ascii="Arial" w:hAnsi="Arial"/>
        </w:rPr>
        <w:t>, London, p13</w:t>
      </w:r>
    </w:p>
    <w:p w14:paraId="0A91C7FA" w14:textId="269400A8" w:rsidR="00E9556B" w:rsidRPr="009B694F" w:rsidRDefault="00E9556B" w:rsidP="00E9556B">
      <w:pPr>
        <w:pStyle w:val="BodyText"/>
        <w:spacing w:afterLines="120" w:after="288" w:line="240" w:lineRule="auto"/>
        <w:mirrorIndents/>
        <w:rPr>
          <w:rFonts w:ascii="Arial" w:hAnsi="Arial" w:cs="Arial"/>
          <w:i/>
          <w:color w:val="auto"/>
          <w:u w:val="single"/>
        </w:rPr>
      </w:pPr>
      <w:r w:rsidRPr="009B694F">
        <w:rPr>
          <w:rFonts w:ascii="Arial" w:hAnsi="Arial"/>
        </w:rPr>
        <w:t xml:space="preserve">Yarra Valley Water (2017), </w:t>
      </w:r>
      <w:r w:rsidRPr="009B694F">
        <w:rPr>
          <w:rFonts w:ascii="Arial" w:hAnsi="Arial"/>
          <w:i/>
        </w:rPr>
        <w:t>Waste to energy facility</w:t>
      </w:r>
      <w:r w:rsidRPr="009B694F">
        <w:rPr>
          <w:rFonts w:ascii="Arial" w:hAnsi="Arial"/>
        </w:rPr>
        <w:t xml:space="preserve">. Retrieved from: </w:t>
      </w:r>
      <w:hyperlink r:id="rId71" w:history="1">
        <w:r w:rsidRPr="009B694F">
          <w:rPr>
            <w:rStyle w:val="Hyperlink"/>
            <w:rFonts w:ascii="Arial" w:hAnsi="Arial" w:cs="Arial"/>
            <w:i/>
          </w:rPr>
          <w:t>www.yvw.com.au/about-us/major-projects/waste-energy-facility</w:t>
        </w:r>
      </w:hyperlink>
      <w:r w:rsidRPr="009B694F">
        <w:rPr>
          <w:rFonts w:ascii="Arial" w:hAnsi="Arial"/>
          <w:i/>
        </w:rPr>
        <w:t xml:space="preserve"> </w:t>
      </w:r>
    </w:p>
    <w:p w14:paraId="15B1875B" w14:textId="77777777" w:rsidR="00E9556B" w:rsidRDefault="00E9556B" w:rsidP="00E9556B">
      <w:pPr>
        <w:pStyle w:val="BodyText"/>
        <w:sectPr w:rsidR="00E9556B" w:rsidSect="00453427">
          <w:type w:val="continuous"/>
          <w:pgSz w:w="11907" w:h="16840" w:code="9"/>
          <w:pgMar w:top="2268" w:right="1134" w:bottom="1134" w:left="1134" w:header="284" w:footer="284" w:gutter="0"/>
          <w:cols w:space="283"/>
          <w:docGrid w:linePitch="360"/>
        </w:sectPr>
      </w:pPr>
    </w:p>
    <w:p w14:paraId="56A2771D" w14:textId="3687BDD0" w:rsidR="00E9556B" w:rsidRDefault="00E9556B" w:rsidP="00E9556B">
      <w:pPr>
        <w:pStyle w:val="BodyText"/>
        <w:rPr>
          <w:lang w:eastAsia="en-AU"/>
        </w:rPr>
      </w:pPr>
    </w:p>
    <w:p w14:paraId="1089995A" w14:textId="23B1CB5D" w:rsidR="00B70C5E" w:rsidRPr="00E9556B" w:rsidRDefault="00B70C5E" w:rsidP="00B70C5E">
      <w:pPr>
        <w:pStyle w:val="BodyText"/>
      </w:pPr>
      <w:r>
        <w:rPr>
          <w:noProof/>
          <w:lang w:eastAsia="en-AU"/>
        </w:rPr>
        <w:lastRenderedPageBreak/>
        <mc:AlternateContent>
          <mc:Choice Requires="wpc">
            <w:drawing>
              <wp:anchor distT="0" distB="0" distL="114300" distR="114300" simplePos="0" relativeHeight="251668480" behindDoc="0" locked="0" layoutInCell="1" allowOverlap="1" wp14:anchorId="76D37331" wp14:editId="28F718C9">
                <wp:simplePos x="0" y="0"/>
                <wp:positionH relativeFrom="page">
                  <wp:posOffset>0</wp:posOffset>
                </wp:positionH>
                <wp:positionV relativeFrom="page">
                  <wp:posOffset>0</wp:posOffset>
                </wp:positionV>
                <wp:extent cx="7563600" cy="10688400"/>
                <wp:effectExtent l="0" t="0" r="0" b="0"/>
                <wp:wrapTopAndBottom/>
                <wp:docPr id="48" name="BackCoverPortrait"/>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bg1"/>
                        </a:solidFill>
                      </wpc:bg>
                      <wpc:whole>
                        <a:ln>
                          <a:noFill/>
                        </a:ln>
                      </wpc:whole>
                      <wps:wsp>
                        <wps:cNvPr id="45" name="DELWPRectangle"/>
                        <wps:cNvSpPr>
                          <a:spLocks noChangeArrowheads="1"/>
                        </wps:cNvSpPr>
                        <wps:spPr bwMode="auto">
                          <a:xfrm>
                            <a:off x="358775" y="360045"/>
                            <a:ext cx="6840000" cy="9972000"/>
                          </a:xfrm>
                          <a:prstGeom prst="rect">
                            <a:avLst/>
                          </a:prstGeom>
                          <a:solidFill>
                            <a:srgbClr val="201547"/>
                          </a:solidFill>
                          <a:ln>
                            <a:noFill/>
                          </a:ln>
                        </wps:spPr>
                        <wps:bodyPr rot="0" vert="horz" wrap="square" lIns="91440" tIns="45720" rIns="91440" bIns="45720" anchor="t" anchorCtr="0" upright="1">
                          <a:noAutofit/>
                        </wps:bodyPr>
                      </wps:wsp>
                      <wps:wsp>
                        <wps:cNvPr id="46" name="Text Box 46"/>
                        <wps:cNvSpPr txBox="1"/>
                        <wps:spPr>
                          <a:xfrm>
                            <a:off x="720090" y="9757410"/>
                            <a:ext cx="2383200" cy="57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BEE6194" w14:textId="77777777" w:rsidR="006B7342" w:rsidRPr="00CF26F1" w:rsidRDefault="006B7342" w:rsidP="00B70C5E">
                              <w:pPr>
                                <w:pStyle w:val="xWeb"/>
                              </w:pPr>
                              <w:r w:rsidRPr="00CC18C6">
                                <w:t>delwp.vic.</w:t>
                              </w:r>
                              <w:r w:rsidRPr="00CF26F1">
                                <w:t>gov</w:t>
                              </w:r>
                              <w:r w:rsidRPr="00CC18C6">
                                <w:t xml:space="preserve">.au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w:pict>
              <v:group w14:anchorId="76D37331" id="BackCoverPortrait" o:spid="_x0000_s1030" editas="canvas" style="position:absolute;margin-left:0;margin-top:0;width:595.55pt;height:841.6pt;z-index:251668480;mso-position-horizontal-relative:page;mso-position-vertical-relative:page" coordsize="75634,106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width:75634;height:106883;visibility:visible;mso-wrap-style:square" filled="t" fillcolor="white [3212]">
                  <v:fill o:detectmouseclick="t"/>
                  <v:path o:connecttype="none"/>
                </v:shape>
                <v:rect id="DELWPRectangle" o:spid="_x0000_s1032" style="position:absolute;left:3587;top:3600;width:68400;height:99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" fillcolor="#201547" stroked="f"/>
                <v:shape id="Text Box 46" o:spid="_x0000_s1033" type="#_x0000_t202" style="position:absolute;left:7200;top:97574;width:23832;height:5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" filled="f" stroked="f" strokeweight=".5pt">
                  <v:textbox inset="0,0,0,0">
                    <w:txbxContent>
                      <w:p w14:paraId="4BEE6194" w14:textId="77777777" w:rsidR="006B7342" w:rsidRPr="00CF26F1" w:rsidRDefault="006B7342" w:rsidP="00B70C5E">
                        <w:pPr>
                          <w:pStyle w:val="xWeb"/>
                        </w:pPr>
                        <w:r w:rsidRPr="00CC18C6">
                          <w:t>delwp.vic.</w:t>
                        </w:r>
                        <w:r w:rsidRPr="00CF26F1">
                          <w:t>gov</w:t>
                        </w:r>
                        <w:r w:rsidRPr="00CC18C6">
                          <w:t xml:space="preserve">.au </w:t>
                        </w:r>
                      </w:p>
                    </w:txbxContent>
                  </v:textbox>
                </v:shape>
                <w10:wrap type="topAndBottom" anchorx="page" anchory="page"/>
              </v:group>
            </w:pict>
          </mc:Fallback>
        </mc:AlternateContent>
      </w:r>
    </w:p>
    <w:sectPr w:rsidR="00B70C5E" w:rsidRPr="00E9556B" w:rsidSect="00453427">
      <w:type w:val="continuous"/>
      <w:pgSz w:w="11907" w:h="16840" w:code="9"/>
      <w:pgMar w:top="2268" w:right="1134" w:bottom="1134" w:left="1134" w:header="284" w:footer="284" w:gutter="0"/>
      <w:cols w:num="2" w:space="283"/>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524953" w14:textId="77777777" w:rsidR="006B7342" w:rsidRDefault="006B7342">
      <w:r>
        <w:separator/>
      </w:r>
    </w:p>
    <w:p w14:paraId="1FD3DE81" w14:textId="77777777" w:rsidR="006B7342" w:rsidRDefault="006B7342"/>
  </w:endnote>
  <w:endnote w:type="continuationSeparator" w:id="0">
    <w:p w14:paraId="436AF76A" w14:textId="77777777" w:rsidR="006B7342" w:rsidRDefault="006B7342">
      <w:r>
        <w:continuationSeparator/>
      </w:r>
    </w:p>
    <w:p w14:paraId="79A26450" w14:textId="77777777" w:rsidR="006B7342" w:rsidRDefault="006B7342"/>
  </w:endnote>
  <w:endnote w:type="continuationNotice" w:id="1">
    <w:p w14:paraId="22355473" w14:textId="77777777" w:rsidR="006B7342" w:rsidRDefault="006B734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Webdings">
    <w:panose1 w:val="05030102010509060703"/>
    <w:charset w:val="02"/>
    <w:family w:val="roman"/>
    <w:pitch w:val="variable"/>
    <w:sig w:usb0="00000000" w:usb1="10000000" w:usb2="00000000" w:usb3="00000000" w:csb0="80000000" w:csb1="00000000"/>
  </w:font>
  <w:font w:name="Helv">
    <w:panose1 w:val="020B0604020202030204"/>
    <w:charset w:val="00"/>
    <w:family w:val="swiss"/>
    <w:notTrueType/>
    <w:pitch w:val="variable"/>
    <w:sig w:usb0="00000003" w:usb1="00000000" w:usb2="00000000" w:usb3="00000000" w:csb0="00000001" w:csb1="00000000"/>
  </w:font>
  <w:font w:name="MingLiU">
    <w:altName w:val="細明體"/>
    <w:panose1 w:val="02020509000000000000"/>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Interstate">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AsPlaceholder"/>
      <w:tblpPr w:bottomFromText="284" w:vertAnchor="page" w:horzAnchor="margin" w:tblpYSpec="bottom"/>
      <w:tblW w:w="8504" w:type="dxa"/>
      <w:tblLayout w:type="fixed"/>
      <w:tblCellMar>
        <w:bottom w:w="284" w:type="dxa"/>
      </w:tblCellMar>
      <w:tblLook w:val="04A0" w:firstRow="1" w:lastRow="0" w:firstColumn="1" w:lastColumn="0" w:noHBand="0" w:noVBand="1"/>
    </w:tblPr>
    <w:tblGrid>
      <w:gridCol w:w="340"/>
      <w:gridCol w:w="8164"/>
    </w:tblGrid>
    <w:tr w:rsidR="006B7342" w14:paraId="468505A3" w14:textId="77777777" w:rsidTr="00D83BD4">
      <w:trPr>
        <w:trHeight w:val="397"/>
      </w:trPr>
      <w:tc>
        <w:tcPr>
          <w:tcW w:w="340" w:type="dxa"/>
        </w:tcPr>
        <w:p w14:paraId="60DF0985" w14:textId="6B2F8F3D" w:rsidR="006B7342" w:rsidRPr="00D55628" w:rsidRDefault="006B7342" w:rsidP="00D55628">
          <w:pPr>
            <w:pStyle w:val="FooterEven"/>
          </w:pPr>
          <w:r w:rsidRPr="00D55628">
            <w:fldChar w:fldCharType="begin"/>
          </w:r>
          <w:r w:rsidRPr="00D55628">
            <w:instrText xml:space="preserve"> PAGE   \* MERGEFORMAT </w:instrText>
          </w:r>
          <w:r w:rsidRPr="00D55628">
            <w:fldChar w:fldCharType="separate"/>
          </w:r>
          <w:r>
            <w:rPr>
              <w:noProof/>
            </w:rPr>
            <w:t>1</w:t>
          </w:r>
          <w:r w:rsidRPr="00D55628">
            <w:fldChar w:fldCharType="end"/>
          </w:r>
        </w:p>
      </w:tc>
      <w:tc>
        <w:tcPr>
          <w:tcW w:w="8164" w:type="dxa"/>
        </w:tcPr>
        <w:p w14:paraId="677D21C2" w14:textId="77777777" w:rsidR="006B7342" w:rsidRPr="00D55628" w:rsidRDefault="006B7342" w:rsidP="00D55628">
          <w:pPr>
            <w:pStyle w:val="FooterEven"/>
          </w:pPr>
          <w:r w:rsidRPr="000A15E4">
            <w:rPr>
              <w:rStyle w:val="Bold"/>
            </w:rPr>
            <w:t>Title of document</w:t>
          </w:r>
          <w:r w:rsidRPr="00D55628">
            <w:t xml:space="preserve"> Subtitle</w:t>
          </w:r>
        </w:p>
      </w:tc>
    </w:tr>
  </w:tbl>
  <w:p w14:paraId="78362936" w14:textId="77777777" w:rsidR="006B7342" w:rsidRPr="008B6D45" w:rsidRDefault="006B7342" w:rsidP="005949B0">
    <w:pPr>
      <w:pStyle w:val="FooterEven"/>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67691F" w14:textId="77777777" w:rsidR="006B7342" w:rsidRDefault="006B7342">
    <w:pPr>
      <w:pStyle w:val="Footer"/>
    </w:pPr>
    <w:r w:rsidRPr="00D55628">
      <w:rPr>
        <w:noProof/>
      </w:rPr>
      <mc:AlternateContent>
        <mc:Choice Requires="wps">
          <w:drawing>
            <wp:anchor distT="0" distB="0" distL="114300" distR="114300" simplePos="0" relativeHeight="251658752" behindDoc="1" locked="1" layoutInCell="1" allowOverlap="1" wp14:anchorId="4B38AFDD" wp14:editId="58BF96D0">
              <wp:simplePos x="0" y="0"/>
              <wp:positionH relativeFrom="page">
                <wp:align>center</wp:align>
              </wp:positionH>
              <wp:positionV relativeFrom="page">
                <wp:align>center</wp:align>
              </wp:positionV>
              <wp:extent cx="7560000" cy="1796400"/>
              <wp:effectExtent l="0" t="0" r="0" b="0"/>
              <wp:wrapNone/>
              <wp:docPr id="68"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2E95E0" w14:textId="710BF4BE" w:rsidR="006B7342" w:rsidRPr="0001226A" w:rsidRDefault="006B7342"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38AFDD" id="_x0000_t202" coordsize="21600,21600" o:spt="202" path="m,l,21600r21600,l21600,xe">
              <v:stroke joinstyle="miter"/>
              <v:path gradientshapeok="t" o:connecttype="rect"/>
            </v:shapetype>
            <v:shape id="Text Box 224" o:spid="_x0000_s1034" type="#_x0000_t202" alt="Title: Background Watermark Image" style="position:absolute;margin-left:0;margin-top:0;width:595.3pt;height:141.45pt;z-index:-25165772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" filled="f" stroked="f">
              <v:textbox>
                <w:txbxContent>
                  <w:p w14:paraId="502E95E0" w14:textId="710BF4BE" w:rsidR="006B7342" w:rsidRPr="0001226A" w:rsidRDefault="006B7342"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057E7EE8" w14:textId="77777777" w:rsidR="006B7342" w:rsidRDefault="006B7342">
    <w:pPr>
      <w:pStyle w:val="Footer"/>
    </w:pPr>
    <w:r w:rsidRPr="00D55628">
      <w:rPr>
        <w:noProof/>
      </w:rPr>
      <mc:AlternateContent>
        <mc:Choice Requires="wps">
          <w:drawing>
            <wp:anchor distT="0" distB="0" distL="114300" distR="114300" simplePos="0" relativeHeight="251654656" behindDoc="1" locked="1" layoutInCell="1" allowOverlap="1" wp14:anchorId="0585F1C9" wp14:editId="2BA3A879">
              <wp:simplePos x="0" y="0"/>
              <wp:positionH relativeFrom="page">
                <wp:align>center</wp:align>
              </wp:positionH>
              <wp:positionV relativeFrom="page">
                <wp:align>center</wp:align>
              </wp:positionV>
              <wp:extent cx="7560000" cy="1796400"/>
              <wp:effectExtent l="0" t="0" r="0" b="0"/>
              <wp:wrapNone/>
              <wp:docPr id="2"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FEAFD" w14:textId="42BA0AC8" w:rsidR="006B7342" w:rsidRPr="0001226A" w:rsidRDefault="006B7342"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85F1C9" id="_x0000_s1035" type="#_x0000_t202" alt="Title: Background Watermark Image" style="position:absolute;margin-left:0;margin-top:0;width:595.3pt;height:141.45pt;z-index:-25166182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fjS0wIAAOY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" filled="f" stroked="f">
              <v:textbox>
                <w:txbxContent>
                  <w:p w14:paraId="641FEAFD" w14:textId="42BA0AC8" w:rsidR="006B7342" w:rsidRPr="0001226A" w:rsidRDefault="006B7342"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60D7422D" w14:textId="77777777" w:rsidR="006B7342" w:rsidRDefault="006B734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64ABBF" w14:textId="4909881F" w:rsidR="006B7342" w:rsidRDefault="006B7342">
    <w:pPr>
      <w:pStyle w:val="Footer"/>
    </w:pPr>
    <w:r>
      <w:rPr>
        <w:noProof/>
      </w:rPr>
      <w:drawing>
        <wp:anchor distT="0" distB="0" distL="114300" distR="114300" simplePos="0" relativeHeight="251661824" behindDoc="1" locked="1" layoutInCell="1" allowOverlap="1" wp14:anchorId="0DB7EFF2" wp14:editId="4082E620">
          <wp:simplePos x="0" y="0"/>
          <wp:positionH relativeFrom="page">
            <wp:align>right</wp:align>
          </wp:positionH>
          <wp:positionV relativeFrom="page">
            <wp:align>bottom</wp:align>
          </wp:positionV>
          <wp:extent cx="2525576" cy="1057275"/>
          <wp:effectExtent l="0" t="0" r="0" b="0"/>
          <wp:wrapNone/>
          <wp:docPr id="69"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1">
                    <a:extLst>
                      <a:ext uri="{28A0092B-C50C-407E-A947-70E740481C1C}">
                        <a14:useLocalDpi xmlns:a14="http://schemas.microsoft.com/office/drawing/2010/main" val="0"/>
                      </a:ext>
                    </a:extLst>
                  </a:blip>
                  <a:srcRect r="-15043" b="-16667"/>
                  <a:stretch>
                    <a:fillRect/>
                  </a:stretch>
                </pic:blipFill>
                <pic:spPr bwMode="auto">
                  <a:xfrm>
                    <a:off x="0" y="0"/>
                    <a:ext cx="2525576" cy="10572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6704" behindDoc="1" locked="1" layoutInCell="1" allowOverlap="1" wp14:anchorId="5A7EB900" wp14:editId="78C32DFE">
          <wp:simplePos x="0" y="0"/>
          <wp:positionH relativeFrom="page">
            <wp:align>right</wp:align>
          </wp:positionH>
          <wp:positionV relativeFrom="page">
            <wp:align>bottom</wp:align>
          </wp:positionV>
          <wp:extent cx="2525576" cy="1057275"/>
          <wp:effectExtent l="0" t="0" r="0" b="0"/>
          <wp:wrapNone/>
          <wp:docPr id="25"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1">
                    <a:extLst>
                      <a:ext uri="{28A0092B-C50C-407E-A947-70E740481C1C}">
                        <a14:useLocalDpi xmlns:a14="http://schemas.microsoft.com/office/drawing/2010/main" val="0"/>
                      </a:ext>
                    </a:extLst>
                  </a:blip>
                  <a:srcRect r="-15043" b="-16667"/>
                  <a:stretch>
                    <a:fillRect/>
                  </a:stretch>
                </pic:blipFill>
                <pic:spPr bwMode="auto">
                  <a:xfrm>
                    <a:off x="0" y="0"/>
                    <a:ext cx="2525576" cy="10572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55628">
      <w:rPr>
        <w:noProof/>
      </w:rPr>
      <w:drawing>
        <wp:anchor distT="0" distB="0" distL="114300" distR="114300" simplePos="0" relativeHeight="251652608" behindDoc="1" locked="1" layoutInCell="1" allowOverlap="1" wp14:anchorId="7C7804E0" wp14:editId="72C85757">
          <wp:simplePos x="0" y="0"/>
          <wp:positionH relativeFrom="page">
            <wp:align>right</wp:align>
          </wp:positionH>
          <wp:positionV relativeFrom="page">
            <wp:align>bottom</wp:align>
          </wp:positionV>
          <wp:extent cx="2520000" cy="1062000"/>
          <wp:effectExtent l="0" t="0" r="0" b="0"/>
          <wp:wrapNone/>
          <wp:docPr id="47"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I_541_RGB_right (w 1cm margin).emf"/>
                  <pic:cNvPicPr/>
                </pic:nvPicPr>
                <pic:blipFill>
                  <a:blip r:embed="rId2">
                    <a:extLst>
                      <a:ext uri="{28A0092B-C50C-407E-A947-70E740481C1C}">
                        <a14:useLocalDpi xmlns:a14="http://schemas.microsoft.com/office/drawing/2010/main" val="0"/>
                      </a:ext>
                    </a:extLst>
                  </a:blip>
                  <a:srcRect r="-37744" b="-93793"/>
                  <a:stretch>
                    <a:fillRect/>
                  </a:stretch>
                </pic:blipFill>
                <pic:spPr bwMode="auto">
                  <a:xfrm>
                    <a:off x="0" y="0"/>
                    <a:ext cx="2520000" cy="1062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97F94F" w14:textId="3FD6B677" w:rsidR="006B7342" w:rsidRPr="00124E8F" w:rsidRDefault="006B7342" w:rsidP="00124E8F">
    <w:pPr>
      <w:pStyle w:val="Footer"/>
    </w:pPr>
    <w:r w:rsidRPr="00D55628">
      <w:rPr>
        <w:noProof/>
      </w:rPr>
      <mc:AlternateContent>
        <mc:Choice Requires="wps">
          <w:drawing>
            <wp:anchor distT="0" distB="0" distL="114300" distR="114300" simplePos="0" relativeHeight="251662848" behindDoc="1" locked="1" layoutInCell="1" allowOverlap="1" wp14:anchorId="2B22D71D" wp14:editId="0ACB9E5E">
              <wp:simplePos x="0" y="0"/>
              <wp:positionH relativeFrom="page">
                <wp:align>center</wp:align>
              </wp:positionH>
              <wp:positionV relativeFrom="page">
                <wp:align>center</wp:align>
              </wp:positionV>
              <wp:extent cx="7560000" cy="1796400"/>
              <wp:effectExtent l="0" t="0" r="0" b="0"/>
              <wp:wrapNone/>
              <wp:docPr id="70"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B20163" w14:textId="0A19E91F" w:rsidR="006B7342" w:rsidRPr="0001226A" w:rsidRDefault="006B7342"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B22D71D" id="_x0000_t202" coordsize="21600,21600" o:spt="202" path="m,l,21600r21600,l21600,xe">
              <v:stroke joinstyle="miter"/>
              <v:path gradientshapeok="t" o:connecttype="rect"/>
            </v:shapetype>
            <v:shape id="Text Box 225" o:spid="_x0000_s1036" type="#_x0000_t202" style="position:absolute;margin-left:0;margin-top:0;width:595.3pt;height:141.45pt;z-index:-25165363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" filled="f" stroked="f">
              <v:textbox>
                <w:txbxContent>
                  <w:p w14:paraId="23B20163" w14:textId="0A19E91F" w:rsidR="006B7342" w:rsidRPr="0001226A" w:rsidRDefault="006B7342"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r w:rsidRPr="00D55628">
      <w:rPr>
        <w:noProof/>
      </w:rPr>
      <mc:AlternateContent>
        <mc:Choice Requires="wps">
          <w:drawing>
            <wp:anchor distT="0" distB="0" distL="114300" distR="114300" simplePos="0" relativeHeight="251651584" behindDoc="1" locked="1" layoutInCell="1" allowOverlap="1" wp14:anchorId="33B7A80D" wp14:editId="40873611">
              <wp:simplePos x="0" y="0"/>
              <wp:positionH relativeFrom="page">
                <wp:align>center</wp:align>
              </wp:positionH>
              <wp:positionV relativeFrom="page">
                <wp:align>center</wp:align>
              </wp:positionV>
              <wp:extent cx="7560000" cy="1796400"/>
              <wp:effectExtent l="0" t="0" r="0" b="0"/>
              <wp:wrapNone/>
              <wp:docPr id="27"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737959" w14:textId="68C39A43" w:rsidR="006B7342" w:rsidRPr="0001226A" w:rsidRDefault="006B7342"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B7A80D" id="_x0000_s1037" type="#_x0000_t202" style="position:absolute;margin-left:0;margin-top:0;width:595.3pt;height:141.45pt;z-index:-25166489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" filled="f" stroked="f">
              <v:textbox>
                <w:txbxContent>
                  <w:p w14:paraId="4C737959" w14:textId="68C39A43" w:rsidR="006B7342" w:rsidRPr="0001226A" w:rsidRDefault="006B7342"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B393C9" w14:textId="77777777" w:rsidR="006B7342" w:rsidRDefault="006B7342">
    <w:pPr>
      <w:pStyle w:val="Footer"/>
    </w:pPr>
    <w:r w:rsidRPr="00D55628">
      <w:rPr>
        <w:noProof/>
      </w:rPr>
      <mc:AlternateContent>
        <mc:Choice Requires="wps">
          <w:drawing>
            <wp:anchor distT="0" distB="0" distL="114300" distR="114300" simplePos="0" relativeHeight="251664896" behindDoc="1" locked="1" layoutInCell="1" allowOverlap="1" wp14:anchorId="233955F8" wp14:editId="1E3213AD">
              <wp:simplePos x="0" y="0"/>
              <wp:positionH relativeFrom="page">
                <wp:align>center</wp:align>
              </wp:positionH>
              <wp:positionV relativeFrom="page">
                <wp:align>center</wp:align>
              </wp:positionV>
              <wp:extent cx="7560000" cy="1796400"/>
              <wp:effectExtent l="0" t="0" r="0" b="0"/>
              <wp:wrapNone/>
              <wp:docPr id="71" name="Text Box 225"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D7475A" w14:textId="6CB58403" w:rsidR="006B7342" w:rsidRPr="0001226A" w:rsidRDefault="006B7342"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3955F8" id="_x0000_t202" coordsize="21600,21600" o:spt="202" path="m,l,21600r21600,l21600,xe">
              <v:stroke joinstyle="miter"/>
              <v:path gradientshapeok="t" o:connecttype="rect"/>
            </v:shapetype>
            <v:shape id="_x0000_s1038" type="#_x0000_t202" alt="Title: Background Watermark Image" style="position:absolute;margin-left:0;margin-top:0;width:595.3pt;height:141.45pt;z-index:-25165158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7BM1QIAAOc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" filled="f" stroked="f">
              <v:textbox>
                <w:txbxContent>
                  <w:p w14:paraId="78D7475A" w14:textId="6CB58403" w:rsidR="006B7342" w:rsidRPr="0001226A" w:rsidRDefault="006B7342"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p w14:paraId="65CA36EB" w14:textId="77777777" w:rsidR="006B7342" w:rsidRDefault="006B7342">
    <w:pPr>
      <w:pStyle w:val="Footer"/>
    </w:pPr>
    <w:r w:rsidRPr="00D55628">
      <w:rPr>
        <w:noProof/>
      </w:rPr>
      <mc:AlternateContent>
        <mc:Choice Requires="wps">
          <w:drawing>
            <wp:anchor distT="0" distB="0" distL="114300" distR="114300" simplePos="0" relativeHeight="251650560" behindDoc="1" locked="1" layoutInCell="1" allowOverlap="1" wp14:anchorId="2A6A5C7B" wp14:editId="0229A41A">
              <wp:simplePos x="0" y="0"/>
              <wp:positionH relativeFrom="page">
                <wp:align>center</wp:align>
              </wp:positionH>
              <wp:positionV relativeFrom="page">
                <wp:align>center</wp:align>
              </wp:positionV>
              <wp:extent cx="7560000" cy="1796400"/>
              <wp:effectExtent l="0" t="0" r="0" b="0"/>
              <wp:wrapNone/>
              <wp:docPr id="14" name="Text Box 225"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F2228" w14:textId="45F18668" w:rsidR="006B7342" w:rsidRPr="0001226A" w:rsidRDefault="006B7342"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6A5C7B" id="_x0000_s1039" type="#_x0000_t202" alt="Title: Background Watermark Image" style="position:absolute;margin-left:0;margin-top:0;width:595.3pt;height:141.45pt;z-index:-25166592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J261AIAAOc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IsidutQCAADnBQAADgAAAAAAAAAAAAAAAAAuAgAAZHJzL2Uyb0Rv&#10;Yy54bWxQSwECLQAUAAYACAAAACEANMVEztsAAAAGAQAADwAAAAAAAAAAAAAAAAAuBQAAZHJzL2Rv&#10;d25yZXYueG1sUEsFBgAAAAAEAAQA8wAAADYGAAAAAA==&#10;" filled="f" stroked="f">
              <v:textbox>
                <w:txbxContent>
                  <w:p w14:paraId="640F2228" w14:textId="45F18668" w:rsidR="006B7342" w:rsidRPr="0001226A" w:rsidRDefault="006B7342"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p w14:paraId="19A9D02E" w14:textId="77777777" w:rsidR="006B7342" w:rsidRDefault="006B7342">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B7342" w14:paraId="7A29B4E3" w14:textId="77777777" w:rsidTr="00DD7238">
      <w:trPr>
        <w:trHeight w:val="397"/>
      </w:trPr>
      <w:tc>
        <w:tcPr>
          <w:tcW w:w="340" w:type="dxa"/>
        </w:tcPr>
        <w:p w14:paraId="15DE6D14" w14:textId="773BA96C" w:rsidR="006B7342" w:rsidRPr="00D55628" w:rsidRDefault="006B7342" w:rsidP="006C52DE">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sidR="00844146">
            <w:rPr>
              <w:noProof/>
            </w:rPr>
            <w:t>40</w:t>
          </w:r>
          <w:r w:rsidRPr="00D55628">
            <w:fldChar w:fldCharType="end"/>
          </w:r>
        </w:p>
      </w:tc>
      <w:tc>
        <w:tcPr>
          <w:tcW w:w="9071" w:type="dxa"/>
        </w:tcPr>
        <w:p w14:paraId="110B5C4E" w14:textId="0AE97450" w:rsidR="006B7342" w:rsidRDefault="006B7342" w:rsidP="00810C40">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844146">
            <w:rPr>
              <w:rStyle w:val="Bold"/>
            </w:rPr>
            <w:t>Turning waste into energy</w:t>
          </w:r>
          <w:r>
            <w:rPr>
              <w:rStyle w:val="Bold"/>
            </w:rPr>
            <w:fldChar w:fldCharType="end"/>
          </w:r>
        </w:p>
        <w:p w14:paraId="7BE0CD1C" w14:textId="17CFE549" w:rsidR="006B7342" w:rsidRPr="00810C40" w:rsidRDefault="0039025E" w:rsidP="00810C40">
          <w:pPr>
            <w:pStyle w:val="FooterEven"/>
          </w:pPr>
          <w:fldSimple w:instr=" DOCPROPERTY  xFooterSubtitle  \* MERGEFORMAT ">
            <w:r w:rsidR="00844146">
              <w:t>Join the discussion</w:t>
            </w:r>
          </w:fldSimple>
        </w:p>
      </w:tc>
    </w:tr>
  </w:tbl>
  <w:p w14:paraId="164E089A" w14:textId="77777777" w:rsidR="006B7342" w:rsidRDefault="006B7342" w:rsidP="005949B0">
    <w:pPr>
      <w:pStyle w:val="FooterEven"/>
    </w:pPr>
    <w:r w:rsidRPr="00D55628">
      <w:rPr>
        <w:noProof/>
      </w:rPr>
      <mc:AlternateContent>
        <mc:Choice Requires="wps">
          <w:drawing>
            <wp:anchor distT="0" distB="0" distL="114300" distR="114300" simplePos="0" relativeHeight="251658240" behindDoc="1" locked="1" layoutInCell="1" allowOverlap="1" wp14:anchorId="4AACC41A" wp14:editId="12891B2B">
              <wp:simplePos x="0" y="0"/>
              <wp:positionH relativeFrom="page">
                <wp:align>center</wp:align>
              </wp:positionH>
              <wp:positionV relativeFrom="page">
                <wp:align>center</wp:align>
              </wp:positionV>
              <wp:extent cx="7560000" cy="1796400"/>
              <wp:effectExtent l="0" t="0" r="0" b="0"/>
              <wp:wrapNone/>
              <wp:docPr id="72"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7BA30A" w14:textId="64492E7D" w:rsidR="006B7342" w:rsidRPr="0001226A" w:rsidRDefault="006B7342"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ACC41A" id="_x0000_t202" coordsize="21600,21600" o:spt="202" path="m,l,21600r21600,l21600,xe">
              <v:stroke joinstyle="miter"/>
              <v:path gradientshapeok="t" o:connecttype="rect"/>
            </v:shapetype>
            <v:shape id="_x0000_s1040" type="#_x0000_t202" alt="Title: Background Watermark Image" style="position:absolute;margin-left:0;margin-top:0;width:595.3pt;height:141.45pt;z-index:-25165824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" filled="f" stroked="f">
              <v:textbox>
                <w:txbxContent>
                  <w:p w14:paraId="4E7BA30A" w14:textId="64492E7D" w:rsidR="006B7342" w:rsidRPr="0001226A" w:rsidRDefault="006B7342"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2D0D6346" w14:textId="77777777" w:rsidR="006B7342" w:rsidRDefault="006B7342" w:rsidP="005949B0">
    <w:pPr>
      <w:pStyle w:val="FooterEven"/>
    </w:pPr>
    <w:r w:rsidRPr="00D55628">
      <w:rPr>
        <w:noProof/>
      </w:rPr>
      <mc:AlternateContent>
        <mc:Choice Requires="wps">
          <w:drawing>
            <wp:anchor distT="0" distB="0" distL="114300" distR="114300" simplePos="0" relativeHeight="251657216" behindDoc="1" locked="1" layoutInCell="1" allowOverlap="1" wp14:anchorId="0DDF156C" wp14:editId="30E3EA0F">
              <wp:simplePos x="0" y="0"/>
              <wp:positionH relativeFrom="page">
                <wp:align>center</wp:align>
              </wp:positionH>
              <wp:positionV relativeFrom="page">
                <wp:align>center</wp:align>
              </wp:positionV>
              <wp:extent cx="7560000" cy="1796400"/>
              <wp:effectExtent l="0" t="0" r="0" b="0"/>
              <wp:wrapNone/>
              <wp:docPr id="22"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4129B3" w14:textId="3EB669CA" w:rsidR="006B7342" w:rsidRPr="0001226A" w:rsidRDefault="006B7342"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DF156C" id="_x0000_s1041" type="#_x0000_t202" alt="Title: Background Watermark Image" style="position:absolute;margin-left:0;margin-top:0;width:595.3pt;height:141.45pt;z-index:-25165926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n1r1QIAAOc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" filled="f" stroked="f">
              <v:textbox>
                <w:txbxContent>
                  <w:p w14:paraId="584129B3" w14:textId="3EB669CA" w:rsidR="006B7342" w:rsidRPr="0001226A" w:rsidRDefault="006B7342"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75A6432D" w14:textId="77777777" w:rsidR="006B7342" w:rsidRPr="00B5221E" w:rsidRDefault="006B7342" w:rsidP="00B5221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B7342" w14:paraId="4D32C8E0" w14:textId="77777777" w:rsidTr="00DD7238">
      <w:trPr>
        <w:trHeight w:val="397"/>
      </w:trPr>
      <w:tc>
        <w:tcPr>
          <w:tcW w:w="9071" w:type="dxa"/>
        </w:tcPr>
        <w:p w14:paraId="7AF6BA61" w14:textId="01F02227" w:rsidR="006B7342" w:rsidRDefault="006B7342" w:rsidP="00810C40">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844146">
            <w:rPr>
              <w:rStyle w:val="Bold"/>
            </w:rPr>
            <w:t>Turning waste into energy</w:t>
          </w:r>
          <w:r>
            <w:rPr>
              <w:rStyle w:val="Bold"/>
            </w:rPr>
            <w:fldChar w:fldCharType="end"/>
          </w:r>
        </w:p>
        <w:p w14:paraId="66590CAD" w14:textId="5DFABEAF" w:rsidR="006B7342" w:rsidRPr="00CB1FB7" w:rsidRDefault="0039025E" w:rsidP="00810C40">
          <w:pPr>
            <w:pStyle w:val="FooterOdd"/>
            <w:rPr>
              <w:b/>
            </w:rPr>
          </w:pPr>
          <w:fldSimple w:instr=" DOCPROPERTY  xFooterSubtitle  \* MERGEFORMAT ">
            <w:r w:rsidR="00844146">
              <w:t>Join the discussion</w:t>
            </w:r>
          </w:fldSimple>
        </w:p>
      </w:tc>
      <w:tc>
        <w:tcPr>
          <w:tcW w:w="340" w:type="dxa"/>
        </w:tcPr>
        <w:p w14:paraId="0148495B" w14:textId="12ACCE1D" w:rsidR="006B7342" w:rsidRPr="00D55628" w:rsidRDefault="006B7342" w:rsidP="00D55628">
          <w:pPr>
            <w:pStyle w:val="FooterOddPageNumber"/>
          </w:pPr>
          <w:r w:rsidRPr="00D55628">
            <w:fldChar w:fldCharType="begin"/>
          </w:r>
          <w:r w:rsidRPr="00D55628">
            <w:instrText xml:space="preserve"> PAGE   \* MERGEFORMAT </w:instrText>
          </w:r>
          <w:r w:rsidRPr="00D55628">
            <w:fldChar w:fldCharType="separate"/>
          </w:r>
          <w:r w:rsidR="00844146">
            <w:rPr>
              <w:noProof/>
            </w:rPr>
            <w:t>41</w:t>
          </w:r>
          <w:r w:rsidRPr="00D55628">
            <w:fldChar w:fldCharType="end"/>
          </w:r>
        </w:p>
      </w:tc>
    </w:tr>
  </w:tbl>
  <w:p w14:paraId="7ACC2BB6" w14:textId="77777777" w:rsidR="006B7342" w:rsidRDefault="006B7342">
    <w:pPr>
      <w:pStyle w:val="Footer"/>
    </w:pPr>
    <w:r w:rsidRPr="00D55628">
      <w:rPr>
        <w:noProof/>
      </w:rPr>
      <mc:AlternateContent>
        <mc:Choice Requires="wps">
          <w:drawing>
            <wp:anchor distT="0" distB="0" distL="114300" distR="114300" simplePos="0" relativeHeight="251660288" behindDoc="1" locked="1" layoutInCell="1" allowOverlap="1" wp14:anchorId="05B5CE2C" wp14:editId="32971D16">
              <wp:simplePos x="0" y="0"/>
              <wp:positionH relativeFrom="page">
                <wp:align>center</wp:align>
              </wp:positionH>
              <wp:positionV relativeFrom="page">
                <wp:align>center</wp:align>
              </wp:positionV>
              <wp:extent cx="7560000" cy="1796400"/>
              <wp:effectExtent l="0" t="0" r="0" b="0"/>
              <wp:wrapNone/>
              <wp:docPr id="73"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6B2E7E" w14:textId="1FDAB319" w:rsidR="006B7342" w:rsidRPr="0001226A" w:rsidRDefault="006B7342"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B5CE2C" id="_x0000_t202" coordsize="21600,21600" o:spt="202" path="m,l,21600r21600,l21600,xe">
              <v:stroke joinstyle="miter"/>
              <v:path gradientshapeok="t" o:connecttype="rect"/>
            </v:shapetype>
            <v:shape id="_x0000_s1042" type="#_x0000_t202" alt="Title: Background Watermark Image" style="position:absolute;margin-left:0;margin-top:0;width:595.3pt;height:141.45pt;z-index:-25165619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Zoq1QIAAOc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" filled="f" stroked="f">
              <v:textbox>
                <w:txbxContent>
                  <w:p w14:paraId="566B2E7E" w14:textId="1FDAB319" w:rsidR="006B7342" w:rsidRPr="0001226A" w:rsidRDefault="006B7342"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305128A5" w14:textId="77777777" w:rsidR="006B7342" w:rsidRDefault="006B7342">
    <w:pPr>
      <w:pStyle w:val="Footer"/>
    </w:pPr>
    <w:r w:rsidRPr="00D55628">
      <w:rPr>
        <w:noProof/>
      </w:rPr>
      <mc:AlternateContent>
        <mc:Choice Requires="wps">
          <w:drawing>
            <wp:anchor distT="0" distB="0" distL="114300" distR="114300" simplePos="0" relativeHeight="251654144" behindDoc="1" locked="1" layoutInCell="1" allowOverlap="1" wp14:anchorId="7E791EB1" wp14:editId="6A43B473">
              <wp:simplePos x="0" y="0"/>
              <wp:positionH relativeFrom="page">
                <wp:align>center</wp:align>
              </wp:positionH>
              <wp:positionV relativeFrom="page">
                <wp:align>center</wp:align>
              </wp:positionV>
              <wp:extent cx="7560000" cy="1796400"/>
              <wp:effectExtent l="0" t="0" r="0" b="0"/>
              <wp:wrapNone/>
              <wp:docPr id="10"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E862A" w14:textId="684F6453" w:rsidR="006B7342" w:rsidRPr="0001226A" w:rsidRDefault="006B7342"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791EB1" id="_x0000_s1043" type="#_x0000_t202" alt="Title: Background Watermark Image" style="position:absolute;margin-left:0;margin-top:0;width:595.3pt;height:141.45pt;z-index:-25166233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" filled="f" stroked="f">
              <v:textbox>
                <w:txbxContent>
                  <w:p w14:paraId="594E862A" w14:textId="684F6453" w:rsidR="006B7342" w:rsidRPr="0001226A" w:rsidRDefault="006B7342"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34911D21" w14:textId="77777777" w:rsidR="006B7342" w:rsidRDefault="006B7342">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CD3008" w14:textId="77777777" w:rsidR="006B7342" w:rsidRDefault="006B7342">
    <w:pPr>
      <w:pStyle w:val="Footer"/>
    </w:pPr>
    <w:r w:rsidRPr="00D55628">
      <w:rPr>
        <w:noProof/>
      </w:rPr>
      <mc:AlternateContent>
        <mc:Choice Requires="wps">
          <w:drawing>
            <wp:anchor distT="0" distB="0" distL="114300" distR="114300" simplePos="0" relativeHeight="251662336" behindDoc="1" locked="1" layoutInCell="1" allowOverlap="1" wp14:anchorId="14B86692" wp14:editId="426E895A">
              <wp:simplePos x="0" y="0"/>
              <wp:positionH relativeFrom="page">
                <wp:align>center</wp:align>
              </wp:positionH>
              <wp:positionV relativeFrom="page">
                <wp:align>center</wp:align>
              </wp:positionV>
              <wp:extent cx="7560000" cy="1796400"/>
              <wp:effectExtent l="0" t="0" r="0" b="0"/>
              <wp:wrapNone/>
              <wp:docPr id="74" name="Text Box 225"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2913C9" w14:textId="55FCCCF1" w:rsidR="006B7342" w:rsidRPr="0001226A" w:rsidRDefault="006B7342"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B86692" id="_x0000_t202" coordsize="21600,21600" o:spt="202" path="m,l,21600r21600,l21600,xe">
              <v:stroke joinstyle="miter"/>
              <v:path gradientshapeok="t" o:connecttype="rect"/>
            </v:shapetype>
            <v:shape id="_x0000_s1044" type="#_x0000_t202" alt="Title: Background Watermark Image" style="position:absolute;margin-left:0;margin-top:0;width:595.3pt;height:141.45pt;z-index:-25165414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m1QIAAOg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" filled="f" stroked="f">
              <v:textbox>
                <w:txbxContent>
                  <w:p w14:paraId="332913C9" w14:textId="55FCCCF1" w:rsidR="006B7342" w:rsidRPr="0001226A" w:rsidRDefault="006B7342"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p w14:paraId="014899A0" w14:textId="77777777" w:rsidR="006B7342" w:rsidRDefault="006B7342">
    <w:pPr>
      <w:pStyle w:val="Footer"/>
    </w:pPr>
    <w:r w:rsidRPr="00D55628">
      <w:rPr>
        <w:noProof/>
      </w:rPr>
      <mc:AlternateContent>
        <mc:Choice Requires="wps">
          <w:drawing>
            <wp:anchor distT="0" distB="0" distL="114300" distR="114300" simplePos="0" relativeHeight="251653120" behindDoc="1" locked="1" layoutInCell="1" allowOverlap="1" wp14:anchorId="71C6755D" wp14:editId="259818EA">
              <wp:simplePos x="0" y="0"/>
              <wp:positionH relativeFrom="page">
                <wp:align>center</wp:align>
              </wp:positionH>
              <wp:positionV relativeFrom="page">
                <wp:align>center</wp:align>
              </wp:positionV>
              <wp:extent cx="7560000" cy="1796400"/>
              <wp:effectExtent l="0" t="0" r="0" b="0"/>
              <wp:wrapNone/>
              <wp:docPr id="13" name="Text Box 225"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1DA079" w14:textId="1B09709B" w:rsidR="006B7342" w:rsidRPr="0001226A" w:rsidRDefault="006B7342"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C6755D" id="_x0000_s1045" type="#_x0000_t202" alt="Title: Background Watermark Image" style="position:absolute;margin-left:0;margin-top:0;width:595.3pt;height:141.45pt;z-index:-25166336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hbl1AIAAOg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UOYW5dQCAADoBQAADgAAAAAAAAAAAAAAAAAuAgAAZHJzL2Uyb0Rv&#10;Yy54bWxQSwECLQAUAAYACAAAACEANMVEztsAAAAGAQAADwAAAAAAAAAAAAAAAAAuBQAAZHJzL2Rv&#10;d25yZXYueG1sUEsFBgAAAAAEAAQA8wAAADYGAAAAAA==&#10;" filled="f" stroked="f">
              <v:textbox>
                <w:txbxContent>
                  <w:p w14:paraId="5C1DA079" w14:textId="1B09709B" w:rsidR="006B7342" w:rsidRPr="0001226A" w:rsidRDefault="006B7342"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p w14:paraId="593A417A" w14:textId="77777777" w:rsidR="006B7342" w:rsidRDefault="006B734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7CC220" w14:textId="77777777" w:rsidR="006B7342" w:rsidRPr="008F5280" w:rsidRDefault="006B7342" w:rsidP="008F5280">
      <w:pPr>
        <w:pStyle w:val="FootnoteSeparator"/>
      </w:pPr>
    </w:p>
  </w:footnote>
  <w:footnote w:type="continuationSeparator" w:id="0">
    <w:p w14:paraId="6213F44E" w14:textId="77777777" w:rsidR="006B7342" w:rsidRDefault="006B7342" w:rsidP="008F5280">
      <w:pPr>
        <w:pStyle w:val="FootnoteSeparator"/>
      </w:pPr>
    </w:p>
    <w:p w14:paraId="3290300D" w14:textId="77777777" w:rsidR="006B7342" w:rsidRDefault="006B7342"/>
  </w:footnote>
  <w:footnote w:type="continuationNotice" w:id="1">
    <w:p w14:paraId="14935E7A" w14:textId="77777777" w:rsidR="006B7342" w:rsidRDefault="006B7342" w:rsidP="00D55628"/>
    <w:p w14:paraId="749C1F8C" w14:textId="77777777" w:rsidR="006B7342" w:rsidRDefault="006B7342"/>
  </w:footnote>
  <w:footnote w:id="2">
    <w:p w14:paraId="3714EF5C" w14:textId="77777777" w:rsidR="006B7342" w:rsidRPr="00AF1248" w:rsidRDefault="006B7342" w:rsidP="00AF1248">
      <w:pPr>
        <w:pStyle w:val="FootnoteText"/>
      </w:pPr>
      <w:r w:rsidRPr="00414540">
        <w:footnoteRef/>
      </w:r>
      <w:r>
        <w:t>.</w:t>
      </w:r>
      <w:r>
        <w:tab/>
      </w:r>
      <w:bookmarkStart w:id="4" w:name="_Hlk495493659"/>
      <w:r w:rsidRPr="00AF1248">
        <w:t xml:space="preserve">Sustainability Victoria (2017), </w:t>
      </w:r>
      <w:r w:rsidRPr="00AF1248">
        <w:rPr>
          <w:i/>
        </w:rPr>
        <w:t>Statewide Waste and Resource Recovery Infrastructure plan Victoria 2017-2046 (amendment consultation draft),</w:t>
      </w:r>
      <w:r w:rsidRPr="00AF1248">
        <w:t xml:space="preserve"> Sustainability Victoria, Victoria.</w:t>
      </w:r>
      <w:bookmarkEnd w:id="4"/>
    </w:p>
  </w:footnote>
  <w:footnote w:id="3">
    <w:p w14:paraId="7E99D939" w14:textId="77777777" w:rsidR="006B7342" w:rsidRPr="00AF1248" w:rsidRDefault="006B7342" w:rsidP="00AF1248">
      <w:pPr>
        <w:pStyle w:val="FootnoteText"/>
      </w:pPr>
      <w:r w:rsidRPr="00AF1248">
        <w:footnoteRef/>
      </w:r>
      <w:r w:rsidRPr="00AF1248">
        <w:t>.</w:t>
      </w:r>
      <w:r w:rsidRPr="00AF1248">
        <w:tab/>
        <w:t xml:space="preserve">Department of Environment, Land, Water and Planning (2016) </w:t>
      </w:r>
      <w:r w:rsidRPr="00AF1248">
        <w:rPr>
          <w:i/>
        </w:rPr>
        <w:t>Victoria’s Climate Change Framework</w:t>
      </w:r>
      <w:r w:rsidRPr="00AF1248">
        <w:t>. Retrieved from: https://www.climatechange.vic.gov.au/__data/assets/pdf_file/0021/55254/DELWPClimateChange_Framework.pdf</w:t>
      </w:r>
    </w:p>
  </w:footnote>
  <w:footnote w:id="4">
    <w:p w14:paraId="01F14DD0" w14:textId="77777777" w:rsidR="006B7342" w:rsidRPr="00414540" w:rsidRDefault="006B7342" w:rsidP="00AF1248">
      <w:pPr>
        <w:pStyle w:val="FootnoteText"/>
      </w:pPr>
      <w:r w:rsidRPr="00AF1248">
        <w:footnoteRef/>
      </w:r>
      <w:r w:rsidRPr="00AF1248">
        <w:t>.</w:t>
      </w:r>
      <w:r w:rsidRPr="00AF1248">
        <w:tab/>
      </w:r>
      <w:r w:rsidRPr="00AF1248">
        <w:rPr>
          <w:i/>
        </w:rPr>
        <w:t>Climate Change Act 2017</w:t>
      </w:r>
      <w:r w:rsidRPr="00AF1248">
        <w:t xml:space="preserve"> (Vic) s.6 (Austl.)</w:t>
      </w:r>
    </w:p>
  </w:footnote>
  <w:footnote w:id="5">
    <w:p w14:paraId="5E22BE7E" w14:textId="321918AE" w:rsidR="006B7342" w:rsidRPr="00AF1248" w:rsidRDefault="006B7342">
      <w:pPr>
        <w:pStyle w:val="FootnoteText"/>
      </w:pPr>
      <w:r w:rsidRPr="00414540">
        <w:footnoteRef/>
      </w:r>
      <w:r>
        <w:t>.</w:t>
      </w:r>
      <w:r>
        <w:tab/>
      </w:r>
      <w:r w:rsidRPr="00AF1248">
        <w:t>SEPP (Ambient Air Quality), SEPP (Air Quality Management), SEPP (Prevention and Management of Contamination of Land), SEPP (Groundwaters of Victoria), SEPP (Waters of Victoria)</w:t>
      </w:r>
    </w:p>
  </w:footnote>
  <w:footnote w:id="6">
    <w:p w14:paraId="111E5E97" w14:textId="77777777" w:rsidR="006B7342" w:rsidRPr="00AF1248" w:rsidRDefault="006B7342" w:rsidP="00AF1248">
      <w:pPr>
        <w:pStyle w:val="FootnoteText"/>
      </w:pPr>
      <w:r w:rsidRPr="00AF1248">
        <w:footnoteRef/>
      </w:r>
      <w:r w:rsidRPr="00AF1248">
        <w:t>.</w:t>
      </w:r>
      <w:r w:rsidRPr="00AF1248">
        <w:tab/>
        <w:t xml:space="preserve">EPA Victoria (2017a), </w:t>
      </w:r>
      <w:r w:rsidRPr="00AF1248">
        <w:rPr>
          <w:i/>
        </w:rPr>
        <w:t>Guideline: Energy from waste Publication 1559.1</w:t>
      </w:r>
      <w:r w:rsidRPr="00AF1248">
        <w:t>, EPA Victoria, Victoria</w:t>
      </w:r>
    </w:p>
  </w:footnote>
  <w:footnote w:id="7">
    <w:p w14:paraId="22499A18" w14:textId="77777777" w:rsidR="006B7342" w:rsidRPr="00414540" w:rsidRDefault="006B7342" w:rsidP="00AF1248">
      <w:pPr>
        <w:pStyle w:val="FootnoteText"/>
      </w:pPr>
      <w:r w:rsidRPr="00AF1248">
        <w:footnoteRef/>
      </w:r>
      <w:r w:rsidRPr="00AF1248">
        <w:t>.</w:t>
      </w:r>
      <w:r w:rsidRPr="00AF1248">
        <w:tab/>
        <w:t xml:space="preserve">Sustainability Victoria (2015), </w:t>
      </w:r>
      <w:r w:rsidRPr="00AF1248">
        <w:rPr>
          <w:i/>
        </w:rPr>
        <w:t>Statewide Waste and Resource Recovery Infrastructure Plan</w:t>
      </w:r>
      <w:r w:rsidRPr="00AF1248">
        <w:t>, Sustainability Victoria, Victoria</w:t>
      </w:r>
    </w:p>
  </w:footnote>
  <w:footnote w:id="8">
    <w:p w14:paraId="56977258" w14:textId="77777777" w:rsidR="006B7342" w:rsidRPr="00AF1248" w:rsidRDefault="006B7342" w:rsidP="00AF1248">
      <w:pPr>
        <w:pStyle w:val="FootnoteText"/>
      </w:pPr>
      <w:r w:rsidRPr="00414540">
        <w:footnoteRef/>
      </w:r>
      <w:r>
        <w:t>.</w:t>
      </w:r>
      <w:r>
        <w:tab/>
      </w:r>
      <w:r w:rsidRPr="00AF1248">
        <w:t>Sustainability Victoria (2017), above, p.18</w:t>
      </w:r>
    </w:p>
  </w:footnote>
  <w:footnote w:id="9">
    <w:p w14:paraId="75AD344E" w14:textId="527B93F3" w:rsidR="006B7342" w:rsidRPr="00AF1248" w:rsidRDefault="006B7342">
      <w:pPr>
        <w:pStyle w:val="FootnoteText"/>
      </w:pPr>
      <w:r w:rsidRPr="00AF1248">
        <w:footnoteRef/>
      </w:r>
      <w:r w:rsidRPr="00AF1248">
        <w:t>.</w:t>
      </w:r>
      <w:r w:rsidRPr="00AF1248">
        <w:tab/>
        <w:t xml:space="preserve">Sustainability Victoria (2015), </w:t>
      </w:r>
      <w:r w:rsidRPr="00AF1248">
        <w:rPr>
          <w:i/>
        </w:rPr>
        <w:t>Statewide Waste and Resource Recovery Infrastructure Plan</w:t>
      </w:r>
      <w:r w:rsidRPr="00AF1248">
        <w:t>, Susta</w:t>
      </w:r>
      <w:r>
        <w:t>inability Victoria, Victoria, p</w:t>
      </w:r>
      <w:r w:rsidRPr="00AF1248">
        <w:t>.16</w:t>
      </w:r>
    </w:p>
  </w:footnote>
  <w:footnote w:id="10">
    <w:p w14:paraId="3CFF1B97" w14:textId="77777777" w:rsidR="006B7342" w:rsidRPr="00414540" w:rsidRDefault="006B7342" w:rsidP="00AF1248">
      <w:pPr>
        <w:pStyle w:val="FootnoteText"/>
      </w:pPr>
      <w:r w:rsidRPr="00AF1248">
        <w:footnoteRef/>
      </w:r>
      <w:r w:rsidRPr="00AF1248">
        <w:t>.</w:t>
      </w:r>
      <w:r w:rsidRPr="00AF1248">
        <w:tab/>
        <w:t xml:space="preserve">Infrastructure Victoria (2016), </w:t>
      </w:r>
      <w:r w:rsidRPr="00AF1248">
        <w:rPr>
          <w:i/>
        </w:rPr>
        <w:t>Victoria’s 30-Year Infrastructure strategy (Dec 2016)</w:t>
      </w:r>
      <w:r w:rsidRPr="00AF1248">
        <w:t>, Infrastructure Victoria, Victoria</w:t>
      </w:r>
    </w:p>
  </w:footnote>
  <w:footnote w:id="11">
    <w:p w14:paraId="07254399" w14:textId="77777777" w:rsidR="006B7342" w:rsidRPr="006D4672" w:rsidRDefault="006B7342" w:rsidP="00AF1248">
      <w:pPr>
        <w:pStyle w:val="FootnoteText"/>
      </w:pPr>
      <w:r w:rsidRPr="006D4672">
        <w:footnoteRef/>
      </w:r>
      <w:r>
        <w:t>.</w:t>
      </w:r>
      <w:r>
        <w:tab/>
        <w:t>Pickin, J &amp; Randell, P (2017) as above.</w:t>
      </w:r>
    </w:p>
  </w:footnote>
  <w:footnote w:id="12">
    <w:p w14:paraId="32D56077" w14:textId="77777777" w:rsidR="006B7342" w:rsidRPr="00AF1248" w:rsidRDefault="006B7342" w:rsidP="00AF1248">
      <w:pPr>
        <w:pStyle w:val="FootnoteText"/>
      </w:pPr>
      <w:r w:rsidRPr="00AF1248">
        <w:footnoteRef/>
      </w:r>
      <w:r w:rsidRPr="00AF1248">
        <w:t>.</w:t>
      </w:r>
      <w:r w:rsidRPr="00AF1248">
        <w:tab/>
        <w:t>Sustainability Victoria (2017), above, p.18</w:t>
      </w:r>
    </w:p>
  </w:footnote>
  <w:footnote w:id="13">
    <w:p w14:paraId="03F039FF" w14:textId="77777777" w:rsidR="006B7342" w:rsidRPr="00AF1248" w:rsidRDefault="006B7342" w:rsidP="00AF1248">
      <w:pPr>
        <w:pStyle w:val="FootnoteText"/>
      </w:pPr>
      <w:r w:rsidRPr="00AF1248">
        <w:footnoteRef/>
      </w:r>
      <w:r w:rsidRPr="00AF1248">
        <w:t>.</w:t>
      </w:r>
      <w:r w:rsidRPr="00AF1248">
        <w:tab/>
        <w:t xml:space="preserve">Pickin J and Randell P (2017), </w:t>
      </w:r>
      <w:r w:rsidRPr="00AF1248">
        <w:rPr>
          <w:i/>
        </w:rPr>
        <w:t>Australian National Waste Report 2016</w:t>
      </w:r>
      <w:r w:rsidRPr="00AF1248">
        <w:t>, Blue Environment and Department of the Environment and Energy, Melbourne, p. 62-65. Retrieved from: http://www.environment.gov.au/protection/national-waste-policy/national-waste-reports/national-waste-report-2016</w:t>
      </w:r>
    </w:p>
  </w:footnote>
  <w:footnote w:id="14">
    <w:p w14:paraId="722638E5" w14:textId="77777777" w:rsidR="006B7342" w:rsidRPr="00414540" w:rsidRDefault="006B7342" w:rsidP="00AF1248">
      <w:pPr>
        <w:pStyle w:val="FootnoteText"/>
      </w:pPr>
      <w:r w:rsidRPr="00AF1248">
        <w:footnoteRef/>
      </w:r>
      <w:r w:rsidRPr="00AF1248">
        <w:t>.</w:t>
      </w:r>
      <w:r w:rsidRPr="00AF1248">
        <w:tab/>
        <w:t>Sustainability Victoria (2015), above, p.41</w:t>
      </w:r>
    </w:p>
  </w:footnote>
  <w:footnote w:id="15">
    <w:p w14:paraId="77107945" w14:textId="77777777" w:rsidR="006B7342" w:rsidRPr="00414540" w:rsidRDefault="006B7342" w:rsidP="00AF1248">
      <w:pPr>
        <w:pStyle w:val="FootnoteText"/>
      </w:pPr>
      <w:r w:rsidRPr="00414540">
        <w:footnoteRef/>
      </w:r>
      <w:r w:rsidRPr="00AF1248">
        <w:t>.</w:t>
      </w:r>
      <w:r w:rsidRPr="00AF1248">
        <w:tab/>
      </w:r>
      <w:r w:rsidRPr="00AF1248">
        <w:rPr>
          <w:rFonts w:ascii="Arial" w:hAnsi="Arial"/>
        </w:rPr>
        <w:t xml:space="preserve">Babcock &amp; Wilcox Volund A/S (n.d), </w:t>
      </w:r>
      <w:r w:rsidRPr="00AF1248">
        <w:rPr>
          <w:rFonts w:ascii="Arial" w:hAnsi="Arial"/>
          <w:i/>
        </w:rPr>
        <w:t xml:space="preserve"> ARC, Copenhill / Amager Bakke, Copenhagen, Demark</w:t>
      </w:r>
      <w:r w:rsidRPr="00AF1248">
        <w:rPr>
          <w:rFonts w:ascii="Arial" w:hAnsi="Arial"/>
        </w:rPr>
        <w:t xml:space="preserve">. Retrieved from: </w:t>
      </w:r>
      <w:hyperlink r:id="rId1" w:history="1">
        <w:r w:rsidRPr="00AF1248">
          <w:rPr>
            <w:rStyle w:val="Hyperlink"/>
            <w:rFonts w:ascii="Arial" w:hAnsi="Arial"/>
          </w:rPr>
          <w:t>http://www.volund.dk/Waste_to_Energy/References/ARC_Amager_Bakke_Copenhagen</w:t>
        </w:r>
      </w:hyperlink>
    </w:p>
  </w:footnote>
  <w:footnote w:id="16">
    <w:p w14:paraId="3FE12918" w14:textId="77777777" w:rsidR="006B7342" w:rsidRPr="00414540" w:rsidRDefault="006B7342" w:rsidP="00AF1248">
      <w:pPr>
        <w:pStyle w:val="FootnoteText"/>
      </w:pPr>
      <w:r w:rsidRPr="00AF1248">
        <w:footnoteRef/>
      </w:r>
      <w:r w:rsidRPr="00AF1248">
        <w:t>.</w:t>
      </w:r>
      <w:r w:rsidRPr="00AF1248">
        <w:tab/>
        <w:t xml:space="preserve">- </w:t>
      </w:r>
      <w:r w:rsidRPr="00AF1248">
        <w:rPr>
          <w:szCs w:val="14"/>
        </w:rPr>
        <w:t xml:space="preserve">Yarra Valley Water (2017), </w:t>
      </w:r>
      <w:r w:rsidRPr="00AF1248">
        <w:rPr>
          <w:i/>
          <w:szCs w:val="14"/>
        </w:rPr>
        <w:t>Waste to energy facility</w:t>
      </w:r>
      <w:r w:rsidRPr="00AF1248">
        <w:rPr>
          <w:szCs w:val="14"/>
        </w:rPr>
        <w:t xml:space="preserve">. Retrieved from: </w:t>
      </w:r>
      <w:hyperlink r:id="rId2" w:history="1">
        <w:r w:rsidRPr="00AF1248">
          <w:rPr>
            <w:rStyle w:val="Hyperlink"/>
            <w:i/>
            <w:szCs w:val="14"/>
          </w:rPr>
          <w:t>www.yvw.com.au/about-us/major-projects/waste-energy-facility</w:t>
        </w:r>
      </w:hyperlink>
      <w:r w:rsidRPr="00AF1248">
        <w:rPr>
          <w:rStyle w:val="Hyperlink"/>
          <w:i/>
          <w:szCs w:val="14"/>
        </w:rPr>
        <w:t>;</w:t>
      </w:r>
      <w:r w:rsidRPr="00AF1248">
        <w:rPr>
          <w:i/>
          <w:szCs w:val="14"/>
        </w:rPr>
        <w:t xml:space="preserve"> and</w:t>
      </w:r>
      <w:r w:rsidRPr="00AF1248">
        <w:rPr>
          <w:i/>
          <w:szCs w:val="14"/>
        </w:rPr>
        <w:br/>
        <w:t xml:space="preserve">- </w:t>
      </w:r>
      <w:r w:rsidRPr="00AF1248">
        <w:rPr>
          <w:szCs w:val="14"/>
        </w:rPr>
        <w:t>Media release (August 2017): The Hon Lisa Neville MP,</w:t>
      </w:r>
      <w:r w:rsidRPr="00AF1248">
        <w:rPr>
          <w:i/>
          <w:szCs w:val="14"/>
        </w:rPr>
        <w:t xml:space="preserve"> New Waste to Energy Plant. </w:t>
      </w:r>
      <w:r w:rsidRPr="00AF1248">
        <w:rPr>
          <w:szCs w:val="14"/>
        </w:rPr>
        <w:t xml:space="preserve">Retrieved from: </w:t>
      </w:r>
      <w:hyperlink r:id="rId3" w:history="1">
        <w:r w:rsidRPr="00AF1248">
          <w:rPr>
            <w:rStyle w:val="Hyperlink"/>
            <w:szCs w:val="14"/>
          </w:rPr>
          <w:t>www.premier.vic.gov.au/new-waste-to-energy-water-plant/</w:t>
        </w:r>
      </w:hyperlink>
    </w:p>
  </w:footnote>
  <w:footnote w:id="17">
    <w:p w14:paraId="05D48CC5" w14:textId="77777777" w:rsidR="006B7342" w:rsidRPr="00AF1248" w:rsidRDefault="006B7342" w:rsidP="00AF1248">
      <w:pPr>
        <w:pStyle w:val="FootnoteText"/>
      </w:pPr>
      <w:r w:rsidRPr="00AF1248">
        <w:footnoteRef/>
      </w:r>
      <w:r w:rsidRPr="00AF1248">
        <w:t>.</w:t>
      </w:r>
      <w:r w:rsidRPr="00AF1248">
        <w:tab/>
      </w:r>
      <w:r w:rsidRPr="00AF1248">
        <w:rPr>
          <w:szCs w:val="14"/>
        </w:rPr>
        <w:t xml:space="preserve">Department of Environment, Food and Rural Affairs (2013), </w:t>
      </w:r>
      <w:r w:rsidRPr="00AF1248">
        <w:rPr>
          <w:i/>
          <w:szCs w:val="14"/>
        </w:rPr>
        <w:t>Energy from Waste – A guide to the debate</w:t>
      </w:r>
      <w:r w:rsidRPr="00AF1248">
        <w:rPr>
          <w:szCs w:val="14"/>
        </w:rPr>
        <w:t>. Retrieved from: www.defra.gov.uk/publications/2013/02/27/pb13892-energy-from-waste/ on 1 August 2017, p35</w:t>
      </w:r>
    </w:p>
  </w:footnote>
  <w:footnote w:id="18">
    <w:p w14:paraId="1C876A5E" w14:textId="77777777" w:rsidR="006B7342" w:rsidRPr="00414540" w:rsidRDefault="006B7342" w:rsidP="00AF1248">
      <w:pPr>
        <w:pStyle w:val="FootnoteText"/>
      </w:pPr>
      <w:r w:rsidRPr="00AF1248">
        <w:footnoteRef/>
      </w:r>
      <w:r w:rsidRPr="00AF1248">
        <w:t>.</w:t>
      </w:r>
      <w:r w:rsidRPr="00AF1248">
        <w:tab/>
        <w:t>EPA Victoria (2017a), above.</w:t>
      </w:r>
    </w:p>
  </w:footnote>
  <w:footnote w:id="19">
    <w:p w14:paraId="03C75FD4" w14:textId="2F81DF26" w:rsidR="006B7342" w:rsidRPr="00414540" w:rsidRDefault="006B7342">
      <w:pPr>
        <w:pStyle w:val="FootnoteText"/>
      </w:pPr>
      <w:r w:rsidRPr="00414540">
        <w:footnoteRef/>
      </w:r>
      <w:r>
        <w:t>.</w:t>
      </w:r>
      <w:r>
        <w:tab/>
      </w:r>
      <w:r w:rsidRPr="00AF1248">
        <w:t xml:space="preserve">Sustainability Victoria, Waste Projection Model accessed via </w:t>
      </w:r>
      <w:hyperlink r:id="rId4" w:history="1">
        <w:r w:rsidRPr="00AF1248">
          <w:rPr>
            <w:rStyle w:val="Hyperlink"/>
          </w:rPr>
          <w:t>http://www.sustainability.vic.gov.au/services-and-advice/business/investment-facilitation-service/waste-data-portal/waste-projection-model</w:t>
        </w:r>
      </w:hyperlink>
      <w:r w:rsidRPr="00AF1248">
        <w:t xml:space="preserve"> on 23 July 2017</w:t>
      </w:r>
    </w:p>
  </w:footnote>
  <w:footnote w:id="20">
    <w:p w14:paraId="38FE398D" w14:textId="77777777" w:rsidR="006B7342" w:rsidRPr="00AF1248" w:rsidRDefault="006B7342" w:rsidP="00AF1248">
      <w:pPr>
        <w:pStyle w:val="FootnoteText"/>
      </w:pPr>
      <w:r w:rsidRPr="00414540">
        <w:footnoteRef/>
      </w:r>
      <w:r>
        <w:t>.</w:t>
      </w:r>
      <w:r>
        <w:tab/>
      </w:r>
      <w:r w:rsidRPr="00AF1248">
        <w:t>Clean Energy Finance Corporation (2015), The Australian bioenergy and energy from waste market November 2015, CEFC, Sydney, p6</w:t>
      </w:r>
    </w:p>
  </w:footnote>
  <w:footnote w:id="21">
    <w:p w14:paraId="273E56E6" w14:textId="77777777" w:rsidR="006B7342" w:rsidRPr="00AF1248" w:rsidRDefault="006B7342" w:rsidP="00AF1248">
      <w:pPr>
        <w:pStyle w:val="FootnoteText"/>
      </w:pPr>
      <w:r w:rsidRPr="00AF1248">
        <w:footnoteRef/>
      </w:r>
      <w:r w:rsidRPr="00AF1248">
        <w:t>.</w:t>
      </w:r>
      <w:r w:rsidRPr="00AF1248">
        <w:tab/>
        <w:t xml:space="preserve">Department of Environment and Energy (2016), </w:t>
      </w:r>
      <w:r w:rsidRPr="00AF1248">
        <w:rPr>
          <w:i/>
        </w:rPr>
        <w:t>Quarterly Update of Australia’s National Greenhouse Gas Inventory: June 2016</w:t>
      </w:r>
      <w:r w:rsidRPr="00AF1248">
        <w:t>, Commonwealth of Australia 2016</w:t>
      </w:r>
    </w:p>
  </w:footnote>
  <w:footnote w:id="22">
    <w:p w14:paraId="61948FE8" w14:textId="7847425D" w:rsidR="006B7342" w:rsidRPr="00414540" w:rsidRDefault="006B7342">
      <w:pPr>
        <w:pStyle w:val="FootnoteText"/>
      </w:pPr>
      <w:r w:rsidRPr="00AF1248">
        <w:footnoteRef/>
      </w:r>
      <w:r w:rsidRPr="00AF1248">
        <w:t>.</w:t>
      </w:r>
      <w:r w:rsidRPr="00AF1248">
        <w:tab/>
      </w:r>
      <w:bookmarkStart w:id="76" w:name="_Hlk496596163"/>
      <w:r w:rsidRPr="00AF1248">
        <w:t xml:space="preserve">Department of Environment and Energy (2015), </w:t>
      </w:r>
      <w:r w:rsidRPr="00AF1248">
        <w:rPr>
          <w:i/>
        </w:rPr>
        <w:t>Australian National Greenhouse Gas Accounts – State and Territory Greenhouse Gas Inventories 2015</w:t>
      </w:r>
      <w:r w:rsidRPr="00AF1248">
        <w:t>, Table 3</w:t>
      </w:r>
      <w:bookmarkEnd w:id="76"/>
    </w:p>
  </w:footnote>
  <w:footnote w:id="23">
    <w:p w14:paraId="2279AD11" w14:textId="7069511A" w:rsidR="006B7342" w:rsidRPr="00B173A5" w:rsidRDefault="006B7342">
      <w:pPr>
        <w:pStyle w:val="FootnoteText"/>
      </w:pPr>
      <w:r w:rsidRPr="00B173A5">
        <w:footnoteRef/>
      </w:r>
      <w:r>
        <w:t>.</w:t>
      </w:r>
      <w:r>
        <w:tab/>
      </w:r>
      <w:r w:rsidRPr="00B173A5">
        <w:t>Sustainability Victoria (2015), above, p.22</w:t>
      </w:r>
    </w:p>
  </w:footnote>
  <w:footnote w:id="24">
    <w:p w14:paraId="59B1E8FD" w14:textId="713EC957" w:rsidR="006B7342" w:rsidRPr="00B173A5" w:rsidRDefault="006B7342">
      <w:pPr>
        <w:pStyle w:val="FootnoteText"/>
      </w:pPr>
      <w:r w:rsidRPr="00B173A5">
        <w:footnoteRef/>
      </w:r>
      <w:r>
        <w:t>.</w:t>
      </w:r>
      <w:r>
        <w:tab/>
      </w:r>
      <w:r w:rsidRPr="00B173A5">
        <w:t>Department of Environment and Energy (2015) above, Table 5</w:t>
      </w:r>
    </w:p>
  </w:footnote>
  <w:footnote w:id="25">
    <w:p w14:paraId="0400CCA8" w14:textId="11E74E04" w:rsidR="006B7342" w:rsidRPr="00B173A5" w:rsidRDefault="006B7342">
      <w:pPr>
        <w:pStyle w:val="FootnoteText"/>
      </w:pPr>
      <w:r w:rsidRPr="00B173A5">
        <w:footnoteRef/>
      </w:r>
      <w:r>
        <w:t>.</w:t>
      </w:r>
      <w:r>
        <w:tab/>
      </w:r>
      <w:r w:rsidRPr="00B173A5">
        <w:t>Australian Energy Market Operator (2017), Generation Information Page. Retrieved from: https://www.aemo.com.au/Electricity/National-Electricity-Market-NEM/Planning-and-forecasting/Generation-information</w:t>
      </w:r>
    </w:p>
  </w:footnote>
  <w:footnote w:id="26">
    <w:p w14:paraId="5224BF70" w14:textId="376227CC" w:rsidR="006B7342" w:rsidRPr="00B173A5" w:rsidRDefault="006B7342">
      <w:pPr>
        <w:pStyle w:val="FootnoteText"/>
      </w:pPr>
      <w:r w:rsidRPr="00B173A5">
        <w:footnoteRef/>
      </w:r>
      <w:r>
        <w:t>.</w:t>
      </w:r>
      <w:r>
        <w:tab/>
      </w:r>
      <w:r w:rsidRPr="00B173A5">
        <w:t>Environment Protection Authority (2011), Australian Greenhouse Gas Calculator. Retrieved from: http://www.epa.vic.gov.au/agc/r_cc_causes.html#/!</w:t>
      </w:r>
    </w:p>
  </w:footnote>
  <w:footnote w:id="27">
    <w:p w14:paraId="20CBE401" w14:textId="77777777" w:rsidR="006B7342" w:rsidRPr="00B173A5" w:rsidRDefault="006B7342" w:rsidP="008951D7">
      <w:pPr>
        <w:pStyle w:val="FootnoteText"/>
      </w:pPr>
      <w:r w:rsidRPr="00B173A5">
        <w:footnoteRef/>
      </w:r>
      <w:r>
        <w:t>.</w:t>
      </w:r>
      <w:r>
        <w:tab/>
      </w:r>
      <w:r w:rsidRPr="00B173A5">
        <w:t>Sustainability Victoria (2017), above, p.115</w:t>
      </w:r>
    </w:p>
  </w:footnote>
  <w:footnote w:id="28">
    <w:p w14:paraId="48F6C01F" w14:textId="77777777" w:rsidR="006B7342" w:rsidRPr="00B173A5" w:rsidRDefault="006B7342" w:rsidP="008951D7">
      <w:pPr>
        <w:pStyle w:val="FootnoteText"/>
      </w:pPr>
      <w:r w:rsidRPr="00B173A5">
        <w:footnoteRef/>
      </w:r>
      <w:r>
        <w:t>.</w:t>
      </w:r>
      <w:r>
        <w:tab/>
      </w:r>
      <w:r w:rsidRPr="00B173A5">
        <w:t>Sustainability Victoria (2017), above, p.119</w:t>
      </w:r>
    </w:p>
  </w:footnote>
  <w:footnote w:id="29">
    <w:p w14:paraId="6C230D24" w14:textId="5350E4AC" w:rsidR="006B7342" w:rsidRPr="00FD73D8" w:rsidRDefault="006B7342">
      <w:pPr>
        <w:pStyle w:val="FootnoteText"/>
      </w:pPr>
      <w:r w:rsidRPr="00FD73D8">
        <w:footnoteRef/>
      </w:r>
      <w:r>
        <w:t>.</w:t>
      </w:r>
      <w:r>
        <w:tab/>
      </w:r>
      <w:r w:rsidRPr="00FD73D8">
        <w:t>Clean Energy Finance Corporation (2016), Energy from waste in Australia: a state-by-state update, November 2016, CEFC, Sydney, p4</w:t>
      </w:r>
    </w:p>
  </w:footnote>
  <w:footnote w:id="30">
    <w:p w14:paraId="615818A3" w14:textId="43ADBC0B" w:rsidR="006B7342" w:rsidRPr="00FD73D8" w:rsidRDefault="006B7342">
      <w:pPr>
        <w:pStyle w:val="FootnoteText"/>
      </w:pPr>
      <w:r w:rsidRPr="00FD73D8">
        <w:footnoteRef/>
      </w:r>
      <w:r>
        <w:t>.</w:t>
      </w:r>
      <w:r>
        <w:tab/>
      </w:r>
      <w:r w:rsidRPr="00FD73D8">
        <w:t>Sustainability Victoria (2015), above, p. 72</w:t>
      </w:r>
    </w:p>
  </w:footnote>
  <w:footnote w:id="31">
    <w:p w14:paraId="34A2BB7E" w14:textId="3F070560" w:rsidR="006B7342" w:rsidRPr="00FD73D8" w:rsidRDefault="006B7342">
      <w:pPr>
        <w:pStyle w:val="FootnoteText"/>
      </w:pPr>
      <w:r w:rsidRPr="00FD73D8">
        <w:footnoteRef/>
      </w:r>
      <w:r>
        <w:t>.</w:t>
      </w:r>
      <w:r>
        <w:tab/>
      </w:r>
      <w:r w:rsidRPr="00FD73D8">
        <w:t>Clean Energy Finance Corporation (2015), above, p.3</w:t>
      </w:r>
    </w:p>
  </w:footnote>
  <w:footnote w:id="32">
    <w:p w14:paraId="68671B6E" w14:textId="66ACC2A1" w:rsidR="006B7342" w:rsidRPr="00FD73D8" w:rsidRDefault="006B7342">
      <w:pPr>
        <w:pStyle w:val="FootnoteText"/>
      </w:pPr>
      <w:r w:rsidRPr="00FD73D8">
        <w:footnoteRef/>
      </w:r>
      <w:r>
        <w:t>.</w:t>
      </w:r>
      <w:r>
        <w:tab/>
      </w:r>
      <w:r w:rsidRPr="00FD73D8">
        <w:t>Clean Energy Finance Corporation (2016), above, p.5</w:t>
      </w:r>
    </w:p>
  </w:footnote>
  <w:footnote w:id="33">
    <w:p w14:paraId="516EBB91" w14:textId="74D59CC2" w:rsidR="006B7342" w:rsidRPr="00FD73D8" w:rsidRDefault="006B7342">
      <w:pPr>
        <w:pStyle w:val="FootnoteText"/>
      </w:pPr>
      <w:r w:rsidRPr="00FD73D8">
        <w:footnoteRef/>
      </w:r>
      <w:r>
        <w:t>.</w:t>
      </w:r>
      <w:r>
        <w:tab/>
      </w:r>
      <w:r w:rsidRPr="00FD73D8">
        <w:t>WSP Environmental Limited (2013), Waste Technologies: Waste to Energy Facilities – a report for the strategic waste infrastructure planning SWIP working group, commissioned by the government of Western Australia, Department of Environment and Conservation, p.32</w:t>
      </w:r>
    </w:p>
  </w:footnote>
  <w:footnote w:id="34">
    <w:p w14:paraId="2E79BF45" w14:textId="05E706C3" w:rsidR="006B7342" w:rsidRPr="00FD73D8" w:rsidRDefault="006B7342">
      <w:pPr>
        <w:pStyle w:val="FootnoteText"/>
      </w:pPr>
      <w:r w:rsidRPr="00FD73D8">
        <w:footnoteRef/>
      </w:r>
      <w:r>
        <w:t>.</w:t>
      </w:r>
      <w:r>
        <w:tab/>
      </w:r>
      <w:r w:rsidRPr="00FD73D8">
        <w:t>Waste Management Association of Australia (2016), Australian Energy from Waste Glossary, WMAA, Burwood NSW</w:t>
      </w:r>
    </w:p>
  </w:footnote>
  <w:footnote w:id="35">
    <w:p w14:paraId="3E232499" w14:textId="160635CE" w:rsidR="006B7342" w:rsidRPr="00FD73D8" w:rsidRDefault="006B7342">
      <w:pPr>
        <w:pStyle w:val="FootnoteText"/>
      </w:pPr>
      <w:r w:rsidRPr="00FD73D8">
        <w:footnoteRef/>
      </w:r>
      <w:r>
        <w:t>.</w:t>
      </w:r>
      <w:r>
        <w:tab/>
      </w:r>
      <w:r w:rsidRPr="00FD73D8">
        <w:t>Clapham, P (2016) Energy from waste in the context of metropolitan Melbourne – final discussion paper, Arcadis, Melbourne, p.38</w:t>
      </w:r>
    </w:p>
  </w:footnote>
  <w:footnote w:id="36">
    <w:p w14:paraId="45CE7537" w14:textId="761D353C" w:rsidR="006B7342" w:rsidRPr="00771F9B" w:rsidRDefault="006B7342">
      <w:pPr>
        <w:pStyle w:val="FootnoteText"/>
      </w:pPr>
      <w:r w:rsidRPr="00771F9B">
        <w:footnoteRef/>
      </w:r>
      <w:r>
        <w:t>.</w:t>
      </w:r>
      <w:r>
        <w:tab/>
      </w:r>
      <w:r w:rsidRPr="00771F9B">
        <w:t>ISWA Working Group on Thermal Treatment of Waste (2008), Management of APC residues from W-t-E plants, The International Solid Waste Association, Denmark</w:t>
      </w:r>
    </w:p>
  </w:footnote>
  <w:footnote w:id="37">
    <w:p w14:paraId="7BB59ED3" w14:textId="77BBDAE5" w:rsidR="006B7342" w:rsidRPr="00771F9B" w:rsidRDefault="006B7342">
      <w:pPr>
        <w:pStyle w:val="FootnoteText"/>
      </w:pPr>
      <w:r w:rsidRPr="00771F9B">
        <w:footnoteRef/>
      </w:r>
      <w:r>
        <w:t>.</w:t>
      </w:r>
      <w:r>
        <w:tab/>
      </w:r>
      <w:r w:rsidRPr="00771F9B">
        <w:t>Environment Protection Authority and Waste Authority (2013), Environmental and health performance of waste to energy technologies – advice of the EPA to the Minister for environment under Section 16(e) of the Environment Protection Act 1986, p.iv.</w:t>
      </w:r>
    </w:p>
  </w:footnote>
  <w:footnote w:id="38">
    <w:p w14:paraId="7AF66D26" w14:textId="798AC4AF" w:rsidR="006B7342" w:rsidRPr="00771F9B" w:rsidRDefault="006B7342" w:rsidP="00771F9B">
      <w:pPr>
        <w:pStyle w:val="FootnoteText"/>
      </w:pPr>
      <w:r w:rsidRPr="00771F9B">
        <w:footnoteRef/>
      </w:r>
      <w:r>
        <w:t>.</w:t>
      </w:r>
      <w:r>
        <w:tab/>
        <w:t>-Environment Protection Authority and Waste Authority (2013), above, p.16; and</w:t>
      </w:r>
      <w:r>
        <w:br/>
        <w:t>-Energy from Waste Research and Technology Council (2017), Air Quality. Retrieved from: http://www.wtert.co.uk/public-health/air-quality on 1 June 2017</w:t>
      </w:r>
    </w:p>
  </w:footnote>
  <w:footnote w:id="39">
    <w:p w14:paraId="2EC706F5" w14:textId="3DC0C2D7" w:rsidR="006B7342" w:rsidRPr="00771F9B" w:rsidRDefault="006B7342">
      <w:pPr>
        <w:pStyle w:val="FootnoteText"/>
      </w:pPr>
      <w:r w:rsidRPr="00771F9B">
        <w:footnoteRef/>
      </w:r>
      <w:r>
        <w:t>.</w:t>
      </w:r>
      <w:r>
        <w:tab/>
      </w:r>
      <w:r w:rsidRPr="00771F9B">
        <w:t>Clapham, P (2016) above, p.26-27</w:t>
      </w:r>
    </w:p>
  </w:footnote>
  <w:footnote w:id="40">
    <w:p w14:paraId="0ED22E11" w14:textId="311B5D3D" w:rsidR="006B7342" w:rsidRPr="00771F9B" w:rsidRDefault="006B7342">
      <w:pPr>
        <w:pStyle w:val="FootnoteText"/>
      </w:pPr>
      <w:r w:rsidRPr="00771F9B">
        <w:footnoteRef/>
      </w:r>
      <w:r>
        <w:t>.</w:t>
      </w:r>
      <w:r>
        <w:tab/>
      </w:r>
      <w:r w:rsidRPr="00771F9B">
        <w:t>The British Standards Institution (2014), PAS110:2014 Specification for whole digestate, separated liquor and separated fibre derived from the anaerobic digestion of source-segregated biodegradable materials, BSI Standards Limited, United Kingdom</w:t>
      </w:r>
    </w:p>
  </w:footnote>
  <w:footnote w:id="41">
    <w:p w14:paraId="45C850A8" w14:textId="7A9B8FE1" w:rsidR="006B7342" w:rsidRPr="00771F9B" w:rsidRDefault="006B7342">
      <w:pPr>
        <w:pStyle w:val="FootnoteText"/>
      </w:pPr>
      <w:r w:rsidRPr="00771F9B">
        <w:footnoteRef/>
      </w:r>
      <w:r>
        <w:t>.</w:t>
      </w:r>
      <w:r>
        <w:tab/>
      </w:r>
      <w:r w:rsidRPr="00771F9B">
        <w:t>Ricardo-AEA Ltd (2013), Waste to Energy Background Paper – report for Zero Waste SA, United Kingdom, p</w:t>
      </w:r>
      <w:r>
        <w:t>.</w:t>
      </w:r>
      <w:r w:rsidRPr="00771F9B">
        <w:t>44</w:t>
      </w:r>
    </w:p>
  </w:footnote>
  <w:footnote w:id="42">
    <w:p w14:paraId="1207A2E0" w14:textId="7B5D8F4F" w:rsidR="006B7342" w:rsidRPr="00771F9B" w:rsidRDefault="006B7342">
      <w:pPr>
        <w:pStyle w:val="FootnoteText"/>
      </w:pPr>
      <w:r w:rsidRPr="00771F9B">
        <w:footnoteRef/>
      </w:r>
      <w:r>
        <w:t>.</w:t>
      </w:r>
      <w:r>
        <w:tab/>
      </w:r>
      <w:r w:rsidRPr="00771F9B">
        <w:t>Al Seadi, Teodorita and Lukehurst, Clare (2012) Quality management of digestate from biogas plants used as fertiliser, IEA Bioenergy. Retrieved from: https://www.iea-biogas.net/files/daten-redaktion/download/publi-task37/digestate_quality_web_new.pdf</w:t>
      </w:r>
    </w:p>
  </w:footnote>
  <w:footnote w:id="43">
    <w:p w14:paraId="72E39412" w14:textId="4944EF2F" w:rsidR="006B7342" w:rsidRPr="00771F9B" w:rsidRDefault="006B7342">
      <w:pPr>
        <w:pStyle w:val="FootnoteText"/>
      </w:pPr>
      <w:r w:rsidRPr="00771F9B">
        <w:footnoteRef/>
      </w:r>
      <w:r>
        <w:t>.</w:t>
      </w:r>
      <w:r>
        <w:tab/>
      </w:r>
      <w:r w:rsidRPr="00771F9B">
        <w:t>Melbourne Water (2017), Energy efficiencies and renewable sources. Retrieved from: https://www.melbournewater.com.au/whatwedo/Liveability-and-environment/energy/Pages/Energy-efficiencies-and-renewable-sources.aspx</w:t>
      </w:r>
    </w:p>
  </w:footnote>
  <w:footnote w:id="44">
    <w:p w14:paraId="5306424C" w14:textId="35E23239" w:rsidR="006B7342" w:rsidRPr="00771F9B" w:rsidRDefault="006B7342">
      <w:pPr>
        <w:pStyle w:val="FootnoteText"/>
      </w:pPr>
      <w:r w:rsidRPr="00771F9B">
        <w:footnoteRef/>
      </w:r>
      <w:r>
        <w:t>.</w:t>
      </w:r>
      <w:r>
        <w:tab/>
      </w:r>
      <w:r w:rsidRPr="00771F9B">
        <w:t>Rural Industries Research and Development Corporation (2015), Powering a distillery on grape waste, Biomass Producer. Retrieved from: http://biomassproducer.com.au/case_study/powering-a-distillery-on-grape-waste/#.WV2PDxWGNaQ</w:t>
      </w:r>
    </w:p>
  </w:footnote>
  <w:footnote w:id="45">
    <w:p w14:paraId="7CB87313" w14:textId="6DD78C60" w:rsidR="006B7342" w:rsidRDefault="006B7342" w:rsidP="009F43B7">
      <w:pPr>
        <w:pStyle w:val="FootnoteText"/>
      </w:pPr>
      <w:r w:rsidRPr="00771F9B">
        <w:footnoteRef/>
      </w:r>
      <w:r>
        <w:t>.</w:t>
      </w:r>
      <w:r>
        <w:tab/>
        <w:t>Monies raised from the levy are used to fund state environment agencies including the EPA and Sustainability Victoria. The remainder is reserved in the Sustainability Fund to foster:</w:t>
      </w:r>
      <w:r>
        <w:br/>
        <w:t>• environmentally sustainable uses of resources and best practices in waste management to advance the social and economic development of Victoria</w:t>
      </w:r>
    </w:p>
    <w:p w14:paraId="0E82338A" w14:textId="4B239D7B" w:rsidR="006B7342" w:rsidRPr="00771F9B" w:rsidRDefault="006B7342" w:rsidP="00771F9B">
      <w:pPr>
        <w:pStyle w:val="FootnoteText"/>
      </w:pPr>
      <w:r>
        <w:tab/>
        <w:t>• community action or innovation in relation to the reduction of greenhouse gas substance emissions or adaptation or adjustment to climate change in Victoria.</w:t>
      </w:r>
    </w:p>
  </w:footnote>
  <w:footnote w:id="46">
    <w:p w14:paraId="410D9C68" w14:textId="25396987" w:rsidR="006B7342" w:rsidRPr="00771F9B" w:rsidRDefault="006B7342" w:rsidP="00771F9B">
      <w:pPr>
        <w:pStyle w:val="FootnoteText"/>
      </w:pPr>
      <w:r w:rsidRPr="00771F9B">
        <w:footnoteRef/>
      </w:r>
      <w:r>
        <w:t>.</w:t>
      </w:r>
      <w:r>
        <w:tab/>
        <w:t>The EPA define prescribed waste as waste that would” require a high level of control and ongoing management to protect human health and the environment”. Environment Protection Authority (2006), Development plan - Amendment of the Environment Protection (Prescribed Waste) Regulations 1998. Retrieved from http://www.epa.vic.gov.au/~/media/Publications/1062.pdf</w:t>
      </w:r>
    </w:p>
  </w:footnote>
  <w:footnote w:id="47">
    <w:p w14:paraId="0535360E" w14:textId="3E2148AA" w:rsidR="006B7342" w:rsidRPr="00771F9B" w:rsidRDefault="006B7342">
      <w:pPr>
        <w:pStyle w:val="FootnoteText"/>
      </w:pPr>
      <w:r w:rsidRPr="00771F9B">
        <w:footnoteRef/>
      </w:r>
      <w:r>
        <w:t>.</w:t>
      </w:r>
      <w:r>
        <w:tab/>
      </w:r>
      <w:r w:rsidRPr="00771F9B">
        <w:t>Gippsland Waste and Resource Recovery Group (2017), Gippsland Waste and Resource Recovery Implementation Plan June 2017, Victoria, p.69</w:t>
      </w:r>
    </w:p>
  </w:footnote>
  <w:footnote w:id="48">
    <w:p w14:paraId="13762B58" w14:textId="4813E44B" w:rsidR="006B7342" w:rsidRPr="00771F9B" w:rsidRDefault="006B7342">
      <w:pPr>
        <w:pStyle w:val="FootnoteText"/>
      </w:pPr>
      <w:r w:rsidRPr="00771F9B">
        <w:footnoteRef/>
      </w:r>
      <w:r>
        <w:t>.</w:t>
      </w:r>
      <w:r>
        <w:tab/>
      </w:r>
      <w:r w:rsidRPr="00771F9B">
        <w:t>Grampians Central West Resource Recovery Group (2017), Grampi</w:t>
      </w:r>
      <w:r>
        <w:t>a</w:t>
      </w:r>
      <w:r w:rsidRPr="00771F9B">
        <w:t>ns Central West Waste and Resource Recovery Implementation Plan 2017, Victoria, p.53</w:t>
      </w:r>
    </w:p>
  </w:footnote>
  <w:footnote w:id="49">
    <w:p w14:paraId="216D27F0" w14:textId="10FDB943" w:rsidR="006B7342" w:rsidRPr="00771F9B" w:rsidRDefault="006B7342">
      <w:pPr>
        <w:pStyle w:val="FootnoteText"/>
      </w:pPr>
      <w:r w:rsidRPr="00771F9B">
        <w:footnoteRef/>
      </w:r>
      <w:r>
        <w:t>.</w:t>
      </w:r>
      <w:r>
        <w:tab/>
      </w:r>
      <w:r w:rsidRPr="00771F9B">
        <w:t>Sustainability Victoria (n.d), Victorian Organics Resource Recovery Strategy – projects to realise strategic directions. Retrieved from: http://www.sustainability.vic.gov.au/organicsstrategy</w:t>
      </w:r>
    </w:p>
  </w:footnote>
  <w:footnote w:id="50">
    <w:p w14:paraId="70DBF576" w14:textId="13E36D56" w:rsidR="006B7342" w:rsidRPr="00771F9B" w:rsidRDefault="006B7342">
      <w:pPr>
        <w:pStyle w:val="FootnoteText"/>
      </w:pPr>
      <w:r w:rsidRPr="00771F9B">
        <w:footnoteRef/>
      </w:r>
      <w:r>
        <w:t>.</w:t>
      </w:r>
      <w:r>
        <w:tab/>
      </w:r>
      <w:r w:rsidRPr="00771F9B">
        <w:t>Victorian Energy Efficiency Target (Project-Based Activities) Regulations 2017 (Vic) s.4 (Austl.)</w:t>
      </w:r>
    </w:p>
  </w:footnote>
  <w:footnote w:id="51">
    <w:p w14:paraId="36707CE9" w14:textId="627E8FAA" w:rsidR="006B7342" w:rsidRPr="00771F9B" w:rsidRDefault="006B7342">
      <w:pPr>
        <w:pStyle w:val="FootnoteText"/>
      </w:pPr>
      <w:r w:rsidRPr="00771F9B">
        <w:footnoteRef/>
      </w:r>
      <w:r>
        <w:t>.</w:t>
      </w:r>
      <w:r>
        <w:tab/>
      </w:r>
      <w:r w:rsidRPr="00771F9B">
        <w:t xml:space="preserve">Department of Environment, Land, Water and Planning (n.d), Renewable Energy (Jobs and Investment) Bill 2017. Retrieved from: https://www.energy.vic.gov.au/__data/assets/pdf_file/0022/80509/VRET-fact-sheet-Bill.pdf  </w:t>
      </w:r>
    </w:p>
  </w:footnote>
  <w:footnote w:id="52">
    <w:p w14:paraId="472CDD7C" w14:textId="30CCD2E9" w:rsidR="006B7342" w:rsidRPr="00771F9B" w:rsidRDefault="006B7342">
      <w:pPr>
        <w:pStyle w:val="FootnoteText"/>
      </w:pPr>
      <w:r w:rsidRPr="00771F9B">
        <w:footnoteRef/>
      </w:r>
      <w:r>
        <w:t>.</w:t>
      </w:r>
      <w:r>
        <w:tab/>
      </w:r>
      <w:r w:rsidRPr="00771F9B">
        <w:t>Australian Renewable Energy Agency (2017), Innovating Energy – ARENA’s Investment Plan 2017, Commonwealth of Australia</w:t>
      </w:r>
    </w:p>
  </w:footnote>
  <w:footnote w:id="53">
    <w:p w14:paraId="43FABA99" w14:textId="270A5D34" w:rsidR="006B7342" w:rsidRPr="00771F9B" w:rsidRDefault="006B7342">
      <w:pPr>
        <w:pStyle w:val="FootnoteText"/>
      </w:pPr>
      <w:r w:rsidRPr="00771F9B">
        <w:footnoteRef/>
      </w:r>
      <w:r>
        <w:t>.</w:t>
      </w:r>
      <w:r>
        <w:tab/>
      </w:r>
      <w:r w:rsidRPr="00771F9B">
        <w:t>Department of Environment and Energy (2017b), Eligible activities. Retrieved from: http://www.environment.gov.au/climate-change/emissions-reduction-fund/methods</w:t>
      </w:r>
    </w:p>
  </w:footnote>
  <w:footnote w:id="54">
    <w:p w14:paraId="5849F9CF" w14:textId="2A7C3FE6" w:rsidR="006B7342" w:rsidRPr="00771F9B" w:rsidRDefault="006B7342">
      <w:pPr>
        <w:pStyle w:val="FootnoteText"/>
      </w:pPr>
      <w:r w:rsidRPr="00771F9B">
        <w:footnoteRef/>
      </w:r>
      <w:r>
        <w:t>.</w:t>
      </w:r>
      <w:r>
        <w:tab/>
      </w:r>
      <w:r w:rsidRPr="00771F9B">
        <w:t>Clean Energy Finance Corporation (2015), CEFC commitment to landmark Australian Bioenergy Fund factsheet - November 2015, Retrieved from: https://www.cefc.com.au/media/158193/cefc-factsheet_australian-bioenergy-fund_lr.pdf</w:t>
      </w:r>
    </w:p>
  </w:footnote>
  <w:footnote w:id="55">
    <w:p w14:paraId="08FBD17A" w14:textId="0D85ED93" w:rsidR="006B7342" w:rsidRPr="00771F9B" w:rsidRDefault="006B7342">
      <w:pPr>
        <w:pStyle w:val="FootnoteText"/>
      </w:pPr>
      <w:r w:rsidRPr="00771F9B">
        <w:footnoteRef/>
      </w:r>
      <w:r>
        <w:t>.</w:t>
      </w:r>
      <w:r>
        <w:tab/>
      </w:r>
      <w:r w:rsidRPr="00771F9B">
        <w:t>IEA bioenergy (2014), Waste to Energy – summary and conclusions from the IEA Bioenergy ExCo71 Workshop, International Energy Association, p.4</w:t>
      </w:r>
    </w:p>
  </w:footnote>
  <w:footnote w:id="56">
    <w:p w14:paraId="0B795DB4" w14:textId="3656F5E8" w:rsidR="006B7342" w:rsidRPr="00771F9B" w:rsidRDefault="006B7342">
      <w:pPr>
        <w:pStyle w:val="FootnoteText"/>
      </w:pPr>
      <w:r w:rsidRPr="00771F9B">
        <w:footnoteRef/>
      </w:r>
      <w:r>
        <w:t>.</w:t>
      </w:r>
      <w:r>
        <w:tab/>
      </w:r>
      <w:r w:rsidRPr="00771F9B">
        <w:t>WSP Environmental Limited (2013b), An Investigation into the Performance (Environmental and Health) of Waste to Energy Technologies Internationally – Summary Report, London, p</w:t>
      </w:r>
      <w:r>
        <w:t>.</w:t>
      </w:r>
      <w:r w:rsidRPr="00771F9B">
        <w:t>13</w:t>
      </w:r>
    </w:p>
  </w:footnote>
  <w:footnote w:id="57">
    <w:p w14:paraId="1391A92E" w14:textId="7A4EC429" w:rsidR="006B7342" w:rsidRPr="00771F9B" w:rsidRDefault="006B7342">
      <w:pPr>
        <w:pStyle w:val="FootnoteText"/>
      </w:pPr>
      <w:r w:rsidRPr="00771F9B">
        <w:footnoteRef/>
      </w:r>
      <w:r>
        <w:t>.</w:t>
      </w:r>
      <w:r>
        <w:tab/>
        <w:t xml:space="preserve">EPA Victoria (2017a), </w:t>
      </w:r>
      <w:r w:rsidRPr="002D5362">
        <w:t>above</w:t>
      </w:r>
    </w:p>
  </w:footnote>
  <w:footnote w:id="58">
    <w:p w14:paraId="6333AAE4" w14:textId="2E1C1B87" w:rsidR="006B7342" w:rsidRPr="00783D84" w:rsidRDefault="006B7342">
      <w:pPr>
        <w:pStyle w:val="FootnoteText"/>
      </w:pPr>
      <w:r w:rsidRPr="00783D84">
        <w:footnoteRef/>
      </w:r>
      <w:r>
        <w:t>.</w:t>
      </w:r>
      <w:r>
        <w:tab/>
      </w:r>
      <w:r w:rsidRPr="00783D84">
        <w:t>Environment Protection Authority and Waste Authority (2013), above, p.7</w:t>
      </w:r>
    </w:p>
  </w:footnote>
  <w:footnote w:id="59">
    <w:p w14:paraId="38B6F8BC" w14:textId="24DB1667" w:rsidR="006B7342" w:rsidRPr="00783D84" w:rsidRDefault="006B7342">
      <w:pPr>
        <w:pStyle w:val="FootnoteText"/>
      </w:pPr>
      <w:r w:rsidRPr="00783D84">
        <w:footnoteRef/>
      </w:r>
      <w:r>
        <w:t>.</w:t>
      </w:r>
      <w:r>
        <w:tab/>
      </w:r>
      <w:r w:rsidRPr="00783D84">
        <w:t>WSP Environmental Limited (2013a), above, p</w:t>
      </w:r>
      <w:r>
        <w:t>.</w:t>
      </w:r>
      <w:r w:rsidRPr="00783D84">
        <w:t>14</w:t>
      </w:r>
    </w:p>
  </w:footnote>
  <w:footnote w:id="60">
    <w:p w14:paraId="633807C1" w14:textId="57D7DCD3" w:rsidR="006B7342" w:rsidRPr="00783D84" w:rsidRDefault="006B7342">
      <w:pPr>
        <w:pStyle w:val="FootnoteText"/>
      </w:pPr>
      <w:r w:rsidRPr="00783D84">
        <w:footnoteRef/>
      </w:r>
      <w:r>
        <w:t>.</w:t>
      </w:r>
      <w:r>
        <w:tab/>
      </w:r>
      <w:r w:rsidRPr="00783D84">
        <w:t>Edwards et al (2017), Anaerobic co-digestion of municipal food waste and sewage sludge: A comparative life cycle assessment in the context of a waste service provision, Bioresource Technology, Elsevier Ltd, p.237-238</w:t>
      </w:r>
    </w:p>
  </w:footnote>
  <w:footnote w:id="61">
    <w:p w14:paraId="427D09DC" w14:textId="5B6CE190" w:rsidR="006B7342" w:rsidRPr="00783D84" w:rsidRDefault="006B7342">
      <w:pPr>
        <w:pStyle w:val="FootnoteText"/>
      </w:pPr>
      <w:r w:rsidRPr="00783D84">
        <w:footnoteRef/>
      </w:r>
      <w:r>
        <w:t>.</w:t>
      </w:r>
      <w:r>
        <w:tab/>
      </w:r>
      <w:r w:rsidRPr="00783D84">
        <w:t>Environment Protection Authority Victoria (2012), Landfill Gas Factsheet Publication #1479, EPA, Carlton.</w:t>
      </w:r>
    </w:p>
  </w:footnote>
  <w:footnote w:id="62">
    <w:p w14:paraId="682DDB5E" w14:textId="300F7C74" w:rsidR="006B7342" w:rsidRPr="00783D84" w:rsidRDefault="006B7342">
      <w:pPr>
        <w:pStyle w:val="FootnoteText"/>
      </w:pPr>
      <w:r w:rsidRPr="00783D84">
        <w:footnoteRef/>
      </w:r>
      <w:r>
        <w:t>.</w:t>
      </w:r>
      <w:r>
        <w:tab/>
      </w:r>
      <w:r w:rsidRPr="00783D84">
        <w:t>Ricardo-AEA Ltd (2013), above, p.6</w:t>
      </w:r>
    </w:p>
  </w:footnote>
  <w:footnote w:id="63">
    <w:p w14:paraId="45470F26" w14:textId="1F78F273" w:rsidR="006B7342" w:rsidRPr="00783D84" w:rsidRDefault="006B7342">
      <w:pPr>
        <w:pStyle w:val="FootnoteText"/>
      </w:pPr>
      <w:r w:rsidRPr="00783D84">
        <w:footnoteRef/>
      </w:r>
      <w:r>
        <w:t>.</w:t>
      </w:r>
      <w:r>
        <w:tab/>
      </w:r>
      <w:r w:rsidRPr="00783D84">
        <w:t>Climate Change Authority (2016), Towards a climate policy toolkit: special review on Australia’s climate goals and policies, Melbourne, p.137</w:t>
      </w:r>
    </w:p>
  </w:footnote>
  <w:footnote w:id="64">
    <w:p w14:paraId="60A8BD71" w14:textId="335DA302" w:rsidR="006B7342" w:rsidRPr="00783D84" w:rsidRDefault="006B7342">
      <w:pPr>
        <w:pStyle w:val="FootnoteText"/>
      </w:pPr>
      <w:r w:rsidRPr="00783D84">
        <w:footnoteRef/>
      </w:r>
      <w:r>
        <w:t>.</w:t>
      </w:r>
      <w:r>
        <w:tab/>
      </w:r>
      <w:r w:rsidRPr="00783D84">
        <w:t>EPA South Australia (2015), Reforming waste management – Creating certainty for an industry to grow. Retrieved from: http://www.epa.sa.gov.au/files/11053_reforming_waste_aug2015.pdf</w:t>
      </w:r>
    </w:p>
  </w:footnote>
  <w:footnote w:id="65">
    <w:p w14:paraId="397AD7C6" w14:textId="0E0F30BE" w:rsidR="006B7342" w:rsidRPr="00783D84" w:rsidRDefault="006B7342">
      <w:pPr>
        <w:pStyle w:val="FootnoteText"/>
      </w:pPr>
      <w:r w:rsidRPr="00783D84">
        <w:footnoteRef/>
      </w:r>
      <w:r>
        <w:t>.</w:t>
      </w:r>
      <w:r>
        <w:tab/>
      </w:r>
      <w:r w:rsidRPr="00783D84">
        <w:t>ACT Government – Environment, Planning and Sustainable Development Directorate (2016), Energy from Waste. Retrieved from: http://www.environment.act.gov.au/energy/cleaner-energy/energy_from_waste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624AA6" w14:textId="77777777" w:rsidR="006B7342" w:rsidRDefault="006B7342" w:rsidP="009C64FA">
    <w:pPr>
      <w:pStyle w:val="Header"/>
    </w:pPr>
  </w:p>
  <w:p w14:paraId="45D6A296" w14:textId="77777777" w:rsidR="006B7342" w:rsidRPr="00393205" w:rsidRDefault="006B7342" w:rsidP="003932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386ADB" w14:textId="77777777" w:rsidR="006B7342" w:rsidRDefault="006B734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5F4D02" w14:textId="77777777" w:rsidR="006B7342" w:rsidRDefault="006B734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B9FC2B" w14:textId="77777777" w:rsidR="006B7342" w:rsidRDefault="006B734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8D3E24" w14:textId="1D18216F" w:rsidR="006B7342" w:rsidRDefault="006B7342" w:rsidP="009C64FA">
    <w:pPr>
      <w:pStyle w:val="Header"/>
    </w:pPr>
  </w:p>
  <w:p w14:paraId="7895D0D4" w14:textId="77777777" w:rsidR="006B7342" w:rsidRPr="00393205" w:rsidRDefault="006B7342" w:rsidP="0039320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7176F0" w14:textId="77777777" w:rsidR="006B7342" w:rsidRDefault="006B73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854C86"/>
    <w:multiLevelType w:val="hybridMultilevel"/>
    <w:tmpl w:val="03B0D876"/>
    <w:lvl w:ilvl="0" w:tplc="76704212">
      <w:start w:val="1"/>
      <w:numFmt w:val="decimal"/>
      <w:pStyle w:val="Questiontext"/>
      <w:lvlText w:val="Question %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68B37FE"/>
    <w:multiLevelType w:val="multilevel"/>
    <w:tmpl w:val="A2EE2272"/>
    <w:name w:val="DEPIListBullets"/>
    <w:lvl w:ilvl="0">
      <w:start w:val="1"/>
      <w:numFmt w:val="bullet"/>
      <w:pStyle w:val="ListBullet"/>
      <w:lvlText w:val="•"/>
      <w:lvlJc w:val="left"/>
      <w:pPr>
        <w:tabs>
          <w:tab w:val="num" w:pos="170"/>
        </w:tabs>
        <w:ind w:left="170" w:hanging="170"/>
      </w:pPr>
      <w:rPr>
        <w:rFonts w:ascii="Times New Roman" w:hAnsi="Times New Roman" w:cs="Times New Roman" w:hint="default"/>
        <w:b w:val="0"/>
        <w:i w:val="0"/>
        <w:color w:val="363534" w:themeColor="text1"/>
        <w:position w:val="0"/>
        <w:sz w:val="20"/>
      </w:rPr>
    </w:lvl>
    <w:lvl w:ilvl="1">
      <w:start w:val="1"/>
      <w:numFmt w:val="bullet"/>
      <w:pStyle w:val="ListBullet2"/>
      <w:lvlText w:val="–"/>
      <w:lvlJc w:val="left"/>
      <w:pPr>
        <w:tabs>
          <w:tab w:val="num" w:pos="340"/>
        </w:tabs>
        <w:ind w:left="340" w:hanging="170"/>
      </w:pPr>
      <w:rPr>
        <w:rFonts w:asciiTheme="minorHAnsi" w:hAnsiTheme="minorHAnsi" w:hint="default"/>
        <w:b w:val="0"/>
        <w:i w:val="0"/>
        <w:color w:val="auto"/>
        <w:position w:val="2"/>
        <w:sz w:val="20"/>
      </w:rPr>
    </w:lvl>
    <w:lvl w:ilvl="2">
      <w:start w:val="1"/>
      <w:numFmt w:val="bullet"/>
      <w:pStyle w:val="ListBullet3"/>
      <w:lvlText w:val="&gt;"/>
      <w:lvlJc w:val="left"/>
      <w:pPr>
        <w:tabs>
          <w:tab w:val="num" w:pos="510"/>
        </w:tabs>
        <w:ind w:left="510" w:hanging="170"/>
      </w:pPr>
      <w:rPr>
        <w:rFonts w:ascii="Symbol" w:hAnsi="Symbol" w:hint="default"/>
        <w:b w:val="0"/>
        <w:i w:val="0"/>
        <w:color w:val="363534" w:themeColor="text1"/>
        <w:spacing w:val="0"/>
        <w:w w:val="100"/>
        <w:position w:val="3"/>
        <w:sz w:val="18"/>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2" w15:restartNumberingAfterBreak="0">
    <w:nsid w:val="07433493"/>
    <w:multiLevelType w:val="multilevel"/>
    <w:tmpl w:val="01848A60"/>
    <w:styleLink w:val="DELWPAppendices"/>
    <w:lvl w:ilvl="0">
      <w:start w:val="1"/>
      <w:numFmt w:val="upperLetter"/>
      <w:lvlRestart w:val="0"/>
      <w:pStyle w:val="Heading8"/>
      <w:lvlText w:val="Appendix %1"/>
      <w:lvlJc w:val="left"/>
      <w:pPr>
        <w:tabs>
          <w:tab w:val="num" w:pos="3685"/>
        </w:tabs>
        <w:ind w:left="3685" w:hanging="2551"/>
      </w:pPr>
    </w:lvl>
    <w:lvl w:ilvl="1">
      <w:start w:val="1"/>
      <w:numFmt w:val="none"/>
      <w:pStyle w:val="Heading9"/>
      <w:suff w:val="nothing"/>
      <w:lvlText w:val=""/>
      <w:lvlJc w:val="left"/>
      <w:pPr>
        <w:tabs>
          <w:tab w:val="num" w:pos="0"/>
        </w:tabs>
        <w:ind w:left="0" w:firstLine="0"/>
      </w:pPr>
    </w:lvl>
    <w:lvl w:ilvl="2">
      <w:start w:val="1"/>
      <w:numFmt w:val="none"/>
      <w:pStyle w:val="AppendixHeading2"/>
      <w:suff w:val="nothing"/>
      <w:lvlText w:val=""/>
      <w:lvlJc w:val="left"/>
      <w:pPr>
        <w:tabs>
          <w:tab w:val="num" w:pos="0"/>
        </w:tabs>
        <w:ind w:left="0" w:firstLine="0"/>
      </w:pPr>
    </w:lvl>
    <w:lvl w:ilvl="3">
      <w:start w:val="1"/>
      <w:numFmt w:val="none"/>
      <w:pStyle w:val="AppendixHeading3"/>
      <w:suff w:val="nothing"/>
      <w:lvlText w:val=""/>
      <w:lvlJc w:val="left"/>
      <w:pPr>
        <w:tabs>
          <w:tab w:val="num" w:pos="0"/>
        </w:tabs>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0C351215"/>
    <w:multiLevelType w:val="multilevel"/>
    <w:tmpl w:val="3FDEBA7A"/>
    <w:name w:val="DELWPHeadings"/>
    <w:lvl w:ilvl="0">
      <w:start w:val="1"/>
      <w:numFmt w:val="none"/>
      <w:lvlRestart w:val="0"/>
      <w:suff w:val="nothing"/>
      <w:lvlText w:val=""/>
      <w:lvlJc w:val="left"/>
      <w:pPr>
        <w:ind w:left="0" w:firstLine="0"/>
      </w:pPr>
      <w:rPr>
        <w:rFonts w:hint="default"/>
        <w:color w:val="CDDC29" w:themeColor="text2"/>
        <w:sz w:val="40"/>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decimal"/>
      <w:lvlText w:val="%1.%2.%3.%4"/>
      <w:lvlJc w:val="left"/>
      <w:pPr>
        <w:ind w:left="765" w:hanging="765"/>
      </w:pPr>
      <w:rPr>
        <w:rFonts w:hint="default"/>
      </w:rPr>
    </w:lvl>
    <w:lvl w:ilvl="4">
      <w:start w:val="1"/>
      <w:numFmt w:val="decimal"/>
      <w:lvlText w:val="%1.%2.%3.%4.%5"/>
      <w:lvlJc w:val="left"/>
      <w:pPr>
        <w:ind w:left="765" w:hanging="765"/>
      </w:pPr>
      <w:rPr>
        <w:rFonts w:hint="default"/>
      </w:rPr>
    </w:lvl>
    <w:lvl w:ilvl="5">
      <w:start w:val="1"/>
      <w:numFmt w:val="decimal"/>
      <w:lvlText w:val="%1.%2.%3.%4.%5.%6"/>
      <w:lvlJc w:val="left"/>
      <w:pPr>
        <w:ind w:left="765" w:hanging="765"/>
      </w:pPr>
      <w:rPr>
        <w:rFonts w:hint="default"/>
      </w:rPr>
    </w:lvl>
    <w:lvl w:ilvl="6">
      <w:start w:val="1"/>
      <w:numFmt w:val="decimal"/>
      <w:lvlText w:val="%1.%2.%3.%4.%5.%6.%7."/>
      <w:lvlJc w:val="left"/>
      <w:pPr>
        <w:ind w:left="765" w:hanging="765"/>
      </w:pPr>
      <w:rPr>
        <w:rFonts w:hint="default"/>
      </w:rPr>
    </w:lvl>
    <w:lvl w:ilvl="7">
      <w:start w:val="1"/>
      <w:numFmt w:val="decimal"/>
      <w:lvlText w:val="%1.%2.%3.%4.%5.%6.%7.%8."/>
      <w:lvlJc w:val="left"/>
      <w:pPr>
        <w:ind w:left="765" w:hanging="765"/>
      </w:pPr>
      <w:rPr>
        <w:rFonts w:hint="default"/>
      </w:rPr>
    </w:lvl>
    <w:lvl w:ilvl="8">
      <w:start w:val="1"/>
      <w:numFmt w:val="decimal"/>
      <w:lvlText w:val="%1.%2.%3.%4.%5.%6.%7.%8.%9."/>
      <w:lvlJc w:val="left"/>
      <w:pPr>
        <w:ind w:left="765" w:hanging="765"/>
      </w:pPr>
      <w:rPr>
        <w:rFonts w:hint="default"/>
      </w:rPr>
    </w:lvl>
  </w:abstractNum>
  <w:abstractNum w:abstractNumId="4" w15:restartNumberingAfterBreak="0">
    <w:nsid w:val="0E5B679D"/>
    <w:multiLevelType w:val="hybridMultilevel"/>
    <w:tmpl w:val="6F92BA7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0FB2573F"/>
    <w:multiLevelType w:val="multilevel"/>
    <w:tmpl w:val="D18EE714"/>
    <w:name w:val="TableFootnotes"/>
    <w:lvl w:ilvl="0">
      <w:start w:val="1"/>
      <w:numFmt w:val="lowerLetter"/>
      <w:pStyle w:val="Footnotes"/>
      <w:lvlText w:val="%1."/>
      <w:lvlJc w:val="left"/>
      <w:pPr>
        <w:ind w:left="284" w:hanging="284"/>
      </w:pPr>
      <w:rPr>
        <w:rFonts w:hint="default"/>
        <w:spacing w:val="-10"/>
      </w:rPr>
    </w:lvl>
    <w:lvl w:ilvl="1">
      <w:start w:val="1"/>
      <w:numFmt w:val="lowerRoman"/>
      <w:pStyle w:val="Footnotes2"/>
      <w:lvlText w:val="%2."/>
      <w:lvlJc w:val="left"/>
      <w:pPr>
        <w:tabs>
          <w:tab w:val="num" w:pos="567"/>
        </w:tabs>
        <w:ind w:left="567" w:hanging="283"/>
      </w:pPr>
      <w:rPr>
        <w:rFonts w:hint="default"/>
        <w:spacing w:val="0"/>
        <w:w w:val="100"/>
        <w:kern w:val="0"/>
        <w:position w:val="0"/>
      </w:rPr>
    </w:lvl>
    <w:lvl w:ilvl="2">
      <w:start w:val="1"/>
      <w:numFmt w:val="none"/>
      <w:lvlRestart w:val="1"/>
      <w:lvlText w:val=""/>
      <w:lvlJc w:val="left"/>
      <w:pPr>
        <w:tabs>
          <w:tab w:val="num" w:pos="0"/>
        </w:tabs>
        <w:ind w:left="0" w:firstLine="0"/>
      </w:pPr>
      <w:rPr>
        <w:rFonts w:hint="default"/>
        <w:color w:val="auto"/>
        <w:spacing w:val="-4"/>
      </w:rPr>
    </w:lvl>
    <w:lvl w:ilvl="3">
      <w:start w:val="1"/>
      <w:numFmt w:val="none"/>
      <w:lvlText w:val=""/>
      <w:lvlJc w:val="left"/>
      <w:pPr>
        <w:tabs>
          <w:tab w:val="num" w:pos="0"/>
        </w:tabs>
        <w:ind w:left="0" w:hanging="5670"/>
      </w:pPr>
      <w:rPr>
        <w:rFonts w:hint="default"/>
        <w:spacing w:val="-10"/>
        <w:w w:val="100"/>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Restart w:val="1"/>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position w:val="0"/>
      </w:rPr>
    </w:lvl>
    <w:lvl w:ilvl="8">
      <w:start w:val="1"/>
      <w:numFmt w:val="none"/>
      <w:lvlText w:val=""/>
      <w:lvlJc w:val="left"/>
      <w:pPr>
        <w:tabs>
          <w:tab w:val="num" w:pos="0"/>
        </w:tabs>
        <w:ind w:left="0" w:firstLine="0"/>
      </w:pPr>
      <w:rPr>
        <w:rFonts w:hint="default"/>
        <w:position w:val="2"/>
        <w:sz w:val="20"/>
        <w:szCs w:val="20"/>
      </w:rPr>
    </w:lvl>
  </w:abstractNum>
  <w:abstractNum w:abstractNumId="6" w15:restartNumberingAfterBreak="0">
    <w:nsid w:val="152432AE"/>
    <w:multiLevelType w:val="hybridMultilevel"/>
    <w:tmpl w:val="FC6C6EA6"/>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7" w15:restartNumberingAfterBreak="0">
    <w:nsid w:val="194A695C"/>
    <w:multiLevelType w:val="multilevel"/>
    <w:tmpl w:val="75CA4D72"/>
    <w:name w:val="DEPITableBullets"/>
    <w:lvl w:ilvl="0">
      <w:start w:val="1"/>
      <w:numFmt w:val="bullet"/>
      <w:pStyle w:val="TableTextBullet"/>
      <w:lvlText w:val="•"/>
      <w:lvlJc w:val="left"/>
      <w:pPr>
        <w:tabs>
          <w:tab w:val="num" w:pos="284"/>
        </w:tabs>
        <w:ind w:left="284" w:hanging="171"/>
      </w:pPr>
      <w:rPr>
        <w:rFonts w:ascii="Calibri" w:hAnsi="Calibri" w:hint="default"/>
        <w:b w:val="0"/>
        <w:i w:val="0"/>
        <w:color w:val="363534" w:themeColor="text1"/>
        <w:position w:val="0"/>
        <w:sz w:val="20"/>
        <w:szCs w:val="12"/>
      </w:rPr>
    </w:lvl>
    <w:lvl w:ilvl="1">
      <w:start w:val="1"/>
      <w:numFmt w:val="bullet"/>
      <w:pStyle w:val="TableTextBullet2"/>
      <w:lvlText w:val="–"/>
      <w:lvlJc w:val="left"/>
      <w:pPr>
        <w:tabs>
          <w:tab w:val="num" w:pos="454"/>
        </w:tabs>
        <w:ind w:left="454" w:hanging="170"/>
      </w:pPr>
      <w:rPr>
        <w:rFonts w:ascii="Calibri" w:hAnsi="Calibri" w:hint="default"/>
        <w:b w:val="0"/>
        <w:i w:val="0"/>
        <w:color w:val="auto"/>
        <w:position w:val="2"/>
        <w:sz w:val="20"/>
        <w:szCs w:val="18"/>
      </w:rPr>
    </w:lvl>
    <w:lvl w:ilvl="2">
      <w:start w:val="1"/>
      <w:numFmt w:val="bullet"/>
      <w:pStyle w:val="TableTextBullet3"/>
      <w:lvlText w:val=""/>
      <w:lvlJc w:val="left"/>
      <w:pPr>
        <w:tabs>
          <w:tab w:val="num" w:pos="624"/>
        </w:tabs>
        <w:ind w:left="624" w:hanging="170"/>
      </w:pPr>
      <w:rPr>
        <w:rFonts w:ascii="Symbol" w:hAnsi="Symbol" w:hint="default"/>
        <w:position w:val="3"/>
        <w:sz w:val="18"/>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8" w15:restartNumberingAfterBreak="0">
    <w:nsid w:val="1D0279FB"/>
    <w:multiLevelType w:val="hybridMultilevel"/>
    <w:tmpl w:val="D096B47C"/>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9" w15:restartNumberingAfterBreak="0">
    <w:nsid w:val="1F275C51"/>
    <w:multiLevelType w:val="multilevel"/>
    <w:tmpl w:val="14E88F38"/>
    <w:name w:val="DEPIListAlpha"/>
    <w:lvl w:ilvl="0">
      <w:start w:val="1"/>
      <w:numFmt w:val="lowerLetter"/>
      <w:pStyle w:val="ListAlpha"/>
      <w:lvlText w:val="%1."/>
      <w:lvlJc w:val="left"/>
      <w:pPr>
        <w:ind w:left="340" w:hanging="340"/>
      </w:pPr>
      <w:rPr>
        <w:rFonts w:hint="default"/>
      </w:rPr>
    </w:lvl>
    <w:lvl w:ilvl="1">
      <w:start w:val="1"/>
      <w:numFmt w:val="lowerRoman"/>
      <w:pStyle w:val="ListAlpha2"/>
      <w:lvlText w:val="%2."/>
      <w:lvlJc w:val="left"/>
      <w:pPr>
        <w:ind w:left="709" w:hanging="369"/>
      </w:pPr>
      <w:rPr>
        <w:rFonts w:hint="default"/>
      </w:rPr>
    </w:lvl>
    <w:lvl w:ilvl="2">
      <w:start w:val="1"/>
      <w:numFmt w:val="bullet"/>
      <w:pStyle w:val="ListAlpha3"/>
      <w:lvlText w:val="–"/>
      <w:lvlJc w:val="left"/>
      <w:pPr>
        <w:ind w:left="1049" w:hanging="340"/>
      </w:pPr>
      <w:rPr>
        <w:rFonts w:ascii="Arial" w:hAnsi="Arial" w:hint="default"/>
        <w:color w:val="auto"/>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10" w15:restartNumberingAfterBreak="0">
    <w:nsid w:val="25351C17"/>
    <w:multiLevelType w:val="hybridMultilevel"/>
    <w:tmpl w:val="A1C4846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2C72580B"/>
    <w:multiLevelType w:val="multilevel"/>
    <w:tmpl w:val="151AC338"/>
    <w:name w:val="PullOutBoxNumbering"/>
    <w:lvl w:ilvl="0">
      <w:start w:val="1"/>
      <w:numFmt w:val="decimal"/>
      <w:pStyle w:val="PullOutBoxNumbered"/>
      <w:lvlText w:val="%1."/>
      <w:lvlJc w:val="left"/>
      <w:pPr>
        <w:tabs>
          <w:tab w:val="num" w:pos="482"/>
        </w:tabs>
        <w:ind w:left="482" w:hanging="340"/>
      </w:pPr>
      <w:rPr>
        <w:rFonts w:hint="default"/>
      </w:rPr>
    </w:lvl>
    <w:lvl w:ilvl="1">
      <w:start w:val="1"/>
      <w:numFmt w:val="lowerLetter"/>
      <w:pStyle w:val="PullOutBoxNumbered2"/>
      <w:lvlText w:val="%2."/>
      <w:lvlJc w:val="left"/>
      <w:pPr>
        <w:tabs>
          <w:tab w:val="num" w:pos="822"/>
        </w:tabs>
        <w:ind w:left="822" w:hanging="340"/>
      </w:pPr>
      <w:rPr>
        <w:rFonts w:hint="default"/>
        <w:color w:val="363534" w:themeColor="text1"/>
      </w:rPr>
    </w:lvl>
    <w:lvl w:ilvl="2">
      <w:start w:val="1"/>
      <w:numFmt w:val="lowerRoman"/>
      <w:pStyle w:val="PullOutBoxNumbered3"/>
      <w:lvlText w:val="%3."/>
      <w:lvlJc w:val="left"/>
      <w:pPr>
        <w:tabs>
          <w:tab w:val="num" w:pos="1219"/>
        </w:tabs>
        <w:ind w:left="1219" w:hanging="397"/>
      </w:pPr>
      <w:rPr>
        <w:rFonts w:hint="default"/>
        <w:color w:val="363534" w:themeColor="text1"/>
        <w:position w:val="2"/>
        <w:sz w:val="22"/>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2" w15:restartNumberingAfterBreak="0">
    <w:nsid w:val="38723AD4"/>
    <w:multiLevelType w:val="multilevel"/>
    <w:tmpl w:val="C3FC21F4"/>
    <w:name w:val="DEPIPullOutBoxBullets"/>
    <w:lvl w:ilvl="0">
      <w:start w:val="1"/>
      <w:numFmt w:val="bullet"/>
      <w:pStyle w:val="PullOutBoxBullet"/>
      <w:lvlText w:val="•"/>
      <w:lvlJc w:val="left"/>
      <w:pPr>
        <w:tabs>
          <w:tab w:val="num" w:pos="567"/>
        </w:tabs>
        <w:ind w:left="312" w:hanging="170"/>
      </w:pPr>
      <w:rPr>
        <w:rFonts w:ascii="Calibri" w:hAnsi="Calibri" w:hint="default"/>
        <w:color w:val="363534" w:themeColor="text1"/>
        <w:sz w:val="20"/>
      </w:rPr>
    </w:lvl>
    <w:lvl w:ilvl="1">
      <w:start w:val="1"/>
      <w:numFmt w:val="bullet"/>
      <w:pStyle w:val="PullOutBoxBullet2"/>
      <w:lvlText w:val="–"/>
      <w:lvlJc w:val="left"/>
      <w:pPr>
        <w:tabs>
          <w:tab w:val="num" w:pos="851"/>
        </w:tabs>
        <w:ind w:left="482" w:hanging="170"/>
      </w:pPr>
      <w:rPr>
        <w:rFonts w:ascii="Calibri" w:hAnsi="Calibri" w:hint="default"/>
        <w:b w:val="0"/>
        <w:i w:val="0"/>
        <w:color w:val="363534" w:themeColor="text1"/>
        <w:position w:val="2"/>
        <w:sz w:val="20"/>
      </w:rPr>
    </w:lvl>
    <w:lvl w:ilvl="2">
      <w:start w:val="1"/>
      <w:numFmt w:val="bullet"/>
      <w:pStyle w:val="PullOutBoxBullet3"/>
      <w:lvlText w:val="&gt;"/>
      <w:lvlJc w:val="left"/>
      <w:pPr>
        <w:tabs>
          <w:tab w:val="num" w:pos="1134"/>
        </w:tabs>
        <w:ind w:left="652" w:hanging="170"/>
      </w:pPr>
      <w:rPr>
        <w:rFonts w:ascii="Calibri" w:hAnsi="Calibri" w:hint="default"/>
        <w:b w:val="0"/>
        <w:i w:val="0"/>
        <w:color w:val="363534" w:themeColor="text1"/>
        <w:position w:val="1"/>
        <w:sz w:val="18"/>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15:restartNumberingAfterBreak="0">
    <w:nsid w:val="3A587DBE"/>
    <w:multiLevelType w:val="hybridMultilevel"/>
    <w:tmpl w:val="4454D274"/>
    <w:lvl w:ilvl="0" w:tplc="46D232EE">
      <w:start w:val="32"/>
      <w:numFmt w:val="bullet"/>
      <w:lvlText w:val="-"/>
      <w:lvlJc w:val="left"/>
      <w:pPr>
        <w:ind w:left="218" w:hanging="360"/>
      </w:pPr>
      <w:rPr>
        <w:rFonts w:ascii="Helv" w:eastAsia="Times New Roman" w:hAnsi="Helv" w:cs="Helv" w:hint="default"/>
        <w:color w:val="000000"/>
      </w:rPr>
    </w:lvl>
    <w:lvl w:ilvl="1" w:tplc="0C090003" w:tentative="1">
      <w:start w:val="1"/>
      <w:numFmt w:val="bullet"/>
      <w:lvlText w:val="o"/>
      <w:lvlJc w:val="left"/>
      <w:pPr>
        <w:ind w:left="938" w:hanging="360"/>
      </w:pPr>
      <w:rPr>
        <w:rFonts w:ascii="Courier New" w:hAnsi="Courier New" w:cs="Courier New" w:hint="default"/>
      </w:rPr>
    </w:lvl>
    <w:lvl w:ilvl="2" w:tplc="0C090005" w:tentative="1">
      <w:start w:val="1"/>
      <w:numFmt w:val="bullet"/>
      <w:lvlText w:val=""/>
      <w:lvlJc w:val="left"/>
      <w:pPr>
        <w:ind w:left="1658" w:hanging="360"/>
      </w:pPr>
      <w:rPr>
        <w:rFonts w:ascii="Wingdings" w:hAnsi="Wingdings" w:hint="default"/>
      </w:rPr>
    </w:lvl>
    <w:lvl w:ilvl="3" w:tplc="0C090001" w:tentative="1">
      <w:start w:val="1"/>
      <w:numFmt w:val="bullet"/>
      <w:lvlText w:val=""/>
      <w:lvlJc w:val="left"/>
      <w:pPr>
        <w:ind w:left="2378" w:hanging="360"/>
      </w:pPr>
      <w:rPr>
        <w:rFonts w:ascii="Symbol" w:hAnsi="Symbol" w:hint="default"/>
      </w:rPr>
    </w:lvl>
    <w:lvl w:ilvl="4" w:tplc="0C090003" w:tentative="1">
      <w:start w:val="1"/>
      <w:numFmt w:val="bullet"/>
      <w:lvlText w:val="o"/>
      <w:lvlJc w:val="left"/>
      <w:pPr>
        <w:ind w:left="3098" w:hanging="360"/>
      </w:pPr>
      <w:rPr>
        <w:rFonts w:ascii="Courier New" w:hAnsi="Courier New" w:cs="Courier New" w:hint="default"/>
      </w:rPr>
    </w:lvl>
    <w:lvl w:ilvl="5" w:tplc="0C090005" w:tentative="1">
      <w:start w:val="1"/>
      <w:numFmt w:val="bullet"/>
      <w:lvlText w:val=""/>
      <w:lvlJc w:val="left"/>
      <w:pPr>
        <w:ind w:left="3818" w:hanging="360"/>
      </w:pPr>
      <w:rPr>
        <w:rFonts w:ascii="Wingdings" w:hAnsi="Wingdings" w:hint="default"/>
      </w:rPr>
    </w:lvl>
    <w:lvl w:ilvl="6" w:tplc="0C090001" w:tentative="1">
      <w:start w:val="1"/>
      <w:numFmt w:val="bullet"/>
      <w:lvlText w:val=""/>
      <w:lvlJc w:val="left"/>
      <w:pPr>
        <w:ind w:left="4538" w:hanging="360"/>
      </w:pPr>
      <w:rPr>
        <w:rFonts w:ascii="Symbol" w:hAnsi="Symbol" w:hint="default"/>
      </w:rPr>
    </w:lvl>
    <w:lvl w:ilvl="7" w:tplc="0C090003" w:tentative="1">
      <w:start w:val="1"/>
      <w:numFmt w:val="bullet"/>
      <w:lvlText w:val="o"/>
      <w:lvlJc w:val="left"/>
      <w:pPr>
        <w:ind w:left="5258" w:hanging="360"/>
      </w:pPr>
      <w:rPr>
        <w:rFonts w:ascii="Courier New" w:hAnsi="Courier New" w:cs="Courier New" w:hint="default"/>
      </w:rPr>
    </w:lvl>
    <w:lvl w:ilvl="8" w:tplc="0C090005" w:tentative="1">
      <w:start w:val="1"/>
      <w:numFmt w:val="bullet"/>
      <w:lvlText w:val=""/>
      <w:lvlJc w:val="left"/>
      <w:pPr>
        <w:ind w:left="5978" w:hanging="360"/>
      </w:pPr>
      <w:rPr>
        <w:rFonts w:ascii="Wingdings" w:hAnsi="Wingdings" w:hint="default"/>
      </w:rPr>
    </w:lvl>
  </w:abstractNum>
  <w:abstractNum w:abstractNumId="15"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41F21788"/>
    <w:multiLevelType w:val="multilevel"/>
    <w:tmpl w:val="AEEC30DE"/>
    <w:lvl w:ilvl="0">
      <w:start w:val="1"/>
      <w:numFmt w:val="bullet"/>
      <w:pStyle w:val="SmallBullet"/>
      <w:lvlText w:val="•"/>
      <w:lvlJc w:val="left"/>
      <w:pPr>
        <w:ind w:left="170" w:hanging="170"/>
      </w:pPr>
      <w:rPr>
        <w:rFonts w:ascii="Arial" w:hAnsi="Arial" w:hint="default"/>
        <w:color w:val="363534"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4815915"/>
    <w:multiLevelType w:val="hybridMultilevel"/>
    <w:tmpl w:val="985EBEC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4D545EC4"/>
    <w:multiLevelType w:val="multilevel"/>
    <w:tmpl w:val="372A8F18"/>
    <w:name w:val="HighlightBoxBullet"/>
    <w:lvl w:ilvl="0">
      <w:start w:val="1"/>
      <w:numFmt w:val="bullet"/>
      <w:lvlRestart w:val="0"/>
      <w:pStyle w:val="HighlightBoxBullet"/>
      <w:lvlText w:val="•"/>
      <w:lvlJc w:val="left"/>
      <w:pPr>
        <w:ind w:left="454" w:hanging="227"/>
      </w:pPr>
      <w:rPr>
        <w:rFonts w:ascii="Arial" w:hAnsi="Arial" w:cs="Arial" w:hint="default"/>
        <w:color w:val="363534" w:themeColor="text1"/>
        <w:sz w:val="24"/>
      </w:rPr>
    </w:lvl>
    <w:lvl w:ilvl="1">
      <w:start w:val="1"/>
      <w:numFmt w:val="bullet"/>
      <w:lvlText w:val="o"/>
      <w:lvlJc w:val="left"/>
      <w:pPr>
        <w:ind w:left="1667" w:hanging="360"/>
      </w:pPr>
      <w:rPr>
        <w:rFonts w:ascii="Courier New" w:hAnsi="Courier New" w:cs="Courier New" w:hint="default"/>
      </w:rPr>
    </w:lvl>
    <w:lvl w:ilvl="2">
      <w:start w:val="1"/>
      <w:numFmt w:val="bullet"/>
      <w:lvlText w:val=""/>
      <w:lvlJc w:val="left"/>
      <w:pPr>
        <w:ind w:left="2387" w:hanging="360"/>
      </w:pPr>
      <w:rPr>
        <w:rFonts w:ascii="Wingdings" w:hAnsi="Wingdings" w:hint="default"/>
      </w:rPr>
    </w:lvl>
    <w:lvl w:ilvl="3">
      <w:start w:val="1"/>
      <w:numFmt w:val="bullet"/>
      <w:lvlText w:val=""/>
      <w:lvlJc w:val="left"/>
      <w:pPr>
        <w:ind w:left="3107" w:hanging="360"/>
      </w:pPr>
      <w:rPr>
        <w:rFonts w:ascii="Symbol" w:hAnsi="Symbol" w:hint="default"/>
      </w:rPr>
    </w:lvl>
    <w:lvl w:ilvl="4">
      <w:start w:val="1"/>
      <w:numFmt w:val="bullet"/>
      <w:lvlText w:val="o"/>
      <w:lvlJc w:val="left"/>
      <w:pPr>
        <w:ind w:left="3827" w:hanging="360"/>
      </w:pPr>
      <w:rPr>
        <w:rFonts w:ascii="Courier New" w:hAnsi="Courier New" w:cs="Courier New" w:hint="default"/>
      </w:rPr>
    </w:lvl>
    <w:lvl w:ilvl="5">
      <w:start w:val="1"/>
      <w:numFmt w:val="bullet"/>
      <w:lvlText w:val=""/>
      <w:lvlJc w:val="left"/>
      <w:pPr>
        <w:ind w:left="4547" w:hanging="360"/>
      </w:pPr>
      <w:rPr>
        <w:rFonts w:ascii="Wingdings" w:hAnsi="Wingdings" w:hint="default"/>
      </w:rPr>
    </w:lvl>
    <w:lvl w:ilvl="6">
      <w:start w:val="1"/>
      <w:numFmt w:val="bullet"/>
      <w:lvlText w:val=""/>
      <w:lvlJc w:val="left"/>
      <w:pPr>
        <w:ind w:left="5267" w:hanging="360"/>
      </w:pPr>
      <w:rPr>
        <w:rFonts w:ascii="Symbol" w:hAnsi="Symbol" w:hint="default"/>
      </w:rPr>
    </w:lvl>
    <w:lvl w:ilvl="7">
      <w:start w:val="1"/>
      <w:numFmt w:val="bullet"/>
      <w:lvlText w:val="o"/>
      <w:lvlJc w:val="left"/>
      <w:pPr>
        <w:ind w:left="5987" w:hanging="360"/>
      </w:pPr>
      <w:rPr>
        <w:rFonts w:ascii="Courier New" w:hAnsi="Courier New" w:cs="Courier New" w:hint="default"/>
      </w:rPr>
    </w:lvl>
    <w:lvl w:ilvl="8">
      <w:start w:val="1"/>
      <w:numFmt w:val="bullet"/>
      <w:lvlText w:val=""/>
      <w:lvlJc w:val="left"/>
      <w:pPr>
        <w:ind w:left="6707" w:hanging="360"/>
      </w:pPr>
      <w:rPr>
        <w:rFonts w:ascii="Wingdings" w:hAnsi="Wingdings" w:hint="default"/>
      </w:rPr>
    </w:lvl>
  </w:abstractNum>
  <w:abstractNum w:abstractNumId="19"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20"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21" w15:restartNumberingAfterBreak="0">
    <w:nsid w:val="586C6BAA"/>
    <w:multiLevelType w:val="hybridMultilevel"/>
    <w:tmpl w:val="5B621E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596E081E"/>
    <w:multiLevelType w:val="hybridMultilevel"/>
    <w:tmpl w:val="3B9C581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3" w15:restartNumberingAfterBreak="0">
    <w:nsid w:val="5D0540A9"/>
    <w:multiLevelType w:val="multilevel"/>
    <w:tmpl w:val="0D86170E"/>
    <w:name w:val="DEPIAppendices"/>
    <w:lvl w:ilvl="0">
      <w:start w:val="1"/>
      <w:numFmt w:val="upperLetter"/>
      <w:lvlText w:val="Appendix %1"/>
      <w:lvlJc w:val="left"/>
      <w:pPr>
        <w:tabs>
          <w:tab w:val="num" w:pos="3686"/>
        </w:tabs>
        <w:ind w:left="3686" w:hanging="2552"/>
      </w:pPr>
      <w:rPr>
        <w:rFonts w:hint="default"/>
        <w:b/>
        <w:i w:val="0"/>
        <w:sz w:val="40"/>
      </w:rPr>
    </w:lvl>
    <w:lvl w:ilvl="1">
      <w:start w:val="1"/>
      <w:numFmt w:val="none"/>
      <w:lvlText w:val=""/>
      <w:lvlJc w:val="left"/>
      <w:pPr>
        <w:tabs>
          <w:tab w:val="num" w:pos="765"/>
        </w:tabs>
        <w:ind w:left="765" w:hanging="765"/>
      </w:pPr>
      <w:rPr>
        <w:rFonts w:hint="default"/>
        <w:sz w:val="26"/>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134"/>
        </w:tabs>
        <w:ind w:left="1134" w:hanging="1134"/>
      </w:pPr>
      <w:rPr>
        <w:rFonts w:hint="default"/>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24" w15:restartNumberingAfterBreak="0">
    <w:nsid w:val="5E400B43"/>
    <w:multiLevelType w:val="multilevel"/>
    <w:tmpl w:val="2C122CBA"/>
    <w:styleLink w:val="DELWPHeadings"/>
    <w:lvl w:ilvl="0">
      <w:start w:val="1"/>
      <w:numFmt w:val="decimal"/>
      <w:lvlRestart w:val="0"/>
      <w:pStyle w:val="Heading1"/>
      <w:suff w:val="space"/>
      <w:lvlText w:val="%1."/>
      <w:lvlJc w:val="left"/>
      <w:pPr>
        <w:tabs>
          <w:tab w:val="num" w:pos="0"/>
        </w:tabs>
        <w:ind w:left="0" w:firstLine="0"/>
      </w:pPr>
    </w:lvl>
    <w:lvl w:ilvl="1">
      <w:start w:val="1"/>
      <w:numFmt w:val="none"/>
      <w:pStyle w:val="Heading2"/>
      <w:suff w:val="nothing"/>
      <w:lvlText w:val=""/>
      <w:lvlJc w:val="left"/>
      <w:pPr>
        <w:tabs>
          <w:tab w:val="num" w:pos="0"/>
        </w:tabs>
        <w:ind w:left="0" w:firstLine="0"/>
      </w:pPr>
    </w:lvl>
    <w:lvl w:ilvl="2">
      <w:start w:val="1"/>
      <w:numFmt w:val="none"/>
      <w:pStyle w:val="Heading3"/>
      <w:suff w:val="nothing"/>
      <w:lvlText w:val=""/>
      <w:lvlJc w:val="left"/>
      <w:pPr>
        <w:tabs>
          <w:tab w:val="num" w:pos="0"/>
        </w:tabs>
        <w:ind w:left="0" w:firstLine="0"/>
      </w:pPr>
    </w:lvl>
    <w:lvl w:ilvl="3">
      <w:start w:val="1"/>
      <w:numFmt w:val="none"/>
      <w:pStyle w:val="Heading4"/>
      <w:suff w:val="nothing"/>
      <w:lvlText w:val=""/>
      <w:lvlJc w:val="left"/>
      <w:pPr>
        <w:tabs>
          <w:tab w:val="num" w:pos="0"/>
        </w:tabs>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3A869DF"/>
    <w:multiLevelType w:val="multilevel"/>
    <w:tmpl w:val="A4327F04"/>
    <w:name w:val="Jemena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26" w15:restartNumberingAfterBreak="0">
    <w:nsid w:val="6D1D40AC"/>
    <w:multiLevelType w:val="multilevel"/>
    <w:tmpl w:val="4A4219B0"/>
    <w:name w:val="TableNumbering"/>
    <w:lvl w:ilvl="0">
      <w:start w:val="1"/>
      <w:numFmt w:val="decimal"/>
      <w:pStyle w:val="TableTextNumbered"/>
      <w:lvlText w:val="%1."/>
      <w:lvlJc w:val="left"/>
      <w:pPr>
        <w:tabs>
          <w:tab w:val="num" w:pos="482"/>
        </w:tabs>
        <w:ind w:left="482" w:hanging="369"/>
      </w:pPr>
      <w:rPr>
        <w:rFonts w:hint="default"/>
      </w:rPr>
    </w:lvl>
    <w:lvl w:ilvl="1">
      <w:start w:val="1"/>
      <w:numFmt w:val="lowerLetter"/>
      <w:pStyle w:val="TableTextNumbered2"/>
      <w:lvlText w:val="%2."/>
      <w:lvlJc w:val="left"/>
      <w:pPr>
        <w:tabs>
          <w:tab w:val="num" w:pos="822"/>
        </w:tabs>
        <w:ind w:left="822" w:hanging="340"/>
      </w:pPr>
      <w:rPr>
        <w:rFonts w:hint="default"/>
      </w:rPr>
    </w:lvl>
    <w:lvl w:ilvl="2">
      <w:start w:val="1"/>
      <w:numFmt w:val="lowerRoman"/>
      <w:pStyle w:val="TableTextNumbered3"/>
      <w:lvlText w:val="%3."/>
      <w:lvlJc w:val="left"/>
      <w:pPr>
        <w:tabs>
          <w:tab w:val="num" w:pos="1219"/>
        </w:tabs>
        <w:ind w:left="1219" w:hanging="397"/>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27" w15:restartNumberingAfterBreak="0">
    <w:nsid w:val="70250B03"/>
    <w:multiLevelType w:val="multilevel"/>
    <w:tmpl w:val="F3EA2326"/>
    <w:name w:val="DEPIQuoteBullets"/>
    <w:lvl w:ilvl="0">
      <w:start w:val="1"/>
      <w:numFmt w:val="bullet"/>
      <w:pStyle w:val="QuoteBullet"/>
      <w:lvlText w:val=""/>
      <w:lvlJc w:val="left"/>
      <w:pPr>
        <w:tabs>
          <w:tab w:val="num" w:pos="454"/>
        </w:tabs>
        <w:ind w:left="454" w:hanging="170"/>
      </w:pPr>
      <w:rPr>
        <w:rFonts w:ascii="Symbol" w:hAnsi="Symbol" w:hint="default"/>
        <w:b w:val="0"/>
        <w:i w:val="0"/>
        <w:color w:val="363534" w:themeColor="text1"/>
        <w:position w:val="2"/>
        <w:sz w:val="18"/>
      </w:rPr>
    </w:lvl>
    <w:lvl w:ilvl="1">
      <w:start w:val="1"/>
      <w:numFmt w:val="bullet"/>
      <w:pStyle w:val="QuoteBullet2"/>
      <w:lvlText w:val="–"/>
      <w:lvlJc w:val="left"/>
      <w:pPr>
        <w:tabs>
          <w:tab w:val="num" w:pos="624"/>
        </w:tabs>
        <w:ind w:left="624" w:hanging="170"/>
      </w:pPr>
      <w:rPr>
        <w:rFonts w:asciiTheme="minorHAnsi" w:hAnsiTheme="minorHAnsi" w:hint="default"/>
        <w:b w:val="0"/>
        <w:i w:val="0"/>
        <w:color w:val="auto"/>
        <w:position w:val="2"/>
        <w:sz w:val="18"/>
      </w:rPr>
    </w:lvl>
    <w:lvl w:ilvl="2">
      <w:start w:val="1"/>
      <w:numFmt w:val="bullet"/>
      <w:lvlText w:val="‒"/>
      <w:lvlJc w:val="left"/>
      <w:pPr>
        <w:tabs>
          <w:tab w:val="num" w:pos="1418"/>
        </w:tabs>
        <w:ind w:left="1418" w:hanging="283"/>
      </w:pPr>
      <w:rPr>
        <w:rFonts w:ascii="Calibri" w:hAnsi="Calibri" w:hint="default"/>
        <w:color w:val="CDDC29"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28" w15:restartNumberingAfterBreak="0">
    <w:nsid w:val="7839021E"/>
    <w:multiLevelType w:val="multilevel"/>
    <w:tmpl w:val="E0E09B5E"/>
    <w:name w:val="DEPIListNumbering"/>
    <w:lvl w:ilvl="0">
      <w:start w:val="1"/>
      <w:numFmt w:val="decimal"/>
      <w:pStyle w:val="ListNumber"/>
      <w:lvlText w:val="%1."/>
      <w:lvlJc w:val="left"/>
      <w:pPr>
        <w:tabs>
          <w:tab w:val="num" w:pos="340"/>
        </w:tabs>
        <w:ind w:left="340" w:hanging="340"/>
      </w:pPr>
      <w:rPr>
        <w:rFonts w:hint="default"/>
        <w:color w:val="363534" w:themeColor="text1"/>
        <w:spacing w:val="0"/>
        <w:sz w:val="20"/>
      </w:rPr>
    </w:lvl>
    <w:lvl w:ilvl="1">
      <w:start w:val="1"/>
      <w:numFmt w:val="lowerLetter"/>
      <w:pStyle w:val="ListNumber2"/>
      <w:lvlText w:val="%2."/>
      <w:lvlJc w:val="left"/>
      <w:pPr>
        <w:tabs>
          <w:tab w:val="num" w:pos="680"/>
        </w:tabs>
        <w:ind w:left="680" w:hanging="340"/>
      </w:pPr>
      <w:rPr>
        <w:rFonts w:hint="default"/>
        <w:color w:val="363534" w:themeColor="text1"/>
        <w:spacing w:val="0"/>
        <w:sz w:val="20"/>
      </w:rPr>
    </w:lvl>
    <w:lvl w:ilvl="2">
      <w:start w:val="1"/>
      <w:numFmt w:val="lowerRoman"/>
      <w:pStyle w:val="ListNumber3"/>
      <w:lvlText w:val="%3."/>
      <w:lvlJc w:val="left"/>
      <w:pPr>
        <w:tabs>
          <w:tab w:val="num" w:pos="1049"/>
        </w:tabs>
        <w:ind w:left="1049" w:hanging="369"/>
      </w:pPr>
      <w:rPr>
        <w:rFonts w:hint="default"/>
        <w:color w:val="363534" w:themeColor="text1"/>
        <w:spacing w:val="0"/>
        <w:position w:val="0"/>
        <w:sz w:val="20"/>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num w:numId="1">
    <w:abstractNumId w:val="15"/>
  </w:num>
  <w:num w:numId="2">
    <w:abstractNumId w:val="26"/>
  </w:num>
  <w:num w:numId="3">
    <w:abstractNumId w:val="28"/>
  </w:num>
  <w:num w:numId="4">
    <w:abstractNumId w:val="11"/>
  </w:num>
  <w:num w:numId="5">
    <w:abstractNumId w:val="5"/>
  </w:num>
  <w:num w:numId="6">
    <w:abstractNumId w:val="1"/>
  </w:num>
  <w:num w:numId="7">
    <w:abstractNumId w:val="27"/>
  </w:num>
  <w:num w:numId="8">
    <w:abstractNumId w:val="7"/>
  </w:num>
  <w:num w:numId="9">
    <w:abstractNumId w:val="12"/>
  </w:num>
  <w:num w:numId="10">
    <w:abstractNumId w:val="9"/>
  </w:num>
  <w:num w:numId="11">
    <w:abstractNumId w:val="16"/>
  </w:num>
  <w:num w:numId="12">
    <w:abstractNumId w:val="18"/>
  </w:num>
  <w:num w:numId="13">
    <w:abstractNumId w:val="24"/>
  </w:num>
  <w:num w:numId="14">
    <w:abstractNumId w:val="2"/>
  </w:num>
  <w:num w:numId="15">
    <w:abstractNumId w:val="21"/>
  </w:num>
  <w:num w:numId="16">
    <w:abstractNumId w:val="17"/>
  </w:num>
  <w:num w:numId="17">
    <w:abstractNumId w:val="6"/>
  </w:num>
  <w:num w:numId="18">
    <w:abstractNumId w:val="0"/>
  </w:num>
  <w:num w:numId="19">
    <w:abstractNumId w:val="0"/>
    <w:lvlOverride w:ilvl="0">
      <w:startOverride w:val="4"/>
    </w:lvlOverride>
  </w:num>
  <w:num w:numId="20">
    <w:abstractNumId w:val="10"/>
  </w:num>
  <w:num w:numId="21">
    <w:abstractNumId w:val="22"/>
  </w:num>
  <w:num w:numId="22">
    <w:abstractNumId w:val="8"/>
  </w:num>
  <w:num w:numId="23">
    <w:abstractNumId w:val="4"/>
  </w:num>
  <w:num w:numId="24">
    <w:abstractNumId w:val="1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activeWritingStyle w:appName="MSWord" w:lang="en-US" w:vendorID="64" w:dllVersion="6" w:nlCheck="1" w:checkStyle="1"/>
  <w:activeWritingStyle w:appName="MSWord" w:lang="en-AU" w:vendorID="64" w:dllVersion="6" w:nlCheck="1" w:checkStyle="1"/>
  <w:activeWritingStyle w:appName="MSWord" w:lang="en-AU" w:vendorID="64" w:dllVersion="0" w:nlCheck="1" w:checkStyle="0"/>
  <w:activeWritingStyle w:appName="MSWord" w:lang="en-US" w:vendorID="64" w:dllVersion="0" w:nlCheck="1" w:checkStyle="0"/>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revisionView w:markup="0"/>
  <w:defaultTabStop w:val="567"/>
  <w:evenAndOddHeaders/>
  <w:drawingGridHorizontalSpacing w:val="100"/>
  <w:drawingGridVerticalSpacing w:val="136"/>
  <w:displayHorizontalDrawingGridEvery w:val="0"/>
  <w:displayVerticalDrawingGridEvery w:val="2"/>
  <w:noPunctuationKerning/>
  <w:characterSpacingControl w:val="doNotCompress"/>
  <w:hdrShapeDefaults>
    <o:shapedefaults v:ext="edit" spidmax="36865" style="mso-position-horizontal-relative:page;mso-position-vertical-relative:page" stroke="f">
      <v:stroke on="f"/>
      <o:colormru v:ext="edit" colors="white"/>
    </o:shapedefaults>
  </w:hdrShapeDefaults>
  <w:footnotePr>
    <w:footnote w:id="-1"/>
    <w:footnote w:id="0"/>
    <w:footnote w:id="1"/>
  </w:footnotePr>
  <w:endnotePr>
    <w:endnote w:id="-1"/>
    <w:endnote w:id="0"/>
    <w:endnote w:id="1"/>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4Landscape" w:val="False"/>
    <w:docVar w:name="A4Portrait" w:val="True"/>
    <w:docVar w:name="AppendixName" w:val="Appendix"/>
    <w:docVar w:name="Audience" w:val="External"/>
    <w:docVar w:name="CoBrandNumber" w:val="0"/>
    <w:docVar w:name="CoverCoBranded" w:val="False"/>
    <w:docVar w:name="CoverLayout" w:val="Single"/>
    <w:docVar w:name="CoverProjectBar" w:val="False"/>
    <w:docVar w:name="CoverWebAddress" w:val="False"/>
    <w:docVar w:name="FooterTextAuto" w:val="True"/>
    <w:docVar w:name="Heading1Numbered" w:val="True"/>
    <w:docVar w:name="Heading2Numbered" w:val="False"/>
    <w:docVar w:name="Heading3Numbered" w:val="False"/>
    <w:docVar w:name="Heading4Numbered" w:val="False"/>
    <w:docVar w:name="PageSetup" w:val="Double"/>
    <w:docVar w:name="Theme Color" w:val="EECC"/>
    <w:docVar w:name="TOC" w:val="True"/>
    <w:docVar w:name="TOCNew" w:val="True"/>
    <w:docVar w:name="Version" w:val="1"/>
  </w:docVars>
  <w:rsids>
    <w:rsidRoot w:val="00FA1442"/>
    <w:rsid w:val="0000017F"/>
    <w:rsid w:val="00000279"/>
    <w:rsid w:val="000004BD"/>
    <w:rsid w:val="00000B7A"/>
    <w:rsid w:val="00000C89"/>
    <w:rsid w:val="00000FEB"/>
    <w:rsid w:val="000012BE"/>
    <w:rsid w:val="000015ED"/>
    <w:rsid w:val="00001F76"/>
    <w:rsid w:val="000024EB"/>
    <w:rsid w:val="0000279C"/>
    <w:rsid w:val="000028B4"/>
    <w:rsid w:val="00002DE1"/>
    <w:rsid w:val="00003960"/>
    <w:rsid w:val="00004206"/>
    <w:rsid w:val="00004237"/>
    <w:rsid w:val="0000456E"/>
    <w:rsid w:val="00004641"/>
    <w:rsid w:val="0000491E"/>
    <w:rsid w:val="00004CA4"/>
    <w:rsid w:val="00005261"/>
    <w:rsid w:val="00005647"/>
    <w:rsid w:val="0000591C"/>
    <w:rsid w:val="00006000"/>
    <w:rsid w:val="00006769"/>
    <w:rsid w:val="000068D4"/>
    <w:rsid w:val="00006A2C"/>
    <w:rsid w:val="00006F08"/>
    <w:rsid w:val="00007889"/>
    <w:rsid w:val="000079BC"/>
    <w:rsid w:val="00010A57"/>
    <w:rsid w:val="00010AAD"/>
    <w:rsid w:val="00010E3F"/>
    <w:rsid w:val="00010FAD"/>
    <w:rsid w:val="0001107C"/>
    <w:rsid w:val="000114BD"/>
    <w:rsid w:val="000118FD"/>
    <w:rsid w:val="00011F39"/>
    <w:rsid w:val="0001226A"/>
    <w:rsid w:val="00012710"/>
    <w:rsid w:val="00012B94"/>
    <w:rsid w:val="00012E66"/>
    <w:rsid w:val="00012EC2"/>
    <w:rsid w:val="00013360"/>
    <w:rsid w:val="0001362A"/>
    <w:rsid w:val="0001389C"/>
    <w:rsid w:val="0001393A"/>
    <w:rsid w:val="00013BAE"/>
    <w:rsid w:val="00013DC6"/>
    <w:rsid w:val="0001466C"/>
    <w:rsid w:val="00014E03"/>
    <w:rsid w:val="00014E15"/>
    <w:rsid w:val="00015BB6"/>
    <w:rsid w:val="00016478"/>
    <w:rsid w:val="00016C60"/>
    <w:rsid w:val="000171F8"/>
    <w:rsid w:val="000171FD"/>
    <w:rsid w:val="00017669"/>
    <w:rsid w:val="00017D91"/>
    <w:rsid w:val="00020DB2"/>
    <w:rsid w:val="00021A33"/>
    <w:rsid w:val="00021CF5"/>
    <w:rsid w:val="0002261E"/>
    <w:rsid w:val="000227DA"/>
    <w:rsid w:val="00022F51"/>
    <w:rsid w:val="000230FD"/>
    <w:rsid w:val="0002325E"/>
    <w:rsid w:val="00023536"/>
    <w:rsid w:val="000236AE"/>
    <w:rsid w:val="00023AFB"/>
    <w:rsid w:val="00023F44"/>
    <w:rsid w:val="0002404B"/>
    <w:rsid w:val="00024572"/>
    <w:rsid w:val="00024574"/>
    <w:rsid w:val="00024896"/>
    <w:rsid w:val="00024990"/>
    <w:rsid w:val="00024D99"/>
    <w:rsid w:val="000251A3"/>
    <w:rsid w:val="00025217"/>
    <w:rsid w:val="0002541C"/>
    <w:rsid w:val="00025A62"/>
    <w:rsid w:val="00025ADB"/>
    <w:rsid w:val="00025F6C"/>
    <w:rsid w:val="00026290"/>
    <w:rsid w:val="000263AA"/>
    <w:rsid w:val="00026700"/>
    <w:rsid w:val="00026706"/>
    <w:rsid w:val="0002674C"/>
    <w:rsid w:val="000268F7"/>
    <w:rsid w:val="00026AC5"/>
    <w:rsid w:val="0002719A"/>
    <w:rsid w:val="0002752C"/>
    <w:rsid w:val="00027779"/>
    <w:rsid w:val="00027D1E"/>
    <w:rsid w:val="00027E13"/>
    <w:rsid w:val="00027EED"/>
    <w:rsid w:val="00027F13"/>
    <w:rsid w:val="000303AC"/>
    <w:rsid w:val="00030692"/>
    <w:rsid w:val="0003108C"/>
    <w:rsid w:val="00031190"/>
    <w:rsid w:val="000312CC"/>
    <w:rsid w:val="000312E9"/>
    <w:rsid w:val="0003176C"/>
    <w:rsid w:val="00031F2C"/>
    <w:rsid w:val="000323E0"/>
    <w:rsid w:val="000323EF"/>
    <w:rsid w:val="0003294B"/>
    <w:rsid w:val="00032D71"/>
    <w:rsid w:val="00033137"/>
    <w:rsid w:val="00033178"/>
    <w:rsid w:val="00033331"/>
    <w:rsid w:val="00033A8A"/>
    <w:rsid w:val="0003451C"/>
    <w:rsid w:val="00034E46"/>
    <w:rsid w:val="00035139"/>
    <w:rsid w:val="00035163"/>
    <w:rsid w:val="000351EF"/>
    <w:rsid w:val="00035B4E"/>
    <w:rsid w:val="00035F72"/>
    <w:rsid w:val="00035FD9"/>
    <w:rsid w:val="000362D6"/>
    <w:rsid w:val="00036908"/>
    <w:rsid w:val="00036A70"/>
    <w:rsid w:val="00036FBD"/>
    <w:rsid w:val="00037072"/>
    <w:rsid w:val="00037CE2"/>
    <w:rsid w:val="00037F49"/>
    <w:rsid w:val="00037F81"/>
    <w:rsid w:val="00040BDB"/>
    <w:rsid w:val="0004176C"/>
    <w:rsid w:val="00041797"/>
    <w:rsid w:val="00041903"/>
    <w:rsid w:val="00041C5B"/>
    <w:rsid w:val="00041D37"/>
    <w:rsid w:val="00041FBF"/>
    <w:rsid w:val="00042132"/>
    <w:rsid w:val="000421D0"/>
    <w:rsid w:val="0004263E"/>
    <w:rsid w:val="000430CC"/>
    <w:rsid w:val="000430E6"/>
    <w:rsid w:val="00043650"/>
    <w:rsid w:val="00043BC5"/>
    <w:rsid w:val="00043E65"/>
    <w:rsid w:val="000441FC"/>
    <w:rsid w:val="00044882"/>
    <w:rsid w:val="00044BDC"/>
    <w:rsid w:val="000455E1"/>
    <w:rsid w:val="00045AA1"/>
    <w:rsid w:val="0004622F"/>
    <w:rsid w:val="00046864"/>
    <w:rsid w:val="00046EE3"/>
    <w:rsid w:val="000473A1"/>
    <w:rsid w:val="0004761D"/>
    <w:rsid w:val="00047C72"/>
    <w:rsid w:val="00047CE9"/>
    <w:rsid w:val="000501F1"/>
    <w:rsid w:val="00050257"/>
    <w:rsid w:val="00050487"/>
    <w:rsid w:val="000504A5"/>
    <w:rsid w:val="000507C3"/>
    <w:rsid w:val="00052234"/>
    <w:rsid w:val="00052630"/>
    <w:rsid w:val="00052825"/>
    <w:rsid w:val="00052C61"/>
    <w:rsid w:val="00053244"/>
    <w:rsid w:val="00053C43"/>
    <w:rsid w:val="0005434E"/>
    <w:rsid w:val="0005472E"/>
    <w:rsid w:val="000547C6"/>
    <w:rsid w:val="00054AD4"/>
    <w:rsid w:val="00055546"/>
    <w:rsid w:val="0005568C"/>
    <w:rsid w:val="000557B4"/>
    <w:rsid w:val="00055860"/>
    <w:rsid w:val="00055D0B"/>
    <w:rsid w:val="000560BA"/>
    <w:rsid w:val="000570E5"/>
    <w:rsid w:val="00057EB2"/>
    <w:rsid w:val="0006013C"/>
    <w:rsid w:val="00060538"/>
    <w:rsid w:val="00060722"/>
    <w:rsid w:val="00060EE0"/>
    <w:rsid w:val="00060FD9"/>
    <w:rsid w:val="00061573"/>
    <w:rsid w:val="000617D7"/>
    <w:rsid w:val="000620DA"/>
    <w:rsid w:val="000626EE"/>
    <w:rsid w:val="00062985"/>
    <w:rsid w:val="00063623"/>
    <w:rsid w:val="00063E71"/>
    <w:rsid w:val="000640A9"/>
    <w:rsid w:val="0006422E"/>
    <w:rsid w:val="00064489"/>
    <w:rsid w:val="00065584"/>
    <w:rsid w:val="000655FD"/>
    <w:rsid w:val="00065A52"/>
    <w:rsid w:val="00065E7A"/>
    <w:rsid w:val="000660C5"/>
    <w:rsid w:val="00066ABF"/>
    <w:rsid w:val="00066F02"/>
    <w:rsid w:val="00067098"/>
    <w:rsid w:val="0006742D"/>
    <w:rsid w:val="000676F8"/>
    <w:rsid w:val="00067769"/>
    <w:rsid w:val="000704F3"/>
    <w:rsid w:val="00070C97"/>
    <w:rsid w:val="00070DFC"/>
    <w:rsid w:val="0007112E"/>
    <w:rsid w:val="00071B67"/>
    <w:rsid w:val="00071CA4"/>
    <w:rsid w:val="00071DE2"/>
    <w:rsid w:val="00072074"/>
    <w:rsid w:val="00072288"/>
    <w:rsid w:val="00072733"/>
    <w:rsid w:val="00072783"/>
    <w:rsid w:val="00072E02"/>
    <w:rsid w:val="00073536"/>
    <w:rsid w:val="0007374D"/>
    <w:rsid w:val="00073956"/>
    <w:rsid w:val="00073963"/>
    <w:rsid w:val="000739CC"/>
    <w:rsid w:val="00073A9B"/>
    <w:rsid w:val="00073BBA"/>
    <w:rsid w:val="00073F07"/>
    <w:rsid w:val="00073F9C"/>
    <w:rsid w:val="000742AF"/>
    <w:rsid w:val="00074430"/>
    <w:rsid w:val="0007491E"/>
    <w:rsid w:val="00074A1F"/>
    <w:rsid w:val="00074C2B"/>
    <w:rsid w:val="000752FC"/>
    <w:rsid w:val="000758E3"/>
    <w:rsid w:val="000767F1"/>
    <w:rsid w:val="00076B41"/>
    <w:rsid w:val="0008006E"/>
    <w:rsid w:val="000802A9"/>
    <w:rsid w:val="0008061A"/>
    <w:rsid w:val="0008129B"/>
    <w:rsid w:val="000816AD"/>
    <w:rsid w:val="0008221A"/>
    <w:rsid w:val="00082224"/>
    <w:rsid w:val="0008252E"/>
    <w:rsid w:val="00082889"/>
    <w:rsid w:val="00082914"/>
    <w:rsid w:val="0008309F"/>
    <w:rsid w:val="000838A2"/>
    <w:rsid w:val="00083917"/>
    <w:rsid w:val="00083CD6"/>
    <w:rsid w:val="00084187"/>
    <w:rsid w:val="00084CB1"/>
    <w:rsid w:val="00085689"/>
    <w:rsid w:val="0008568F"/>
    <w:rsid w:val="0008745F"/>
    <w:rsid w:val="00090710"/>
    <w:rsid w:val="000908D6"/>
    <w:rsid w:val="0009125C"/>
    <w:rsid w:val="000913AD"/>
    <w:rsid w:val="00091F49"/>
    <w:rsid w:val="0009214D"/>
    <w:rsid w:val="00093051"/>
    <w:rsid w:val="000935F8"/>
    <w:rsid w:val="000938C5"/>
    <w:rsid w:val="00093F02"/>
    <w:rsid w:val="0009409C"/>
    <w:rsid w:val="000948CF"/>
    <w:rsid w:val="00094A84"/>
    <w:rsid w:val="00094F27"/>
    <w:rsid w:val="0009521E"/>
    <w:rsid w:val="000957FE"/>
    <w:rsid w:val="00095E8A"/>
    <w:rsid w:val="00096627"/>
    <w:rsid w:val="00096B2D"/>
    <w:rsid w:val="00096B35"/>
    <w:rsid w:val="00097170"/>
    <w:rsid w:val="00097538"/>
    <w:rsid w:val="00097763"/>
    <w:rsid w:val="000979B3"/>
    <w:rsid w:val="00097BCF"/>
    <w:rsid w:val="00097C1B"/>
    <w:rsid w:val="000A0179"/>
    <w:rsid w:val="000A04B4"/>
    <w:rsid w:val="000A055B"/>
    <w:rsid w:val="000A059B"/>
    <w:rsid w:val="000A05D6"/>
    <w:rsid w:val="000A09AD"/>
    <w:rsid w:val="000A0D74"/>
    <w:rsid w:val="000A0E39"/>
    <w:rsid w:val="000A1512"/>
    <w:rsid w:val="000A15E4"/>
    <w:rsid w:val="000A16B0"/>
    <w:rsid w:val="000A2315"/>
    <w:rsid w:val="000A28BD"/>
    <w:rsid w:val="000A2A90"/>
    <w:rsid w:val="000A2C62"/>
    <w:rsid w:val="000A2E96"/>
    <w:rsid w:val="000A30F9"/>
    <w:rsid w:val="000A3721"/>
    <w:rsid w:val="000A3841"/>
    <w:rsid w:val="000A3B01"/>
    <w:rsid w:val="000A4744"/>
    <w:rsid w:val="000A51F3"/>
    <w:rsid w:val="000A5E67"/>
    <w:rsid w:val="000A5EBD"/>
    <w:rsid w:val="000A6267"/>
    <w:rsid w:val="000A6592"/>
    <w:rsid w:val="000A6C89"/>
    <w:rsid w:val="000A719A"/>
    <w:rsid w:val="000A73D0"/>
    <w:rsid w:val="000A73DC"/>
    <w:rsid w:val="000A7418"/>
    <w:rsid w:val="000A75EE"/>
    <w:rsid w:val="000A7E08"/>
    <w:rsid w:val="000B00B4"/>
    <w:rsid w:val="000B012B"/>
    <w:rsid w:val="000B0536"/>
    <w:rsid w:val="000B06A6"/>
    <w:rsid w:val="000B0959"/>
    <w:rsid w:val="000B0A6B"/>
    <w:rsid w:val="000B11F1"/>
    <w:rsid w:val="000B167B"/>
    <w:rsid w:val="000B1B52"/>
    <w:rsid w:val="000B20BF"/>
    <w:rsid w:val="000B22C0"/>
    <w:rsid w:val="000B2568"/>
    <w:rsid w:val="000B271B"/>
    <w:rsid w:val="000B2D62"/>
    <w:rsid w:val="000B2DE7"/>
    <w:rsid w:val="000B3831"/>
    <w:rsid w:val="000B3DC1"/>
    <w:rsid w:val="000B3FB6"/>
    <w:rsid w:val="000B402E"/>
    <w:rsid w:val="000B40D6"/>
    <w:rsid w:val="000B44D9"/>
    <w:rsid w:val="000B46C3"/>
    <w:rsid w:val="000B4CFC"/>
    <w:rsid w:val="000B5144"/>
    <w:rsid w:val="000B5240"/>
    <w:rsid w:val="000B547C"/>
    <w:rsid w:val="000B5504"/>
    <w:rsid w:val="000B561E"/>
    <w:rsid w:val="000B5EA3"/>
    <w:rsid w:val="000B669C"/>
    <w:rsid w:val="000B6BF6"/>
    <w:rsid w:val="000B73E6"/>
    <w:rsid w:val="000B7CAB"/>
    <w:rsid w:val="000B7CC2"/>
    <w:rsid w:val="000C005D"/>
    <w:rsid w:val="000C015B"/>
    <w:rsid w:val="000C0411"/>
    <w:rsid w:val="000C0A3E"/>
    <w:rsid w:val="000C26FC"/>
    <w:rsid w:val="000C27FF"/>
    <w:rsid w:val="000C2888"/>
    <w:rsid w:val="000C2CCC"/>
    <w:rsid w:val="000C2CD8"/>
    <w:rsid w:val="000C33EB"/>
    <w:rsid w:val="000C3B79"/>
    <w:rsid w:val="000C3C38"/>
    <w:rsid w:val="000C41E0"/>
    <w:rsid w:val="000C41F9"/>
    <w:rsid w:val="000C4231"/>
    <w:rsid w:val="000C436A"/>
    <w:rsid w:val="000C4E6D"/>
    <w:rsid w:val="000C55BE"/>
    <w:rsid w:val="000C57F2"/>
    <w:rsid w:val="000C6231"/>
    <w:rsid w:val="000C707C"/>
    <w:rsid w:val="000C7611"/>
    <w:rsid w:val="000D050A"/>
    <w:rsid w:val="000D0526"/>
    <w:rsid w:val="000D06EA"/>
    <w:rsid w:val="000D0CA4"/>
    <w:rsid w:val="000D1A7B"/>
    <w:rsid w:val="000D1E7B"/>
    <w:rsid w:val="000D2340"/>
    <w:rsid w:val="000D2526"/>
    <w:rsid w:val="000D2813"/>
    <w:rsid w:val="000D2EA1"/>
    <w:rsid w:val="000D3159"/>
    <w:rsid w:val="000D3282"/>
    <w:rsid w:val="000D3AE8"/>
    <w:rsid w:val="000D3B59"/>
    <w:rsid w:val="000D3D33"/>
    <w:rsid w:val="000D3E39"/>
    <w:rsid w:val="000D3F7B"/>
    <w:rsid w:val="000D42D6"/>
    <w:rsid w:val="000D464F"/>
    <w:rsid w:val="000D4EC1"/>
    <w:rsid w:val="000D6BCF"/>
    <w:rsid w:val="000D6DC7"/>
    <w:rsid w:val="000D703A"/>
    <w:rsid w:val="000D70F0"/>
    <w:rsid w:val="000D7202"/>
    <w:rsid w:val="000D7482"/>
    <w:rsid w:val="000D76D9"/>
    <w:rsid w:val="000D7891"/>
    <w:rsid w:val="000D7E1F"/>
    <w:rsid w:val="000E01C1"/>
    <w:rsid w:val="000E01D0"/>
    <w:rsid w:val="000E1779"/>
    <w:rsid w:val="000E1BEC"/>
    <w:rsid w:val="000E1F1D"/>
    <w:rsid w:val="000E21E5"/>
    <w:rsid w:val="000E2207"/>
    <w:rsid w:val="000E24E1"/>
    <w:rsid w:val="000E25A9"/>
    <w:rsid w:val="000E27B6"/>
    <w:rsid w:val="000E2CE7"/>
    <w:rsid w:val="000E33C8"/>
    <w:rsid w:val="000E35C7"/>
    <w:rsid w:val="000E3AF5"/>
    <w:rsid w:val="000E3B96"/>
    <w:rsid w:val="000E4B54"/>
    <w:rsid w:val="000E53BD"/>
    <w:rsid w:val="000E55A2"/>
    <w:rsid w:val="000E5F4E"/>
    <w:rsid w:val="000E6684"/>
    <w:rsid w:val="000E6777"/>
    <w:rsid w:val="000E7410"/>
    <w:rsid w:val="000E7936"/>
    <w:rsid w:val="000F03BC"/>
    <w:rsid w:val="000F0A47"/>
    <w:rsid w:val="000F0D60"/>
    <w:rsid w:val="000F147D"/>
    <w:rsid w:val="000F1A3A"/>
    <w:rsid w:val="000F1A53"/>
    <w:rsid w:val="000F1A5A"/>
    <w:rsid w:val="000F1D45"/>
    <w:rsid w:val="000F1FA4"/>
    <w:rsid w:val="000F2014"/>
    <w:rsid w:val="000F2194"/>
    <w:rsid w:val="000F24B2"/>
    <w:rsid w:val="000F306B"/>
    <w:rsid w:val="000F31D9"/>
    <w:rsid w:val="000F376E"/>
    <w:rsid w:val="000F3FC7"/>
    <w:rsid w:val="000F4A13"/>
    <w:rsid w:val="000F4CD5"/>
    <w:rsid w:val="000F5080"/>
    <w:rsid w:val="000F5216"/>
    <w:rsid w:val="000F567F"/>
    <w:rsid w:val="000F5A78"/>
    <w:rsid w:val="000F5E34"/>
    <w:rsid w:val="000F5E5F"/>
    <w:rsid w:val="000F5E8C"/>
    <w:rsid w:val="000F6801"/>
    <w:rsid w:val="000F6803"/>
    <w:rsid w:val="000F6D60"/>
    <w:rsid w:val="000F6D6B"/>
    <w:rsid w:val="000F7657"/>
    <w:rsid w:val="000F7A4B"/>
    <w:rsid w:val="000F7F8C"/>
    <w:rsid w:val="001000DA"/>
    <w:rsid w:val="00100611"/>
    <w:rsid w:val="001006AD"/>
    <w:rsid w:val="0010072A"/>
    <w:rsid w:val="001009C3"/>
    <w:rsid w:val="00100B5E"/>
    <w:rsid w:val="00101435"/>
    <w:rsid w:val="00101451"/>
    <w:rsid w:val="0010306F"/>
    <w:rsid w:val="001031FC"/>
    <w:rsid w:val="0010384A"/>
    <w:rsid w:val="00103D73"/>
    <w:rsid w:val="00103F0F"/>
    <w:rsid w:val="00104371"/>
    <w:rsid w:val="00104574"/>
    <w:rsid w:val="00104B12"/>
    <w:rsid w:val="00104F66"/>
    <w:rsid w:val="001054A3"/>
    <w:rsid w:val="0010559C"/>
    <w:rsid w:val="00105C32"/>
    <w:rsid w:val="0010606F"/>
    <w:rsid w:val="0010632A"/>
    <w:rsid w:val="0010632E"/>
    <w:rsid w:val="00106A7E"/>
    <w:rsid w:val="00106A81"/>
    <w:rsid w:val="00106B89"/>
    <w:rsid w:val="00106CA2"/>
    <w:rsid w:val="001108B2"/>
    <w:rsid w:val="00110A24"/>
    <w:rsid w:val="00110A62"/>
    <w:rsid w:val="00110B1B"/>
    <w:rsid w:val="00110B5D"/>
    <w:rsid w:val="0011105B"/>
    <w:rsid w:val="0011111B"/>
    <w:rsid w:val="00111483"/>
    <w:rsid w:val="00111886"/>
    <w:rsid w:val="00111CE1"/>
    <w:rsid w:val="00112614"/>
    <w:rsid w:val="0011267E"/>
    <w:rsid w:val="0011271A"/>
    <w:rsid w:val="00112E38"/>
    <w:rsid w:val="001131AA"/>
    <w:rsid w:val="001137CE"/>
    <w:rsid w:val="00113C4C"/>
    <w:rsid w:val="00113CDC"/>
    <w:rsid w:val="00113DD9"/>
    <w:rsid w:val="0011467A"/>
    <w:rsid w:val="00114751"/>
    <w:rsid w:val="0011484F"/>
    <w:rsid w:val="001148DA"/>
    <w:rsid w:val="00114F21"/>
    <w:rsid w:val="00114F4E"/>
    <w:rsid w:val="00115310"/>
    <w:rsid w:val="00115E3D"/>
    <w:rsid w:val="001177A2"/>
    <w:rsid w:val="00117819"/>
    <w:rsid w:val="001179D3"/>
    <w:rsid w:val="00117CFE"/>
    <w:rsid w:val="00117DD6"/>
    <w:rsid w:val="00117F77"/>
    <w:rsid w:val="00117FA6"/>
    <w:rsid w:val="001202B1"/>
    <w:rsid w:val="001203C0"/>
    <w:rsid w:val="001204D7"/>
    <w:rsid w:val="0012093F"/>
    <w:rsid w:val="001210F1"/>
    <w:rsid w:val="00121248"/>
    <w:rsid w:val="00121266"/>
    <w:rsid w:val="00121268"/>
    <w:rsid w:val="001217C3"/>
    <w:rsid w:val="001219CD"/>
    <w:rsid w:val="00121E66"/>
    <w:rsid w:val="00122355"/>
    <w:rsid w:val="00122358"/>
    <w:rsid w:val="001226AD"/>
    <w:rsid w:val="001228CD"/>
    <w:rsid w:val="00122A3C"/>
    <w:rsid w:val="00122AE8"/>
    <w:rsid w:val="00122C72"/>
    <w:rsid w:val="001230A5"/>
    <w:rsid w:val="00123733"/>
    <w:rsid w:val="00123ACC"/>
    <w:rsid w:val="00123FDE"/>
    <w:rsid w:val="00124482"/>
    <w:rsid w:val="00124611"/>
    <w:rsid w:val="001246C4"/>
    <w:rsid w:val="00124797"/>
    <w:rsid w:val="00124C3D"/>
    <w:rsid w:val="00124D82"/>
    <w:rsid w:val="00124E8F"/>
    <w:rsid w:val="001250AF"/>
    <w:rsid w:val="001253D5"/>
    <w:rsid w:val="00125A6C"/>
    <w:rsid w:val="00125C50"/>
    <w:rsid w:val="00125F99"/>
    <w:rsid w:val="001262FB"/>
    <w:rsid w:val="001266B1"/>
    <w:rsid w:val="001269E0"/>
    <w:rsid w:val="001270B7"/>
    <w:rsid w:val="00127385"/>
    <w:rsid w:val="00127410"/>
    <w:rsid w:val="0012741A"/>
    <w:rsid w:val="00127532"/>
    <w:rsid w:val="00127D30"/>
    <w:rsid w:val="00127F2F"/>
    <w:rsid w:val="001300CB"/>
    <w:rsid w:val="00131311"/>
    <w:rsid w:val="001314EF"/>
    <w:rsid w:val="001315CE"/>
    <w:rsid w:val="0013248A"/>
    <w:rsid w:val="001325D7"/>
    <w:rsid w:val="00132744"/>
    <w:rsid w:val="00132777"/>
    <w:rsid w:val="0013280C"/>
    <w:rsid w:val="00133770"/>
    <w:rsid w:val="00133A4B"/>
    <w:rsid w:val="00133A9C"/>
    <w:rsid w:val="00133E3D"/>
    <w:rsid w:val="0013436B"/>
    <w:rsid w:val="0013448B"/>
    <w:rsid w:val="001344D2"/>
    <w:rsid w:val="001346B4"/>
    <w:rsid w:val="00134898"/>
    <w:rsid w:val="00134E87"/>
    <w:rsid w:val="00134EB8"/>
    <w:rsid w:val="00135A18"/>
    <w:rsid w:val="00136666"/>
    <w:rsid w:val="00136CE3"/>
    <w:rsid w:val="00136D91"/>
    <w:rsid w:val="00136EBF"/>
    <w:rsid w:val="001374EB"/>
    <w:rsid w:val="0013757A"/>
    <w:rsid w:val="001376E5"/>
    <w:rsid w:val="00137829"/>
    <w:rsid w:val="0013799D"/>
    <w:rsid w:val="0014019B"/>
    <w:rsid w:val="00140262"/>
    <w:rsid w:val="001408BD"/>
    <w:rsid w:val="001409C8"/>
    <w:rsid w:val="00140AE9"/>
    <w:rsid w:val="00140B0D"/>
    <w:rsid w:val="001418BB"/>
    <w:rsid w:val="00141F9F"/>
    <w:rsid w:val="001422E5"/>
    <w:rsid w:val="00142AFE"/>
    <w:rsid w:val="00142C15"/>
    <w:rsid w:val="00142C6C"/>
    <w:rsid w:val="00142DFF"/>
    <w:rsid w:val="00142E13"/>
    <w:rsid w:val="0014351C"/>
    <w:rsid w:val="0014395E"/>
    <w:rsid w:val="001439C8"/>
    <w:rsid w:val="00143B42"/>
    <w:rsid w:val="00143CD8"/>
    <w:rsid w:val="00144226"/>
    <w:rsid w:val="001443D1"/>
    <w:rsid w:val="00144714"/>
    <w:rsid w:val="00144766"/>
    <w:rsid w:val="001447E1"/>
    <w:rsid w:val="00145711"/>
    <w:rsid w:val="0014576E"/>
    <w:rsid w:val="001457F6"/>
    <w:rsid w:val="001459D7"/>
    <w:rsid w:val="00145BB5"/>
    <w:rsid w:val="00145CC5"/>
    <w:rsid w:val="00146CDE"/>
    <w:rsid w:val="0014701F"/>
    <w:rsid w:val="001470F1"/>
    <w:rsid w:val="001474AE"/>
    <w:rsid w:val="001474D5"/>
    <w:rsid w:val="00147B75"/>
    <w:rsid w:val="00147B9C"/>
    <w:rsid w:val="00147EC2"/>
    <w:rsid w:val="00150172"/>
    <w:rsid w:val="001501A0"/>
    <w:rsid w:val="00150BC2"/>
    <w:rsid w:val="00151C40"/>
    <w:rsid w:val="00151DB1"/>
    <w:rsid w:val="001522A3"/>
    <w:rsid w:val="00152DA7"/>
    <w:rsid w:val="00152F06"/>
    <w:rsid w:val="00153334"/>
    <w:rsid w:val="0015375B"/>
    <w:rsid w:val="0015388E"/>
    <w:rsid w:val="00153FD1"/>
    <w:rsid w:val="00153FDB"/>
    <w:rsid w:val="001541A8"/>
    <w:rsid w:val="001544A7"/>
    <w:rsid w:val="00154503"/>
    <w:rsid w:val="0015452B"/>
    <w:rsid w:val="00154C0E"/>
    <w:rsid w:val="00154F44"/>
    <w:rsid w:val="00155B6F"/>
    <w:rsid w:val="001562D9"/>
    <w:rsid w:val="0015661D"/>
    <w:rsid w:val="001568CE"/>
    <w:rsid w:val="00156A81"/>
    <w:rsid w:val="00156F4A"/>
    <w:rsid w:val="00157E61"/>
    <w:rsid w:val="00157E78"/>
    <w:rsid w:val="001601C2"/>
    <w:rsid w:val="00160ED7"/>
    <w:rsid w:val="001619E0"/>
    <w:rsid w:val="00161E60"/>
    <w:rsid w:val="00162B86"/>
    <w:rsid w:val="00162E29"/>
    <w:rsid w:val="0016301C"/>
    <w:rsid w:val="0016310E"/>
    <w:rsid w:val="0016334C"/>
    <w:rsid w:val="00163536"/>
    <w:rsid w:val="001635A6"/>
    <w:rsid w:val="00163E14"/>
    <w:rsid w:val="00164055"/>
    <w:rsid w:val="00164B4C"/>
    <w:rsid w:val="00164D40"/>
    <w:rsid w:val="0016502A"/>
    <w:rsid w:val="0016509E"/>
    <w:rsid w:val="00165678"/>
    <w:rsid w:val="00165754"/>
    <w:rsid w:val="0016579F"/>
    <w:rsid w:val="001658FA"/>
    <w:rsid w:val="00165D74"/>
    <w:rsid w:val="001664DC"/>
    <w:rsid w:val="00166B17"/>
    <w:rsid w:val="00166FEF"/>
    <w:rsid w:val="00167413"/>
    <w:rsid w:val="001676F4"/>
    <w:rsid w:val="00167865"/>
    <w:rsid w:val="00170713"/>
    <w:rsid w:val="00170F85"/>
    <w:rsid w:val="001715D8"/>
    <w:rsid w:val="00171FD1"/>
    <w:rsid w:val="00172031"/>
    <w:rsid w:val="00172DA4"/>
    <w:rsid w:val="00173F6E"/>
    <w:rsid w:val="001748A0"/>
    <w:rsid w:val="001756B6"/>
    <w:rsid w:val="0017570D"/>
    <w:rsid w:val="00175826"/>
    <w:rsid w:val="0017593D"/>
    <w:rsid w:val="00175B81"/>
    <w:rsid w:val="00175C26"/>
    <w:rsid w:val="00175E2D"/>
    <w:rsid w:val="00176238"/>
    <w:rsid w:val="00176368"/>
    <w:rsid w:val="00176A24"/>
    <w:rsid w:val="00176DBD"/>
    <w:rsid w:val="00176DF9"/>
    <w:rsid w:val="0017720A"/>
    <w:rsid w:val="00177415"/>
    <w:rsid w:val="00177AC3"/>
    <w:rsid w:val="00177B82"/>
    <w:rsid w:val="00180234"/>
    <w:rsid w:val="001811ED"/>
    <w:rsid w:val="0018138B"/>
    <w:rsid w:val="0018157F"/>
    <w:rsid w:val="00182759"/>
    <w:rsid w:val="0018296A"/>
    <w:rsid w:val="00182986"/>
    <w:rsid w:val="00183252"/>
    <w:rsid w:val="00183265"/>
    <w:rsid w:val="00183DC3"/>
    <w:rsid w:val="00183F0D"/>
    <w:rsid w:val="0018400C"/>
    <w:rsid w:val="00184D8A"/>
    <w:rsid w:val="00184FE9"/>
    <w:rsid w:val="00185004"/>
    <w:rsid w:val="001856A2"/>
    <w:rsid w:val="0018593D"/>
    <w:rsid w:val="00185D75"/>
    <w:rsid w:val="00185F4B"/>
    <w:rsid w:val="0018600C"/>
    <w:rsid w:val="0018616D"/>
    <w:rsid w:val="00186ECA"/>
    <w:rsid w:val="00187062"/>
    <w:rsid w:val="00187485"/>
    <w:rsid w:val="00187860"/>
    <w:rsid w:val="00187A24"/>
    <w:rsid w:val="00190073"/>
    <w:rsid w:val="00190242"/>
    <w:rsid w:val="0019095F"/>
    <w:rsid w:val="001911C7"/>
    <w:rsid w:val="001911F6"/>
    <w:rsid w:val="0019138F"/>
    <w:rsid w:val="00191688"/>
    <w:rsid w:val="0019194F"/>
    <w:rsid w:val="00191D9C"/>
    <w:rsid w:val="00192396"/>
    <w:rsid w:val="001924D8"/>
    <w:rsid w:val="00192793"/>
    <w:rsid w:val="001929A8"/>
    <w:rsid w:val="001932CF"/>
    <w:rsid w:val="00193BEE"/>
    <w:rsid w:val="001942B8"/>
    <w:rsid w:val="00194471"/>
    <w:rsid w:val="00194C55"/>
    <w:rsid w:val="00194CF5"/>
    <w:rsid w:val="0019502C"/>
    <w:rsid w:val="001952E8"/>
    <w:rsid w:val="00195EAE"/>
    <w:rsid w:val="00196016"/>
    <w:rsid w:val="00196165"/>
    <w:rsid w:val="00196393"/>
    <w:rsid w:val="00196667"/>
    <w:rsid w:val="001966C9"/>
    <w:rsid w:val="00197033"/>
    <w:rsid w:val="0019725F"/>
    <w:rsid w:val="00197717"/>
    <w:rsid w:val="001977C0"/>
    <w:rsid w:val="00197F7F"/>
    <w:rsid w:val="001A016B"/>
    <w:rsid w:val="001A0827"/>
    <w:rsid w:val="001A0EF8"/>
    <w:rsid w:val="001A13E9"/>
    <w:rsid w:val="001A150E"/>
    <w:rsid w:val="001A18D2"/>
    <w:rsid w:val="001A1E62"/>
    <w:rsid w:val="001A245B"/>
    <w:rsid w:val="001A25AC"/>
    <w:rsid w:val="001A35CE"/>
    <w:rsid w:val="001A37A6"/>
    <w:rsid w:val="001A380F"/>
    <w:rsid w:val="001A4197"/>
    <w:rsid w:val="001A45A0"/>
    <w:rsid w:val="001A4BB8"/>
    <w:rsid w:val="001A50A5"/>
    <w:rsid w:val="001A548E"/>
    <w:rsid w:val="001A5625"/>
    <w:rsid w:val="001A5E71"/>
    <w:rsid w:val="001A75A5"/>
    <w:rsid w:val="001A7616"/>
    <w:rsid w:val="001A788D"/>
    <w:rsid w:val="001A7B61"/>
    <w:rsid w:val="001A7F0C"/>
    <w:rsid w:val="001B025E"/>
    <w:rsid w:val="001B0693"/>
    <w:rsid w:val="001B0706"/>
    <w:rsid w:val="001B0807"/>
    <w:rsid w:val="001B0F9E"/>
    <w:rsid w:val="001B101F"/>
    <w:rsid w:val="001B136D"/>
    <w:rsid w:val="001B1442"/>
    <w:rsid w:val="001B1470"/>
    <w:rsid w:val="001B1C97"/>
    <w:rsid w:val="001B1F30"/>
    <w:rsid w:val="001B2547"/>
    <w:rsid w:val="001B2BCC"/>
    <w:rsid w:val="001B35D8"/>
    <w:rsid w:val="001B36B4"/>
    <w:rsid w:val="001B38B7"/>
    <w:rsid w:val="001B39AE"/>
    <w:rsid w:val="001B3F7F"/>
    <w:rsid w:val="001B411F"/>
    <w:rsid w:val="001B4653"/>
    <w:rsid w:val="001B4A22"/>
    <w:rsid w:val="001B4A40"/>
    <w:rsid w:val="001B4CE7"/>
    <w:rsid w:val="001B58BC"/>
    <w:rsid w:val="001B5E7A"/>
    <w:rsid w:val="001B6912"/>
    <w:rsid w:val="001B70A3"/>
    <w:rsid w:val="001B758A"/>
    <w:rsid w:val="001B7723"/>
    <w:rsid w:val="001B7979"/>
    <w:rsid w:val="001B7FBD"/>
    <w:rsid w:val="001C03D1"/>
    <w:rsid w:val="001C0AC9"/>
    <w:rsid w:val="001C0ECA"/>
    <w:rsid w:val="001C1735"/>
    <w:rsid w:val="001C1769"/>
    <w:rsid w:val="001C1C28"/>
    <w:rsid w:val="001C2125"/>
    <w:rsid w:val="001C21A0"/>
    <w:rsid w:val="001C2301"/>
    <w:rsid w:val="001C24BB"/>
    <w:rsid w:val="001C2A75"/>
    <w:rsid w:val="001C2AAB"/>
    <w:rsid w:val="001C3683"/>
    <w:rsid w:val="001C37E7"/>
    <w:rsid w:val="001C4284"/>
    <w:rsid w:val="001C4299"/>
    <w:rsid w:val="001C43F5"/>
    <w:rsid w:val="001C44D3"/>
    <w:rsid w:val="001C5239"/>
    <w:rsid w:val="001C5501"/>
    <w:rsid w:val="001C58FF"/>
    <w:rsid w:val="001C591F"/>
    <w:rsid w:val="001C63D2"/>
    <w:rsid w:val="001C6526"/>
    <w:rsid w:val="001C6A87"/>
    <w:rsid w:val="001C6E3A"/>
    <w:rsid w:val="001C7078"/>
    <w:rsid w:val="001C709B"/>
    <w:rsid w:val="001C7813"/>
    <w:rsid w:val="001D1792"/>
    <w:rsid w:val="001D2509"/>
    <w:rsid w:val="001D25DB"/>
    <w:rsid w:val="001D2DA8"/>
    <w:rsid w:val="001D3116"/>
    <w:rsid w:val="001D3333"/>
    <w:rsid w:val="001D347F"/>
    <w:rsid w:val="001D3B9E"/>
    <w:rsid w:val="001D3E83"/>
    <w:rsid w:val="001D3F6F"/>
    <w:rsid w:val="001D4A29"/>
    <w:rsid w:val="001D4F9A"/>
    <w:rsid w:val="001D5114"/>
    <w:rsid w:val="001D55F2"/>
    <w:rsid w:val="001D5C0F"/>
    <w:rsid w:val="001D5F7D"/>
    <w:rsid w:val="001D6553"/>
    <w:rsid w:val="001D65FF"/>
    <w:rsid w:val="001D686B"/>
    <w:rsid w:val="001D68CD"/>
    <w:rsid w:val="001D69FE"/>
    <w:rsid w:val="001D6D1D"/>
    <w:rsid w:val="001D70F5"/>
    <w:rsid w:val="001D729D"/>
    <w:rsid w:val="001D74DB"/>
    <w:rsid w:val="001E0190"/>
    <w:rsid w:val="001E0734"/>
    <w:rsid w:val="001E0ACF"/>
    <w:rsid w:val="001E0ADE"/>
    <w:rsid w:val="001E1098"/>
    <w:rsid w:val="001E1E96"/>
    <w:rsid w:val="001E24D4"/>
    <w:rsid w:val="001E25C4"/>
    <w:rsid w:val="001E2CED"/>
    <w:rsid w:val="001E2E6F"/>
    <w:rsid w:val="001E3511"/>
    <w:rsid w:val="001E3642"/>
    <w:rsid w:val="001E3DBD"/>
    <w:rsid w:val="001E4751"/>
    <w:rsid w:val="001E4938"/>
    <w:rsid w:val="001E4CD8"/>
    <w:rsid w:val="001E4FB6"/>
    <w:rsid w:val="001E53A9"/>
    <w:rsid w:val="001E55D5"/>
    <w:rsid w:val="001E589C"/>
    <w:rsid w:val="001E6920"/>
    <w:rsid w:val="001E693A"/>
    <w:rsid w:val="001E6EC8"/>
    <w:rsid w:val="001E7905"/>
    <w:rsid w:val="001F0190"/>
    <w:rsid w:val="001F0858"/>
    <w:rsid w:val="001F0883"/>
    <w:rsid w:val="001F08A4"/>
    <w:rsid w:val="001F0A0A"/>
    <w:rsid w:val="001F0B61"/>
    <w:rsid w:val="001F0DCF"/>
    <w:rsid w:val="001F11E2"/>
    <w:rsid w:val="001F141F"/>
    <w:rsid w:val="001F14F2"/>
    <w:rsid w:val="001F1BAB"/>
    <w:rsid w:val="001F1EEE"/>
    <w:rsid w:val="001F203C"/>
    <w:rsid w:val="001F2108"/>
    <w:rsid w:val="001F2A4D"/>
    <w:rsid w:val="001F2BD3"/>
    <w:rsid w:val="001F2EA1"/>
    <w:rsid w:val="001F337E"/>
    <w:rsid w:val="001F353A"/>
    <w:rsid w:val="001F3603"/>
    <w:rsid w:val="001F386B"/>
    <w:rsid w:val="001F3D89"/>
    <w:rsid w:val="001F4052"/>
    <w:rsid w:val="001F4435"/>
    <w:rsid w:val="001F4FA9"/>
    <w:rsid w:val="001F548A"/>
    <w:rsid w:val="001F579C"/>
    <w:rsid w:val="001F58E7"/>
    <w:rsid w:val="001F5C40"/>
    <w:rsid w:val="001F5D92"/>
    <w:rsid w:val="001F5F13"/>
    <w:rsid w:val="001F668A"/>
    <w:rsid w:val="001F6AB6"/>
    <w:rsid w:val="001F6D64"/>
    <w:rsid w:val="001F765B"/>
    <w:rsid w:val="001F770A"/>
    <w:rsid w:val="00200A9D"/>
    <w:rsid w:val="00200B2E"/>
    <w:rsid w:val="00201162"/>
    <w:rsid w:val="00201324"/>
    <w:rsid w:val="00201841"/>
    <w:rsid w:val="0020194C"/>
    <w:rsid w:val="0020205B"/>
    <w:rsid w:val="0020278D"/>
    <w:rsid w:val="00202C45"/>
    <w:rsid w:val="00202E4A"/>
    <w:rsid w:val="00203011"/>
    <w:rsid w:val="002031FC"/>
    <w:rsid w:val="0020332E"/>
    <w:rsid w:val="00203733"/>
    <w:rsid w:val="0020390A"/>
    <w:rsid w:val="00203A4C"/>
    <w:rsid w:val="002041DB"/>
    <w:rsid w:val="0020460C"/>
    <w:rsid w:val="00205553"/>
    <w:rsid w:val="0020587F"/>
    <w:rsid w:val="002059C8"/>
    <w:rsid w:val="00206005"/>
    <w:rsid w:val="00206928"/>
    <w:rsid w:val="00206C16"/>
    <w:rsid w:val="00206E82"/>
    <w:rsid w:val="0020726F"/>
    <w:rsid w:val="002073CA"/>
    <w:rsid w:val="002076FD"/>
    <w:rsid w:val="0020775A"/>
    <w:rsid w:val="0020777E"/>
    <w:rsid w:val="0020778C"/>
    <w:rsid w:val="00207D4E"/>
    <w:rsid w:val="00207ED2"/>
    <w:rsid w:val="00207FB8"/>
    <w:rsid w:val="00210464"/>
    <w:rsid w:val="002104A5"/>
    <w:rsid w:val="002104FF"/>
    <w:rsid w:val="00210D74"/>
    <w:rsid w:val="00211046"/>
    <w:rsid w:val="002112B2"/>
    <w:rsid w:val="00211AE6"/>
    <w:rsid w:val="00211FE8"/>
    <w:rsid w:val="00212CB6"/>
    <w:rsid w:val="00212DA6"/>
    <w:rsid w:val="00213289"/>
    <w:rsid w:val="00213394"/>
    <w:rsid w:val="002139D9"/>
    <w:rsid w:val="00213B45"/>
    <w:rsid w:val="002147CA"/>
    <w:rsid w:val="002150E0"/>
    <w:rsid w:val="002154DF"/>
    <w:rsid w:val="002158A2"/>
    <w:rsid w:val="00215AEB"/>
    <w:rsid w:val="00215CE4"/>
    <w:rsid w:val="00215E20"/>
    <w:rsid w:val="0021610D"/>
    <w:rsid w:val="002165C1"/>
    <w:rsid w:val="00216A8E"/>
    <w:rsid w:val="00217538"/>
    <w:rsid w:val="00217563"/>
    <w:rsid w:val="00217998"/>
    <w:rsid w:val="00217DA5"/>
    <w:rsid w:val="00217EC2"/>
    <w:rsid w:val="00220268"/>
    <w:rsid w:val="00220B8F"/>
    <w:rsid w:val="00220ED6"/>
    <w:rsid w:val="002212AE"/>
    <w:rsid w:val="00221747"/>
    <w:rsid w:val="00221FB0"/>
    <w:rsid w:val="0022236B"/>
    <w:rsid w:val="00222411"/>
    <w:rsid w:val="0022253A"/>
    <w:rsid w:val="00222ACC"/>
    <w:rsid w:val="00222D23"/>
    <w:rsid w:val="00223B9B"/>
    <w:rsid w:val="00223E41"/>
    <w:rsid w:val="00223EC7"/>
    <w:rsid w:val="002240AD"/>
    <w:rsid w:val="002241F7"/>
    <w:rsid w:val="00224234"/>
    <w:rsid w:val="002242F0"/>
    <w:rsid w:val="0022452B"/>
    <w:rsid w:val="00224EDC"/>
    <w:rsid w:val="00224F1D"/>
    <w:rsid w:val="00225CB2"/>
    <w:rsid w:val="002262A7"/>
    <w:rsid w:val="0022721E"/>
    <w:rsid w:val="00227B32"/>
    <w:rsid w:val="0023007D"/>
    <w:rsid w:val="002302F5"/>
    <w:rsid w:val="00230478"/>
    <w:rsid w:val="0023084B"/>
    <w:rsid w:val="00231311"/>
    <w:rsid w:val="0023151E"/>
    <w:rsid w:val="00231979"/>
    <w:rsid w:val="0023219B"/>
    <w:rsid w:val="0023230E"/>
    <w:rsid w:val="0023282F"/>
    <w:rsid w:val="00232E2E"/>
    <w:rsid w:val="00232E42"/>
    <w:rsid w:val="00233827"/>
    <w:rsid w:val="00233EB7"/>
    <w:rsid w:val="00233F42"/>
    <w:rsid w:val="00234272"/>
    <w:rsid w:val="002347C3"/>
    <w:rsid w:val="00234809"/>
    <w:rsid w:val="00234856"/>
    <w:rsid w:val="00235450"/>
    <w:rsid w:val="00235593"/>
    <w:rsid w:val="002359C3"/>
    <w:rsid w:val="00235ABC"/>
    <w:rsid w:val="00235C2D"/>
    <w:rsid w:val="00235CBD"/>
    <w:rsid w:val="00236737"/>
    <w:rsid w:val="00236778"/>
    <w:rsid w:val="00236E1C"/>
    <w:rsid w:val="00236F25"/>
    <w:rsid w:val="0023749F"/>
    <w:rsid w:val="002374F6"/>
    <w:rsid w:val="002375F5"/>
    <w:rsid w:val="0023766E"/>
    <w:rsid w:val="00237BD5"/>
    <w:rsid w:val="00237D72"/>
    <w:rsid w:val="00237EDD"/>
    <w:rsid w:val="00240237"/>
    <w:rsid w:val="002408BA"/>
    <w:rsid w:val="00240AE1"/>
    <w:rsid w:val="00240ED3"/>
    <w:rsid w:val="002412A2"/>
    <w:rsid w:val="00241740"/>
    <w:rsid w:val="00241810"/>
    <w:rsid w:val="0024239C"/>
    <w:rsid w:val="00242AB5"/>
    <w:rsid w:val="00242CFC"/>
    <w:rsid w:val="00242E04"/>
    <w:rsid w:val="002430F9"/>
    <w:rsid w:val="002432E0"/>
    <w:rsid w:val="00243622"/>
    <w:rsid w:val="002436B2"/>
    <w:rsid w:val="00243D2B"/>
    <w:rsid w:val="00243E8D"/>
    <w:rsid w:val="00244224"/>
    <w:rsid w:val="00244B6B"/>
    <w:rsid w:val="002454C8"/>
    <w:rsid w:val="00245790"/>
    <w:rsid w:val="00245971"/>
    <w:rsid w:val="00245CE9"/>
    <w:rsid w:val="00245E00"/>
    <w:rsid w:val="00246012"/>
    <w:rsid w:val="00247B52"/>
    <w:rsid w:val="00247E49"/>
    <w:rsid w:val="00247EB2"/>
    <w:rsid w:val="00250568"/>
    <w:rsid w:val="002507C7"/>
    <w:rsid w:val="002511AF"/>
    <w:rsid w:val="00251AF9"/>
    <w:rsid w:val="00251BF4"/>
    <w:rsid w:val="00252146"/>
    <w:rsid w:val="002525B9"/>
    <w:rsid w:val="00252B3D"/>
    <w:rsid w:val="00252BA5"/>
    <w:rsid w:val="00253077"/>
    <w:rsid w:val="00253368"/>
    <w:rsid w:val="00253DF7"/>
    <w:rsid w:val="002544FC"/>
    <w:rsid w:val="00254AB4"/>
    <w:rsid w:val="00254CA1"/>
    <w:rsid w:val="00254D73"/>
    <w:rsid w:val="00254DE3"/>
    <w:rsid w:val="0025505F"/>
    <w:rsid w:val="002550FF"/>
    <w:rsid w:val="0025523C"/>
    <w:rsid w:val="00255D7F"/>
    <w:rsid w:val="00255DD3"/>
    <w:rsid w:val="00256057"/>
    <w:rsid w:val="002560F7"/>
    <w:rsid w:val="002568FE"/>
    <w:rsid w:val="00256F7B"/>
    <w:rsid w:val="0025775A"/>
    <w:rsid w:val="002578D4"/>
    <w:rsid w:val="002579C1"/>
    <w:rsid w:val="002579F0"/>
    <w:rsid w:val="002604DA"/>
    <w:rsid w:val="00260781"/>
    <w:rsid w:val="00260992"/>
    <w:rsid w:val="00260A76"/>
    <w:rsid w:val="00260FC1"/>
    <w:rsid w:val="002611D2"/>
    <w:rsid w:val="002614DA"/>
    <w:rsid w:val="00261BDD"/>
    <w:rsid w:val="00261C51"/>
    <w:rsid w:val="00261DCD"/>
    <w:rsid w:val="0026285F"/>
    <w:rsid w:val="00262E05"/>
    <w:rsid w:val="00262E69"/>
    <w:rsid w:val="00263401"/>
    <w:rsid w:val="0026369F"/>
    <w:rsid w:val="002636AB"/>
    <w:rsid w:val="0026373B"/>
    <w:rsid w:val="00263BE7"/>
    <w:rsid w:val="00264677"/>
    <w:rsid w:val="00264A62"/>
    <w:rsid w:val="00265045"/>
    <w:rsid w:val="00265096"/>
    <w:rsid w:val="0026589E"/>
    <w:rsid w:val="002659C1"/>
    <w:rsid w:val="002662BA"/>
    <w:rsid w:val="00266EB3"/>
    <w:rsid w:val="00267693"/>
    <w:rsid w:val="00267CB6"/>
    <w:rsid w:val="00267EF8"/>
    <w:rsid w:val="00270AC9"/>
    <w:rsid w:val="00271B90"/>
    <w:rsid w:val="00271BC9"/>
    <w:rsid w:val="00272039"/>
    <w:rsid w:val="00272184"/>
    <w:rsid w:val="00272283"/>
    <w:rsid w:val="0027244F"/>
    <w:rsid w:val="0027300A"/>
    <w:rsid w:val="00273651"/>
    <w:rsid w:val="0027369B"/>
    <w:rsid w:val="0027393A"/>
    <w:rsid w:val="00273DB4"/>
    <w:rsid w:val="00273FD5"/>
    <w:rsid w:val="00273FDB"/>
    <w:rsid w:val="0027492F"/>
    <w:rsid w:val="00274F3B"/>
    <w:rsid w:val="002753C1"/>
    <w:rsid w:val="00275624"/>
    <w:rsid w:val="0027562D"/>
    <w:rsid w:val="0027598E"/>
    <w:rsid w:val="00275B33"/>
    <w:rsid w:val="00275BCE"/>
    <w:rsid w:val="002760B0"/>
    <w:rsid w:val="0027632F"/>
    <w:rsid w:val="002766CD"/>
    <w:rsid w:val="0027678A"/>
    <w:rsid w:val="002770AD"/>
    <w:rsid w:val="00277171"/>
    <w:rsid w:val="002779C6"/>
    <w:rsid w:val="00277B3D"/>
    <w:rsid w:val="00277BAB"/>
    <w:rsid w:val="0028044C"/>
    <w:rsid w:val="0028048B"/>
    <w:rsid w:val="0028091B"/>
    <w:rsid w:val="0028111A"/>
    <w:rsid w:val="002815F0"/>
    <w:rsid w:val="0028165D"/>
    <w:rsid w:val="002817EC"/>
    <w:rsid w:val="00281F5E"/>
    <w:rsid w:val="00283592"/>
    <w:rsid w:val="0028363C"/>
    <w:rsid w:val="00283E4F"/>
    <w:rsid w:val="00283FA3"/>
    <w:rsid w:val="002845AC"/>
    <w:rsid w:val="00284B07"/>
    <w:rsid w:val="00285A5B"/>
    <w:rsid w:val="00285C44"/>
    <w:rsid w:val="00285E6C"/>
    <w:rsid w:val="00285F04"/>
    <w:rsid w:val="00286689"/>
    <w:rsid w:val="00286C19"/>
    <w:rsid w:val="00287075"/>
    <w:rsid w:val="00287146"/>
    <w:rsid w:val="00287609"/>
    <w:rsid w:val="002878A6"/>
    <w:rsid w:val="00287D08"/>
    <w:rsid w:val="00290136"/>
    <w:rsid w:val="0029046B"/>
    <w:rsid w:val="002905D9"/>
    <w:rsid w:val="00290935"/>
    <w:rsid w:val="002913D6"/>
    <w:rsid w:val="002914D3"/>
    <w:rsid w:val="00291BB4"/>
    <w:rsid w:val="002925DE"/>
    <w:rsid w:val="00292C66"/>
    <w:rsid w:val="0029318B"/>
    <w:rsid w:val="00293463"/>
    <w:rsid w:val="00293680"/>
    <w:rsid w:val="00293EDC"/>
    <w:rsid w:val="002940DF"/>
    <w:rsid w:val="002942A8"/>
    <w:rsid w:val="0029457A"/>
    <w:rsid w:val="00294BC0"/>
    <w:rsid w:val="00294C41"/>
    <w:rsid w:val="0029505A"/>
    <w:rsid w:val="002958B8"/>
    <w:rsid w:val="00295F12"/>
    <w:rsid w:val="002963F3"/>
    <w:rsid w:val="00296613"/>
    <w:rsid w:val="002972FC"/>
    <w:rsid w:val="00297462"/>
    <w:rsid w:val="00297CA9"/>
    <w:rsid w:val="00297EC6"/>
    <w:rsid w:val="002A0AED"/>
    <w:rsid w:val="002A13AD"/>
    <w:rsid w:val="002A2754"/>
    <w:rsid w:val="002A289B"/>
    <w:rsid w:val="002A307B"/>
    <w:rsid w:val="002A314B"/>
    <w:rsid w:val="002A36DE"/>
    <w:rsid w:val="002A38F1"/>
    <w:rsid w:val="002A3DA4"/>
    <w:rsid w:val="002A4235"/>
    <w:rsid w:val="002A4489"/>
    <w:rsid w:val="002A4B40"/>
    <w:rsid w:val="002A4CF9"/>
    <w:rsid w:val="002A4DF9"/>
    <w:rsid w:val="002A5358"/>
    <w:rsid w:val="002A5D8B"/>
    <w:rsid w:val="002A67CE"/>
    <w:rsid w:val="002A6829"/>
    <w:rsid w:val="002A6C11"/>
    <w:rsid w:val="002A6C41"/>
    <w:rsid w:val="002A6CDD"/>
    <w:rsid w:val="002A6FC7"/>
    <w:rsid w:val="002A7217"/>
    <w:rsid w:val="002A783B"/>
    <w:rsid w:val="002A7AC5"/>
    <w:rsid w:val="002A7DF3"/>
    <w:rsid w:val="002B00B5"/>
    <w:rsid w:val="002B07B7"/>
    <w:rsid w:val="002B0CFA"/>
    <w:rsid w:val="002B171F"/>
    <w:rsid w:val="002B1C2D"/>
    <w:rsid w:val="002B1DB7"/>
    <w:rsid w:val="002B1DE7"/>
    <w:rsid w:val="002B1F25"/>
    <w:rsid w:val="002B2336"/>
    <w:rsid w:val="002B234F"/>
    <w:rsid w:val="002B2563"/>
    <w:rsid w:val="002B25C0"/>
    <w:rsid w:val="002B2FCD"/>
    <w:rsid w:val="002B2FF1"/>
    <w:rsid w:val="002B32A8"/>
    <w:rsid w:val="002B3396"/>
    <w:rsid w:val="002B3565"/>
    <w:rsid w:val="002B35C2"/>
    <w:rsid w:val="002B407B"/>
    <w:rsid w:val="002B407C"/>
    <w:rsid w:val="002B4CAF"/>
    <w:rsid w:val="002B509A"/>
    <w:rsid w:val="002B553B"/>
    <w:rsid w:val="002B587D"/>
    <w:rsid w:val="002B58C3"/>
    <w:rsid w:val="002B5B0B"/>
    <w:rsid w:val="002B6A07"/>
    <w:rsid w:val="002B6AE7"/>
    <w:rsid w:val="002B6C6B"/>
    <w:rsid w:val="002B7092"/>
    <w:rsid w:val="002B72F5"/>
    <w:rsid w:val="002B737D"/>
    <w:rsid w:val="002B76BC"/>
    <w:rsid w:val="002B780E"/>
    <w:rsid w:val="002B78F7"/>
    <w:rsid w:val="002B7AF2"/>
    <w:rsid w:val="002B7D49"/>
    <w:rsid w:val="002B7D71"/>
    <w:rsid w:val="002C043E"/>
    <w:rsid w:val="002C04C2"/>
    <w:rsid w:val="002C09A2"/>
    <w:rsid w:val="002C13EA"/>
    <w:rsid w:val="002C1547"/>
    <w:rsid w:val="002C223F"/>
    <w:rsid w:val="002C25A0"/>
    <w:rsid w:val="002C2715"/>
    <w:rsid w:val="002C282D"/>
    <w:rsid w:val="002C296E"/>
    <w:rsid w:val="002C2E8E"/>
    <w:rsid w:val="002C321C"/>
    <w:rsid w:val="002C3384"/>
    <w:rsid w:val="002C3560"/>
    <w:rsid w:val="002C35FF"/>
    <w:rsid w:val="002C3EFD"/>
    <w:rsid w:val="002C4FEB"/>
    <w:rsid w:val="002C5235"/>
    <w:rsid w:val="002C536C"/>
    <w:rsid w:val="002C555C"/>
    <w:rsid w:val="002C5995"/>
    <w:rsid w:val="002C5DB1"/>
    <w:rsid w:val="002C5F6C"/>
    <w:rsid w:val="002C63A8"/>
    <w:rsid w:val="002C6693"/>
    <w:rsid w:val="002C729B"/>
    <w:rsid w:val="002C73EA"/>
    <w:rsid w:val="002C7FEF"/>
    <w:rsid w:val="002D04B2"/>
    <w:rsid w:val="002D06AC"/>
    <w:rsid w:val="002D0A8B"/>
    <w:rsid w:val="002D1038"/>
    <w:rsid w:val="002D10F3"/>
    <w:rsid w:val="002D1D09"/>
    <w:rsid w:val="002D1E0C"/>
    <w:rsid w:val="002D1EEC"/>
    <w:rsid w:val="002D1F56"/>
    <w:rsid w:val="002D212B"/>
    <w:rsid w:val="002D23E1"/>
    <w:rsid w:val="002D23FC"/>
    <w:rsid w:val="002D27CA"/>
    <w:rsid w:val="002D3B57"/>
    <w:rsid w:val="002D3F88"/>
    <w:rsid w:val="002D4193"/>
    <w:rsid w:val="002D4531"/>
    <w:rsid w:val="002D47E6"/>
    <w:rsid w:val="002D4B67"/>
    <w:rsid w:val="002D517F"/>
    <w:rsid w:val="002D5353"/>
    <w:rsid w:val="002D5398"/>
    <w:rsid w:val="002D5584"/>
    <w:rsid w:val="002D5767"/>
    <w:rsid w:val="002D65F7"/>
    <w:rsid w:val="002D66F5"/>
    <w:rsid w:val="002D6A84"/>
    <w:rsid w:val="002D6B9C"/>
    <w:rsid w:val="002D6C05"/>
    <w:rsid w:val="002D70B7"/>
    <w:rsid w:val="002D7C5A"/>
    <w:rsid w:val="002E0210"/>
    <w:rsid w:val="002E0666"/>
    <w:rsid w:val="002E0CE5"/>
    <w:rsid w:val="002E18B5"/>
    <w:rsid w:val="002E18FF"/>
    <w:rsid w:val="002E2335"/>
    <w:rsid w:val="002E23C3"/>
    <w:rsid w:val="002E2FCE"/>
    <w:rsid w:val="002E3600"/>
    <w:rsid w:val="002E37F7"/>
    <w:rsid w:val="002E3891"/>
    <w:rsid w:val="002E3909"/>
    <w:rsid w:val="002E3E90"/>
    <w:rsid w:val="002E3F9E"/>
    <w:rsid w:val="002E429F"/>
    <w:rsid w:val="002E479B"/>
    <w:rsid w:val="002E4943"/>
    <w:rsid w:val="002E49CB"/>
    <w:rsid w:val="002E4E56"/>
    <w:rsid w:val="002E52CC"/>
    <w:rsid w:val="002E5808"/>
    <w:rsid w:val="002E584F"/>
    <w:rsid w:val="002E58C5"/>
    <w:rsid w:val="002E5B9E"/>
    <w:rsid w:val="002E6B7A"/>
    <w:rsid w:val="002E6DC0"/>
    <w:rsid w:val="002E7001"/>
    <w:rsid w:val="002E77D0"/>
    <w:rsid w:val="002E7991"/>
    <w:rsid w:val="002E7A32"/>
    <w:rsid w:val="002E7EE9"/>
    <w:rsid w:val="002F0A6E"/>
    <w:rsid w:val="002F0BF5"/>
    <w:rsid w:val="002F1ECC"/>
    <w:rsid w:val="002F25E9"/>
    <w:rsid w:val="002F3E23"/>
    <w:rsid w:val="002F4165"/>
    <w:rsid w:val="002F44C2"/>
    <w:rsid w:val="002F4916"/>
    <w:rsid w:val="002F4B98"/>
    <w:rsid w:val="002F4FB6"/>
    <w:rsid w:val="002F57C5"/>
    <w:rsid w:val="002F57C9"/>
    <w:rsid w:val="002F5CA3"/>
    <w:rsid w:val="002F5DE3"/>
    <w:rsid w:val="002F6632"/>
    <w:rsid w:val="002F6A05"/>
    <w:rsid w:val="002F6C77"/>
    <w:rsid w:val="002F6C8D"/>
    <w:rsid w:val="002F71D3"/>
    <w:rsid w:val="002F7537"/>
    <w:rsid w:val="002F76E9"/>
    <w:rsid w:val="002F7E42"/>
    <w:rsid w:val="002F7F6A"/>
    <w:rsid w:val="00300224"/>
    <w:rsid w:val="003002D2"/>
    <w:rsid w:val="003003E2"/>
    <w:rsid w:val="00300640"/>
    <w:rsid w:val="00300778"/>
    <w:rsid w:val="00300B22"/>
    <w:rsid w:val="0030152A"/>
    <w:rsid w:val="0030153A"/>
    <w:rsid w:val="003015B7"/>
    <w:rsid w:val="003017BE"/>
    <w:rsid w:val="00301B40"/>
    <w:rsid w:val="00301C03"/>
    <w:rsid w:val="00301EAE"/>
    <w:rsid w:val="00302572"/>
    <w:rsid w:val="003027A8"/>
    <w:rsid w:val="00302A79"/>
    <w:rsid w:val="00302C18"/>
    <w:rsid w:val="00302C1B"/>
    <w:rsid w:val="00303661"/>
    <w:rsid w:val="00303961"/>
    <w:rsid w:val="00303BD5"/>
    <w:rsid w:val="00303CCE"/>
    <w:rsid w:val="00303E3A"/>
    <w:rsid w:val="00303E4B"/>
    <w:rsid w:val="003043D2"/>
    <w:rsid w:val="003044A7"/>
    <w:rsid w:val="00305AF5"/>
    <w:rsid w:val="00306030"/>
    <w:rsid w:val="00306780"/>
    <w:rsid w:val="00306796"/>
    <w:rsid w:val="00306B0C"/>
    <w:rsid w:val="00307282"/>
    <w:rsid w:val="00307581"/>
    <w:rsid w:val="003078C0"/>
    <w:rsid w:val="00307DE3"/>
    <w:rsid w:val="00307EE7"/>
    <w:rsid w:val="00310A6E"/>
    <w:rsid w:val="00310BB6"/>
    <w:rsid w:val="00310EA3"/>
    <w:rsid w:val="00310F51"/>
    <w:rsid w:val="003114B3"/>
    <w:rsid w:val="00311AEC"/>
    <w:rsid w:val="00311F5B"/>
    <w:rsid w:val="00312073"/>
    <w:rsid w:val="00312320"/>
    <w:rsid w:val="00312916"/>
    <w:rsid w:val="00312A2E"/>
    <w:rsid w:val="00313432"/>
    <w:rsid w:val="00313587"/>
    <w:rsid w:val="00313AA4"/>
    <w:rsid w:val="003140E6"/>
    <w:rsid w:val="00314485"/>
    <w:rsid w:val="003145C4"/>
    <w:rsid w:val="00314EA8"/>
    <w:rsid w:val="00315133"/>
    <w:rsid w:val="0031528F"/>
    <w:rsid w:val="0031535C"/>
    <w:rsid w:val="0031546D"/>
    <w:rsid w:val="00315585"/>
    <w:rsid w:val="00315622"/>
    <w:rsid w:val="00315855"/>
    <w:rsid w:val="00315CFC"/>
    <w:rsid w:val="00315F65"/>
    <w:rsid w:val="00316EE5"/>
    <w:rsid w:val="003177C7"/>
    <w:rsid w:val="00317B03"/>
    <w:rsid w:val="00317B60"/>
    <w:rsid w:val="0032034A"/>
    <w:rsid w:val="00320D1D"/>
    <w:rsid w:val="00320E0A"/>
    <w:rsid w:val="00321131"/>
    <w:rsid w:val="00321137"/>
    <w:rsid w:val="003217EF"/>
    <w:rsid w:val="00321955"/>
    <w:rsid w:val="00321CD0"/>
    <w:rsid w:val="003229CA"/>
    <w:rsid w:val="00323063"/>
    <w:rsid w:val="003234E6"/>
    <w:rsid w:val="0032380A"/>
    <w:rsid w:val="00323975"/>
    <w:rsid w:val="0032407D"/>
    <w:rsid w:val="00324330"/>
    <w:rsid w:val="00324361"/>
    <w:rsid w:val="003243D5"/>
    <w:rsid w:val="0032492D"/>
    <w:rsid w:val="00324C65"/>
    <w:rsid w:val="00324E02"/>
    <w:rsid w:val="003251B3"/>
    <w:rsid w:val="003251E1"/>
    <w:rsid w:val="00325B4F"/>
    <w:rsid w:val="00325C0C"/>
    <w:rsid w:val="003260D0"/>
    <w:rsid w:val="0032673B"/>
    <w:rsid w:val="00327052"/>
    <w:rsid w:val="00327485"/>
    <w:rsid w:val="003274B6"/>
    <w:rsid w:val="00327FD3"/>
    <w:rsid w:val="0033013A"/>
    <w:rsid w:val="00330302"/>
    <w:rsid w:val="00330504"/>
    <w:rsid w:val="00330A9E"/>
    <w:rsid w:val="00330F50"/>
    <w:rsid w:val="00331509"/>
    <w:rsid w:val="003316FD"/>
    <w:rsid w:val="00331705"/>
    <w:rsid w:val="003319CC"/>
    <w:rsid w:val="00332131"/>
    <w:rsid w:val="0033220C"/>
    <w:rsid w:val="00332539"/>
    <w:rsid w:val="003327A3"/>
    <w:rsid w:val="00332B70"/>
    <w:rsid w:val="00332CA3"/>
    <w:rsid w:val="00332CF8"/>
    <w:rsid w:val="003331F6"/>
    <w:rsid w:val="003334C7"/>
    <w:rsid w:val="003335F7"/>
    <w:rsid w:val="0033364B"/>
    <w:rsid w:val="003336C5"/>
    <w:rsid w:val="00334389"/>
    <w:rsid w:val="00334614"/>
    <w:rsid w:val="00334747"/>
    <w:rsid w:val="00334955"/>
    <w:rsid w:val="00334BC7"/>
    <w:rsid w:val="00334ED7"/>
    <w:rsid w:val="00335A0C"/>
    <w:rsid w:val="00335E10"/>
    <w:rsid w:val="003363DA"/>
    <w:rsid w:val="003365F6"/>
    <w:rsid w:val="00336657"/>
    <w:rsid w:val="003368F1"/>
    <w:rsid w:val="00336A3D"/>
    <w:rsid w:val="00336F65"/>
    <w:rsid w:val="003370FB"/>
    <w:rsid w:val="00337980"/>
    <w:rsid w:val="00337989"/>
    <w:rsid w:val="00340C4D"/>
    <w:rsid w:val="00341DE0"/>
    <w:rsid w:val="003420E0"/>
    <w:rsid w:val="00342173"/>
    <w:rsid w:val="00342444"/>
    <w:rsid w:val="003428F3"/>
    <w:rsid w:val="00342C49"/>
    <w:rsid w:val="00342D06"/>
    <w:rsid w:val="003433B9"/>
    <w:rsid w:val="00343B7B"/>
    <w:rsid w:val="003440FE"/>
    <w:rsid w:val="003446A9"/>
    <w:rsid w:val="00344C80"/>
    <w:rsid w:val="00344D5B"/>
    <w:rsid w:val="00344FFD"/>
    <w:rsid w:val="0034574D"/>
    <w:rsid w:val="00345B5F"/>
    <w:rsid w:val="003468F1"/>
    <w:rsid w:val="00346B3F"/>
    <w:rsid w:val="00346F16"/>
    <w:rsid w:val="00346F99"/>
    <w:rsid w:val="0034750A"/>
    <w:rsid w:val="00347BA8"/>
    <w:rsid w:val="00350C48"/>
    <w:rsid w:val="00350E09"/>
    <w:rsid w:val="003511D3"/>
    <w:rsid w:val="00351B24"/>
    <w:rsid w:val="00352130"/>
    <w:rsid w:val="00352289"/>
    <w:rsid w:val="00352C21"/>
    <w:rsid w:val="0035308C"/>
    <w:rsid w:val="00353573"/>
    <w:rsid w:val="00353707"/>
    <w:rsid w:val="00354841"/>
    <w:rsid w:val="00354EFD"/>
    <w:rsid w:val="003555CC"/>
    <w:rsid w:val="00355B9C"/>
    <w:rsid w:val="003561B4"/>
    <w:rsid w:val="003574ED"/>
    <w:rsid w:val="003576A7"/>
    <w:rsid w:val="003576FA"/>
    <w:rsid w:val="0036096A"/>
    <w:rsid w:val="00360B61"/>
    <w:rsid w:val="00360F3F"/>
    <w:rsid w:val="00361100"/>
    <w:rsid w:val="00361287"/>
    <w:rsid w:val="0036145D"/>
    <w:rsid w:val="00361F2F"/>
    <w:rsid w:val="00361FBC"/>
    <w:rsid w:val="003622D4"/>
    <w:rsid w:val="003628F9"/>
    <w:rsid w:val="00362D3F"/>
    <w:rsid w:val="00362E3A"/>
    <w:rsid w:val="003630B0"/>
    <w:rsid w:val="00363120"/>
    <w:rsid w:val="00363532"/>
    <w:rsid w:val="003636EA"/>
    <w:rsid w:val="00363763"/>
    <w:rsid w:val="00363BBC"/>
    <w:rsid w:val="00364154"/>
    <w:rsid w:val="003649FB"/>
    <w:rsid w:val="00364CA5"/>
    <w:rsid w:val="00366470"/>
    <w:rsid w:val="003664CB"/>
    <w:rsid w:val="003669E5"/>
    <w:rsid w:val="00367673"/>
    <w:rsid w:val="00370617"/>
    <w:rsid w:val="00370901"/>
    <w:rsid w:val="003709D8"/>
    <w:rsid w:val="00370D02"/>
    <w:rsid w:val="00371C1B"/>
    <w:rsid w:val="00371D63"/>
    <w:rsid w:val="003728DE"/>
    <w:rsid w:val="00373317"/>
    <w:rsid w:val="0037344B"/>
    <w:rsid w:val="0037377A"/>
    <w:rsid w:val="003737B1"/>
    <w:rsid w:val="00373994"/>
    <w:rsid w:val="00373A4D"/>
    <w:rsid w:val="00373D12"/>
    <w:rsid w:val="00374140"/>
    <w:rsid w:val="00374298"/>
    <w:rsid w:val="00374D76"/>
    <w:rsid w:val="00374EE8"/>
    <w:rsid w:val="0037511C"/>
    <w:rsid w:val="003751ED"/>
    <w:rsid w:val="003752C3"/>
    <w:rsid w:val="003752DA"/>
    <w:rsid w:val="003752E2"/>
    <w:rsid w:val="003760EA"/>
    <w:rsid w:val="0037615F"/>
    <w:rsid w:val="003765AD"/>
    <w:rsid w:val="00377171"/>
    <w:rsid w:val="0037763B"/>
    <w:rsid w:val="00377690"/>
    <w:rsid w:val="00377A51"/>
    <w:rsid w:val="00377E6C"/>
    <w:rsid w:val="00377F1B"/>
    <w:rsid w:val="003807EF"/>
    <w:rsid w:val="00380901"/>
    <w:rsid w:val="00380984"/>
    <w:rsid w:val="00380A99"/>
    <w:rsid w:val="00380BA7"/>
    <w:rsid w:val="003810BB"/>
    <w:rsid w:val="0038125D"/>
    <w:rsid w:val="00381327"/>
    <w:rsid w:val="00381337"/>
    <w:rsid w:val="00381D36"/>
    <w:rsid w:val="00382150"/>
    <w:rsid w:val="00382225"/>
    <w:rsid w:val="003823DC"/>
    <w:rsid w:val="0038300B"/>
    <w:rsid w:val="003832A8"/>
    <w:rsid w:val="003833EC"/>
    <w:rsid w:val="00383499"/>
    <w:rsid w:val="00383D60"/>
    <w:rsid w:val="00383FA3"/>
    <w:rsid w:val="0038434D"/>
    <w:rsid w:val="003845A7"/>
    <w:rsid w:val="003846E5"/>
    <w:rsid w:val="003857BF"/>
    <w:rsid w:val="00385DC0"/>
    <w:rsid w:val="003866A9"/>
    <w:rsid w:val="003868F9"/>
    <w:rsid w:val="00386C52"/>
    <w:rsid w:val="00386CB8"/>
    <w:rsid w:val="00386DE5"/>
    <w:rsid w:val="003870F1"/>
    <w:rsid w:val="00387788"/>
    <w:rsid w:val="00387B23"/>
    <w:rsid w:val="00387F59"/>
    <w:rsid w:val="003901B7"/>
    <w:rsid w:val="0039025E"/>
    <w:rsid w:val="00390F45"/>
    <w:rsid w:val="00391137"/>
    <w:rsid w:val="0039179C"/>
    <w:rsid w:val="00391E78"/>
    <w:rsid w:val="00391F27"/>
    <w:rsid w:val="003920B2"/>
    <w:rsid w:val="00392E40"/>
    <w:rsid w:val="0039303B"/>
    <w:rsid w:val="0039318E"/>
    <w:rsid w:val="00393205"/>
    <w:rsid w:val="003936CD"/>
    <w:rsid w:val="003938BA"/>
    <w:rsid w:val="0039396D"/>
    <w:rsid w:val="00393EA9"/>
    <w:rsid w:val="00394109"/>
    <w:rsid w:val="003947B8"/>
    <w:rsid w:val="00394A8F"/>
    <w:rsid w:val="00395181"/>
    <w:rsid w:val="003960AD"/>
    <w:rsid w:val="003963F7"/>
    <w:rsid w:val="003964CC"/>
    <w:rsid w:val="00396652"/>
    <w:rsid w:val="0039686E"/>
    <w:rsid w:val="00396A0B"/>
    <w:rsid w:val="0039720E"/>
    <w:rsid w:val="003973A1"/>
    <w:rsid w:val="00397703"/>
    <w:rsid w:val="0039796C"/>
    <w:rsid w:val="00397E67"/>
    <w:rsid w:val="00397F27"/>
    <w:rsid w:val="003A0227"/>
    <w:rsid w:val="003A024F"/>
    <w:rsid w:val="003A036C"/>
    <w:rsid w:val="003A038B"/>
    <w:rsid w:val="003A054A"/>
    <w:rsid w:val="003A058B"/>
    <w:rsid w:val="003A07AC"/>
    <w:rsid w:val="003A0F29"/>
    <w:rsid w:val="003A13C5"/>
    <w:rsid w:val="003A1988"/>
    <w:rsid w:val="003A1F80"/>
    <w:rsid w:val="003A2A8A"/>
    <w:rsid w:val="003A2A8F"/>
    <w:rsid w:val="003A2B1C"/>
    <w:rsid w:val="003A2BFD"/>
    <w:rsid w:val="003A2D2C"/>
    <w:rsid w:val="003A34C6"/>
    <w:rsid w:val="003A37BF"/>
    <w:rsid w:val="003A3AE7"/>
    <w:rsid w:val="003A3B9B"/>
    <w:rsid w:val="003A444D"/>
    <w:rsid w:val="003A4505"/>
    <w:rsid w:val="003A4FAF"/>
    <w:rsid w:val="003A5365"/>
    <w:rsid w:val="003A546D"/>
    <w:rsid w:val="003A634F"/>
    <w:rsid w:val="003A64FA"/>
    <w:rsid w:val="003A6C67"/>
    <w:rsid w:val="003A6CE9"/>
    <w:rsid w:val="003A6D48"/>
    <w:rsid w:val="003A7910"/>
    <w:rsid w:val="003A79F1"/>
    <w:rsid w:val="003A7D28"/>
    <w:rsid w:val="003A7D9F"/>
    <w:rsid w:val="003B0339"/>
    <w:rsid w:val="003B0406"/>
    <w:rsid w:val="003B061E"/>
    <w:rsid w:val="003B06BF"/>
    <w:rsid w:val="003B0724"/>
    <w:rsid w:val="003B12B7"/>
    <w:rsid w:val="003B148C"/>
    <w:rsid w:val="003B1774"/>
    <w:rsid w:val="003B2C9E"/>
    <w:rsid w:val="003B2E3A"/>
    <w:rsid w:val="003B3047"/>
    <w:rsid w:val="003B32F7"/>
    <w:rsid w:val="003B3734"/>
    <w:rsid w:val="003B3E59"/>
    <w:rsid w:val="003B3EE0"/>
    <w:rsid w:val="003B430A"/>
    <w:rsid w:val="003B4465"/>
    <w:rsid w:val="003B47B2"/>
    <w:rsid w:val="003B482F"/>
    <w:rsid w:val="003B4BE8"/>
    <w:rsid w:val="003B4E07"/>
    <w:rsid w:val="003B5119"/>
    <w:rsid w:val="003B53AB"/>
    <w:rsid w:val="003B53CC"/>
    <w:rsid w:val="003B5AD3"/>
    <w:rsid w:val="003B5DE9"/>
    <w:rsid w:val="003B5FA4"/>
    <w:rsid w:val="003B61E9"/>
    <w:rsid w:val="003B6345"/>
    <w:rsid w:val="003B6539"/>
    <w:rsid w:val="003B6F54"/>
    <w:rsid w:val="003B712E"/>
    <w:rsid w:val="003B735C"/>
    <w:rsid w:val="003B7430"/>
    <w:rsid w:val="003B7EC7"/>
    <w:rsid w:val="003C0482"/>
    <w:rsid w:val="003C05CC"/>
    <w:rsid w:val="003C091E"/>
    <w:rsid w:val="003C09E7"/>
    <w:rsid w:val="003C0BED"/>
    <w:rsid w:val="003C16C4"/>
    <w:rsid w:val="003C18AD"/>
    <w:rsid w:val="003C1CE0"/>
    <w:rsid w:val="003C20D3"/>
    <w:rsid w:val="003C217F"/>
    <w:rsid w:val="003C2217"/>
    <w:rsid w:val="003C2AA7"/>
    <w:rsid w:val="003C2E9B"/>
    <w:rsid w:val="003C3368"/>
    <w:rsid w:val="003C38BD"/>
    <w:rsid w:val="003C3A14"/>
    <w:rsid w:val="003C3BC2"/>
    <w:rsid w:val="003C3BCD"/>
    <w:rsid w:val="003C3C33"/>
    <w:rsid w:val="003C3EDA"/>
    <w:rsid w:val="003C3F27"/>
    <w:rsid w:val="003C4209"/>
    <w:rsid w:val="003C474B"/>
    <w:rsid w:val="003C5099"/>
    <w:rsid w:val="003C50AA"/>
    <w:rsid w:val="003C510E"/>
    <w:rsid w:val="003C5AF6"/>
    <w:rsid w:val="003C5C56"/>
    <w:rsid w:val="003C62D6"/>
    <w:rsid w:val="003C673F"/>
    <w:rsid w:val="003C6B7E"/>
    <w:rsid w:val="003C70FF"/>
    <w:rsid w:val="003C71FE"/>
    <w:rsid w:val="003C7B87"/>
    <w:rsid w:val="003D0360"/>
    <w:rsid w:val="003D08B4"/>
    <w:rsid w:val="003D0CA7"/>
    <w:rsid w:val="003D1288"/>
    <w:rsid w:val="003D12AE"/>
    <w:rsid w:val="003D142B"/>
    <w:rsid w:val="003D1E04"/>
    <w:rsid w:val="003D25C4"/>
    <w:rsid w:val="003D2C4D"/>
    <w:rsid w:val="003D3447"/>
    <w:rsid w:val="003D3468"/>
    <w:rsid w:val="003D357E"/>
    <w:rsid w:val="003D3695"/>
    <w:rsid w:val="003D3F0D"/>
    <w:rsid w:val="003D4055"/>
    <w:rsid w:val="003D4483"/>
    <w:rsid w:val="003D4C15"/>
    <w:rsid w:val="003D4DC8"/>
    <w:rsid w:val="003D545B"/>
    <w:rsid w:val="003D5476"/>
    <w:rsid w:val="003D5A45"/>
    <w:rsid w:val="003D5EA3"/>
    <w:rsid w:val="003D6113"/>
    <w:rsid w:val="003D6245"/>
    <w:rsid w:val="003D6A16"/>
    <w:rsid w:val="003D6AA6"/>
    <w:rsid w:val="003D75A3"/>
    <w:rsid w:val="003D7644"/>
    <w:rsid w:val="003D76D7"/>
    <w:rsid w:val="003D7ECF"/>
    <w:rsid w:val="003D7EE9"/>
    <w:rsid w:val="003E0B36"/>
    <w:rsid w:val="003E0E29"/>
    <w:rsid w:val="003E106A"/>
    <w:rsid w:val="003E13A8"/>
    <w:rsid w:val="003E1E9A"/>
    <w:rsid w:val="003E22D4"/>
    <w:rsid w:val="003E24BD"/>
    <w:rsid w:val="003E2C4B"/>
    <w:rsid w:val="003E313F"/>
    <w:rsid w:val="003E3643"/>
    <w:rsid w:val="003E39F6"/>
    <w:rsid w:val="003E3E59"/>
    <w:rsid w:val="003E4332"/>
    <w:rsid w:val="003E514F"/>
    <w:rsid w:val="003E5442"/>
    <w:rsid w:val="003E5AAB"/>
    <w:rsid w:val="003E6066"/>
    <w:rsid w:val="003E60CA"/>
    <w:rsid w:val="003E6458"/>
    <w:rsid w:val="003E690B"/>
    <w:rsid w:val="003E6917"/>
    <w:rsid w:val="003E6A4C"/>
    <w:rsid w:val="003E6CA0"/>
    <w:rsid w:val="003E724B"/>
    <w:rsid w:val="003E7618"/>
    <w:rsid w:val="003E7784"/>
    <w:rsid w:val="003E7F3D"/>
    <w:rsid w:val="003F0989"/>
    <w:rsid w:val="003F0C86"/>
    <w:rsid w:val="003F1131"/>
    <w:rsid w:val="003F13AC"/>
    <w:rsid w:val="003F1523"/>
    <w:rsid w:val="003F168A"/>
    <w:rsid w:val="003F183B"/>
    <w:rsid w:val="003F1886"/>
    <w:rsid w:val="003F19DB"/>
    <w:rsid w:val="003F1A89"/>
    <w:rsid w:val="003F2934"/>
    <w:rsid w:val="003F2D3A"/>
    <w:rsid w:val="003F2ECC"/>
    <w:rsid w:val="003F2EDD"/>
    <w:rsid w:val="003F36B9"/>
    <w:rsid w:val="003F385A"/>
    <w:rsid w:val="003F3912"/>
    <w:rsid w:val="003F44F5"/>
    <w:rsid w:val="003F4A93"/>
    <w:rsid w:val="003F4DE2"/>
    <w:rsid w:val="003F4E79"/>
    <w:rsid w:val="003F524E"/>
    <w:rsid w:val="003F5644"/>
    <w:rsid w:val="003F5720"/>
    <w:rsid w:val="003F5AAB"/>
    <w:rsid w:val="003F5C95"/>
    <w:rsid w:val="003F6017"/>
    <w:rsid w:val="003F635B"/>
    <w:rsid w:val="003F63AF"/>
    <w:rsid w:val="003F6842"/>
    <w:rsid w:val="003F6B4D"/>
    <w:rsid w:val="003F6E4F"/>
    <w:rsid w:val="003F7913"/>
    <w:rsid w:val="003F7B68"/>
    <w:rsid w:val="003F7E66"/>
    <w:rsid w:val="004002A8"/>
    <w:rsid w:val="00400760"/>
    <w:rsid w:val="00400A7E"/>
    <w:rsid w:val="00400A90"/>
    <w:rsid w:val="0040102D"/>
    <w:rsid w:val="004010B3"/>
    <w:rsid w:val="00401465"/>
    <w:rsid w:val="00401E9C"/>
    <w:rsid w:val="00402188"/>
    <w:rsid w:val="0040281F"/>
    <w:rsid w:val="00402AAA"/>
    <w:rsid w:val="00402F90"/>
    <w:rsid w:val="00403185"/>
    <w:rsid w:val="00404F28"/>
    <w:rsid w:val="00405163"/>
    <w:rsid w:val="004053B7"/>
    <w:rsid w:val="00405498"/>
    <w:rsid w:val="0040572F"/>
    <w:rsid w:val="00405BA7"/>
    <w:rsid w:val="00405BAA"/>
    <w:rsid w:val="004062FF"/>
    <w:rsid w:val="0040631B"/>
    <w:rsid w:val="00406554"/>
    <w:rsid w:val="00406619"/>
    <w:rsid w:val="004066D2"/>
    <w:rsid w:val="004068A4"/>
    <w:rsid w:val="00406C2B"/>
    <w:rsid w:val="00406C91"/>
    <w:rsid w:val="00406E30"/>
    <w:rsid w:val="004070DD"/>
    <w:rsid w:val="004072DB"/>
    <w:rsid w:val="0040753A"/>
    <w:rsid w:val="0040757B"/>
    <w:rsid w:val="004077EE"/>
    <w:rsid w:val="00407A8B"/>
    <w:rsid w:val="00407C9B"/>
    <w:rsid w:val="0041001A"/>
    <w:rsid w:val="00410504"/>
    <w:rsid w:val="00410A0F"/>
    <w:rsid w:val="00410BB0"/>
    <w:rsid w:val="00410E71"/>
    <w:rsid w:val="004113E2"/>
    <w:rsid w:val="0041166A"/>
    <w:rsid w:val="00411F52"/>
    <w:rsid w:val="00412083"/>
    <w:rsid w:val="00412245"/>
    <w:rsid w:val="004122D4"/>
    <w:rsid w:val="0041287F"/>
    <w:rsid w:val="00412DE8"/>
    <w:rsid w:val="00413316"/>
    <w:rsid w:val="004133CE"/>
    <w:rsid w:val="004134DF"/>
    <w:rsid w:val="0041360B"/>
    <w:rsid w:val="004143E5"/>
    <w:rsid w:val="00414540"/>
    <w:rsid w:val="0041469A"/>
    <w:rsid w:val="0041497A"/>
    <w:rsid w:val="00415C01"/>
    <w:rsid w:val="00415FBA"/>
    <w:rsid w:val="004162D7"/>
    <w:rsid w:val="004166A0"/>
    <w:rsid w:val="0041692C"/>
    <w:rsid w:val="00416962"/>
    <w:rsid w:val="00416A93"/>
    <w:rsid w:val="00416BD8"/>
    <w:rsid w:val="004179D0"/>
    <w:rsid w:val="00417A6D"/>
    <w:rsid w:val="004200B0"/>
    <w:rsid w:val="0042017F"/>
    <w:rsid w:val="00420664"/>
    <w:rsid w:val="00420A87"/>
    <w:rsid w:val="00420B15"/>
    <w:rsid w:val="00420C24"/>
    <w:rsid w:val="00420DCE"/>
    <w:rsid w:val="00420E5E"/>
    <w:rsid w:val="004212F0"/>
    <w:rsid w:val="00421799"/>
    <w:rsid w:val="0042191F"/>
    <w:rsid w:val="00421F78"/>
    <w:rsid w:val="00422267"/>
    <w:rsid w:val="0042227F"/>
    <w:rsid w:val="00422E51"/>
    <w:rsid w:val="0042317C"/>
    <w:rsid w:val="00423925"/>
    <w:rsid w:val="00423F52"/>
    <w:rsid w:val="00423FEB"/>
    <w:rsid w:val="00424A25"/>
    <w:rsid w:val="004250A5"/>
    <w:rsid w:val="0042549F"/>
    <w:rsid w:val="00425CF9"/>
    <w:rsid w:val="00425FF4"/>
    <w:rsid w:val="0042629F"/>
    <w:rsid w:val="00426930"/>
    <w:rsid w:val="004269D5"/>
    <w:rsid w:val="0042706D"/>
    <w:rsid w:val="004270FD"/>
    <w:rsid w:val="004271D5"/>
    <w:rsid w:val="00427261"/>
    <w:rsid w:val="004272B9"/>
    <w:rsid w:val="004273F5"/>
    <w:rsid w:val="004277BC"/>
    <w:rsid w:val="00427915"/>
    <w:rsid w:val="004308E9"/>
    <w:rsid w:val="00430AF9"/>
    <w:rsid w:val="00431066"/>
    <w:rsid w:val="004311F9"/>
    <w:rsid w:val="004313EF"/>
    <w:rsid w:val="00431441"/>
    <w:rsid w:val="00431F16"/>
    <w:rsid w:val="00432296"/>
    <w:rsid w:val="0043383B"/>
    <w:rsid w:val="0043384A"/>
    <w:rsid w:val="004339B7"/>
    <w:rsid w:val="00433C3F"/>
    <w:rsid w:val="00433CB8"/>
    <w:rsid w:val="00433EF9"/>
    <w:rsid w:val="00433F44"/>
    <w:rsid w:val="00433F6B"/>
    <w:rsid w:val="0043497B"/>
    <w:rsid w:val="00434B0F"/>
    <w:rsid w:val="00434B87"/>
    <w:rsid w:val="004352F3"/>
    <w:rsid w:val="0043533B"/>
    <w:rsid w:val="004356E2"/>
    <w:rsid w:val="00435D9E"/>
    <w:rsid w:val="00436000"/>
    <w:rsid w:val="004361BB"/>
    <w:rsid w:val="00436277"/>
    <w:rsid w:val="00436A6D"/>
    <w:rsid w:val="00436BD5"/>
    <w:rsid w:val="00436FF9"/>
    <w:rsid w:val="00437336"/>
    <w:rsid w:val="004373A7"/>
    <w:rsid w:val="004374CC"/>
    <w:rsid w:val="0043764E"/>
    <w:rsid w:val="00437960"/>
    <w:rsid w:val="00437972"/>
    <w:rsid w:val="004379D8"/>
    <w:rsid w:val="00437A5E"/>
    <w:rsid w:val="004400F1"/>
    <w:rsid w:val="0044019A"/>
    <w:rsid w:val="004403B8"/>
    <w:rsid w:val="00440734"/>
    <w:rsid w:val="00440870"/>
    <w:rsid w:val="00441569"/>
    <w:rsid w:val="00441A0D"/>
    <w:rsid w:val="00441B87"/>
    <w:rsid w:val="004422DF"/>
    <w:rsid w:val="00442BAA"/>
    <w:rsid w:val="00442D95"/>
    <w:rsid w:val="00442FB4"/>
    <w:rsid w:val="004430B1"/>
    <w:rsid w:val="00443176"/>
    <w:rsid w:val="00443310"/>
    <w:rsid w:val="00443463"/>
    <w:rsid w:val="0044367E"/>
    <w:rsid w:val="004454C2"/>
    <w:rsid w:val="00445CA0"/>
    <w:rsid w:val="00446176"/>
    <w:rsid w:val="0044618B"/>
    <w:rsid w:val="00446390"/>
    <w:rsid w:val="004464A2"/>
    <w:rsid w:val="00446920"/>
    <w:rsid w:val="00447351"/>
    <w:rsid w:val="00447B50"/>
    <w:rsid w:val="00447BD5"/>
    <w:rsid w:val="00447C55"/>
    <w:rsid w:val="0045004D"/>
    <w:rsid w:val="00450BFC"/>
    <w:rsid w:val="00450C2B"/>
    <w:rsid w:val="00450E1B"/>
    <w:rsid w:val="004512D8"/>
    <w:rsid w:val="0045153F"/>
    <w:rsid w:val="00451B45"/>
    <w:rsid w:val="00451D03"/>
    <w:rsid w:val="00451DF6"/>
    <w:rsid w:val="00451DFE"/>
    <w:rsid w:val="00452268"/>
    <w:rsid w:val="0045230A"/>
    <w:rsid w:val="00452AEA"/>
    <w:rsid w:val="00452D17"/>
    <w:rsid w:val="00452E0B"/>
    <w:rsid w:val="00453427"/>
    <w:rsid w:val="00453663"/>
    <w:rsid w:val="004538BB"/>
    <w:rsid w:val="00453C17"/>
    <w:rsid w:val="00453F26"/>
    <w:rsid w:val="0045400B"/>
    <w:rsid w:val="0045406B"/>
    <w:rsid w:val="0045426D"/>
    <w:rsid w:val="004548CC"/>
    <w:rsid w:val="0045510B"/>
    <w:rsid w:val="004552CC"/>
    <w:rsid w:val="00455385"/>
    <w:rsid w:val="004556CC"/>
    <w:rsid w:val="0045598B"/>
    <w:rsid w:val="00455A7E"/>
    <w:rsid w:val="00455BCE"/>
    <w:rsid w:val="004561E6"/>
    <w:rsid w:val="0045626E"/>
    <w:rsid w:val="0045701C"/>
    <w:rsid w:val="00457135"/>
    <w:rsid w:val="0045714E"/>
    <w:rsid w:val="0045724E"/>
    <w:rsid w:val="004575A6"/>
    <w:rsid w:val="004576B7"/>
    <w:rsid w:val="004578A8"/>
    <w:rsid w:val="00457E4C"/>
    <w:rsid w:val="004606CB"/>
    <w:rsid w:val="0046109E"/>
    <w:rsid w:val="00461293"/>
    <w:rsid w:val="004613ED"/>
    <w:rsid w:val="004614C6"/>
    <w:rsid w:val="004615D2"/>
    <w:rsid w:val="004621F0"/>
    <w:rsid w:val="004623BF"/>
    <w:rsid w:val="004627AB"/>
    <w:rsid w:val="0046283F"/>
    <w:rsid w:val="00462F2F"/>
    <w:rsid w:val="004631BC"/>
    <w:rsid w:val="004634CE"/>
    <w:rsid w:val="004635A7"/>
    <w:rsid w:val="00463645"/>
    <w:rsid w:val="00463BC7"/>
    <w:rsid w:val="00463E97"/>
    <w:rsid w:val="004649D9"/>
    <w:rsid w:val="00464D36"/>
    <w:rsid w:val="00464F86"/>
    <w:rsid w:val="0046503A"/>
    <w:rsid w:val="004652D7"/>
    <w:rsid w:val="00465713"/>
    <w:rsid w:val="004659BD"/>
    <w:rsid w:val="00465F2A"/>
    <w:rsid w:val="0046684C"/>
    <w:rsid w:val="004668C7"/>
    <w:rsid w:val="00466A37"/>
    <w:rsid w:val="00466E27"/>
    <w:rsid w:val="004674B9"/>
    <w:rsid w:val="00467962"/>
    <w:rsid w:val="00467FA5"/>
    <w:rsid w:val="00470D63"/>
    <w:rsid w:val="00471473"/>
    <w:rsid w:val="00471496"/>
    <w:rsid w:val="0047188C"/>
    <w:rsid w:val="00471D90"/>
    <w:rsid w:val="00472154"/>
    <w:rsid w:val="0047291F"/>
    <w:rsid w:val="00472D29"/>
    <w:rsid w:val="00473915"/>
    <w:rsid w:val="004741FF"/>
    <w:rsid w:val="0047431D"/>
    <w:rsid w:val="00474492"/>
    <w:rsid w:val="00474924"/>
    <w:rsid w:val="004749BC"/>
    <w:rsid w:val="00474AB4"/>
    <w:rsid w:val="00474C65"/>
    <w:rsid w:val="0047533C"/>
    <w:rsid w:val="00475575"/>
    <w:rsid w:val="00475DC7"/>
    <w:rsid w:val="00475E92"/>
    <w:rsid w:val="00476187"/>
    <w:rsid w:val="00476590"/>
    <w:rsid w:val="004769AB"/>
    <w:rsid w:val="00476D9E"/>
    <w:rsid w:val="00477146"/>
    <w:rsid w:val="004772B4"/>
    <w:rsid w:val="004778C7"/>
    <w:rsid w:val="00477A42"/>
    <w:rsid w:val="0048018C"/>
    <w:rsid w:val="0048066C"/>
    <w:rsid w:val="0048087A"/>
    <w:rsid w:val="00480A9E"/>
    <w:rsid w:val="00480DA7"/>
    <w:rsid w:val="0048154D"/>
    <w:rsid w:val="0048157D"/>
    <w:rsid w:val="0048179C"/>
    <w:rsid w:val="00481A57"/>
    <w:rsid w:val="004825B9"/>
    <w:rsid w:val="00482A70"/>
    <w:rsid w:val="00482D46"/>
    <w:rsid w:val="004831D6"/>
    <w:rsid w:val="0048328C"/>
    <w:rsid w:val="00483326"/>
    <w:rsid w:val="004834A7"/>
    <w:rsid w:val="00483A51"/>
    <w:rsid w:val="00483B71"/>
    <w:rsid w:val="00483D92"/>
    <w:rsid w:val="00483FCE"/>
    <w:rsid w:val="0048408A"/>
    <w:rsid w:val="004842EB"/>
    <w:rsid w:val="00484746"/>
    <w:rsid w:val="00485533"/>
    <w:rsid w:val="0048558F"/>
    <w:rsid w:val="00485759"/>
    <w:rsid w:val="00485BCA"/>
    <w:rsid w:val="00485D2C"/>
    <w:rsid w:val="00485DBF"/>
    <w:rsid w:val="0048677F"/>
    <w:rsid w:val="00486AF4"/>
    <w:rsid w:val="00486B9D"/>
    <w:rsid w:val="00486F4D"/>
    <w:rsid w:val="00487851"/>
    <w:rsid w:val="004879B6"/>
    <w:rsid w:val="00487EC0"/>
    <w:rsid w:val="00487EC7"/>
    <w:rsid w:val="00490F9B"/>
    <w:rsid w:val="00491465"/>
    <w:rsid w:val="0049165E"/>
    <w:rsid w:val="00491A11"/>
    <w:rsid w:val="00491C2A"/>
    <w:rsid w:val="004922A5"/>
    <w:rsid w:val="004925EC"/>
    <w:rsid w:val="00492C0D"/>
    <w:rsid w:val="00492CD9"/>
    <w:rsid w:val="0049305D"/>
    <w:rsid w:val="0049412F"/>
    <w:rsid w:val="00494637"/>
    <w:rsid w:val="0049473E"/>
    <w:rsid w:val="0049493E"/>
    <w:rsid w:val="004956B2"/>
    <w:rsid w:val="0049587E"/>
    <w:rsid w:val="00495986"/>
    <w:rsid w:val="00496446"/>
    <w:rsid w:val="00496465"/>
    <w:rsid w:val="00496982"/>
    <w:rsid w:val="00496C3E"/>
    <w:rsid w:val="0049713E"/>
    <w:rsid w:val="004974A7"/>
    <w:rsid w:val="00497A05"/>
    <w:rsid w:val="004A0535"/>
    <w:rsid w:val="004A0717"/>
    <w:rsid w:val="004A0744"/>
    <w:rsid w:val="004A07E7"/>
    <w:rsid w:val="004A0D32"/>
    <w:rsid w:val="004A0E8E"/>
    <w:rsid w:val="004A142F"/>
    <w:rsid w:val="004A200E"/>
    <w:rsid w:val="004A2164"/>
    <w:rsid w:val="004A2515"/>
    <w:rsid w:val="004A2B54"/>
    <w:rsid w:val="004A2E41"/>
    <w:rsid w:val="004A30FA"/>
    <w:rsid w:val="004A324F"/>
    <w:rsid w:val="004A3259"/>
    <w:rsid w:val="004A35BE"/>
    <w:rsid w:val="004A39FD"/>
    <w:rsid w:val="004A45E4"/>
    <w:rsid w:val="004A483F"/>
    <w:rsid w:val="004A4A85"/>
    <w:rsid w:val="004A4D43"/>
    <w:rsid w:val="004A5164"/>
    <w:rsid w:val="004A5391"/>
    <w:rsid w:val="004A5619"/>
    <w:rsid w:val="004A5897"/>
    <w:rsid w:val="004A58A3"/>
    <w:rsid w:val="004A593E"/>
    <w:rsid w:val="004A5B3B"/>
    <w:rsid w:val="004A5D61"/>
    <w:rsid w:val="004A650C"/>
    <w:rsid w:val="004A69C8"/>
    <w:rsid w:val="004A6C97"/>
    <w:rsid w:val="004A70E5"/>
    <w:rsid w:val="004A79D7"/>
    <w:rsid w:val="004A7AA8"/>
    <w:rsid w:val="004A7F29"/>
    <w:rsid w:val="004B0796"/>
    <w:rsid w:val="004B09F7"/>
    <w:rsid w:val="004B0E07"/>
    <w:rsid w:val="004B0E1F"/>
    <w:rsid w:val="004B10EC"/>
    <w:rsid w:val="004B141F"/>
    <w:rsid w:val="004B1491"/>
    <w:rsid w:val="004B16BA"/>
    <w:rsid w:val="004B1E8C"/>
    <w:rsid w:val="004B286C"/>
    <w:rsid w:val="004B3987"/>
    <w:rsid w:val="004B3A9B"/>
    <w:rsid w:val="004B3C6B"/>
    <w:rsid w:val="004B441C"/>
    <w:rsid w:val="004B44C5"/>
    <w:rsid w:val="004B4B80"/>
    <w:rsid w:val="004B55DC"/>
    <w:rsid w:val="004B7FA5"/>
    <w:rsid w:val="004C0479"/>
    <w:rsid w:val="004C0A38"/>
    <w:rsid w:val="004C1076"/>
    <w:rsid w:val="004C112B"/>
    <w:rsid w:val="004C12BA"/>
    <w:rsid w:val="004C1649"/>
    <w:rsid w:val="004C1A1C"/>
    <w:rsid w:val="004C1AD1"/>
    <w:rsid w:val="004C1DBC"/>
    <w:rsid w:val="004C234B"/>
    <w:rsid w:val="004C2710"/>
    <w:rsid w:val="004C37B2"/>
    <w:rsid w:val="004C398D"/>
    <w:rsid w:val="004C3ACD"/>
    <w:rsid w:val="004C3C46"/>
    <w:rsid w:val="004C402B"/>
    <w:rsid w:val="004C417C"/>
    <w:rsid w:val="004C4781"/>
    <w:rsid w:val="004C49D5"/>
    <w:rsid w:val="004C4C8A"/>
    <w:rsid w:val="004C4EE4"/>
    <w:rsid w:val="004C5315"/>
    <w:rsid w:val="004C577C"/>
    <w:rsid w:val="004C581E"/>
    <w:rsid w:val="004C5CEB"/>
    <w:rsid w:val="004C7235"/>
    <w:rsid w:val="004C72EE"/>
    <w:rsid w:val="004C7366"/>
    <w:rsid w:val="004C77E1"/>
    <w:rsid w:val="004C79EE"/>
    <w:rsid w:val="004C7F52"/>
    <w:rsid w:val="004D0374"/>
    <w:rsid w:val="004D03AF"/>
    <w:rsid w:val="004D078E"/>
    <w:rsid w:val="004D082D"/>
    <w:rsid w:val="004D09B3"/>
    <w:rsid w:val="004D0AD1"/>
    <w:rsid w:val="004D0BB5"/>
    <w:rsid w:val="004D0ED6"/>
    <w:rsid w:val="004D1061"/>
    <w:rsid w:val="004D1E13"/>
    <w:rsid w:val="004D2591"/>
    <w:rsid w:val="004D2824"/>
    <w:rsid w:val="004D2B7A"/>
    <w:rsid w:val="004D2D38"/>
    <w:rsid w:val="004D2F0B"/>
    <w:rsid w:val="004D36AE"/>
    <w:rsid w:val="004D4063"/>
    <w:rsid w:val="004D4140"/>
    <w:rsid w:val="004D514B"/>
    <w:rsid w:val="004D528E"/>
    <w:rsid w:val="004D55FF"/>
    <w:rsid w:val="004D5A45"/>
    <w:rsid w:val="004D5B4D"/>
    <w:rsid w:val="004D5BFF"/>
    <w:rsid w:val="004D5C04"/>
    <w:rsid w:val="004D6506"/>
    <w:rsid w:val="004D6AD4"/>
    <w:rsid w:val="004D6C28"/>
    <w:rsid w:val="004D6FAF"/>
    <w:rsid w:val="004D70A6"/>
    <w:rsid w:val="004D7FA5"/>
    <w:rsid w:val="004E0044"/>
    <w:rsid w:val="004E033D"/>
    <w:rsid w:val="004E0F6C"/>
    <w:rsid w:val="004E1014"/>
    <w:rsid w:val="004E12DF"/>
    <w:rsid w:val="004E1600"/>
    <w:rsid w:val="004E1964"/>
    <w:rsid w:val="004E1BB8"/>
    <w:rsid w:val="004E1C8E"/>
    <w:rsid w:val="004E1D08"/>
    <w:rsid w:val="004E1D14"/>
    <w:rsid w:val="004E1F2E"/>
    <w:rsid w:val="004E2125"/>
    <w:rsid w:val="004E2475"/>
    <w:rsid w:val="004E2566"/>
    <w:rsid w:val="004E2AB6"/>
    <w:rsid w:val="004E313A"/>
    <w:rsid w:val="004E3C09"/>
    <w:rsid w:val="004E3CC5"/>
    <w:rsid w:val="004E3F91"/>
    <w:rsid w:val="004E4B5E"/>
    <w:rsid w:val="004E52B6"/>
    <w:rsid w:val="004E53E9"/>
    <w:rsid w:val="004E54A4"/>
    <w:rsid w:val="004E565A"/>
    <w:rsid w:val="004E6424"/>
    <w:rsid w:val="004E6426"/>
    <w:rsid w:val="004E657B"/>
    <w:rsid w:val="004E6F4F"/>
    <w:rsid w:val="004E6F7C"/>
    <w:rsid w:val="004E7C88"/>
    <w:rsid w:val="004E7CCE"/>
    <w:rsid w:val="004E7F3B"/>
    <w:rsid w:val="004F049C"/>
    <w:rsid w:val="004F07F4"/>
    <w:rsid w:val="004F091D"/>
    <w:rsid w:val="004F0A01"/>
    <w:rsid w:val="004F0A66"/>
    <w:rsid w:val="004F0C25"/>
    <w:rsid w:val="004F0D15"/>
    <w:rsid w:val="004F0DD8"/>
    <w:rsid w:val="004F1002"/>
    <w:rsid w:val="004F11A9"/>
    <w:rsid w:val="004F1382"/>
    <w:rsid w:val="004F1B1E"/>
    <w:rsid w:val="004F1E25"/>
    <w:rsid w:val="004F240B"/>
    <w:rsid w:val="004F35E0"/>
    <w:rsid w:val="004F35EE"/>
    <w:rsid w:val="004F3A12"/>
    <w:rsid w:val="004F3D42"/>
    <w:rsid w:val="004F40B3"/>
    <w:rsid w:val="004F43A1"/>
    <w:rsid w:val="004F4995"/>
    <w:rsid w:val="004F5160"/>
    <w:rsid w:val="004F5D45"/>
    <w:rsid w:val="004F6035"/>
    <w:rsid w:val="004F6690"/>
    <w:rsid w:val="004F698A"/>
    <w:rsid w:val="004F6BF1"/>
    <w:rsid w:val="004F6F43"/>
    <w:rsid w:val="004F6F5E"/>
    <w:rsid w:val="004F739E"/>
    <w:rsid w:val="004F74CA"/>
    <w:rsid w:val="004F76F5"/>
    <w:rsid w:val="004F7787"/>
    <w:rsid w:val="004F79B1"/>
    <w:rsid w:val="004F7CC3"/>
    <w:rsid w:val="004F7D13"/>
    <w:rsid w:val="004F7D83"/>
    <w:rsid w:val="004F7EDF"/>
    <w:rsid w:val="00500110"/>
    <w:rsid w:val="00500799"/>
    <w:rsid w:val="0050087F"/>
    <w:rsid w:val="00500DE8"/>
    <w:rsid w:val="00501064"/>
    <w:rsid w:val="005014FC"/>
    <w:rsid w:val="005019B5"/>
    <w:rsid w:val="005019C0"/>
    <w:rsid w:val="0050225A"/>
    <w:rsid w:val="00502D81"/>
    <w:rsid w:val="00502D90"/>
    <w:rsid w:val="00502E1D"/>
    <w:rsid w:val="00502F97"/>
    <w:rsid w:val="00503352"/>
    <w:rsid w:val="005033D8"/>
    <w:rsid w:val="00503662"/>
    <w:rsid w:val="00503CF7"/>
    <w:rsid w:val="00503F00"/>
    <w:rsid w:val="005042D3"/>
    <w:rsid w:val="00504A6A"/>
    <w:rsid w:val="00505460"/>
    <w:rsid w:val="00505CE1"/>
    <w:rsid w:val="00506058"/>
    <w:rsid w:val="00506259"/>
    <w:rsid w:val="005062DD"/>
    <w:rsid w:val="00506A1F"/>
    <w:rsid w:val="005071A3"/>
    <w:rsid w:val="005077C6"/>
    <w:rsid w:val="00507CFB"/>
    <w:rsid w:val="00510245"/>
    <w:rsid w:val="0051067C"/>
    <w:rsid w:val="00510833"/>
    <w:rsid w:val="0051089A"/>
    <w:rsid w:val="005108DA"/>
    <w:rsid w:val="005108EF"/>
    <w:rsid w:val="00510A01"/>
    <w:rsid w:val="00511120"/>
    <w:rsid w:val="00511156"/>
    <w:rsid w:val="0051118C"/>
    <w:rsid w:val="0051138B"/>
    <w:rsid w:val="00511A66"/>
    <w:rsid w:val="00512229"/>
    <w:rsid w:val="00512721"/>
    <w:rsid w:val="00512DFB"/>
    <w:rsid w:val="00512E08"/>
    <w:rsid w:val="005135E4"/>
    <w:rsid w:val="00513EDA"/>
    <w:rsid w:val="00513F6B"/>
    <w:rsid w:val="005142A8"/>
    <w:rsid w:val="00514425"/>
    <w:rsid w:val="00514E2D"/>
    <w:rsid w:val="00514ECF"/>
    <w:rsid w:val="00515B23"/>
    <w:rsid w:val="00515C39"/>
    <w:rsid w:val="00516381"/>
    <w:rsid w:val="00516487"/>
    <w:rsid w:val="00516C58"/>
    <w:rsid w:val="005173C0"/>
    <w:rsid w:val="00517471"/>
    <w:rsid w:val="00520415"/>
    <w:rsid w:val="005204AE"/>
    <w:rsid w:val="00520A59"/>
    <w:rsid w:val="00520FC1"/>
    <w:rsid w:val="00521232"/>
    <w:rsid w:val="00521244"/>
    <w:rsid w:val="005212C4"/>
    <w:rsid w:val="005212DC"/>
    <w:rsid w:val="0052196C"/>
    <w:rsid w:val="005219CA"/>
    <w:rsid w:val="00521BFD"/>
    <w:rsid w:val="00521DB5"/>
    <w:rsid w:val="0052210E"/>
    <w:rsid w:val="00522198"/>
    <w:rsid w:val="0052239B"/>
    <w:rsid w:val="00522B13"/>
    <w:rsid w:val="00522B30"/>
    <w:rsid w:val="00522C03"/>
    <w:rsid w:val="005232B3"/>
    <w:rsid w:val="005233A5"/>
    <w:rsid w:val="00523C38"/>
    <w:rsid w:val="0052438E"/>
    <w:rsid w:val="00525B0A"/>
    <w:rsid w:val="00525DC0"/>
    <w:rsid w:val="00525FCD"/>
    <w:rsid w:val="0052624A"/>
    <w:rsid w:val="00526266"/>
    <w:rsid w:val="00526493"/>
    <w:rsid w:val="00526A07"/>
    <w:rsid w:val="00526A2E"/>
    <w:rsid w:val="00526EBE"/>
    <w:rsid w:val="00526F6C"/>
    <w:rsid w:val="00527730"/>
    <w:rsid w:val="005302CE"/>
    <w:rsid w:val="00530BC0"/>
    <w:rsid w:val="005310F3"/>
    <w:rsid w:val="0053160A"/>
    <w:rsid w:val="00531614"/>
    <w:rsid w:val="005319CA"/>
    <w:rsid w:val="00531A3D"/>
    <w:rsid w:val="00531DE9"/>
    <w:rsid w:val="00531F4B"/>
    <w:rsid w:val="0053272A"/>
    <w:rsid w:val="0053349A"/>
    <w:rsid w:val="005334AF"/>
    <w:rsid w:val="005336D9"/>
    <w:rsid w:val="00533AC1"/>
    <w:rsid w:val="00533DD7"/>
    <w:rsid w:val="00534175"/>
    <w:rsid w:val="0053426F"/>
    <w:rsid w:val="00534527"/>
    <w:rsid w:val="0053497F"/>
    <w:rsid w:val="00534DA3"/>
    <w:rsid w:val="00534DD6"/>
    <w:rsid w:val="00535E1F"/>
    <w:rsid w:val="0053665B"/>
    <w:rsid w:val="00536848"/>
    <w:rsid w:val="00536B82"/>
    <w:rsid w:val="00536BED"/>
    <w:rsid w:val="00536DA1"/>
    <w:rsid w:val="00537024"/>
    <w:rsid w:val="0053708A"/>
    <w:rsid w:val="00537261"/>
    <w:rsid w:val="0053770A"/>
    <w:rsid w:val="005379C2"/>
    <w:rsid w:val="00537E54"/>
    <w:rsid w:val="00537E60"/>
    <w:rsid w:val="0054010B"/>
    <w:rsid w:val="005402B2"/>
    <w:rsid w:val="0054061B"/>
    <w:rsid w:val="00540758"/>
    <w:rsid w:val="00540776"/>
    <w:rsid w:val="005407D4"/>
    <w:rsid w:val="005414E2"/>
    <w:rsid w:val="0054160D"/>
    <w:rsid w:val="005416A2"/>
    <w:rsid w:val="00541EB7"/>
    <w:rsid w:val="00542945"/>
    <w:rsid w:val="00542AD5"/>
    <w:rsid w:val="00542B3F"/>
    <w:rsid w:val="00542EDE"/>
    <w:rsid w:val="0054341E"/>
    <w:rsid w:val="00543FC2"/>
    <w:rsid w:val="00543FD6"/>
    <w:rsid w:val="00544088"/>
    <w:rsid w:val="0054433B"/>
    <w:rsid w:val="00544AD7"/>
    <w:rsid w:val="005452DF"/>
    <w:rsid w:val="0054585E"/>
    <w:rsid w:val="00545B76"/>
    <w:rsid w:val="00546073"/>
    <w:rsid w:val="0054736B"/>
    <w:rsid w:val="005478BB"/>
    <w:rsid w:val="00547BC4"/>
    <w:rsid w:val="00550BE8"/>
    <w:rsid w:val="00550C69"/>
    <w:rsid w:val="00551607"/>
    <w:rsid w:val="00552423"/>
    <w:rsid w:val="005534BB"/>
    <w:rsid w:val="00553651"/>
    <w:rsid w:val="0055365C"/>
    <w:rsid w:val="00553668"/>
    <w:rsid w:val="00553ADF"/>
    <w:rsid w:val="00553B79"/>
    <w:rsid w:val="005541D4"/>
    <w:rsid w:val="00554A10"/>
    <w:rsid w:val="005550AC"/>
    <w:rsid w:val="005565AB"/>
    <w:rsid w:val="00556A21"/>
    <w:rsid w:val="00556E29"/>
    <w:rsid w:val="00556EE7"/>
    <w:rsid w:val="0056060F"/>
    <w:rsid w:val="005613E8"/>
    <w:rsid w:val="0056158C"/>
    <w:rsid w:val="00561622"/>
    <w:rsid w:val="00561816"/>
    <w:rsid w:val="005619B2"/>
    <w:rsid w:val="00561C27"/>
    <w:rsid w:val="0056225F"/>
    <w:rsid w:val="00562414"/>
    <w:rsid w:val="0056255F"/>
    <w:rsid w:val="0056269B"/>
    <w:rsid w:val="0056298E"/>
    <w:rsid w:val="00562C8B"/>
    <w:rsid w:val="00563627"/>
    <w:rsid w:val="0056396A"/>
    <w:rsid w:val="005641CA"/>
    <w:rsid w:val="00564478"/>
    <w:rsid w:val="005647F9"/>
    <w:rsid w:val="00564CE1"/>
    <w:rsid w:val="00565127"/>
    <w:rsid w:val="00565F98"/>
    <w:rsid w:val="00566671"/>
    <w:rsid w:val="00566DAC"/>
    <w:rsid w:val="00566FEA"/>
    <w:rsid w:val="005675E0"/>
    <w:rsid w:val="005676F5"/>
    <w:rsid w:val="00567C79"/>
    <w:rsid w:val="00567FCA"/>
    <w:rsid w:val="00570012"/>
    <w:rsid w:val="00570018"/>
    <w:rsid w:val="005704B3"/>
    <w:rsid w:val="005705A3"/>
    <w:rsid w:val="00571205"/>
    <w:rsid w:val="005712FC"/>
    <w:rsid w:val="005715BD"/>
    <w:rsid w:val="005722B1"/>
    <w:rsid w:val="00572C10"/>
    <w:rsid w:val="00572FD2"/>
    <w:rsid w:val="005735B8"/>
    <w:rsid w:val="005735BB"/>
    <w:rsid w:val="00573ABC"/>
    <w:rsid w:val="00573EC6"/>
    <w:rsid w:val="005740BA"/>
    <w:rsid w:val="005746CB"/>
    <w:rsid w:val="00574A48"/>
    <w:rsid w:val="00574A5F"/>
    <w:rsid w:val="00574C1C"/>
    <w:rsid w:val="00574E66"/>
    <w:rsid w:val="00575769"/>
    <w:rsid w:val="005759A1"/>
    <w:rsid w:val="00575CFA"/>
    <w:rsid w:val="00575FB3"/>
    <w:rsid w:val="005760F7"/>
    <w:rsid w:val="00576192"/>
    <w:rsid w:val="005761FD"/>
    <w:rsid w:val="00576A48"/>
    <w:rsid w:val="00576A9C"/>
    <w:rsid w:val="00576EC9"/>
    <w:rsid w:val="0057744C"/>
    <w:rsid w:val="00577475"/>
    <w:rsid w:val="005775D9"/>
    <w:rsid w:val="00577878"/>
    <w:rsid w:val="00577D17"/>
    <w:rsid w:val="00577F44"/>
    <w:rsid w:val="00577F58"/>
    <w:rsid w:val="0058016F"/>
    <w:rsid w:val="00580227"/>
    <w:rsid w:val="00580A0D"/>
    <w:rsid w:val="00580A8D"/>
    <w:rsid w:val="00580AF4"/>
    <w:rsid w:val="00580EA8"/>
    <w:rsid w:val="00580ED7"/>
    <w:rsid w:val="00581415"/>
    <w:rsid w:val="0058168F"/>
    <w:rsid w:val="00581885"/>
    <w:rsid w:val="00581978"/>
    <w:rsid w:val="00581FFE"/>
    <w:rsid w:val="0058204D"/>
    <w:rsid w:val="0058252A"/>
    <w:rsid w:val="00582B72"/>
    <w:rsid w:val="00582C5B"/>
    <w:rsid w:val="00582EE0"/>
    <w:rsid w:val="00582FAD"/>
    <w:rsid w:val="00583129"/>
    <w:rsid w:val="005835F6"/>
    <w:rsid w:val="00583D40"/>
    <w:rsid w:val="00583E2B"/>
    <w:rsid w:val="00583E96"/>
    <w:rsid w:val="005840D6"/>
    <w:rsid w:val="00584B8F"/>
    <w:rsid w:val="00584E40"/>
    <w:rsid w:val="0058551B"/>
    <w:rsid w:val="00585C73"/>
    <w:rsid w:val="005867AE"/>
    <w:rsid w:val="00587A9A"/>
    <w:rsid w:val="00587F6A"/>
    <w:rsid w:val="00587FAB"/>
    <w:rsid w:val="0059071B"/>
    <w:rsid w:val="00590903"/>
    <w:rsid w:val="00590B1F"/>
    <w:rsid w:val="00590B89"/>
    <w:rsid w:val="00591309"/>
    <w:rsid w:val="00591420"/>
    <w:rsid w:val="005915F9"/>
    <w:rsid w:val="00591CE2"/>
    <w:rsid w:val="005922AA"/>
    <w:rsid w:val="00592D66"/>
    <w:rsid w:val="00592E64"/>
    <w:rsid w:val="00593021"/>
    <w:rsid w:val="005930BC"/>
    <w:rsid w:val="005938B8"/>
    <w:rsid w:val="00594595"/>
    <w:rsid w:val="00594764"/>
    <w:rsid w:val="0059485F"/>
    <w:rsid w:val="005949B0"/>
    <w:rsid w:val="00595627"/>
    <w:rsid w:val="0059590E"/>
    <w:rsid w:val="0059613A"/>
    <w:rsid w:val="0059627F"/>
    <w:rsid w:val="0059717E"/>
    <w:rsid w:val="00597359"/>
    <w:rsid w:val="0059799E"/>
    <w:rsid w:val="00597C8C"/>
    <w:rsid w:val="00597D3A"/>
    <w:rsid w:val="005A02B2"/>
    <w:rsid w:val="005A0352"/>
    <w:rsid w:val="005A04E8"/>
    <w:rsid w:val="005A1360"/>
    <w:rsid w:val="005A1526"/>
    <w:rsid w:val="005A15BB"/>
    <w:rsid w:val="005A15E6"/>
    <w:rsid w:val="005A1C96"/>
    <w:rsid w:val="005A21FA"/>
    <w:rsid w:val="005A24B9"/>
    <w:rsid w:val="005A274F"/>
    <w:rsid w:val="005A2951"/>
    <w:rsid w:val="005A2A5D"/>
    <w:rsid w:val="005A2CB7"/>
    <w:rsid w:val="005A3174"/>
    <w:rsid w:val="005A4144"/>
    <w:rsid w:val="005A42D6"/>
    <w:rsid w:val="005A44BF"/>
    <w:rsid w:val="005A44DD"/>
    <w:rsid w:val="005A4E7B"/>
    <w:rsid w:val="005A4E82"/>
    <w:rsid w:val="005A5248"/>
    <w:rsid w:val="005A7264"/>
    <w:rsid w:val="005A74DB"/>
    <w:rsid w:val="005A74EC"/>
    <w:rsid w:val="005A78C7"/>
    <w:rsid w:val="005A7E99"/>
    <w:rsid w:val="005B07F8"/>
    <w:rsid w:val="005B0981"/>
    <w:rsid w:val="005B1133"/>
    <w:rsid w:val="005B1263"/>
    <w:rsid w:val="005B18AD"/>
    <w:rsid w:val="005B1C39"/>
    <w:rsid w:val="005B1DA4"/>
    <w:rsid w:val="005B2177"/>
    <w:rsid w:val="005B3497"/>
    <w:rsid w:val="005B3C1F"/>
    <w:rsid w:val="005B3CA8"/>
    <w:rsid w:val="005B3D17"/>
    <w:rsid w:val="005B3DA2"/>
    <w:rsid w:val="005B4201"/>
    <w:rsid w:val="005B45D0"/>
    <w:rsid w:val="005B4997"/>
    <w:rsid w:val="005B4CFC"/>
    <w:rsid w:val="005B515B"/>
    <w:rsid w:val="005B5324"/>
    <w:rsid w:val="005B544F"/>
    <w:rsid w:val="005B57B5"/>
    <w:rsid w:val="005B587D"/>
    <w:rsid w:val="005B6242"/>
    <w:rsid w:val="005B6BDB"/>
    <w:rsid w:val="005B6CE4"/>
    <w:rsid w:val="005B6E2E"/>
    <w:rsid w:val="005B6F7A"/>
    <w:rsid w:val="005B7044"/>
    <w:rsid w:val="005B7246"/>
    <w:rsid w:val="005B72B3"/>
    <w:rsid w:val="005B7339"/>
    <w:rsid w:val="005B79F9"/>
    <w:rsid w:val="005C0642"/>
    <w:rsid w:val="005C07A1"/>
    <w:rsid w:val="005C0FC8"/>
    <w:rsid w:val="005C104B"/>
    <w:rsid w:val="005C23E4"/>
    <w:rsid w:val="005C2463"/>
    <w:rsid w:val="005C246E"/>
    <w:rsid w:val="005C2571"/>
    <w:rsid w:val="005C2763"/>
    <w:rsid w:val="005C28E9"/>
    <w:rsid w:val="005C2AAF"/>
    <w:rsid w:val="005C2C1D"/>
    <w:rsid w:val="005C34FA"/>
    <w:rsid w:val="005C382F"/>
    <w:rsid w:val="005C3D75"/>
    <w:rsid w:val="005C4461"/>
    <w:rsid w:val="005C5186"/>
    <w:rsid w:val="005C5402"/>
    <w:rsid w:val="005C5DEF"/>
    <w:rsid w:val="005C5ECE"/>
    <w:rsid w:val="005C5ED9"/>
    <w:rsid w:val="005C6825"/>
    <w:rsid w:val="005C6B73"/>
    <w:rsid w:val="005C6BE2"/>
    <w:rsid w:val="005C7A7A"/>
    <w:rsid w:val="005D0397"/>
    <w:rsid w:val="005D0565"/>
    <w:rsid w:val="005D071D"/>
    <w:rsid w:val="005D09B8"/>
    <w:rsid w:val="005D0E1C"/>
    <w:rsid w:val="005D1075"/>
    <w:rsid w:val="005D1248"/>
    <w:rsid w:val="005D1255"/>
    <w:rsid w:val="005D12C4"/>
    <w:rsid w:val="005D141F"/>
    <w:rsid w:val="005D1494"/>
    <w:rsid w:val="005D1C5E"/>
    <w:rsid w:val="005D2102"/>
    <w:rsid w:val="005D2885"/>
    <w:rsid w:val="005D395A"/>
    <w:rsid w:val="005D48A2"/>
    <w:rsid w:val="005D497A"/>
    <w:rsid w:val="005D4AA8"/>
    <w:rsid w:val="005D62B3"/>
    <w:rsid w:val="005D6CC9"/>
    <w:rsid w:val="005D764B"/>
    <w:rsid w:val="005D773B"/>
    <w:rsid w:val="005E0160"/>
    <w:rsid w:val="005E03CB"/>
    <w:rsid w:val="005E0821"/>
    <w:rsid w:val="005E0A98"/>
    <w:rsid w:val="005E104B"/>
    <w:rsid w:val="005E109D"/>
    <w:rsid w:val="005E16C9"/>
    <w:rsid w:val="005E1961"/>
    <w:rsid w:val="005E2204"/>
    <w:rsid w:val="005E25C1"/>
    <w:rsid w:val="005E2661"/>
    <w:rsid w:val="005E2E4E"/>
    <w:rsid w:val="005E3167"/>
    <w:rsid w:val="005E36CC"/>
    <w:rsid w:val="005E3CB4"/>
    <w:rsid w:val="005E3E05"/>
    <w:rsid w:val="005E43AE"/>
    <w:rsid w:val="005E462C"/>
    <w:rsid w:val="005E4816"/>
    <w:rsid w:val="005E52F3"/>
    <w:rsid w:val="005E5351"/>
    <w:rsid w:val="005E542C"/>
    <w:rsid w:val="005E59CF"/>
    <w:rsid w:val="005E651B"/>
    <w:rsid w:val="005E6A00"/>
    <w:rsid w:val="005E6DD2"/>
    <w:rsid w:val="005E7472"/>
    <w:rsid w:val="005E74A0"/>
    <w:rsid w:val="005E7D9F"/>
    <w:rsid w:val="005E7E2C"/>
    <w:rsid w:val="005E7ECE"/>
    <w:rsid w:val="005E7FAB"/>
    <w:rsid w:val="005F0BB2"/>
    <w:rsid w:val="005F0C5A"/>
    <w:rsid w:val="005F0D01"/>
    <w:rsid w:val="005F106A"/>
    <w:rsid w:val="005F1B40"/>
    <w:rsid w:val="005F1F06"/>
    <w:rsid w:val="005F2030"/>
    <w:rsid w:val="005F2104"/>
    <w:rsid w:val="005F2738"/>
    <w:rsid w:val="005F2CD9"/>
    <w:rsid w:val="005F2DD4"/>
    <w:rsid w:val="005F40BB"/>
    <w:rsid w:val="005F4CC2"/>
    <w:rsid w:val="005F4FED"/>
    <w:rsid w:val="005F551C"/>
    <w:rsid w:val="005F5CE7"/>
    <w:rsid w:val="005F5F36"/>
    <w:rsid w:val="005F618D"/>
    <w:rsid w:val="005F6AFE"/>
    <w:rsid w:val="005F6F53"/>
    <w:rsid w:val="005F73D0"/>
    <w:rsid w:val="005F7770"/>
    <w:rsid w:val="005F7C8F"/>
    <w:rsid w:val="0060043D"/>
    <w:rsid w:val="0060058E"/>
    <w:rsid w:val="006008D1"/>
    <w:rsid w:val="006009A8"/>
    <w:rsid w:val="00600A7A"/>
    <w:rsid w:val="00600AE4"/>
    <w:rsid w:val="0060128F"/>
    <w:rsid w:val="00601ECC"/>
    <w:rsid w:val="006023D9"/>
    <w:rsid w:val="0060269A"/>
    <w:rsid w:val="00602739"/>
    <w:rsid w:val="00602916"/>
    <w:rsid w:val="00602979"/>
    <w:rsid w:val="00603085"/>
    <w:rsid w:val="00603830"/>
    <w:rsid w:val="006039C8"/>
    <w:rsid w:val="006040D0"/>
    <w:rsid w:val="006042CB"/>
    <w:rsid w:val="00604691"/>
    <w:rsid w:val="00604976"/>
    <w:rsid w:val="00604A64"/>
    <w:rsid w:val="00604F9B"/>
    <w:rsid w:val="006050F8"/>
    <w:rsid w:val="00605B53"/>
    <w:rsid w:val="00605F62"/>
    <w:rsid w:val="00606173"/>
    <w:rsid w:val="00606402"/>
    <w:rsid w:val="00606440"/>
    <w:rsid w:val="00606505"/>
    <w:rsid w:val="0060655A"/>
    <w:rsid w:val="00606818"/>
    <w:rsid w:val="00606951"/>
    <w:rsid w:val="00606CC0"/>
    <w:rsid w:val="00606CDD"/>
    <w:rsid w:val="006071AD"/>
    <w:rsid w:val="006072AD"/>
    <w:rsid w:val="00607702"/>
    <w:rsid w:val="0060793A"/>
    <w:rsid w:val="00610620"/>
    <w:rsid w:val="0061110A"/>
    <w:rsid w:val="006112CD"/>
    <w:rsid w:val="00611A84"/>
    <w:rsid w:val="00611AEA"/>
    <w:rsid w:val="00611B10"/>
    <w:rsid w:val="00611D72"/>
    <w:rsid w:val="00611ED0"/>
    <w:rsid w:val="0061201A"/>
    <w:rsid w:val="006120DB"/>
    <w:rsid w:val="00612230"/>
    <w:rsid w:val="0061279A"/>
    <w:rsid w:val="00612DE6"/>
    <w:rsid w:val="00612EAE"/>
    <w:rsid w:val="00613A36"/>
    <w:rsid w:val="00614254"/>
    <w:rsid w:val="00614317"/>
    <w:rsid w:val="0061433C"/>
    <w:rsid w:val="006143BD"/>
    <w:rsid w:val="0061440E"/>
    <w:rsid w:val="0061445B"/>
    <w:rsid w:val="00614C53"/>
    <w:rsid w:val="00615263"/>
    <w:rsid w:val="0061599C"/>
    <w:rsid w:val="00615AD4"/>
    <w:rsid w:val="0061619C"/>
    <w:rsid w:val="00616BFE"/>
    <w:rsid w:val="00617567"/>
    <w:rsid w:val="00617C5A"/>
    <w:rsid w:val="00617D36"/>
    <w:rsid w:val="00617FA5"/>
    <w:rsid w:val="00620A75"/>
    <w:rsid w:val="00621089"/>
    <w:rsid w:val="00621407"/>
    <w:rsid w:val="00621757"/>
    <w:rsid w:val="00621D27"/>
    <w:rsid w:val="00622B92"/>
    <w:rsid w:val="00622CC0"/>
    <w:rsid w:val="00622E33"/>
    <w:rsid w:val="00622FC5"/>
    <w:rsid w:val="00623C20"/>
    <w:rsid w:val="006243D6"/>
    <w:rsid w:val="00624A25"/>
    <w:rsid w:val="00624FB0"/>
    <w:rsid w:val="006254B4"/>
    <w:rsid w:val="006254FD"/>
    <w:rsid w:val="006262CF"/>
    <w:rsid w:val="006266D4"/>
    <w:rsid w:val="006266E1"/>
    <w:rsid w:val="006266FA"/>
    <w:rsid w:val="00627067"/>
    <w:rsid w:val="0062728C"/>
    <w:rsid w:val="00630233"/>
    <w:rsid w:val="006302E0"/>
    <w:rsid w:val="00630767"/>
    <w:rsid w:val="006307CD"/>
    <w:rsid w:val="00630E39"/>
    <w:rsid w:val="0063103F"/>
    <w:rsid w:val="0063133D"/>
    <w:rsid w:val="00631925"/>
    <w:rsid w:val="00631D9A"/>
    <w:rsid w:val="006326EA"/>
    <w:rsid w:val="006330C8"/>
    <w:rsid w:val="006331BD"/>
    <w:rsid w:val="00633361"/>
    <w:rsid w:val="00633D4A"/>
    <w:rsid w:val="00634481"/>
    <w:rsid w:val="00634813"/>
    <w:rsid w:val="00634E22"/>
    <w:rsid w:val="006357F6"/>
    <w:rsid w:val="00635893"/>
    <w:rsid w:val="00635A9E"/>
    <w:rsid w:val="00635C17"/>
    <w:rsid w:val="00635FEF"/>
    <w:rsid w:val="00636354"/>
    <w:rsid w:val="00636447"/>
    <w:rsid w:val="00636A17"/>
    <w:rsid w:val="0063703B"/>
    <w:rsid w:val="006378C4"/>
    <w:rsid w:val="00640E50"/>
    <w:rsid w:val="00640EC7"/>
    <w:rsid w:val="00641975"/>
    <w:rsid w:val="00641FE4"/>
    <w:rsid w:val="006421A8"/>
    <w:rsid w:val="00642290"/>
    <w:rsid w:val="006423EC"/>
    <w:rsid w:val="00642B49"/>
    <w:rsid w:val="00642E73"/>
    <w:rsid w:val="006430E4"/>
    <w:rsid w:val="006434FB"/>
    <w:rsid w:val="00644027"/>
    <w:rsid w:val="0064428A"/>
    <w:rsid w:val="00644375"/>
    <w:rsid w:val="006444A0"/>
    <w:rsid w:val="006445F9"/>
    <w:rsid w:val="0064481A"/>
    <w:rsid w:val="00644C3A"/>
    <w:rsid w:val="00644D13"/>
    <w:rsid w:val="00645089"/>
    <w:rsid w:val="00645553"/>
    <w:rsid w:val="00645637"/>
    <w:rsid w:val="0064565A"/>
    <w:rsid w:val="0064591A"/>
    <w:rsid w:val="00645A8E"/>
    <w:rsid w:val="00645D07"/>
    <w:rsid w:val="00645E86"/>
    <w:rsid w:val="0064759D"/>
    <w:rsid w:val="00647777"/>
    <w:rsid w:val="00647AB3"/>
    <w:rsid w:val="00647AD8"/>
    <w:rsid w:val="00647D86"/>
    <w:rsid w:val="00647F59"/>
    <w:rsid w:val="00650342"/>
    <w:rsid w:val="00650640"/>
    <w:rsid w:val="00650913"/>
    <w:rsid w:val="00650D59"/>
    <w:rsid w:val="00650DF0"/>
    <w:rsid w:val="00650F92"/>
    <w:rsid w:val="00651335"/>
    <w:rsid w:val="00651BA3"/>
    <w:rsid w:val="00651DC3"/>
    <w:rsid w:val="006520DD"/>
    <w:rsid w:val="00652183"/>
    <w:rsid w:val="0065246D"/>
    <w:rsid w:val="00652794"/>
    <w:rsid w:val="0065282E"/>
    <w:rsid w:val="00652840"/>
    <w:rsid w:val="00652C32"/>
    <w:rsid w:val="00652EC9"/>
    <w:rsid w:val="00652F80"/>
    <w:rsid w:val="00653313"/>
    <w:rsid w:val="00653638"/>
    <w:rsid w:val="0065399C"/>
    <w:rsid w:val="00653DCF"/>
    <w:rsid w:val="00653E58"/>
    <w:rsid w:val="00653F71"/>
    <w:rsid w:val="006543DA"/>
    <w:rsid w:val="006545A2"/>
    <w:rsid w:val="0065474D"/>
    <w:rsid w:val="00654C98"/>
    <w:rsid w:val="00654DFC"/>
    <w:rsid w:val="00654F06"/>
    <w:rsid w:val="00655501"/>
    <w:rsid w:val="006556BA"/>
    <w:rsid w:val="00655BFD"/>
    <w:rsid w:val="00655E3E"/>
    <w:rsid w:val="00655F1F"/>
    <w:rsid w:val="00655F4D"/>
    <w:rsid w:val="00656718"/>
    <w:rsid w:val="00656B39"/>
    <w:rsid w:val="00656BAC"/>
    <w:rsid w:val="00657A05"/>
    <w:rsid w:val="006603A8"/>
    <w:rsid w:val="006603BD"/>
    <w:rsid w:val="00660830"/>
    <w:rsid w:val="00660AE9"/>
    <w:rsid w:val="00661178"/>
    <w:rsid w:val="006614FF"/>
    <w:rsid w:val="0066180C"/>
    <w:rsid w:val="00661C62"/>
    <w:rsid w:val="00661D3E"/>
    <w:rsid w:val="0066220E"/>
    <w:rsid w:val="00662307"/>
    <w:rsid w:val="006623B5"/>
    <w:rsid w:val="0066247E"/>
    <w:rsid w:val="0066283C"/>
    <w:rsid w:val="006637E3"/>
    <w:rsid w:val="006638C7"/>
    <w:rsid w:val="00664914"/>
    <w:rsid w:val="00664BF0"/>
    <w:rsid w:val="00664C0B"/>
    <w:rsid w:val="00665A3C"/>
    <w:rsid w:val="00665D0D"/>
    <w:rsid w:val="00665E16"/>
    <w:rsid w:val="006662EB"/>
    <w:rsid w:val="006669FB"/>
    <w:rsid w:val="00666DFB"/>
    <w:rsid w:val="0066740E"/>
    <w:rsid w:val="006679B3"/>
    <w:rsid w:val="0067011C"/>
    <w:rsid w:val="00670C77"/>
    <w:rsid w:val="00670F64"/>
    <w:rsid w:val="00671260"/>
    <w:rsid w:val="006712C2"/>
    <w:rsid w:val="00671492"/>
    <w:rsid w:val="006717E1"/>
    <w:rsid w:val="00671D89"/>
    <w:rsid w:val="00671FFF"/>
    <w:rsid w:val="00672399"/>
    <w:rsid w:val="0067295F"/>
    <w:rsid w:val="00672BB1"/>
    <w:rsid w:val="00672D08"/>
    <w:rsid w:val="00673B0F"/>
    <w:rsid w:val="00673B43"/>
    <w:rsid w:val="00673F70"/>
    <w:rsid w:val="00674720"/>
    <w:rsid w:val="00674C30"/>
    <w:rsid w:val="00675203"/>
    <w:rsid w:val="00675E8D"/>
    <w:rsid w:val="006760A1"/>
    <w:rsid w:val="00676B02"/>
    <w:rsid w:val="006770D4"/>
    <w:rsid w:val="006773B8"/>
    <w:rsid w:val="006773E8"/>
    <w:rsid w:val="00677CFC"/>
    <w:rsid w:val="00677D3D"/>
    <w:rsid w:val="00677DE9"/>
    <w:rsid w:val="00680859"/>
    <w:rsid w:val="00680CBA"/>
    <w:rsid w:val="006813EB"/>
    <w:rsid w:val="00681603"/>
    <w:rsid w:val="006817C4"/>
    <w:rsid w:val="006819A9"/>
    <w:rsid w:val="00681E17"/>
    <w:rsid w:val="00682292"/>
    <w:rsid w:val="00682478"/>
    <w:rsid w:val="006829E9"/>
    <w:rsid w:val="00682A59"/>
    <w:rsid w:val="00682BD8"/>
    <w:rsid w:val="0068306F"/>
    <w:rsid w:val="0068323C"/>
    <w:rsid w:val="006832BC"/>
    <w:rsid w:val="0068345F"/>
    <w:rsid w:val="00683AD9"/>
    <w:rsid w:val="00683D2E"/>
    <w:rsid w:val="0068458E"/>
    <w:rsid w:val="006848E7"/>
    <w:rsid w:val="00684D17"/>
    <w:rsid w:val="006850FB"/>
    <w:rsid w:val="006852CE"/>
    <w:rsid w:val="00685B39"/>
    <w:rsid w:val="0068664E"/>
    <w:rsid w:val="00686997"/>
    <w:rsid w:val="00686BAD"/>
    <w:rsid w:val="00686C6D"/>
    <w:rsid w:val="00686D61"/>
    <w:rsid w:val="00687233"/>
    <w:rsid w:val="006873BE"/>
    <w:rsid w:val="006876AA"/>
    <w:rsid w:val="006903C0"/>
    <w:rsid w:val="0069052A"/>
    <w:rsid w:val="006909B7"/>
    <w:rsid w:val="00690BA0"/>
    <w:rsid w:val="00691664"/>
    <w:rsid w:val="0069186E"/>
    <w:rsid w:val="00691BD2"/>
    <w:rsid w:val="0069210E"/>
    <w:rsid w:val="00692877"/>
    <w:rsid w:val="006930DF"/>
    <w:rsid w:val="00693285"/>
    <w:rsid w:val="006934CF"/>
    <w:rsid w:val="00693963"/>
    <w:rsid w:val="00693ACB"/>
    <w:rsid w:val="00693C50"/>
    <w:rsid w:val="006945EA"/>
    <w:rsid w:val="006947BD"/>
    <w:rsid w:val="006947C5"/>
    <w:rsid w:val="006947E2"/>
    <w:rsid w:val="00694A77"/>
    <w:rsid w:val="00694D4F"/>
    <w:rsid w:val="00694EFB"/>
    <w:rsid w:val="0069540B"/>
    <w:rsid w:val="006955CD"/>
    <w:rsid w:val="00696530"/>
    <w:rsid w:val="006967A1"/>
    <w:rsid w:val="00696D1D"/>
    <w:rsid w:val="0069749C"/>
    <w:rsid w:val="006979E4"/>
    <w:rsid w:val="00697AB9"/>
    <w:rsid w:val="00697EA6"/>
    <w:rsid w:val="006A0425"/>
    <w:rsid w:val="006A0FAB"/>
    <w:rsid w:val="006A14B6"/>
    <w:rsid w:val="006A1A20"/>
    <w:rsid w:val="006A2763"/>
    <w:rsid w:val="006A2DEE"/>
    <w:rsid w:val="006A3398"/>
    <w:rsid w:val="006A396B"/>
    <w:rsid w:val="006A3A4C"/>
    <w:rsid w:val="006A3A96"/>
    <w:rsid w:val="006A4025"/>
    <w:rsid w:val="006A40D7"/>
    <w:rsid w:val="006A4700"/>
    <w:rsid w:val="006A4C45"/>
    <w:rsid w:val="006A4D08"/>
    <w:rsid w:val="006A4D41"/>
    <w:rsid w:val="006A5284"/>
    <w:rsid w:val="006A5ECE"/>
    <w:rsid w:val="006A62A4"/>
    <w:rsid w:val="006A66B0"/>
    <w:rsid w:val="006A6A19"/>
    <w:rsid w:val="006A73C4"/>
    <w:rsid w:val="006A7BC9"/>
    <w:rsid w:val="006B00A9"/>
    <w:rsid w:val="006B0264"/>
    <w:rsid w:val="006B04B2"/>
    <w:rsid w:val="006B04EB"/>
    <w:rsid w:val="006B05D3"/>
    <w:rsid w:val="006B0F4B"/>
    <w:rsid w:val="006B13BB"/>
    <w:rsid w:val="006B14EB"/>
    <w:rsid w:val="006B16AB"/>
    <w:rsid w:val="006B1B43"/>
    <w:rsid w:val="006B1C34"/>
    <w:rsid w:val="006B2C90"/>
    <w:rsid w:val="006B30E7"/>
    <w:rsid w:val="006B3157"/>
    <w:rsid w:val="006B35BB"/>
    <w:rsid w:val="006B36E4"/>
    <w:rsid w:val="006B41FB"/>
    <w:rsid w:val="006B4566"/>
    <w:rsid w:val="006B460D"/>
    <w:rsid w:val="006B460E"/>
    <w:rsid w:val="006B46AE"/>
    <w:rsid w:val="006B47DA"/>
    <w:rsid w:val="006B550D"/>
    <w:rsid w:val="006B5CB2"/>
    <w:rsid w:val="006B62DD"/>
    <w:rsid w:val="006B62E9"/>
    <w:rsid w:val="006B6542"/>
    <w:rsid w:val="006B65FF"/>
    <w:rsid w:val="006B6D7C"/>
    <w:rsid w:val="006B70FB"/>
    <w:rsid w:val="006B7163"/>
    <w:rsid w:val="006B7260"/>
    <w:rsid w:val="006B7342"/>
    <w:rsid w:val="006B77B4"/>
    <w:rsid w:val="006C04FB"/>
    <w:rsid w:val="006C08AE"/>
    <w:rsid w:val="006C0BAF"/>
    <w:rsid w:val="006C0C3D"/>
    <w:rsid w:val="006C1465"/>
    <w:rsid w:val="006C15C1"/>
    <w:rsid w:val="006C162F"/>
    <w:rsid w:val="006C16EE"/>
    <w:rsid w:val="006C1C93"/>
    <w:rsid w:val="006C2524"/>
    <w:rsid w:val="006C2583"/>
    <w:rsid w:val="006C26A7"/>
    <w:rsid w:val="006C2AA5"/>
    <w:rsid w:val="006C2CEA"/>
    <w:rsid w:val="006C30E6"/>
    <w:rsid w:val="006C3273"/>
    <w:rsid w:val="006C3B7C"/>
    <w:rsid w:val="006C3D2F"/>
    <w:rsid w:val="006C457A"/>
    <w:rsid w:val="006C45E9"/>
    <w:rsid w:val="006C4C76"/>
    <w:rsid w:val="006C52DE"/>
    <w:rsid w:val="006C55AB"/>
    <w:rsid w:val="006C577B"/>
    <w:rsid w:val="006C5DF4"/>
    <w:rsid w:val="006C660C"/>
    <w:rsid w:val="006C66D5"/>
    <w:rsid w:val="006C68CD"/>
    <w:rsid w:val="006C71AB"/>
    <w:rsid w:val="006D0741"/>
    <w:rsid w:val="006D0A00"/>
    <w:rsid w:val="006D0A6F"/>
    <w:rsid w:val="006D0E5A"/>
    <w:rsid w:val="006D0EC4"/>
    <w:rsid w:val="006D10E8"/>
    <w:rsid w:val="006D119C"/>
    <w:rsid w:val="006D1F88"/>
    <w:rsid w:val="006D2216"/>
    <w:rsid w:val="006D27E6"/>
    <w:rsid w:val="006D2A33"/>
    <w:rsid w:val="006D2EB2"/>
    <w:rsid w:val="006D3267"/>
    <w:rsid w:val="006D3855"/>
    <w:rsid w:val="006D3E6B"/>
    <w:rsid w:val="006D4672"/>
    <w:rsid w:val="006D4804"/>
    <w:rsid w:val="006D4BE7"/>
    <w:rsid w:val="006D576A"/>
    <w:rsid w:val="006D58B9"/>
    <w:rsid w:val="006D5B8A"/>
    <w:rsid w:val="006D6720"/>
    <w:rsid w:val="006D6905"/>
    <w:rsid w:val="006D6C20"/>
    <w:rsid w:val="006D6D63"/>
    <w:rsid w:val="006D71A0"/>
    <w:rsid w:val="006D756A"/>
    <w:rsid w:val="006D7C46"/>
    <w:rsid w:val="006E0006"/>
    <w:rsid w:val="006E01B1"/>
    <w:rsid w:val="006E035D"/>
    <w:rsid w:val="006E083A"/>
    <w:rsid w:val="006E0857"/>
    <w:rsid w:val="006E0861"/>
    <w:rsid w:val="006E0970"/>
    <w:rsid w:val="006E0A92"/>
    <w:rsid w:val="006E0F43"/>
    <w:rsid w:val="006E10BA"/>
    <w:rsid w:val="006E1305"/>
    <w:rsid w:val="006E2242"/>
    <w:rsid w:val="006E227F"/>
    <w:rsid w:val="006E262F"/>
    <w:rsid w:val="006E29C7"/>
    <w:rsid w:val="006E2A46"/>
    <w:rsid w:val="006E2A62"/>
    <w:rsid w:val="006E3ACC"/>
    <w:rsid w:val="006E3DCD"/>
    <w:rsid w:val="006E3F7A"/>
    <w:rsid w:val="006E4056"/>
    <w:rsid w:val="006E4181"/>
    <w:rsid w:val="006E443A"/>
    <w:rsid w:val="006E4474"/>
    <w:rsid w:val="006E4856"/>
    <w:rsid w:val="006E4D73"/>
    <w:rsid w:val="006E50C6"/>
    <w:rsid w:val="006E5453"/>
    <w:rsid w:val="006E5475"/>
    <w:rsid w:val="006E5932"/>
    <w:rsid w:val="006E5FC9"/>
    <w:rsid w:val="006E6C8C"/>
    <w:rsid w:val="006E7019"/>
    <w:rsid w:val="006E711E"/>
    <w:rsid w:val="006E71FE"/>
    <w:rsid w:val="006E77E2"/>
    <w:rsid w:val="006E7867"/>
    <w:rsid w:val="006E7900"/>
    <w:rsid w:val="006E7D6C"/>
    <w:rsid w:val="006F06E8"/>
    <w:rsid w:val="006F08C0"/>
    <w:rsid w:val="006F08EF"/>
    <w:rsid w:val="006F0AA8"/>
    <w:rsid w:val="006F0D9F"/>
    <w:rsid w:val="006F0ED7"/>
    <w:rsid w:val="006F0FD3"/>
    <w:rsid w:val="006F17CE"/>
    <w:rsid w:val="006F1955"/>
    <w:rsid w:val="006F1C41"/>
    <w:rsid w:val="006F1E76"/>
    <w:rsid w:val="006F231D"/>
    <w:rsid w:val="006F277E"/>
    <w:rsid w:val="006F2852"/>
    <w:rsid w:val="006F2D32"/>
    <w:rsid w:val="006F2F98"/>
    <w:rsid w:val="006F31D9"/>
    <w:rsid w:val="006F345F"/>
    <w:rsid w:val="006F34A5"/>
    <w:rsid w:val="006F34BB"/>
    <w:rsid w:val="006F3881"/>
    <w:rsid w:val="006F3A99"/>
    <w:rsid w:val="006F3B0E"/>
    <w:rsid w:val="006F3D39"/>
    <w:rsid w:val="006F404A"/>
    <w:rsid w:val="006F4752"/>
    <w:rsid w:val="006F4DE0"/>
    <w:rsid w:val="006F4FC1"/>
    <w:rsid w:val="006F536D"/>
    <w:rsid w:val="006F55BB"/>
    <w:rsid w:val="006F56E3"/>
    <w:rsid w:val="006F58AF"/>
    <w:rsid w:val="006F5EBE"/>
    <w:rsid w:val="006F64D1"/>
    <w:rsid w:val="006F650B"/>
    <w:rsid w:val="006F650C"/>
    <w:rsid w:val="006F65F8"/>
    <w:rsid w:val="006F6977"/>
    <w:rsid w:val="006F747F"/>
    <w:rsid w:val="0070005F"/>
    <w:rsid w:val="00700C18"/>
    <w:rsid w:val="007010C5"/>
    <w:rsid w:val="007011AB"/>
    <w:rsid w:val="00701595"/>
    <w:rsid w:val="00701BC0"/>
    <w:rsid w:val="00701F5E"/>
    <w:rsid w:val="007023F5"/>
    <w:rsid w:val="00702B73"/>
    <w:rsid w:val="00702D28"/>
    <w:rsid w:val="00703986"/>
    <w:rsid w:val="00703AF1"/>
    <w:rsid w:val="00703BC5"/>
    <w:rsid w:val="00704255"/>
    <w:rsid w:val="00704C93"/>
    <w:rsid w:val="00704D0F"/>
    <w:rsid w:val="00705752"/>
    <w:rsid w:val="00706347"/>
    <w:rsid w:val="0070663E"/>
    <w:rsid w:val="00706747"/>
    <w:rsid w:val="00706963"/>
    <w:rsid w:val="00706F9F"/>
    <w:rsid w:val="007070EE"/>
    <w:rsid w:val="00707264"/>
    <w:rsid w:val="00707373"/>
    <w:rsid w:val="00707B50"/>
    <w:rsid w:val="00710AB7"/>
    <w:rsid w:val="0071108E"/>
    <w:rsid w:val="007112FA"/>
    <w:rsid w:val="007114A6"/>
    <w:rsid w:val="0071172A"/>
    <w:rsid w:val="0071198A"/>
    <w:rsid w:val="00711F73"/>
    <w:rsid w:val="007120C9"/>
    <w:rsid w:val="0071253A"/>
    <w:rsid w:val="0071302F"/>
    <w:rsid w:val="0071329F"/>
    <w:rsid w:val="00713906"/>
    <w:rsid w:val="00713B45"/>
    <w:rsid w:val="00714FD3"/>
    <w:rsid w:val="0071518E"/>
    <w:rsid w:val="0071530E"/>
    <w:rsid w:val="00715952"/>
    <w:rsid w:val="00715EE8"/>
    <w:rsid w:val="00716795"/>
    <w:rsid w:val="007169A1"/>
    <w:rsid w:val="00716CA0"/>
    <w:rsid w:val="007172B7"/>
    <w:rsid w:val="007178CC"/>
    <w:rsid w:val="00717B97"/>
    <w:rsid w:val="00720154"/>
    <w:rsid w:val="007202E0"/>
    <w:rsid w:val="007209C2"/>
    <w:rsid w:val="00720CF3"/>
    <w:rsid w:val="00720D32"/>
    <w:rsid w:val="00720D3D"/>
    <w:rsid w:val="007219AA"/>
    <w:rsid w:val="007219FD"/>
    <w:rsid w:val="00721A9C"/>
    <w:rsid w:val="0072212E"/>
    <w:rsid w:val="007221FA"/>
    <w:rsid w:val="0072239F"/>
    <w:rsid w:val="0072260B"/>
    <w:rsid w:val="00722A0A"/>
    <w:rsid w:val="007230EC"/>
    <w:rsid w:val="00723379"/>
    <w:rsid w:val="007239D7"/>
    <w:rsid w:val="00723CAA"/>
    <w:rsid w:val="007244C5"/>
    <w:rsid w:val="00724536"/>
    <w:rsid w:val="007253F3"/>
    <w:rsid w:val="00725BC7"/>
    <w:rsid w:val="007261D2"/>
    <w:rsid w:val="00726A4B"/>
    <w:rsid w:val="00726B50"/>
    <w:rsid w:val="00726E5A"/>
    <w:rsid w:val="00727294"/>
    <w:rsid w:val="00727346"/>
    <w:rsid w:val="0072771D"/>
    <w:rsid w:val="00727BF4"/>
    <w:rsid w:val="00727D59"/>
    <w:rsid w:val="007312FD"/>
    <w:rsid w:val="00731798"/>
    <w:rsid w:val="007322F9"/>
    <w:rsid w:val="00732B3E"/>
    <w:rsid w:val="00732B4D"/>
    <w:rsid w:val="0073302E"/>
    <w:rsid w:val="007334AC"/>
    <w:rsid w:val="00733881"/>
    <w:rsid w:val="00733AA2"/>
    <w:rsid w:val="00733BAD"/>
    <w:rsid w:val="00733CAD"/>
    <w:rsid w:val="00733DB9"/>
    <w:rsid w:val="00733DE8"/>
    <w:rsid w:val="00733FAF"/>
    <w:rsid w:val="00734617"/>
    <w:rsid w:val="007346AC"/>
    <w:rsid w:val="007347E0"/>
    <w:rsid w:val="00734B53"/>
    <w:rsid w:val="007354D4"/>
    <w:rsid w:val="00735711"/>
    <w:rsid w:val="007359DA"/>
    <w:rsid w:val="00735B6D"/>
    <w:rsid w:val="00735C7A"/>
    <w:rsid w:val="00735CBD"/>
    <w:rsid w:val="00736637"/>
    <w:rsid w:val="00737041"/>
    <w:rsid w:val="00737046"/>
    <w:rsid w:val="007370B4"/>
    <w:rsid w:val="0073737D"/>
    <w:rsid w:val="00737D06"/>
    <w:rsid w:val="007402C4"/>
    <w:rsid w:val="007402EF"/>
    <w:rsid w:val="007408FA"/>
    <w:rsid w:val="007408FC"/>
    <w:rsid w:val="0074145A"/>
    <w:rsid w:val="00741475"/>
    <w:rsid w:val="007418C9"/>
    <w:rsid w:val="00741B02"/>
    <w:rsid w:val="00741FE3"/>
    <w:rsid w:val="0074202E"/>
    <w:rsid w:val="007420BB"/>
    <w:rsid w:val="0074211D"/>
    <w:rsid w:val="007423AB"/>
    <w:rsid w:val="00742476"/>
    <w:rsid w:val="0074286B"/>
    <w:rsid w:val="00742974"/>
    <w:rsid w:val="00742E83"/>
    <w:rsid w:val="00743779"/>
    <w:rsid w:val="00743C5A"/>
    <w:rsid w:val="00743E88"/>
    <w:rsid w:val="007444C1"/>
    <w:rsid w:val="0074479B"/>
    <w:rsid w:val="0074545B"/>
    <w:rsid w:val="00745643"/>
    <w:rsid w:val="007458C6"/>
    <w:rsid w:val="007459A9"/>
    <w:rsid w:val="00745DFB"/>
    <w:rsid w:val="00746166"/>
    <w:rsid w:val="00746362"/>
    <w:rsid w:val="00746592"/>
    <w:rsid w:val="007474E3"/>
    <w:rsid w:val="007477CB"/>
    <w:rsid w:val="0075075D"/>
    <w:rsid w:val="00750760"/>
    <w:rsid w:val="00750D2B"/>
    <w:rsid w:val="00750DDB"/>
    <w:rsid w:val="00750F60"/>
    <w:rsid w:val="00750FCA"/>
    <w:rsid w:val="00752085"/>
    <w:rsid w:val="007525FC"/>
    <w:rsid w:val="00752726"/>
    <w:rsid w:val="0075295B"/>
    <w:rsid w:val="00753414"/>
    <w:rsid w:val="0075357D"/>
    <w:rsid w:val="007535AA"/>
    <w:rsid w:val="007535DA"/>
    <w:rsid w:val="0075373B"/>
    <w:rsid w:val="00753E07"/>
    <w:rsid w:val="00753FA3"/>
    <w:rsid w:val="00754BEB"/>
    <w:rsid w:val="00754D6D"/>
    <w:rsid w:val="00754F62"/>
    <w:rsid w:val="007554D1"/>
    <w:rsid w:val="00755955"/>
    <w:rsid w:val="00755B35"/>
    <w:rsid w:val="00755CC8"/>
    <w:rsid w:val="00755F55"/>
    <w:rsid w:val="00756497"/>
    <w:rsid w:val="00756552"/>
    <w:rsid w:val="00756737"/>
    <w:rsid w:val="00756F57"/>
    <w:rsid w:val="00756FFA"/>
    <w:rsid w:val="007579AE"/>
    <w:rsid w:val="007579E2"/>
    <w:rsid w:val="00760543"/>
    <w:rsid w:val="00760556"/>
    <w:rsid w:val="007608FB"/>
    <w:rsid w:val="00760950"/>
    <w:rsid w:val="0076096D"/>
    <w:rsid w:val="007611B8"/>
    <w:rsid w:val="00761233"/>
    <w:rsid w:val="0076126B"/>
    <w:rsid w:val="007616A6"/>
    <w:rsid w:val="00761940"/>
    <w:rsid w:val="00761AFD"/>
    <w:rsid w:val="00762267"/>
    <w:rsid w:val="0076264F"/>
    <w:rsid w:val="00762D06"/>
    <w:rsid w:val="00762D0E"/>
    <w:rsid w:val="0076407E"/>
    <w:rsid w:val="00764110"/>
    <w:rsid w:val="00764456"/>
    <w:rsid w:val="00764E15"/>
    <w:rsid w:val="00765855"/>
    <w:rsid w:val="00765F41"/>
    <w:rsid w:val="00765F49"/>
    <w:rsid w:val="007660F9"/>
    <w:rsid w:val="007667D9"/>
    <w:rsid w:val="00766982"/>
    <w:rsid w:val="00767205"/>
    <w:rsid w:val="007673BD"/>
    <w:rsid w:val="007673EA"/>
    <w:rsid w:val="0076773C"/>
    <w:rsid w:val="00767852"/>
    <w:rsid w:val="00767D34"/>
    <w:rsid w:val="0077067E"/>
    <w:rsid w:val="00770D11"/>
    <w:rsid w:val="007712BF"/>
    <w:rsid w:val="0077170E"/>
    <w:rsid w:val="0077186C"/>
    <w:rsid w:val="00771F80"/>
    <w:rsid w:val="00771F9B"/>
    <w:rsid w:val="0077215A"/>
    <w:rsid w:val="0077220B"/>
    <w:rsid w:val="00772910"/>
    <w:rsid w:val="00772A08"/>
    <w:rsid w:val="00772BA3"/>
    <w:rsid w:val="00772C6B"/>
    <w:rsid w:val="00773376"/>
    <w:rsid w:val="0077367F"/>
    <w:rsid w:val="0077392D"/>
    <w:rsid w:val="00773C98"/>
    <w:rsid w:val="00773E3E"/>
    <w:rsid w:val="00774EEB"/>
    <w:rsid w:val="007753D6"/>
    <w:rsid w:val="007755A5"/>
    <w:rsid w:val="0077571D"/>
    <w:rsid w:val="007759C3"/>
    <w:rsid w:val="007763B8"/>
    <w:rsid w:val="0077641A"/>
    <w:rsid w:val="00776A64"/>
    <w:rsid w:val="00776ADF"/>
    <w:rsid w:val="00776C58"/>
    <w:rsid w:val="00777036"/>
    <w:rsid w:val="00777103"/>
    <w:rsid w:val="0077710D"/>
    <w:rsid w:val="007778FA"/>
    <w:rsid w:val="00777DA8"/>
    <w:rsid w:val="00777FE0"/>
    <w:rsid w:val="00780241"/>
    <w:rsid w:val="00780521"/>
    <w:rsid w:val="00780E0F"/>
    <w:rsid w:val="007812DE"/>
    <w:rsid w:val="00781566"/>
    <w:rsid w:val="00781795"/>
    <w:rsid w:val="00781A63"/>
    <w:rsid w:val="00781D40"/>
    <w:rsid w:val="007820C9"/>
    <w:rsid w:val="0078243F"/>
    <w:rsid w:val="0078248E"/>
    <w:rsid w:val="0078329D"/>
    <w:rsid w:val="007832C4"/>
    <w:rsid w:val="00783690"/>
    <w:rsid w:val="00783801"/>
    <w:rsid w:val="007838B7"/>
    <w:rsid w:val="007838D6"/>
    <w:rsid w:val="00783C09"/>
    <w:rsid w:val="00783D84"/>
    <w:rsid w:val="00783F49"/>
    <w:rsid w:val="007843F4"/>
    <w:rsid w:val="00784A45"/>
    <w:rsid w:val="00784B91"/>
    <w:rsid w:val="00785089"/>
    <w:rsid w:val="007851E1"/>
    <w:rsid w:val="00785300"/>
    <w:rsid w:val="0078568D"/>
    <w:rsid w:val="00785938"/>
    <w:rsid w:val="00785A12"/>
    <w:rsid w:val="00785AA2"/>
    <w:rsid w:val="00785AEE"/>
    <w:rsid w:val="00785FCA"/>
    <w:rsid w:val="00786086"/>
    <w:rsid w:val="007860F7"/>
    <w:rsid w:val="007861EC"/>
    <w:rsid w:val="00786379"/>
    <w:rsid w:val="007864F2"/>
    <w:rsid w:val="00786862"/>
    <w:rsid w:val="00786B21"/>
    <w:rsid w:val="007875DF"/>
    <w:rsid w:val="00787867"/>
    <w:rsid w:val="007879D1"/>
    <w:rsid w:val="00787AC4"/>
    <w:rsid w:val="00787C50"/>
    <w:rsid w:val="0079025C"/>
    <w:rsid w:val="0079048F"/>
    <w:rsid w:val="00790660"/>
    <w:rsid w:val="00790B01"/>
    <w:rsid w:val="00790C4F"/>
    <w:rsid w:val="00790E9E"/>
    <w:rsid w:val="00790FAA"/>
    <w:rsid w:val="00791401"/>
    <w:rsid w:val="007915B0"/>
    <w:rsid w:val="00791FC1"/>
    <w:rsid w:val="00792161"/>
    <w:rsid w:val="0079245C"/>
    <w:rsid w:val="00792757"/>
    <w:rsid w:val="0079279B"/>
    <w:rsid w:val="00792A52"/>
    <w:rsid w:val="00792BEF"/>
    <w:rsid w:val="00792E00"/>
    <w:rsid w:val="00793018"/>
    <w:rsid w:val="00793107"/>
    <w:rsid w:val="007933F8"/>
    <w:rsid w:val="00793602"/>
    <w:rsid w:val="007939F0"/>
    <w:rsid w:val="007943AF"/>
    <w:rsid w:val="007947CB"/>
    <w:rsid w:val="00794808"/>
    <w:rsid w:val="0079521E"/>
    <w:rsid w:val="00795366"/>
    <w:rsid w:val="00795609"/>
    <w:rsid w:val="0079581E"/>
    <w:rsid w:val="00795C30"/>
    <w:rsid w:val="00795EC4"/>
    <w:rsid w:val="0079687A"/>
    <w:rsid w:val="00796C23"/>
    <w:rsid w:val="00796C84"/>
    <w:rsid w:val="00796EA4"/>
    <w:rsid w:val="00797148"/>
    <w:rsid w:val="00797272"/>
    <w:rsid w:val="00797BC5"/>
    <w:rsid w:val="00797D2E"/>
    <w:rsid w:val="007A01A6"/>
    <w:rsid w:val="007A05FD"/>
    <w:rsid w:val="007A09E6"/>
    <w:rsid w:val="007A1097"/>
    <w:rsid w:val="007A146A"/>
    <w:rsid w:val="007A1A56"/>
    <w:rsid w:val="007A22B8"/>
    <w:rsid w:val="007A2603"/>
    <w:rsid w:val="007A2C14"/>
    <w:rsid w:val="007A2C47"/>
    <w:rsid w:val="007A3485"/>
    <w:rsid w:val="007A38DD"/>
    <w:rsid w:val="007A3903"/>
    <w:rsid w:val="007A3B3F"/>
    <w:rsid w:val="007A402E"/>
    <w:rsid w:val="007A424F"/>
    <w:rsid w:val="007A47C6"/>
    <w:rsid w:val="007A4B65"/>
    <w:rsid w:val="007A4BA3"/>
    <w:rsid w:val="007A4C6F"/>
    <w:rsid w:val="007A4DE7"/>
    <w:rsid w:val="007A4E1C"/>
    <w:rsid w:val="007A5E1C"/>
    <w:rsid w:val="007A63BF"/>
    <w:rsid w:val="007A6488"/>
    <w:rsid w:val="007A71E7"/>
    <w:rsid w:val="007A766B"/>
    <w:rsid w:val="007A7A5E"/>
    <w:rsid w:val="007A7DED"/>
    <w:rsid w:val="007A7DF2"/>
    <w:rsid w:val="007B00D1"/>
    <w:rsid w:val="007B03D2"/>
    <w:rsid w:val="007B0B6E"/>
    <w:rsid w:val="007B0F02"/>
    <w:rsid w:val="007B1164"/>
    <w:rsid w:val="007B140D"/>
    <w:rsid w:val="007B197C"/>
    <w:rsid w:val="007B1F76"/>
    <w:rsid w:val="007B27B4"/>
    <w:rsid w:val="007B2802"/>
    <w:rsid w:val="007B3314"/>
    <w:rsid w:val="007B384D"/>
    <w:rsid w:val="007B3BA0"/>
    <w:rsid w:val="007B4113"/>
    <w:rsid w:val="007B431B"/>
    <w:rsid w:val="007B4412"/>
    <w:rsid w:val="007B47D4"/>
    <w:rsid w:val="007B4823"/>
    <w:rsid w:val="007B4EC0"/>
    <w:rsid w:val="007B5135"/>
    <w:rsid w:val="007B5174"/>
    <w:rsid w:val="007B51F1"/>
    <w:rsid w:val="007B541D"/>
    <w:rsid w:val="007B5837"/>
    <w:rsid w:val="007B5BC4"/>
    <w:rsid w:val="007B608C"/>
    <w:rsid w:val="007B6535"/>
    <w:rsid w:val="007B6996"/>
    <w:rsid w:val="007B6D2E"/>
    <w:rsid w:val="007B6D7A"/>
    <w:rsid w:val="007B6D8F"/>
    <w:rsid w:val="007B74C4"/>
    <w:rsid w:val="007B7559"/>
    <w:rsid w:val="007B76C3"/>
    <w:rsid w:val="007B76F2"/>
    <w:rsid w:val="007B7A2B"/>
    <w:rsid w:val="007C11ED"/>
    <w:rsid w:val="007C177D"/>
    <w:rsid w:val="007C1A65"/>
    <w:rsid w:val="007C2272"/>
    <w:rsid w:val="007C22CA"/>
    <w:rsid w:val="007C263F"/>
    <w:rsid w:val="007C2698"/>
    <w:rsid w:val="007C27BC"/>
    <w:rsid w:val="007C2A32"/>
    <w:rsid w:val="007C2A69"/>
    <w:rsid w:val="007C2CCA"/>
    <w:rsid w:val="007C30CE"/>
    <w:rsid w:val="007C3122"/>
    <w:rsid w:val="007C33A4"/>
    <w:rsid w:val="007C348B"/>
    <w:rsid w:val="007C3580"/>
    <w:rsid w:val="007C364B"/>
    <w:rsid w:val="007C36CA"/>
    <w:rsid w:val="007C3BDD"/>
    <w:rsid w:val="007C4181"/>
    <w:rsid w:val="007C472A"/>
    <w:rsid w:val="007C477E"/>
    <w:rsid w:val="007C4BCE"/>
    <w:rsid w:val="007C4EA8"/>
    <w:rsid w:val="007C518E"/>
    <w:rsid w:val="007C5400"/>
    <w:rsid w:val="007C5554"/>
    <w:rsid w:val="007C57D5"/>
    <w:rsid w:val="007C6706"/>
    <w:rsid w:val="007C6777"/>
    <w:rsid w:val="007C6AA2"/>
    <w:rsid w:val="007C6EB3"/>
    <w:rsid w:val="007C6ECA"/>
    <w:rsid w:val="007C7BDE"/>
    <w:rsid w:val="007C7E1E"/>
    <w:rsid w:val="007D00DF"/>
    <w:rsid w:val="007D02A3"/>
    <w:rsid w:val="007D0435"/>
    <w:rsid w:val="007D0603"/>
    <w:rsid w:val="007D082B"/>
    <w:rsid w:val="007D0C23"/>
    <w:rsid w:val="007D1854"/>
    <w:rsid w:val="007D1C4B"/>
    <w:rsid w:val="007D1D3B"/>
    <w:rsid w:val="007D2187"/>
    <w:rsid w:val="007D229D"/>
    <w:rsid w:val="007D25BC"/>
    <w:rsid w:val="007D29CE"/>
    <w:rsid w:val="007D2F8D"/>
    <w:rsid w:val="007D45FF"/>
    <w:rsid w:val="007D4AB6"/>
    <w:rsid w:val="007D4B22"/>
    <w:rsid w:val="007D4D8D"/>
    <w:rsid w:val="007D4E91"/>
    <w:rsid w:val="007D50FD"/>
    <w:rsid w:val="007D5363"/>
    <w:rsid w:val="007D5449"/>
    <w:rsid w:val="007D5534"/>
    <w:rsid w:val="007D5758"/>
    <w:rsid w:val="007D5923"/>
    <w:rsid w:val="007D5A97"/>
    <w:rsid w:val="007D5C33"/>
    <w:rsid w:val="007D605B"/>
    <w:rsid w:val="007D7DE0"/>
    <w:rsid w:val="007D7FEE"/>
    <w:rsid w:val="007E0104"/>
    <w:rsid w:val="007E08CF"/>
    <w:rsid w:val="007E0AF4"/>
    <w:rsid w:val="007E0B6F"/>
    <w:rsid w:val="007E0DC6"/>
    <w:rsid w:val="007E16CC"/>
    <w:rsid w:val="007E1820"/>
    <w:rsid w:val="007E1919"/>
    <w:rsid w:val="007E1C6B"/>
    <w:rsid w:val="007E22DB"/>
    <w:rsid w:val="007E2398"/>
    <w:rsid w:val="007E24AF"/>
    <w:rsid w:val="007E2959"/>
    <w:rsid w:val="007E2CB4"/>
    <w:rsid w:val="007E35F2"/>
    <w:rsid w:val="007E3890"/>
    <w:rsid w:val="007E3D2B"/>
    <w:rsid w:val="007E3F5A"/>
    <w:rsid w:val="007E47FB"/>
    <w:rsid w:val="007E5278"/>
    <w:rsid w:val="007E536E"/>
    <w:rsid w:val="007E5C43"/>
    <w:rsid w:val="007E5DAB"/>
    <w:rsid w:val="007E5F8D"/>
    <w:rsid w:val="007E679C"/>
    <w:rsid w:val="007E6818"/>
    <w:rsid w:val="007E6819"/>
    <w:rsid w:val="007E6F77"/>
    <w:rsid w:val="007E7B22"/>
    <w:rsid w:val="007E7E4B"/>
    <w:rsid w:val="007E7F34"/>
    <w:rsid w:val="007F0EBE"/>
    <w:rsid w:val="007F1A6B"/>
    <w:rsid w:val="007F1D7C"/>
    <w:rsid w:val="007F2545"/>
    <w:rsid w:val="007F26D5"/>
    <w:rsid w:val="007F297D"/>
    <w:rsid w:val="007F2BA6"/>
    <w:rsid w:val="007F3088"/>
    <w:rsid w:val="007F32C9"/>
    <w:rsid w:val="007F35A0"/>
    <w:rsid w:val="007F4249"/>
    <w:rsid w:val="007F4643"/>
    <w:rsid w:val="007F4C28"/>
    <w:rsid w:val="007F52F1"/>
    <w:rsid w:val="007F5B9D"/>
    <w:rsid w:val="007F5E2A"/>
    <w:rsid w:val="007F66D7"/>
    <w:rsid w:val="007F68B8"/>
    <w:rsid w:val="007F6F7A"/>
    <w:rsid w:val="007F7420"/>
    <w:rsid w:val="007F75BE"/>
    <w:rsid w:val="007F7B44"/>
    <w:rsid w:val="007F7FB2"/>
    <w:rsid w:val="008000C5"/>
    <w:rsid w:val="00800745"/>
    <w:rsid w:val="0080079F"/>
    <w:rsid w:val="00801416"/>
    <w:rsid w:val="00801F39"/>
    <w:rsid w:val="00802595"/>
    <w:rsid w:val="00802698"/>
    <w:rsid w:val="00802711"/>
    <w:rsid w:val="00802A6A"/>
    <w:rsid w:val="00803081"/>
    <w:rsid w:val="008037C4"/>
    <w:rsid w:val="0080394D"/>
    <w:rsid w:val="00803E7F"/>
    <w:rsid w:val="00804202"/>
    <w:rsid w:val="0080475D"/>
    <w:rsid w:val="008049A7"/>
    <w:rsid w:val="00804B47"/>
    <w:rsid w:val="00805563"/>
    <w:rsid w:val="00805D15"/>
    <w:rsid w:val="00805E38"/>
    <w:rsid w:val="0080638B"/>
    <w:rsid w:val="00807076"/>
    <w:rsid w:val="0080709E"/>
    <w:rsid w:val="0080764C"/>
    <w:rsid w:val="00807662"/>
    <w:rsid w:val="00807809"/>
    <w:rsid w:val="008078C4"/>
    <w:rsid w:val="00807AA5"/>
    <w:rsid w:val="00807EA8"/>
    <w:rsid w:val="00807FD2"/>
    <w:rsid w:val="008102DA"/>
    <w:rsid w:val="00810394"/>
    <w:rsid w:val="0081053C"/>
    <w:rsid w:val="00810583"/>
    <w:rsid w:val="00810594"/>
    <w:rsid w:val="00810B9B"/>
    <w:rsid w:val="00810C40"/>
    <w:rsid w:val="00810C97"/>
    <w:rsid w:val="00810DB7"/>
    <w:rsid w:val="0081130A"/>
    <w:rsid w:val="008113A3"/>
    <w:rsid w:val="008114B8"/>
    <w:rsid w:val="00811BE4"/>
    <w:rsid w:val="00812471"/>
    <w:rsid w:val="008125FD"/>
    <w:rsid w:val="00812815"/>
    <w:rsid w:val="00812942"/>
    <w:rsid w:val="00812A2A"/>
    <w:rsid w:val="008130E7"/>
    <w:rsid w:val="008134CB"/>
    <w:rsid w:val="0081365B"/>
    <w:rsid w:val="00813897"/>
    <w:rsid w:val="00813B7A"/>
    <w:rsid w:val="008141F0"/>
    <w:rsid w:val="008144C5"/>
    <w:rsid w:val="0081521B"/>
    <w:rsid w:val="00815479"/>
    <w:rsid w:val="00815A5C"/>
    <w:rsid w:val="00815BDC"/>
    <w:rsid w:val="00816E7C"/>
    <w:rsid w:val="00817873"/>
    <w:rsid w:val="00820451"/>
    <w:rsid w:val="008207F6"/>
    <w:rsid w:val="00820CF6"/>
    <w:rsid w:val="00820F1C"/>
    <w:rsid w:val="00821262"/>
    <w:rsid w:val="008212DD"/>
    <w:rsid w:val="00821EEC"/>
    <w:rsid w:val="00822049"/>
    <w:rsid w:val="008226F0"/>
    <w:rsid w:val="008227BC"/>
    <w:rsid w:val="00822AEC"/>
    <w:rsid w:val="00822EB8"/>
    <w:rsid w:val="008230D6"/>
    <w:rsid w:val="00823238"/>
    <w:rsid w:val="00823550"/>
    <w:rsid w:val="008236C5"/>
    <w:rsid w:val="00823F98"/>
    <w:rsid w:val="00824171"/>
    <w:rsid w:val="0082438E"/>
    <w:rsid w:val="00824E40"/>
    <w:rsid w:val="00824EDE"/>
    <w:rsid w:val="0082545D"/>
    <w:rsid w:val="00825489"/>
    <w:rsid w:val="00825C51"/>
    <w:rsid w:val="00825D71"/>
    <w:rsid w:val="00825DF1"/>
    <w:rsid w:val="0082647E"/>
    <w:rsid w:val="0082677C"/>
    <w:rsid w:val="00826FF7"/>
    <w:rsid w:val="008273E7"/>
    <w:rsid w:val="00827625"/>
    <w:rsid w:val="008276EA"/>
    <w:rsid w:val="00827871"/>
    <w:rsid w:val="00827CEB"/>
    <w:rsid w:val="00827DC6"/>
    <w:rsid w:val="00830017"/>
    <w:rsid w:val="008300F0"/>
    <w:rsid w:val="00830404"/>
    <w:rsid w:val="008307A6"/>
    <w:rsid w:val="00830B7E"/>
    <w:rsid w:val="0083118D"/>
    <w:rsid w:val="008313B0"/>
    <w:rsid w:val="00831538"/>
    <w:rsid w:val="00831A6B"/>
    <w:rsid w:val="00831F08"/>
    <w:rsid w:val="00831F50"/>
    <w:rsid w:val="0083212F"/>
    <w:rsid w:val="008321FA"/>
    <w:rsid w:val="008329DB"/>
    <w:rsid w:val="008332B4"/>
    <w:rsid w:val="008334B7"/>
    <w:rsid w:val="008336FF"/>
    <w:rsid w:val="00833DD1"/>
    <w:rsid w:val="00834526"/>
    <w:rsid w:val="00834719"/>
    <w:rsid w:val="008352BE"/>
    <w:rsid w:val="0083594F"/>
    <w:rsid w:val="0083644E"/>
    <w:rsid w:val="00836702"/>
    <w:rsid w:val="0083692C"/>
    <w:rsid w:val="00836A4F"/>
    <w:rsid w:val="00836DDA"/>
    <w:rsid w:val="00836EF0"/>
    <w:rsid w:val="008370A9"/>
    <w:rsid w:val="0083775B"/>
    <w:rsid w:val="00840D81"/>
    <w:rsid w:val="00840DFB"/>
    <w:rsid w:val="00840EEC"/>
    <w:rsid w:val="008411FB"/>
    <w:rsid w:val="00841202"/>
    <w:rsid w:val="00841303"/>
    <w:rsid w:val="00841F95"/>
    <w:rsid w:val="00842269"/>
    <w:rsid w:val="008423CE"/>
    <w:rsid w:val="0084291E"/>
    <w:rsid w:val="00842D21"/>
    <w:rsid w:val="00842F95"/>
    <w:rsid w:val="00843072"/>
    <w:rsid w:val="008432D3"/>
    <w:rsid w:val="008436A2"/>
    <w:rsid w:val="00844146"/>
    <w:rsid w:val="008445F6"/>
    <w:rsid w:val="00844875"/>
    <w:rsid w:val="008448E9"/>
    <w:rsid w:val="00844B28"/>
    <w:rsid w:val="00844B85"/>
    <w:rsid w:val="00845010"/>
    <w:rsid w:val="0084503F"/>
    <w:rsid w:val="0084589F"/>
    <w:rsid w:val="0084645D"/>
    <w:rsid w:val="0084654E"/>
    <w:rsid w:val="00846560"/>
    <w:rsid w:val="00846CDC"/>
    <w:rsid w:val="00846F12"/>
    <w:rsid w:val="00846F26"/>
    <w:rsid w:val="00847067"/>
    <w:rsid w:val="008471BB"/>
    <w:rsid w:val="008472C8"/>
    <w:rsid w:val="00847833"/>
    <w:rsid w:val="00847A28"/>
    <w:rsid w:val="00850090"/>
    <w:rsid w:val="008500A9"/>
    <w:rsid w:val="00850A6C"/>
    <w:rsid w:val="00850DE6"/>
    <w:rsid w:val="0085205A"/>
    <w:rsid w:val="0085232C"/>
    <w:rsid w:val="00852345"/>
    <w:rsid w:val="00852C4A"/>
    <w:rsid w:val="00852C8B"/>
    <w:rsid w:val="00853053"/>
    <w:rsid w:val="0085362D"/>
    <w:rsid w:val="008536DA"/>
    <w:rsid w:val="008538DB"/>
    <w:rsid w:val="00853987"/>
    <w:rsid w:val="00853B92"/>
    <w:rsid w:val="00854775"/>
    <w:rsid w:val="00854A92"/>
    <w:rsid w:val="00854AFC"/>
    <w:rsid w:val="00854E25"/>
    <w:rsid w:val="008553F5"/>
    <w:rsid w:val="00855D27"/>
    <w:rsid w:val="00856840"/>
    <w:rsid w:val="00856B69"/>
    <w:rsid w:val="008577AF"/>
    <w:rsid w:val="008579A6"/>
    <w:rsid w:val="0086000C"/>
    <w:rsid w:val="008601F2"/>
    <w:rsid w:val="008602BB"/>
    <w:rsid w:val="00860EA0"/>
    <w:rsid w:val="00860FAB"/>
    <w:rsid w:val="00861101"/>
    <w:rsid w:val="00861311"/>
    <w:rsid w:val="00861AF5"/>
    <w:rsid w:val="0086233C"/>
    <w:rsid w:val="008637EB"/>
    <w:rsid w:val="00863896"/>
    <w:rsid w:val="008638D3"/>
    <w:rsid w:val="00863AA4"/>
    <w:rsid w:val="00863B01"/>
    <w:rsid w:val="00863B8B"/>
    <w:rsid w:val="008641E8"/>
    <w:rsid w:val="0086429F"/>
    <w:rsid w:val="00864302"/>
    <w:rsid w:val="00864309"/>
    <w:rsid w:val="0086451D"/>
    <w:rsid w:val="0086483B"/>
    <w:rsid w:val="00864D11"/>
    <w:rsid w:val="00864DAF"/>
    <w:rsid w:val="00864E4E"/>
    <w:rsid w:val="00865097"/>
    <w:rsid w:val="008652B7"/>
    <w:rsid w:val="00865535"/>
    <w:rsid w:val="00865EE9"/>
    <w:rsid w:val="00866189"/>
    <w:rsid w:val="0086636C"/>
    <w:rsid w:val="00866511"/>
    <w:rsid w:val="008666A0"/>
    <w:rsid w:val="00866B22"/>
    <w:rsid w:val="00866C7C"/>
    <w:rsid w:val="00867115"/>
    <w:rsid w:val="008671AA"/>
    <w:rsid w:val="00867573"/>
    <w:rsid w:val="00867831"/>
    <w:rsid w:val="00867877"/>
    <w:rsid w:val="008678D0"/>
    <w:rsid w:val="00867908"/>
    <w:rsid w:val="00867C64"/>
    <w:rsid w:val="008704DF"/>
    <w:rsid w:val="00870765"/>
    <w:rsid w:val="00870F09"/>
    <w:rsid w:val="00870F1D"/>
    <w:rsid w:val="008715CB"/>
    <w:rsid w:val="008721A0"/>
    <w:rsid w:val="008727CD"/>
    <w:rsid w:val="008727D8"/>
    <w:rsid w:val="00872ABD"/>
    <w:rsid w:val="00872B1F"/>
    <w:rsid w:val="00872EA4"/>
    <w:rsid w:val="008730AA"/>
    <w:rsid w:val="008730EB"/>
    <w:rsid w:val="008732E8"/>
    <w:rsid w:val="008732FF"/>
    <w:rsid w:val="00873328"/>
    <w:rsid w:val="0087348D"/>
    <w:rsid w:val="00873EB9"/>
    <w:rsid w:val="008742AF"/>
    <w:rsid w:val="00874B42"/>
    <w:rsid w:val="00874D8C"/>
    <w:rsid w:val="00875331"/>
    <w:rsid w:val="008759AC"/>
    <w:rsid w:val="00875A2E"/>
    <w:rsid w:val="00875CD3"/>
    <w:rsid w:val="00876BC7"/>
    <w:rsid w:val="00876EAC"/>
    <w:rsid w:val="00877975"/>
    <w:rsid w:val="00880672"/>
    <w:rsid w:val="00880758"/>
    <w:rsid w:val="008811B0"/>
    <w:rsid w:val="008814CC"/>
    <w:rsid w:val="00881C82"/>
    <w:rsid w:val="00881F0A"/>
    <w:rsid w:val="00882A32"/>
    <w:rsid w:val="00883406"/>
    <w:rsid w:val="00883F73"/>
    <w:rsid w:val="0088426E"/>
    <w:rsid w:val="00884348"/>
    <w:rsid w:val="00884D2F"/>
    <w:rsid w:val="00884DA4"/>
    <w:rsid w:val="00885159"/>
    <w:rsid w:val="00885267"/>
    <w:rsid w:val="008854C4"/>
    <w:rsid w:val="008858A3"/>
    <w:rsid w:val="00885968"/>
    <w:rsid w:val="00885BBF"/>
    <w:rsid w:val="008861D3"/>
    <w:rsid w:val="00886B6E"/>
    <w:rsid w:val="00886BDE"/>
    <w:rsid w:val="00886E96"/>
    <w:rsid w:val="00887CC1"/>
    <w:rsid w:val="00887D0A"/>
    <w:rsid w:val="0089049E"/>
    <w:rsid w:val="00890838"/>
    <w:rsid w:val="0089091A"/>
    <w:rsid w:val="00891463"/>
    <w:rsid w:val="00891CB9"/>
    <w:rsid w:val="00891CBC"/>
    <w:rsid w:val="00891FB0"/>
    <w:rsid w:val="0089215E"/>
    <w:rsid w:val="008924C4"/>
    <w:rsid w:val="0089267F"/>
    <w:rsid w:val="0089285A"/>
    <w:rsid w:val="00892864"/>
    <w:rsid w:val="00892A95"/>
    <w:rsid w:val="00892F57"/>
    <w:rsid w:val="00893106"/>
    <w:rsid w:val="008933FC"/>
    <w:rsid w:val="008934CA"/>
    <w:rsid w:val="00893540"/>
    <w:rsid w:val="00893E62"/>
    <w:rsid w:val="008948B8"/>
    <w:rsid w:val="00895015"/>
    <w:rsid w:val="008951D7"/>
    <w:rsid w:val="0089550A"/>
    <w:rsid w:val="00895DD3"/>
    <w:rsid w:val="00896414"/>
    <w:rsid w:val="008964CF"/>
    <w:rsid w:val="008978A8"/>
    <w:rsid w:val="00897A8F"/>
    <w:rsid w:val="00897E3F"/>
    <w:rsid w:val="00897E51"/>
    <w:rsid w:val="00897EE1"/>
    <w:rsid w:val="008A01EF"/>
    <w:rsid w:val="008A02A2"/>
    <w:rsid w:val="008A0394"/>
    <w:rsid w:val="008A0964"/>
    <w:rsid w:val="008A0AED"/>
    <w:rsid w:val="008A0C32"/>
    <w:rsid w:val="008A0D6A"/>
    <w:rsid w:val="008A0DFE"/>
    <w:rsid w:val="008A0EF7"/>
    <w:rsid w:val="008A1066"/>
    <w:rsid w:val="008A125A"/>
    <w:rsid w:val="008A125C"/>
    <w:rsid w:val="008A12C6"/>
    <w:rsid w:val="008A19D3"/>
    <w:rsid w:val="008A2952"/>
    <w:rsid w:val="008A300B"/>
    <w:rsid w:val="008A3042"/>
    <w:rsid w:val="008A31E8"/>
    <w:rsid w:val="008A31F7"/>
    <w:rsid w:val="008A3450"/>
    <w:rsid w:val="008A38F2"/>
    <w:rsid w:val="008A3B88"/>
    <w:rsid w:val="008A4229"/>
    <w:rsid w:val="008A431B"/>
    <w:rsid w:val="008A43D8"/>
    <w:rsid w:val="008A44B6"/>
    <w:rsid w:val="008A4612"/>
    <w:rsid w:val="008A4977"/>
    <w:rsid w:val="008A5077"/>
    <w:rsid w:val="008A53E6"/>
    <w:rsid w:val="008A5BEF"/>
    <w:rsid w:val="008A5C16"/>
    <w:rsid w:val="008A615E"/>
    <w:rsid w:val="008A6926"/>
    <w:rsid w:val="008A6A68"/>
    <w:rsid w:val="008A6A80"/>
    <w:rsid w:val="008A72C2"/>
    <w:rsid w:val="008A759D"/>
    <w:rsid w:val="008A79F0"/>
    <w:rsid w:val="008A7C31"/>
    <w:rsid w:val="008B0618"/>
    <w:rsid w:val="008B0C16"/>
    <w:rsid w:val="008B12AF"/>
    <w:rsid w:val="008B140D"/>
    <w:rsid w:val="008B1836"/>
    <w:rsid w:val="008B1A1D"/>
    <w:rsid w:val="008B1B28"/>
    <w:rsid w:val="008B1F69"/>
    <w:rsid w:val="008B1FC0"/>
    <w:rsid w:val="008B1FE2"/>
    <w:rsid w:val="008B2035"/>
    <w:rsid w:val="008B2488"/>
    <w:rsid w:val="008B3EB8"/>
    <w:rsid w:val="008B43D4"/>
    <w:rsid w:val="008B4600"/>
    <w:rsid w:val="008B4650"/>
    <w:rsid w:val="008B4D0A"/>
    <w:rsid w:val="008B4D8B"/>
    <w:rsid w:val="008B4FF4"/>
    <w:rsid w:val="008B5BFA"/>
    <w:rsid w:val="008B61AB"/>
    <w:rsid w:val="008B6359"/>
    <w:rsid w:val="008B64BF"/>
    <w:rsid w:val="008B65D8"/>
    <w:rsid w:val="008B6F4B"/>
    <w:rsid w:val="008B7302"/>
    <w:rsid w:val="008B7EEF"/>
    <w:rsid w:val="008C01E9"/>
    <w:rsid w:val="008C06D4"/>
    <w:rsid w:val="008C07EB"/>
    <w:rsid w:val="008C0821"/>
    <w:rsid w:val="008C0A56"/>
    <w:rsid w:val="008C0DDC"/>
    <w:rsid w:val="008C0E2F"/>
    <w:rsid w:val="008C17E1"/>
    <w:rsid w:val="008C18B2"/>
    <w:rsid w:val="008C20C8"/>
    <w:rsid w:val="008C27BC"/>
    <w:rsid w:val="008C2B05"/>
    <w:rsid w:val="008C2B8E"/>
    <w:rsid w:val="008C2D6D"/>
    <w:rsid w:val="008C2E6A"/>
    <w:rsid w:val="008C39C5"/>
    <w:rsid w:val="008C3C77"/>
    <w:rsid w:val="008C4536"/>
    <w:rsid w:val="008C4692"/>
    <w:rsid w:val="008C4FA6"/>
    <w:rsid w:val="008C4FB4"/>
    <w:rsid w:val="008C513F"/>
    <w:rsid w:val="008C51E3"/>
    <w:rsid w:val="008C5778"/>
    <w:rsid w:val="008C5947"/>
    <w:rsid w:val="008C5E9A"/>
    <w:rsid w:val="008C6168"/>
    <w:rsid w:val="008C650B"/>
    <w:rsid w:val="008C66C7"/>
    <w:rsid w:val="008C7AD4"/>
    <w:rsid w:val="008C7B4F"/>
    <w:rsid w:val="008C7EC0"/>
    <w:rsid w:val="008D0359"/>
    <w:rsid w:val="008D0497"/>
    <w:rsid w:val="008D0562"/>
    <w:rsid w:val="008D07B8"/>
    <w:rsid w:val="008D0A50"/>
    <w:rsid w:val="008D1098"/>
    <w:rsid w:val="008D165F"/>
    <w:rsid w:val="008D19A7"/>
    <w:rsid w:val="008D1C99"/>
    <w:rsid w:val="008D20BF"/>
    <w:rsid w:val="008D2349"/>
    <w:rsid w:val="008D26CC"/>
    <w:rsid w:val="008D30FD"/>
    <w:rsid w:val="008D3196"/>
    <w:rsid w:val="008D3324"/>
    <w:rsid w:val="008D3406"/>
    <w:rsid w:val="008D3726"/>
    <w:rsid w:val="008D3D69"/>
    <w:rsid w:val="008D4368"/>
    <w:rsid w:val="008D4A26"/>
    <w:rsid w:val="008D53EE"/>
    <w:rsid w:val="008D5511"/>
    <w:rsid w:val="008D5930"/>
    <w:rsid w:val="008D6084"/>
    <w:rsid w:val="008D6611"/>
    <w:rsid w:val="008D6740"/>
    <w:rsid w:val="008D6D32"/>
    <w:rsid w:val="008D6D9B"/>
    <w:rsid w:val="008D6E00"/>
    <w:rsid w:val="008D72E6"/>
    <w:rsid w:val="008D72F7"/>
    <w:rsid w:val="008D7C5A"/>
    <w:rsid w:val="008D7E6D"/>
    <w:rsid w:val="008D7F16"/>
    <w:rsid w:val="008E00D0"/>
    <w:rsid w:val="008E023F"/>
    <w:rsid w:val="008E051A"/>
    <w:rsid w:val="008E155C"/>
    <w:rsid w:val="008E1A1F"/>
    <w:rsid w:val="008E1A29"/>
    <w:rsid w:val="008E1A64"/>
    <w:rsid w:val="008E1E73"/>
    <w:rsid w:val="008E1ED6"/>
    <w:rsid w:val="008E1FE4"/>
    <w:rsid w:val="008E2797"/>
    <w:rsid w:val="008E2910"/>
    <w:rsid w:val="008E2C0F"/>
    <w:rsid w:val="008E2CCE"/>
    <w:rsid w:val="008E3389"/>
    <w:rsid w:val="008E3558"/>
    <w:rsid w:val="008E35BF"/>
    <w:rsid w:val="008E3730"/>
    <w:rsid w:val="008E3756"/>
    <w:rsid w:val="008E46FA"/>
    <w:rsid w:val="008E55E1"/>
    <w:rsid w:val="008E6A3D"/>
    <w:rsid w:val="008E6B33"/>
    <w:rsid w:val="008E6D8A"/>
    <w:rsid w:val="008E77A1"/>
    <w:rsid w:val="008E78E9"/>
    <w:rsid w:val="008E7C9D"/>
    <w:rsid w:val="008F0554"/>
    <w:rsid w:val="008F06A2"/>
    <w:rsid w:val="008F0B33"/>
    <w:rsid w:val="008F0CD7"/>
    <w:rsid w:val="008F0D5D"/>
    <w:rsid w:val="008F10CE"/>
    <w:rsid w:val="008F15EA"/>
    <w:rsid w:val="008F16D5"/>
    <w:rsid w:val="008F27C7"/>
    <w:rsid w:val="008F286B"/>
    <w:rsid w:val="008F3AD8"/>
    <w:rsid w:val="008F3DCC"/>
    <w:rsid w:val="008F4787"/>
    <w:rsid w:val="008F4C6F"/>
    <w:rsid w:val="008F4D3D"/>
    <w:rsid w:val="008F4E79"/>
    <w:rsid w:val="008F4E88"/>
    <w:rsid w:val="008F50A6"/>
    <w:rsid w:val="008F51FC"/>
    <w:rsid w:val="008F5280"/>
    <w:rsid w:val="008F5A1D"/>
    <w:rsid w:val="008F5CA9"/>
    <w:rsid w:val="008F64A9"/>
    <w:rsid w:val="008F677C"/>
    <w:rsid w:val="008F68C6"/>
    <w:rsid w:val="008F6979"/>
    <w:rsid w:val="008F6E57"/>
    <w:rsid w:val="008F71DC"/>
    <w:rsid w:val="008F7250"/>
    <w:rsid w:val="008F7297"/>
    <w:rsid w:val="008F759F"/>
    <w:rsid w:val="008F7FF9"/>
    <w:rsid w:val="009001F7"/>
    <w:rsid w:val="0090044F"/>
    <w:rsid w:val="00900D1F"/>
    <w:rsid w:val="00901348"/>
    <w:rsid w:val="0090177D"/>
    <w:rsid w:val="00901A42"/>
    <w:rsid w:val="00901CD1"/>
    <w:rsid w:val="00901D90"/>
    <w:rsid w:val="009026C9"/>
    <w:rsid w:val="00902DB3"/>
    <w:rsid w:val="009031E8"/>
    <w:rsid w:val="00903B1A"/>
    <w:rsid w:val="009040AA"/>
    <w:rsid w:val="00904F14"/>
    <w:rsid w:val="00905031"/>
    <w:rsid w:val="009052C0"/>
    <w:rsid w:val="0090567B"/>
    <w:rsid w:val="00905730"/>
    <w:rsid w:val="00905BEE"/>
    <w:rsid w:val="0090692F"/>
    <w:rsid w:val="00906C3D"/>
    <w:rsid w:val="00907749"/>
    <w:rsid w:val="00907A52"/>
    <w:rsid w:val="00910716"/>
    <w:rsid w:val="00910751"/>
    <w:rsid w:val="00910990"/>
    <w:rsid w:val="009116AD"/>
    <w:rsid w:val="009116DB"/>
    <w:rsid w:val="0091198C"/>
    <w:rsid w:val="00911A16"/>
    <w:rsid w:val="00911B2D"/>
    <w:rsid w:val="00911D99"/>
    <w:rsid w:val="00912881"/>
    <w:rsid w:val="00912AD2"/>
    <w:rsid w:val="00912B89"/>
    <w:rsid w:val="00912D89"/>
    <w:rsid w:val="009131EE"/>
    <w:rsid w:val="009133EF"/>
    <w:rsid w:val="00913AD8"/>
    <w:rsid w:val="009152CB"/>
    <w:rsid w:val="0091580F"/>
    <w:rsid w:val="009158DF"/>
    <w:rsid w:val="00916382"/>
    <w:rsid w:val="00916905"/>
    <w:rsid w:val="00916BCF"/>
    <w:rsid w:val="0091707E"/>
    <w:rsid w:val="009170D3"/>
    <w:rsid w:val="00917241"/>
    <w:rsid w:val="0091727B"/>
    <w:rsid w:val="0091745D"/>
    <w:rsid w:val="00917B5E"/>
    <w:rsid w:val="00920F57"/>
    <w:rsid w:val="00921411"/>
    <w:rsid w:val="00921449"/>
    <w:rsid w:val="00921B1C"/>
    <w:rsid w:val="00921E43"/>
    <w:rsid w:val="00921F13"/>
    <w:rsid w:val="00922379"/>
    <w:rsid w:val="00922550"/>
    <w:rsid w:val="00922660"/>
    <w:rsid w:val="00922B08"/>
    <w:rsid w:val="00922C1B"/>
    <w:rsid w:val="00923921"/>
    <w:rsid w:val="00923981"/>
    <w:rsid w:val="009241E5"/>
    <w:rsid w:val="009247D8"/>
    <w:rsid w:val="00924BB6"/>
    <w:rsid w:val="00924D79"/>
    <w:rsid w:val="00924DFE"/>
    <w:rsid w:val="009255EB"/>
    <w:rsid w:val="00925652"/>
    <w:rsid w:val="00925EA0"/>
    <w:rsid w:val="009260F5"/>
    <w:rsid w:val="00926150"/>
    <w:rsid w:val="00926221"/>
    <w:rsid w:val="00926B1B"/>
    <w:rsid w:val="00927A7F"/>
    <w:rsid w:val="00927C36"/>
    <w:rsid w:val="00930297"/>
    <w:rsid w:val="00930413"/>
    <w:rsid w:val="009304ED"/>
    <w:rsid w:val="0093064D"/>
    <w:rsid w:val="00930CD3"/>
    <w:rsid w:val="0093183F"/>
    <w:rsid w:val="00931850"/>
    <w:rsid w:val="0093220A"/>
    <w:rsid w:val="00932326"/>
    <w:rsid w:val="0093234A"/>
    <w:rsid w:val="009329EE"/>
    <w:rsid w:val="00932B0C"/>
    <w:rsid w:val="00932DED"/>
    <w:rsid w:val="009331EA"/>
    <w:rsid w:val="009336CF"/>
    <w:rsid w:val="00933732"/>
    <w:rsid w:val="009337C6"/>
    <w:rsid w:val="00933BEE"/>
    <w:rsid w:val="00934640"/>
    <w:rsid w:val="009347B4"/>
    <w:rsid w:val="00934E7D"/>
    <w:rsid w:val="00934EB8"/>
    <w:rsid w:val="00935343"/>
    <w:rsid w:val="00935830"/>
    <w:rsid w:val="00935A91"/>
    <w:rsid w:val="009363B5"/>
    <w:rsid w:val="00936592"/>
    <w:rsid w:val="009368A6"/>
    <w:rsid w:val="00936A6C"/>
    <w:rsid w:val="00936BF1"/>
    <w:rsid w:val="009372FC"/>
    <w:rsid w:val="0093741E"/>
    <w:rsid w:val="009376D1"/>
    <w:rsid w:val="009401D3"/>
    <w:rsid w:val="009404AB"/>
    <w:rsid w:val="00940702"/>
    <w:rsid w:val="009407C5"/>
    <w:rsid w:val="00940A91"/>
    <w:rsid w:val="00940AF7"/>
    <w:rsid w:val="0094155E"/>
    <w:rsid w:val="00941868"/>
    <w:rsid w:val="00941B9F"/>
    <w:rsid w:val="00942003"/>
    <w:rsid w:val="0094228A"/>
    <w:rsid w:val="00942532"/>
    <w:rsid w:val="0094266F"/>
    <w:rsid w:val="0094287B"/>
    <w:rsid w:val="00942F07"/>
    <w:rsid w:val="00943105"/>
    <w:rsid w:val="00944072"/>
    <w:rsid w:val="009445E0"/>
    <w:rsid w:val="00944F33"/>
    <w:rsid w:val="00944FA0"/>
    <w:rsid w:val="0094513E"/>
    <w:rsid w:val="0094554E"/>
    <w:rsid w:val="00945E56"/>
    <w:rsid w:val="0094690E"/>
    <w:rsid w:val="0094707D"/>
    <w:rsid w:val="009472D7"/>
    <w:rsid w:val="00947B3D"/>
    <w:rsid w:val="0095055C"/>
    <w:rsid w:val="009506F2"/>
    <w:rsid w:val="00950766"/>
    <w:rsid w:val="00950837"/>
    <w:rsid w:val="00950923"/>
    <w:rsid w:val="009510E7"/>
    <w:rsid w:val="0095142B"/>
    <w:rsid w:val="00951434"/>
    <w:rsid w:val="00951494"/>
    <w:rsid w:val="00951782"/>
    <w:rsid w:val="009517F4"/>
    <w:rsid w:val="00951CE6"/>
    <w:rsid w:val="00951D98"/>
    <w:rsid w:val="009522DF"/>
    <w:rsid w:val="009523EA"/>
    <w:rsid w:val="0095266F"/>
    <w:rsid w:val="00953625"/>
    <w:rsid w:val="009536CB"/>
    <w:rsid w:val="00953E72"/>
    <w:rsid w:val="00953F59"/>
    <w:rsid w:val="00954751"/>
    <w:rsid w:val="00954AD6"/>
    <w:rsid w:val="00954CD6"/>
    <w:rsid w:val="00954D1C"/>
    <w:rsid w:val="00954E80"/>
    <w:rsid w:val="00954ED4"/>
    <w:rsid w:val="009557CE"/>
    <w:rsid w:val="0095591B"/>
    <w:rsid w:val="00955B2B"/>
    <w:rsid w:val="00955DFD"/>
    <w:rsid w:val="009561BA"/>
    <w:rsid w:val="0095655D"/>
    <w:rsid w:val="00956D8F"/>
    <w:rsid w:val="009570F3"/>
    <w:rsid w:val="00957483"/>
    <w:rsid w:val="0095767B"/>
    <w:rsid w:val="00957C63"/>
    <w:rsid w:val="00957C98"/>
    <w:rsid w:val="00957D10"/>
    <w:rsid w:val="00957E7F"/>
    <w:rsid w:val="0096015E"/>
    <w:rsid w:val="009602AB"/>
    <w:rsid w:val="00960449"/>
    <w:rsid w:val="009607FD"/>
    <w:rsid w:val="00960900"/>
    <w:rsid w:val="00960947"/>
    <w:rsid w:val="00960E04"/>
    <w:rsid w:val="00961169"/>
    <w:rsid w:val="00961250"/>
    <w:rsid w:val="009616C2"/>
    <w:rsid w:val="00961754"/>
    <w:rsid w:val="00961A1A"/>
    <w:rsid w:val="00961A4C"/>
    <w:rsid w:val="00961F8C"/>
    <w:rsid w:val="009620B0"/>
    <w:rsid w:val="009621A5"/>
    <w:rsid w:val="009623CA"/>
    <w:rsid w:val="0096287B"/>
    <w:rsid w:val="009628F7"/>
    <w:rsid w:val="009637FD"/>
    <w:rsid w:val="00963DD1"/>
    <w:rsid w:val="0096411E"/>
    <w:rsid w:val="0096416C"/>
    <w:rsid w:val="0096535C"/>
    <w:rsid w:val="00965706"/>
    <w:rsid w:val="009658AB"/>
    <w:rsid w:val="00965BD5"/>
    <w:rsid w:val="00965C39"/>
    <w:rsid w:val="00965CE0"/>
    <w:rsid w:val="00965E31"/>
    <w:rsid w:val="00966A50"/>
    <w:rsid w:val="00966CA6"/>
    <w:rsid w:val="00966ED7"/>
    <w:rsid w:val="00967111"/>
    <w:rsid w:val="00967ADB"/>
    <w:rsid w:val="00967CBE"/>
    <w:rsid w:val="0097010A"/>
    <w:rsid w:val="009706D4"/>
    <w:rsid w:val="00970B6A"/>
    <w:rsid w:val="00970CC4"/>
    <w:rsid w:val="00970D7B"/>
    <w:rsid w:val="00972956"/>
    <w:rsid w:val="00972B1E"/>
    <w:rsid w:val="00972B93"/>
    <w:rsid w:val="00972C5B"/>
    <w:rsid w:val="00972F49"/>
    <w:rsid w:val="00973700"/>
    <w:rsid w:val="00973960"/>
    <w:rsid w:val="00973C50"/>
    <w:rsid w:val="0097539B"/>
    <w:rsid w:val="00975C91"/>
    <w:rsid w:val="00975D72"/>
    <w:rsid w:val="00976B89"/>
    <w:rsid w:val="00977318"/>
    <w:rsid w:val="0097757C"/>
    <w:rsid w:val="0098053B"/>
    <w:rsid w:val="009807C6"/>
    <w:rsid w:val="00980ACA"/>
    <w:rsid w:val="00980F14"/>
    <w:rsid w:val="0098125C"/>
    <w:rsid w:val="0098146B"/>
    <w:rsid w:val="00981877"/>
    <w:rsid w:val="00981CC8"/>
    <w:rsid w:val="009828BD"/>
    <w:rsid w:val="009829FD"/>
    <w:rsid w:val="00982A6F"/>
    <w:rsid w:val="00982F90"/>
    <w:rsid w:val="00983984"/>
    <w:rsid w:val="00983BA8"/>
    <w:rsid w:val="00983C3B"/>
    <w:rsid w:val="00984BE7"/>
    <w:rsid w:val="00984DC5"/>
    <w:rsid w:val="00984DFF"/>
    <w:rsid w:val="0098555E"/>
    <w:rsid w:val="009856E1"/>
    <w:rsid w:val="009857FB"/>
    <w:rsid w:val="00986423"/>
    <w:rsid w:val="009866B2"/>
    <w:rsid w:val="00986D0E"/>
    <w:rsid w:val="00986E15"/>
    <w:rsid w:val="009871C5"/>
    <w:rsid w:val="00987366"/>
    <w:rsid w:val="0098742C"/>
    <w:rsid w:val="0098765F"/>
    <w:rsid w:val="00987688"/>
    <w:rsid w:val="00987A47"/>
    <w:rsid w:val="00987DFA"/>
    <w:rsid w:val="009900E6"/>
    <w:rsid w:val="00990B6D"/>
    <w:rsid w:val="00990DDE"/>
    <w:rsid w:val="00991123"/>
    <w:rsid w:val="0099117B"/>
    <w:rsid w:val="00991550"/>
    <w:rsid w:val="0099181B"/>
    <w:rsid w:val="00993756"/>
    <w:rsid w:val="00993ACA"/>
    <w:rsid w:val="00993DAE"/>
    <w:rsid w:val="009942BA"/>
    <w:rsid w:val="0099462D"/>
    <w:rsid w:val="00994EAF"/>
    <w:rsid w:val="00995139"/>
    <w:rsid w:val="009953FE"/>
    <w:rsid w:val="009959E3"/>
    <w:rsid w:val="0099603B"/>
    <w:rsid w:val="0099633F"/>
    <w:rsid w:val="00996446"/>
    <w:rsid w:val="00997040"/>
    <w:rsid w:val="0099721E"/>
    <w:rsid w:val="00997271"/>
    <w:rsid w:val="00997461"/>
    <w:rsid w:val="00997A4A"/>
    <w:rsid w:val="009A0B18"/>
    <w:rsid w:val="009A0B30"/>
    <w:rsid w:val="009A0B77"/>
    <w:rsid w:val="009A0FBA"/>
    <w:rsid w:val="009A1781"/>
    <w:rsid w:val="009A1DFB"/>
    <w:rsid w:val="009A1E37"/>
    <w:rsid w:val="009A2131"/>
    <w:rsid w:val="009A2189"/>
    <w:rsid w:val="009A228A"/>
    <w:rsid w:val="009A253C"/>
    <w:rsid w:val="009A2627"/>
    <w:rsid w:val="009A28F9"/>
    <w:rsid w:val="009A2E7A"/>
    <w:rsid w:val="009A2F7F"/>
    <w:rsid w:val="009A347B"/>
    <w:rsid w:val="009A39B3"/>
    <w:rsid w:val="009A3A46"/>
    <w:rsid w:val="009A5178"/>
    <w:rsid w:val="009A5451"/>
    <w:rsid w:val="009A5D79"/>
    <w:rsid w:val="009A608A"/>
    <w:rsid w:val="009A62E0"/>
    <w:rsid w:val="009A6354"/>
    <w:rsid w:val="009A64BF"/>
    <w:rsid w:val="009A69D0"/>
    <w:rsid w:val="009A6BD5"/>
    <w:rsid w:val="009A6DE2"/>
    <w:rsid w:val="009A6E4C"/>
    <w:rsid w:val="009A74C3"/>
    <w:rsid w:val="009A7D1C"/>
    <w:rsid w:val="009B0580"/>
    <w:rsid w:val="009B0701"/>
    <w:rsid w:val="009B0714"/>
    <w:rsid w:val="009B0ED2"/>
    <w:rsid w:val="009B0F6A"/>
    <w:rsid w:val="009B129D"/>
    <w:rsid w:val="009B1335"/>
    <w:rsid w:val="009B14D7"/>
    <w:rsid w:val="009B1665"/>
    <w:rsid w:val="009B18A0"/>
    <w:rsid w:val="009B241F"/>
    <w:rsid w:val="009B27B5"/>
    <w:rsid w:val="009B31D6"/>
    <w:rsid w:val="009B385E"/>
    <w:rsid w:val="009B3AE9"/>
    <w:rsid w:val="009B4456"/>
    <w:rsid w:val="009B4E07"/>
    <w:rsid w:val="009B5C61"/>
    <w:rsid w:val="009B5CA5"/>
    <w:rsid w:val="009B5EB0"/>
    <w:rsid w:val="009B5F86"/>
    <w:rsid w:val="009B649A"/>
    <w:rsid w:val="009B68A3"/>
    <w:rsid w:val="009B69D6"/>
    <w:rsid w:val="009B6AAC"/>
    <w:rsid w:val="009B6F45"/>
    <w:rsid w:val="009B6F5B"/>
    <w:rsid w:val="009B702A"/>
    <w:rsid w:val="009C01F0"/>
    <w:rsid w:val="009C0292"/>
    <w:rsid w:val="009C0303"/>
    <w:rsid w:val="009C0693"/>
    <w:rsid w:val="009C0E41"/>
    <w:rsid w:val="009C0E9E"/>
    <w:rsid w:val="009C18BB"/>
    <w:rsid w:val="009C1904"/>
    <w:rsid w:val="009C1AD8"/>
    <w:rsid w:val="009C1DA9"/>
    <w:rsid w:val="009C1E7C"/>
    <w:rsid w:val="009C1FBF"/>
    <w:rsid w:val="009C1FD9"/>
    <w:rsid w:val="009C21E0"/>
    <w:rsid w:val="009C256D"/>
    <w:rsid w:val="009C3555"/>
    <w:rsid w:val="009C3562"/>
    <w:rsid w:val="009C379A"/>
    <w:rsid w:val="009C37C7"/>
    <w:rsid w:val="009C38A5"/>
    <w:rsid w:val="009C3936"/>
    <w:rsid w:val="009C473C"/>
    <w:rsid w:val="009C4D48"/>
    <w:rsid w:val="009C4F42"/>
    <w:rsid w:val="009C51DE"/>
    <w:rsid w:val="009C5224"/>
    <w:rsid w:val="009C5419"/>
    <w:rsid w:val="009C5BEB"/>
    <w:rsid w:val="009C5E27"/>
    <w:rsid w:val="009C64FA"/>
    <w:rsid w:val="009C6C1D"/>
    <w:rsid w:val="009C6EDB"/>
    <w:rsid w:val="009C76E4"/>
    <w:rsid w:val="009C79A8"/>
    <w:rsid w:val="009C7BA4"/>
    <w:rsid w:val="009C7CE6"/>
    <w:rsid w:val="009D046D"/>
    <w:rsid w:val="009D0AFD"/>
    <w:rsid w:val="009D0E38"/>
    <w:rsid w:val="009D0E99"/>
    <w:rsid w:val="009D0F7A"/>
    <w:rsid w:val="009D1640"/>
    <w:rsid w:val="009D1A2B"/>
    <w:rsid w:val="009D244A"/>
    <w:rsid w:val="009D2720"/>
    <w:rsid w:val="009D27D6"/>
    <w:rsid w:val="009D2A17"/>
    <w:rsid w:val="009D3554"/>
    <w:rsid w:val="009D3697"/>
    <w:rsid w:val="009D4157"/>
    <w:rsid w:val="009D434D"/>
    <w:rsid w:val="009D4394"/>
    <w:rsid w:val="009D45AE"/>
    <w:rsid w:val="009D4EBA"/>
    <w:rsid w:val="009D50B3"/>
    <w:rsid w:val="009D53C5"/>
    <w:rsid w:val="009D5AA8"/>
    <w:rsid w:val="009D691C"/>
    <w:rsid w:val="009D6B60"/>
    <w:rsid w:val="009D6F6C"/>
    <w:rsid w:val="009D756C"/>
    <w:rsid w:val="009D7C0D"/>
    <w:rsid w:val="009D7D08"/>
    <w:rsid w:val="009E0728"/>
    <w:rsid w:val="009E0B37"/>
    <w:rsid w:val="009E0BF0"/>
    <w:rsid w:val="009E0C93"/>
    <w:rsid w:val="009E0F8F"/>
    <w:rsid w:val="009E1066"/>
    <w:rsid w:val="009E13E5"/>
    <w:rsid w:val="009E1853"/>
    <w:rsid w:val="009E1CCF"/>
    <w:rsid w:val="009E1EAC"/>
    <w:rsid w:val="009E2E04"/>
    <w:rsid w:val="009E2F3B"/>
    <w:rsid w:val="009E3169"/>
    <w:rsid w:val="009E3419"/>
    <w:rsid w:val="009E3528"/>
    <w:rsid w:val="009E3B07"/>
    <w:rsid w:val="009E3BBC"/>
    <w:rsid w:val="009E3C3B"/>
    <w:rsid w:val="009E4848"/>
    <w:rsid w:val="009E4D3F"/>
    <w:rsid w:val="009E4F96"/>
    <w:rsid w:val="009E520E"/>
    <w:rsid w:val="009E54A0"/>
    <w:rsid w:val="009E5513"/>
    <w:rsid w:val="009E5A1A"/>
    <w:rsid w:val="009E5D41"/>
    <w:rsid w:val="009E6606"/>
    <w:rsid w:val="009E681A"/>
    <w:rsid w:val="009E6F7C"/>
    <w:rsid w:val="009E7150"/>
    <w:rsid w:val="009E765C"/>
    <w:rsid w:val="009E76AC"/>
    <w:rsid w:val="009E775C"/>
    <w:rsid w:val="009E77D2"/>
    <w:rsid w:val="009F0667"/>
    <w:rsid w:val="009F08E5"/>
    <w:rsid w:val="009F0F39"/>
    <w:rsid w:val="009F12E1"/>
    <w:rsid w:val="009F1401"/>
    <w:rsid w:val="009F1416"/>
    <w:rsid w:val="009F1986"/>
    <w:rsid w:val="009F20AA"/>
    <w:rsid w:val="009F24FC"/>
    <w:rsid w:val="009F26D5"/>
    <w:rsid w:val="009F26F4"/>
    <w:rsid w:val="009F28C7"/>
    <w:rsid w:val="009F2912"/>
    <w:rsid w:val="009F30F1"/>
    <w:rsid w:val="009F3538"/>
    <w:rsid w:val="009F3846"/>
    <w:rsid w:val="009F3EBC"/>
    <w:rsid w:val="009F40DE"/>
    <w:rsid w:val="009F4174"/>
    <w:rsid w:val="009F43B7"/>
    <w:rsid w:val="009F4633"/>
    <w:rsid w:val="009F4EA8"/>
    <w:rsid w:val="009F55AF"/>
    <w:rsid w:val="009F5AD9"/>
    <w:rsid w:val="009F5CF0"/>
    <w:rsid w:val="009F5E97"/>
    <w:rsid w:val="009F61A9"/>
    <w:rsid w:val="009F68BB"/>
    <w:rsid w:val="009F6F55"/>
    <w:rsid w:val="009F71DE"/>
    <w:rsid w:val="009F7316"/>
    <w:rsid w:val="009F7423"/>
    <w:rsid w:val="009F7B97"/>
    <w:rsid w:val="00A00531"/>
    <w:rsid w:val="00A014C6"/>
    <w:rsid w:val="00A025B3"/>
    <w:rsid w:val="00A0276E"/>
    <w:rsid w:val="00A028C3"/>
    <w:rsid w:val="00A0310E"/>
    <w:rsid w:val="00A03416"/>
    <w:rsid w:val="00A0424C"/>
    <w:rsid w:val="00A049CA"/>
    <w:rsid w:val="00A04A55"/>
    <w:rsid w:val="00A05269"/>
    <w:rsid w:val="00A053CC"/>
    <w:rsid w:val="00A0540D"/>
    <w:rsid w:val="00A05F57"/>
    <w:rsid w:val="00A06312"/>
    <w:rsid w:val="00A06A21"/>
    <w:rsid w:val="00A06AB1"/>
    <w:rsid w:val="00A07034"/>
    <w:rsid w:val="00A07207"/>
    <w:rsid w:val="00A07F76"/>
    <w:rsid w:val="00A10084"/>
    <w:rsid w:val="00A10656"/>
    <w:rsid w:val="00A10897"/>
    <w:rsid w:val="00A10C8A"/>
    <w:rsid w:val="00A11C70"/>
    <w:rsid w:val="00A11F87"/>
    <w:rsid w:val="00A124A0"/>
    <w:rsid w:val="00A128AF"/>
    <w:rsid w:val="00A12996"/>
    <w:rsid w:val="00A12A98"/>
    <w:rsid w:val="00A139AC"/>
    <w:rsid w:val="00A13CE0"/>
    <w:rsid w:val="00A1416B"/>
    <w:rsid w:val="00A1431F"/>
    <w:rsid w:val="00A14B4E"/>
    <w:rsid w:val="00A14C73"/>
    <w:rsid w:val="00A14EAE"/>
    <w:rsid w:val="00A15676"/>
    <w:rsid w:val="00A159CE"/>
    <w:rsid w:val="00A16110"/>
    <w:rsid w:val="00A16714"/>
    <w:rsid w:val="00A16AB7"/>
    <w:rsid w:val="00A16B92"/>
    <w:rsid w:val="00A1704C"/>
    <w:rsid w:val="00A1747D"/>
    <w:rsid w:val="00A17AB7"/>
    <w:rsid w:val="00A17CDF"/>
    <w:rsid w:val="00A17DD5"/>
    <w:rsid w:val="00A208AA"/>
    <w:rsid w:val="00A20FFB"/>
    <w:rsid w:val="00A2103D"/>
    <w:rsid w:val="00A2126C"/>
    <w:rsid w:val="00A21346"/>
    <w:rsid w:val="00A2167F"/>
    <w:rsid w:val="00A219F9"/>
    <w:rsid w:val="00A21F9F"/>
    <w:rsid w:val="00A229D0"/>
    <w:rsid w:val="00A22B57"/>
    <w:rsid w:val="00A232F4"/>
    <w:rsid w:val="00A23383"/>
    <w:rsid w:val="00A2342A"/>
    <w:rsid w:val="00A2376F"/>
    <w:rsid w:val="00A2431B"/>
    <w:rsid w:val="00A246E5"/>
    <w:rsid w:val="00A2472D"/>
    <w:rsid w:val="00A247FD"/>
    <w:rsid w:val="00A24DD7"/>
    <w:rsid w:val="00A24E69"/>
    <w:rsid w:val="00A24F5C"/>
    <w:rsid w:val="00A2512F"/>
    <w:rsid w:val="00A2520C"/>
    <w:rsid w:val="00A253D5"/>
    <w:rsid w:val="00A25844"/>
    <w:rsid w:val="00A25A01"/>
    <w:rsid w:val="00A25B4B"/>
    <w:rsid w:val="00A25FF6"/>
    <w:rsid w:val="00A260D7"/>
    <w:rsid w:val="00A26164"/>
    <w:rsid w:val="00A262BB"/>
    <w:rsid w:val="00A26603"/>
    <w:rsid w:val="00A269D4"/>
    <w:rsid w:val="00A26AF5"/>
    <w:rsid w:val="00A26BCA"/>
    <w:rsid w:val="00A26E4A"/>
    <w:rsid w:val="00A275DF"/>
    <w:rsid w:val="00A278A4"/>
    <w:rsid w:val="00A279CC"/>
    <w:rsid w:val="00A27A41"/>
    <w:rsid w:val="00A3009A"/>
    <w:rsid w:val="00A3084E"/>
    <w:rsid w:val="00A30995"/>
    <w:rsid w:val="00A30ABB"/>
    <w:rsid w:val="00A311E7"/>
    <w:rsid w:val="00A3137B"/>
    <w:rsid w:val="00A31534"/>
    <w:rsid w:val="00A31BA7"/>
    <w:rsid w:val="00A31FF7"/>
    <w:rsid w:val="00A32357"/>
    <w:rsid w:val="00A324D5"/>
    <w:rsid w:val="00A3254C"/>
    <w:rsid w:val="00A3277A"/>
    <w:rsid w:val="00A33AF9"/>
    <w:rsid w:val="00A33B2D"/>
    <w:rsid w:val="00A33BC4"/>
    <w:rsid w:val="00A33F26"/>
    <w:rsid w:val="00A3438C"/>
    <w:rsid w:val="00A34864"/>
    <w:rsid w:val="00A348E4"/>
    <w:rsid w:val="00A357B2"/>
    <w:rsid w:val="00A357C3"/>
    <w:rsid w:val="00A359E3"/>
    <w:rsid w:val="00A35B40"/>
    <w:rsid w:val="00A35B83"/>
    <w:rsid w:val="00A35CF8"/>
    <w:rsid w:val="00A35E11"/>
    <w:rsid w:val="00A35EDB"/>
    <w:rsid w:val="00A36313"/>
    <w:rsid w:val="00A36B36"/>
    <w:rsid w:val="00A36EC4"/>
    <w:rsid w:val="00A36FD3"/>
    <w:rsid w:val="00A373E0"/>
    <w:rsid w:val="00A374EC"/>
    <w:rsid w:val="00A40257"/>
    <w:rsid w:val="00A4067F"/>
    <w:rsid w:val="00A40952"/>
    <w:rsid w:val="00A4098A"/>
    <w:rsid w:val="00A40ADC"/>
    <w:rsid w:val="00A40BE2"/>
    <w:rsid w:val="00A40CF6"/>
    <w:rsid w:val="00A40E37"/>
    <w:rsid w:val="00A41907"/>
    <w:rsid w:val="00A41996"/>
    <w:rsid w:val="00A41AE6"/>
    <w:rsid w:val="00A41C3C"/>
    <w:rsid w:val="00A42B8E"/>
    <w:rsid w:val="00A42DF0"/>
    <w:rsid w:val="00A43557"/>
    <w:rsid w:val="00A4361D"/>
    <w:rsid w:val="00A436C4"/>
    <w:rsid w:val="00A4399E"/>
    <w:rsid w:val="00A43AC9"/>
    <w:rsid w:val="00A44135"/>
    <w:rsid w:val="00A4454A"/>
    <w:rsid w:val="00A44B1D"/>
    <w:rsid w:val="00A44E9B"/>
    <w:rsid w:val="00A45099"/>
    <w:rsid w:val="00A45858"/>
    <w:rsid w:val="00A45D29"/>
    <w:rsid w:val="00A45EA1"/>
    <w:rsid w:val="00A45FF5"/>
    <w:rsid w:val="00A4684E"/>
    <w:rsid w:val="00A46D28"/>
    <w:rsid w:val="00A46D59"/>
    <w:rsid w:val="00A472EE"/>
    <w:rsid w:val="00A4778B"/>
    <w:rsid w:val="00A477B0"/>
    <w:rsid w:val="00A479BA"/>
    <w:rsid w:val="00A5011A"/>
    <w:rsid w:val="00A5039C"/>
    <w:rsid w:val="00A503C6"/>
    <w:rsid w:val="00A504F2"/>
    <w:rsid w:val="00A505EE"/>
    <w:rsid w:val="00A50BC8"/>
    <w:rsid w:val="00A51361"/>
    <w:rsid w:val="00A51872"/>
    <w:rsid w:val="00A51A9F"/>
    <w:rsid w:val="00A51B5D"/>
    <w:rsid w:val="00A52470"/>
    <w:rsid w:val="00A5290F"/>
    <w:rsid w:val="00A52E7D"/>
    <w:rsid w:val="00A53095"/>
    <w:rsid w:val="00A5321D"/>
    <w:rsid w:val="00A53CEB"/>
    <w:rsid w:val="00A53E52"/>
    <w:rsid w:val="00A53EAB"/>
    <w:rsid w:val="00A54248"/>
    <w:rsid w:val="00A54895"/>
    <w:rsid w:val="00A54972"/>
    <w:rsid w:val="00A54C4A"/>
    <w:rsid w:val="00A55099"/>
    <w:rsid w:val="00A551BD"/>
    <w:rsid w:val="00A553C8"/>
    <w:rsid w:val="00A5581C"/>
    <w:rsid w:val="00A55F09"/>
    <w:rsid w:val="00A562C4"/>
    <w:rsid w:val="00A56B1E"/>
    <w:rsid w:val="00A56E27"/>
    <w:rsid w:val="00A56E46"/>
    <w:rsid w:val="00A56E85"/>
    <w:rsid w:val="00A57420"/>
    <w:rsid w:val="00A577F3"/>
    <w:rsid w:val="00A57929"/>
    <w:rsid w:val="00A57B08"/>
    <w:rsid w:val="00A57E05"/>
    <w:rsid w:val="00A6046E"/>
    <w:rsid w:val="00A60ADB"/>
    <w:rsid w:val="00A60CB7"/>
    <w:rsid w:val="00A613D9"/>
    <w:rsid w:val="00A61413"/>
    <w:rsid w:val="00A61530"/>
    <w:rsid w:val="00A61580"/>
    <w:rsid w:val="00A61787"/>
    <w:rsid w:val="00A61B2C"/>
    <w:rsid w:val="00A61B81"/>
    <w:rsid w:val="00A61DDD"/>
    <w:rsid w:val="00A62811"/>
    <w:rsid w:val="00A631C8"/>
    <w:rsid w:val="00A6339F"/>
    <w:rsid w:val="00A63E8C"/>
    <w:rsid w:val="00A63EEE"/>
    <w:rsid w:val="00A64417"/>
    <w:rsid w:val="00A64C9F"/>
    <w:rsid w:val="00A653F3"/>
    <w:rsid w:val="00A665C7"/>
    <w:rsid w:val="00A66C93"/>
    <w:rsid w:val="00A66EE4"/>
    <w:rsid w:val="00A66F00"/>
    <w:rsid w:val="00A67702"/>
    <w:rsid w:val="00A67E3F"/>
    <w:rsid w:val="00A70ECB"/>
    <w:rsid w:val="00A70F74"/>
    <w:rsid w:val="00A712F7"/>
    <w:rsid w:val="00A71437"/>
    <w:rsid w:val="00A7235A"/>
    <w:rsid w:val="00A72531"/>
    <w:rsid w:val="00A7303D"/>
    <w:rsid w:val="00A73291"/>
    <w:rsid w:val="00A7334C"/>
    <w:rsid w:val="00A73467"/>
    <w:rsid w:val="00A73809"/>
    <w:rsid w:val="00A73A43"/>
    <w:rsid w:val="00A73CFF"/>
    <w:rsid w:val="00A73D3B"/>
    <w:rsid w:val="00A73E27"/>
    <w:rsid w:val="00A7415E"/>
    <w:rsid w:val="00A75345"/>
    <w:rsid w:val="00A7545C"/>
    <w:rsid w:val="00A754ED"/>
    <w:rsid w:val="00A756AD"/>
    <w:rsid w:val="00A75C7D"/>
    <w:rsid w:val="00A7645D"/>
    <w:rsid w:val="00A7655A"/>
    <w:rsid w:val="00A76EC8"/>
    <w:rsid w:val="00A774B8"/>
    <w:rsid w:val="00A775A3"/>
    <w:rsid w:val="00A77C0D"/>
    <w:rsid w:val="00A77FED"/>
    <w:rsid w:val="00A8050C"/>
    <w:rsid w:val="00A80817"/>
    <w:rsid w:val="00A809BE"/>
    <w:rsid w:val="00A80B1C"/>
    <w:rsid w:val="00A80E34"/>
    <w:rsid w:val="00A818C4"/>
    <w:rsid w:val="00A81BF1"/>
    <w:rsid w:val="00A822B2"/>
    <w:rsid w:val="00A8262B"/>
    <w:rsid w:val="00A82E32"/>
    <w:rsid w:val="00A82E84"/>
    <w:rsid w:val="00A83517"/>
    <w:rsid w:val="00A8379A"/>
    <w:rsid w:val="00A842B9"/>
    <w:rsid w:val="00A84AB7"/>
    <w:rsid w:val="00A84FBB"/>
    <w:rsid w:val="00A85143"/>
    <w:rsid w:val="00A85F86"/>
    <w:rsid w:val="00A86220"/>
    <w:rsid w:val="00A86289"/>
    <w:rsid w:val="00A8674C"/>
    <w:rsid w:val="00A86B00"/>
    <w:rsid w:val="00A87080"/>
    <w:rsid w:val="00A8747A"/>
    <w:rsid w:val="00A876D0"/>
    <w:rsid w:val="00A87B67"/>
    <w:rsid w:val="00A9000D"/>
    <w:rsid w:val="00A90052"/>
    <w:rsid w:val="00A901DF"/>
    <w:rsid w:val="00A907F7"/>
    <w:rsid w:val="00A909B6"/>
    <w:rsid w:val="00A90B68"/>
    <w:rsid w:val="00A90D4E"/>
    <w:rsid w:val="00A90F91"/>
    <w:rsid w:val="00A910DA"/>
    <w:rsid w:val="00A91384"/>
    <w:rsid w:val="00A915DE"/>
    <w:rsid w:val="00A919D6"/>
    <w:rsid w:val="00A91DA2"/>
    <w:rsid w:val="00A92200"/>
    <w:rsid w:val="00A93932"/>
    <w:rsid w:val="00A93E28"/>
    <w:rsid w:val="00A93F4B"/>
    <w:rsid w:val="00A93FC2"/>
    <w:rsid w:val="00A942BA"/>
    <w:rsid w:val="00A949D2"/>
    <w:rsid w:val="00A9559C"/>
    <w:rsid w:val="00A955CE"/>
    <w:rsid w:val="00A955E9"/>
    <w:rsid w:val="00A95B1D"/>
    <w:rsid w:val="00A95DD5"/>
    <w:rsid w:val="00A961F8"/>
    <w:rsid w:val="00A964D5"/>
    <w:rsid w:val="00A96A4E"/>
    <w:rsid w:val="00A96FF0"/>
    <w:rsid w:val="00A97593"/>
    <w:rsid w:val="00A977A0"/>
    <w:rsid w:val="00A97C74"/>
    <w:rsid w:val="00A97CA5"/>
    <w:rsid w:val="00A97D4C"/>
    <w:rsid w:val="00AA02EC"/>
    <w:rsid w:val="00AA06C5"/>
    <w:rsid w:val="00AA094A"/>
    <w:rsid w:val="00AA0B93"/>
    <w:rsid w:val="00AA12CB"/>
    <w:rsid w:val="00AA1768"/>
    <w:rsid w:val="00AA17E6"/>
    <w:rsid w:val="00AA1AA6"/>
    <w:rsid w:val="00AA1AAC"/>
    <w:rsid w:val="00AA1C25"/>
    <w:rsid w:val="00AA1E7C"/>
    <w:rsid w:val="00AA1F09"/>
    <w:rsid w:val="00AA21C0"/>
    <w:rsid w:val="00AA23E2"/>
    <w:rsid w:val="00AA24BA"/>
    <w:rsid w:val="00AA2B8F"/>
    <w:rsid w:val="00AA2C74"/>
    <w:rsid w:val="00AA2D08"/>
    <w:rsid w:val="00AA34E3"/>
    <w:rsid w:val="00AA3625"/>
    <w:rsid w:val="00AA3C21"/>
    <w:rsid w:val="00AA3DD9"/>
    <w:rsid w:val="00AA4173"/>
    <w:rsid w:val="00AA4186"/>
    <w:rsid w:val="00AA4306"/>
    <w:rsid w:val="00AA432B"/>
    <w:rsid w:val="00AA43E8"/>
    <w:rsid w:val="00AA44B1"/>
    <w:rsid w:val="00AA4A49"/>
    <w:rsid w:val="00AA4BE4"/>
    <w:rsid w:val="00AA58B9"/>
    <w:rsid w:val="00AA63C9"/>
    <w:rsid w:val="00AA68B3"/>
    <w:rsid w:val="00AA6991"/>
    <w:rsid w:val="00AA6C49"/>
    <w:rsid w:val="00AA6C65"/>
    <w:rsid w:val="00AA741E"/>
    <w:rsid w:val="00AA7C65"/>
    <w:rsid w:val="00AA7D10"/>
    <w:rsid w:val="00AB14B9"/>
    <w:rsid w:val="00AB225D"/>
    <w:rsid w:val="00AB2526"/>
    <w:rsid w:val="00AB2532"/>
    <w:rsid w:val="00AB275F"/>
    <w:rsid w:val="00AB27EA"/>
    <w:rsid w:val="00AB2EB2"/>
    <w:rsid w:val="00AB325D"/>
    <w:rsid w:val="00AB3846"/>
    <w:rsid w:val="00AB3877"/>
    <w:rsid w:val="00AB3BD5"/>
    <w:rsid w:val="00AB3C26"/>
    <w:rsid w:val="00AB3FDE"/>
    <w:rsid w:val="00AB4154"/>
    <w:rsid w:val="00AB4171"/>
    <w:rsid w:val="00AB48D3"/>
    <w:rsid w:val="00AB4979"/>
    <w:rsid w:val="00AB4A5C"/>
    <w:rsid w:val="00AB4BFA"/>
    <w:rsid w:val="00AB52DB"/>
    <w:rsid w:val="00AB5365"/>
    <w:rsid w:val="00AB5AAB"/>
    <w:rsid w:val="00AB5C7E"/>
    <w:rsid w:val="00AB62DB"/>
    <w:rsid w:val="00AB644B"/>
    <w:rsid w:val="00AB6775"/>
    <w:rsid w:val="00AB75FC"/>
    <w:rsid w:val="00AB77C0"/>
    <w:rsid w:val="00AB780B"/>
    <w:rsid w:val="00AB7F96"/>
    <w:rsid w:val="00AC0148"/>
    <w:rsid w:val="00AC0287"/>
    <w:rsid w:val="00AC0A16"/>
    <w:rsid w:val="00AC138D"/>
    <w:rsid w:val="00AC17A3"/>
    <w:rsid w:val="00AC19F7"/>
    <w:rsid w:val="00AC1FFA"/>
    <w:rsid w:val="00AC22F9"/>
    <w:rsid w:val="00AC28FE"/>
    <w:rsid w:val="00AC297B"/>
    <w:rsid w:val="00AC3862"/>
    <w:rsid w:val="00AC4123"/>
    <w:rsid w:val="00AC451A"/>
    <w:rsid w:val="00AC478F"/>
    <w:rsid w:val="00AC4C2C"/>
    <w:rsid w:val="00AC4DE1"/>
    <w:rsid w:val="00AC537D"/>
    <w:rsid w:val="00AC552C"/>
    <w:rsid w:val="00AC5B6A"/>
    <w:rsid w:val="00AC652C"/>
    <w:rsid w:val="00AC6554"/>
    <w:rsid w:val="00AC68D7"/>
    <w:rsid w:val="00AC6B78"/>
    <w:rsid w:val="00AC6D0B"/>
    <w:rsid w:val="00AC6D19"/>
    <w:rsid w:val="00AC6D33"/>
    <w:rsid w:val="00AC70C0"/>
    <w:rsid w:val="00AD02B7"/>
    <w:rsid w:val="00AD03D6"/>
    <w:rsid w:val="00AD04F5"/>
    <w:rsid w:val="00AD0593"/>
    <w:rsid w:val="00AD05B0"/>
    <w:rsid w:val="00AD0B66"/>
    <w:rsid w:val="00AD135F"/>
    <w:rsid w:val="00AD1831"/>
    <w:rsid w:val="00AD18EE"/>
    <w:rsid w:val="00AD2747"/>
    <w:rsid w:val="00AD2C5E"/>
    <w:rsid w:val="00AD3037"/>
    <w:rsid w:val="00AD3296"/>
    <w:rsid w:val="00AD33BC"/>
    <w:rsid w:val="00AD391C"/>
    <w:rsid w:val="00AD4966"/>
    <w:rsid w:val="00AD49FA"/>
    <w:rsid w:val="00AD4A41"/>
    <w:rsid w:val="00AD4C26"/>
    <w:rsid w:val="00AD52BD"/>
    <w:rsid w:val="00AD5DB5"/>
    <w:rsid w:val="00AD67D6"/>
    <w:rsid w:val="00AD6B3E"/>
    <w:rsid w:val="00AD70E2"/>
    <w:rsid w:val="00AD7588"/>
    <w:rsid w:val="00AD7813"/>
    <w:rsid w:val="00AD7C28"/>
    <w:rsid w:val="00AD7C88"/>
    <w:rsid w:val="00AE0962"/>
    <w:rsid w:val="00AE0A91"/>
    <w:rsid w:val="00AE0CE0"/>
    <w:rsid w:val="00AE0FCB"/>
    <w:rsid w:val="00AE1B7D"/>
    <w:rsid w:val="00AE1C38"/>
    <w:rsid w:val="00AE2C29"/>
    <w:rsid w:val="00AE2FBA"/>
    <w:rsid w:val="00AE3242"/>
    <w:rsid w:val="00AE3298"/>
    <w:rsid w:val="00AE36B4"/>
    <w:rsid w:val="00AE382A"/>
    <w:rsid w:val="00AE38F7"/>
    <w:rsid w:val="00AE3CF0"/>
    <w:rsid w:val="00AE4098"/>
    <w:rsid w:val="00AE4226"/>
    <w:rsid w:val="00AE4CD3"/>
    <w:rsid w:val="00AE4F2B"/>
    <w:rsid w:val="00AE53B1"/>
    <w:rsid w:val="00AE5A7C"/>
    <w:rsid w:val="00AE6090"/>
    <w:rsid w:val="00AE6236"/>
    <w:rsid w:val="00AE6583"/>
    <w:rsid w:val="00AE6630"/>
    <w:rsid w:val="00AE6724"/>
    <w:rsid w:val="00AE6BCD"/>
    <w:rsid w:val="00AE710C"/>
    <w:rsid w:val="00AE7375"/>
    <w:rsid w:val="00AE76F3"/>
    <w:rsid w:val="00AE77D6"/>
    <w:rsid w:val="00AF0002"/>
    <w:rsid w:val="00AF0481"/>
    <w:rsid w:val="00AF0AEB"/>
    <w:rsid w:val="00AF0C58"/>
    <w:rsid w:val="00AF1079"/>
    <w:rsid w:val="00AF1248"/>
    <w:rsid w:val="00AF1D5E"/>
    <w:rsid w:val="00AF203B"/>
    <w:rsid w:val="00AF2484"/>
    <w:rsid w:val="00AF2BC0"/>
    <w:rsid w:val="00AF49EA"/>
    <w:rsid w:val="00AF4F20"/>
    <w:rsid w:val="00AF4F66"/>
    <w:rsid w:val="00AF5647"/>
    <w:rsid w:val="00AF56B7"/>
    <w:rsid w:val="00AF5AFE"/>
    <w:rsid w:val="00AF666D"/>
    <w:rsid w:val="00AF6804"/>
    <w:rsid w:val="00AF6AA5"/>
    <w:rsid w:val="00AF6AB0"/>
    <w:rsid w:val="00AF6DE2"/>
    <w:rsid w:val="00AF7210"/>
    <w:rsid w:val="00AF7582"/>
    <w:rsid w:val="00B00433"/>
    <w:rsid w:val="00B00AFA"/>
    <w:rsid w:val="00B017D8"/>
    <w:rsid w:val="00B01A56"/>
    <w:rsid w:val="00B01E99"/>
    <w:rsid w:val="00B025A5"/>
    <w:rsid w:val="00B0383E"/>
    <w:rsid w:val="00B03852"/>
    <w:rsid w:val="00B03B76"/>
    <w:rsid w:val="00B03C53"/>
    <w:rsid w:val="00B03D71"/>
    <w:rsid w:val="00B04FF3"/>
    <w:rsid w:val="00B05AD9"/>
    <w:rsid w:val="00B06117"/>
    <w:rsid w:val="00B06278"/>
    <w:rsid w:val="00B069A8"/>
    <w:rsid w:val="00B06ADB"/>
    <w:rsid w:val="00B06CC6"/>
    <w:rsid w:val="00B06E1B"/>
    <w:rsid w:val="00B070B9"/>
    <w:rsid w:val="00B075AD"/>
    <w:rsid w:val="00B0787B"/>
    <w:rsid w:val="00B07891"/>
    <w:rsid w:val="00B07980"/>
    <w:rsid w:val="00B07B63"/>
    <w:rsid w:val="00B07DA6"/>
    <w:rsid w:val="00B10795"/>
    <w:rsid w:val="00B10956"/>
    <w:rsid w:val="00B10E0B"/>
    <w:rsid w:val="00B11876"/>
    <w:rsid w:val="00B120C0"/>
    <w:rsid w:val="00B124BB"/>
    <w:rsid w:val="00B12647"/>
    <w:rsid w:val="00B1287F"/>
    <w:rsid w:val="00B12922"/>
    <w:rsid w:val="00B12BBF"/>
    <w:rsid w:val="00B12F5A"/>
    <w:rsid w:val="00B1392B"/>
    <w:rsid w:val="00B13AF4"/>
    <w:rsid w:val="00B13F63"/>
    <w:rsid w:val="00B14196"/>
    <w:rsid w:val="00B1487F"/>
    <w:rsid w:val="00B14921"/>
    <w:rsid w:val="00B14E80"/>
    <w:rsid w:val="00B1501A"/>
    <w:rsid w:val="00B15683"/>
    <w:rsid w:val="00B158D7"/>
    <w:rsid w:val="00B15B7C"/>
    <w:rsid w:val="00B15C7C"/>
    <w:rsid w:val="00B15EDE"/>
    <w:rsid w:val="00B160BA"/>
    <w:rsid w:val="00B1651F"/>
    <w:rsid w:val="00B166D4"/>
    <w:rsid w:val="00B16745"/>
    <w:rsid w:val="00B173A5"/>
    <w:rsid w:val="00B175E1"/>
    <w:rsid w:val="00B175E2"/>
    <w:rsid w:val="00B17922"/>
    <w:rsid w:val="00B179BB"/>
    <w:rsid w:val="00B206CE"/>
    <w:rsid w:val="00B20DA0"/>
    <w:rsid w:val="00B20DB6"/>
    <w:rsid w:val="00B21420"/>
    <w:rsid w:val="00B2149A"/>
    <w:rsid w:val="00B2158E"/>
    <w:rsid w:val="00B21FAC"/>
    <w:rsid w:val="00B2231F"/>
    <w:rsid w:val="00B223DF"/>
    <w:rsid w:val="00B22493"/>
    <w:rsid w:val="00B224A8"/>
    <w:rsid w:val="00B229BB"/>
    <w:rsid w:val="00B22C57"/>
    <w:rsid w:val="00B23142"/>
    <w:rsid w:val="00B2360C"/>
    <w:rsid w:val="00B23832"/>
    <w:rsid w:val="00B23EFF"/>
    <w:rsid w:val="00B244B4"/>
    <w:rsid w:val="00B245CF"/>
    <w:rsid w:val="00B246D9"/>
    <w:rsid w:val="00B24765"/>
    <w:rsid w:val="00B24FBC"/>
    <w:rsid w:val="00B25AB2"/>
    <w:rsid w:val="00B26305"/>
    <w:rsid w:val="00B26736"/>
    <w:rsid w:val="00B26A62"/>
    <w:rsid w:val="00B26AD4"/>
    <w:rsid w:val="00B26E98"/>
    <w:rsid w:val="00B26F77"/>
    <w:rsid w:val="00B27011"/>
    <w:rsid w:val="00B270F6"/>
    <w:rsid w:val="00B27582"/>
    <w:rsid w:val="00B2767E"/>
    <w:rsid w:val="00B27922"/>
    <w:rsid w:val="00B27ACE"/>
    <w:rsid w:val="00B30238"/>
    <w:rsid w:val="00B3044D"/>
    <w:rsid w:val="00B3050B"/>
    <w:rsid w:val="00B307F2"/>
    <w:rsid w:val="00B3082A"/>
    <w:rsid w:val="00B30A60"/>
    <w:rsid w:val="00B30B20"/>
    <w:rsid w:val="00B30EA5"/>
    <w:rsid w:val="00B314D1"/>
    <w:rsid w:val="00B31748"/>
    <w:rsid w:val="00B31C36"/>
    <w:rsid w:val="00B31D68"/>
    <w:rsid w:val="00B31F3C"/>
    <w:rsid w:val="00B32C2F"/>
    <w:rsid w:val="00B33139"/>
    <w:rsid w:val="00B336C5"/>
    <w:rsid w:val="00B33B3A"/>
    <w:rsid w:val="00B33D84"/>
    <w:rsid w:val="00B34227"/>
    <w:rsid w:val="00B3429A"/>
    <w:rsid w:val="00B3450B"/>
    <w:rsid w:val="00B353BF"/>
    <w:rsid w:val="00B35C30"/>
    <w:rsid w:val="00B35C41"/>
    <w:rsid w:val="00B36423"/>
    <w:rsid w:val="00B3655F"/>
    <w:rsid w:val="00B36620"/>
    <w:rsid w:val="00B36FC7"/>
    <w:rsid w:val="00B37033"/>
    <w:rsid w:val="00B370F3"/>
    <w:rsid w:val="00B37B74"/>
    <w:rsid w:val="00B37BA4"/>
    <w:rsid w:val="00B4072C"/>
    <w:rsid w:val="00B4095A"/>
    <w:rsid w:val="00B40BBE"/>
    <w:rsid w:val="00B40CAF"/>
    <w:rsid w:val="00B40D2F"/>
    <w:rsid w:val="00B4139F"/>
    <w:rsid w:val="00B429BA"/>
    <w:rsid w:val="00B42D85"/>
    <w:rsid w:val="00B42E79"/>
    <w:rsid w:val="00B433DE"/>
    <w:rsid w:val="00B4369C"/>
    <w:rsid w:val="00B437BB"/>
    <w:rsid w:val="00B44444"/>
    <w:rsid w:val="00B44A2B"/>
    <w:rsid w:val="00B4516E"/>
    <w:rsid w:val="00B45389"/>
    <w:rsid w:val="00B457E2"/>
    <w:rsid w:val="00B458C2"/>
    <w:rsid w:val="00B45995"/>
    <w:rsid w:val="00B4690A"/>
    <w:rsid w:val="00B4717F"/>
    <w:rsid w:val="00B4780B"/>
    <w:rsid w:val="00B47AF6"/>
    <w:rsid w:val="00B50F32"/>
    <w:rsid w:val="00B512C9"/>
    <w:rsid w:val="00B52051"/>
    <w:rsid w:val="00B5221E"/>
    <w:rsid w:val="00B5248C"/>
    <w:rsid w:val="00B526A3"/>
    <w:rsid w:val="00B52D73"/>
    <w:rsid w:val="00B53063"/>
    <w:rsid w:val="00B533C7"/>
    <w:rsid w:val="00B5361C"/>
    <w:rsid w:val="00B53682"/>
    <w:rsid w:val="00B538B9"/>
    <w:rsid w:val="00B53EE2"/>
    <w:rsid w:val="00B54457"/>
    <w:rsid w:val="00B54531"/>
    <w:rsid w:val="00B547F6"/>
    <w:rsid w:val="00B548E9"/>
    <w:rsid w:val="00B54E45"/>
    <w:rsid w:val="00B54FAF"/>
    <w:rsid w:val="00B55189"/>
    <w:rsid w:val="00B55347"/>
    <w:rsid w:val="00B55530"/>
    <w:rsid w:val="00B55A37"/>
    <w:rsid w:val="00B55E1C"/>
    <w:rsid w:val="00B56271"/>
    <w:rsid w:val="00B56CB8"/>
    <w:rsid w:val="00B56D3B"/>
    <w:rsid w:val="00B56E85"/>
    <w:rsid w:val="00B56FB8"/>
    <w:rsid w:val="00B57901"/>
    <w:rsid w:val="00B57A1D"/>
    <w:rsid w:val="00B57B00"/>
    <w:rsid w:val="00B57BDF"/>
    <w:rsid w:val="00B57E69"/>
    <w:rsid w:val="00B601AA"/>
    <w:rsid w:val="00B60C53"/>
    <w:rsid w:val="00B60DC1"/>
    <w:rsid w:val="00B60F9D"/>
    <w:rsid w:val="00B61B16"/>
    <w:rsid w:val="00B61F39"/>
    <w:rsid w:val="00B62003"/>
    <w:rsid w:val="00B62110"/>
    <w:rsid w:val="00B62425"/>
    <w:rsid w:val="00B62BAF"/>
    <w:rsid w:val="00B63B96"/>
    <w:rsid w:val="00B63F44"/>
    <w:rsid w:val="00B6404F"/>
    <w:rsid w:val="00B64CD9"/>
    <w:rsid w:val="00B65160"/>
    <w:rsid w:val="00B6549C"/>
    <w:rsid w:val="00B6553F"/>
    <w:rsid w:val="00B6561B"/>
    <w:rsid w:val="00B6566B"/>
    <w:rsid w:val="00B65C8D"/>
    <w:rsid w:val="00B65D01"/>
    <w:rsid w:val="00B65DA8"/>
    <w:rsid w:val="00B65EFE"/>
    <w:rsid w:val="00B66B90"/>
    <w:rsid w:val="00B670BF"/>
    <w:rsid w:val="00B670E1"/>
    <w:rsid w:val="00B674B6"/>
    <w:rsid w:val="00B67A58"/>
    <w:rsid w:val="00B7023B"/>
    <w:rsid w:val="00B702FF"/>
    <w:rsid w:val="00B70436"/>
    <w:rsid w:val="00B70562"/>
    <w:rsid w:val="00B70C5E"/>
    <w:rsid w:val="00B70D3B"/>
    <w:rsid w:val="00B71320"/>
    <w:rsid w:val="00B71A99"/>
    <w:rsid w:val="00B71B3E"/>
    <w:rsid w:val="00B71BB3"/>
    <w:rsid w:val="00B7210F"/>
    <w:rsid w:val="00B72791"/>
    <w:rsid w:val="00B73397"/>
    <w:rsid w:val="00B7377D"/>
    <w:rsid w:val="00B739CC"/>
    <w:rsid w:val="00B740EF"/>
    <w:rsid w:val="00B74861"/>
    <w:rsid w:val="00B74B2A"/>
    <w:rsid w:val="00B74B7C"/>
    <w:rsid w:val="00B75123"/>
    <w:rsid w:val="00B7562B"/>
    <w:rsid w:val="00B75A06"/>
    <w:rsid w:val="00B75B80"/>
    <w:rsid w:val="00B75C14"/>
    <w:rsid w:val="00B75D1F"/>
    <w:rsid w:val="00B76499"/>
    <w:rsid w:val="00B765CC"/>
    <w:rsid w:val="00B76A62"/>
    <w:rsid w:val="00B76FAE"/>
    <w:rsid w:val="00B7732A"/>
    <w:rsid w:val="00B77603"/>
    <w:rsid w:val="00B77C75"/>
    <w:rsid w:val="00B77F09"/>
    <w:rsid w:val="00B8027E"/>
    <w:rsid w:val="00B80545"/>
    <w:rsid w:val="00B80BE4"/>
    <w:rsid w:val="00B80CD3"/>
    <w:rsid w:val="00B81AA9"/>
    <w:rsid w:val="00B81EC8"/>
    <w:rsid w:val="00B82061"/>
    <w:rsid w:val="00B823F0"/>
    <w:rsid w:val="00B8248A"/>
    <w:rsid w:val="00B82664"/>
    <w:rsid w:val="00B82A0A"/>
    <w:rsid w:val="00B82EA0"/>
    <w:rsid w:val="00B83024"/>
    <w:rsid w:val="00B836F9"/>
    <w:rsid w:val="00B83743"/>
    <w:rsid w:val="00B8374F"/>
    <w:rsid w:val="00B83BCF"/>
    <w:rsid w:val="00B83E0A"/>
    <w:rsid w:val="00B84996"/>
    <w:rsid w:val="00B8504C"/>
    <w:rsid w:val="00B862EF"/>
    <w:rsid w:val="00B86500"/>
    <w:rsid w:val="00B8691D"/>
    <w:rsid w:val="00B870F1"/>
    <w:rsid w:val="00B8751C"/>
    <w:rsid w:val="00B876CB"/>
    <w:rsid w:val="00B8775E"/>
    <w:rsid w:val="00B902C1"/>
    <w:rsid w:val="00B90768"/>
    <w:rsid w:val="00B90893"/>
    <w:rsid w:val="00B9168D"/>
    <w:rsid w:val="00B9172A"/>
    <w:rsid w:val="00B91993"/>
    <w:rsid w:val="00B927B5"/>
    <w:rsid w:val="00B92A23"/>
    <w:rsid w:val="00B92BF0"/>
    <w:rsid w:val="00B93545"/>
    <w:rsid w:val="00B9359C"/>
    <w:rsid w:val="00B93856"/>
    <w:rsid w:val="00B93B79"/>
    <w:rsid w:val="00B93FEB"/>
    <w:rsid w:val="00B942BD"/>
    <w:rsid w:val="00B94515"/>
    <w:rsid w:val="00B94A33"/>
    <w:rsid w:val="00B94F63"/>
    <w:rsid w:val="00B95327"/>
    <w:rsid w:val="00B95B7D"/>
    <w:rsid w:val="00B95D29"/>
    <w:rsid w:val="00B95D37"/>
    <w:rsid w:val="00B9611C"/>
    <w:rsid w:val="00B966A1"/>
    <w:rsid w:val="00B968D3"/>
    <w:rsid w:val="00B97493"/>
    <w:rsid w:val="00B9762E"/>
    <w:rsid w:val="00B97A26"/>
    <w:rsid w:val="00B97B8F"/>
    <w:rsid w:val="00B97BAB"/>
    <w:rsid w:val="00B97C5F"/>
    <w:rsid w:val="00BA0307"/>
    <w:rsid w:val="00BA0612"/>
    <w:rsid w:val="00BA0760"/>
    <w:rsid w:val="00BA0E6D"/>
    <w:rsid w:val="00BA1061"/>
    <w:rsid w:val="00BA12BF"/>
    <w:rsid w:val="00BA1490"/>
    <w:rsid w:val="00BA156B"/>
    <w:rsid w:val="00BA1605"/>
    <w:rsid w:val="00BA287A"/>
    <w:rsid w:val="00BA2A44"/>
    <w:rsid w:val="00BA2DDF"/>
    <w:rsid w:val="00BA3616"/>
    <w:rsid w:val="00BA3AA5"/>
    <w:rsid w:val="00BA3B7E"/>
    <w:rsid w:val="00BA4241"/>
    <w:rsid w:val="00BA4391"/>
    <w:rsid w:val="00BA43C5"/>
    <w:rsid w:val="00BA4E19"/>
    <w:rsid w:val="00BA4EBC"/>
    <w:rsid w:val="00BA4FB0"/>
    <w:rsid w:val="00BA51E6"/>
    <w:rsid w:val="00BA54D2"/>
    <w:rsid w:val="00BA581B"/>
    <w:rsid w:val="00BA58A1"/>
    <w:rsid w:val="00BA5D66"/>
    <w:rsid w:val="00BA655E"/>
    <w:rsid w:val="00BA7507"/>
    <w:rsid w:val="00BA7B4C"/>
    <w:rsid w:val="00BB03B6"/>
    <w:rsid w:val="00BB06D7"/>
    <w:rsid w:val="00BB09F9"/>
    <w:rsid w:val="00BB122A"/>
    <w:rsid w:val="00BB1304"/>
    <w:rsid w:val="00BB15B8"/>
    <w:rsid w:val="00BB1B50"/>
    <w:rsid w:val="00BB1C51"/>
    <w:rsid w:val="00BB1C6C"/>
    <w:rsid w:val="00BB1CF5"/>
    <w:rsid w:val="00BB1F66"/>
    <w:rsid w:val="00BB225C"/>
    <w:rsid w:val="00BB2277"/>
    <w:rsid w:val="00BB2767"/>
    <w:rsid w:val="00BB2992"/>
    <w:rsid w:val="00BB2DB2"/>
    <w:rsid w:val="00BB318E"/>
    <w:rsid w:val="00BB35F3"/>
    <w:rsid w:val="00BB369F"/>
    <w:rsid w:val="00BB3C7B"/>
    <w:rsid w:val="00BB4405"/>
    <w:rsid w:val="00BB450E"/>
    <w:rsid w:val="00BB4B4F"/>
    <w:rsid w:val="00BB5913"/>
    <w:rsid w:val="00BB5B40"/>
    <w:rsid w:val="00BB5B68"/>
    <w:rsid w:val="00BB5B8A"/>
    <w:rsid w:val="00BB6023"/>
    <w:rsid w:val="00BB6DCE"/>
    <w:rsid w:val="00BB766C"/>
    <w:rsid w:val="00BB7EEF"/>
    <w:rsid w:val="00BC0244"/>
    <w:rsid w:val="00BC0602"/>
    <w:rsid w:val="00BC0DC9"/>
    <w:rsid w:val="00BC0FB0"/>
    <w:rsid w:val="00BC15FC"/>
    <w:rsid w:val="00BC1BF9"/>
    <w:rsid w:val="00BC1F14"/>
    <w:rsid w:val="00BC20C9"/>
    <w:rsid w:val="00BC2134"/>
    <w:rsid w:val="00BC2C8D"/>
    <w:rsid w:val="00BC3C04"/>
    <w:rsid w:val="00BC3F46"/>
    <w:rsid w:val="00BC4020"/>
    <w:rsid w:val="00BC49CD"/>
    <w:rsid w:val="00BC5478"/>
    <w:rsid w:val="00BC54EF"/>
    <w:rsid w:val="00BC5557"/>
    <w:rsid w:val="00BC559A"/>
    <w:rsid w:val="00BC5780"/>
    <w:rsid w:val="00BC5D9E"/>
    <w:rsid w:val="00BC5DFA"/>
    <w:rsid w:val="00BC5E39"/>
    <w:rsid w:val="00BC5EC4"/>
    <w:rsid w:val="00BC62FE"/>
    <w:rsid w:val="00BC6D72"/>
    <w:rsid w:val="00BC7173"/>
    <w:rsid w:val="00BC71BC"/>
    <w:rsid w:val="00BC7202"/>
    <w:rsid w:val="00BC7888"/>
    <w:rsid w:val="00BC79F4"/>
    <w:rsid w:val="00BC7C79"/>
    <w:rsid w:val="00BC7E9C"/>
    <w:rsid w:val="00BD027C"/>
    <w:rsid w:val="00BD02C5"/>
    <w:rsid w:val="00BD0318"/>
    <w:rsid w:val="00BD052E"/>
    <w:rsid w:val="00BD0578"/>
    <w:rsid w:val="00BD087D"/>
    <w:rsid w:val="00BD0B35"/>
    <w:rsid w:val="00BD0D53"/>
    <w:rsid w:val="00BD150E"/>
    <w:rsid w:val="00BD154F"/>
    <w:rsid w:val="00BD16A2"/>
    <w:rsid w:val="00BD19B4"/>
    <w:rsid w:val="00BD1ADF"/>
    <w:rsid w:val="00BD1B1A"/>
    <w:rsid w:val="00BD1ED5"/>
    <w:rsid w:val="00BD1F97"/>
    <w:rsid w:val="00BD225E"/>
    <w:rsid w:val="00BD22E1"/>
    <w:rsid w:val="00BD23E9"/>
    <w:rsid w:val="00BD2AF3"/>
    <w:rsid w:val="00BD34BB"/>
    <w:rsid w:val="00BD356A"/>
    <w:rsid w:val="00BD36AC"/>
    <w:rsid w:val="00BD41E1"/>
    <w:rsid w:val="00BD476F"/>
    <w:rsid w:val="00BD484E"/>
    <w:rsid w:val="00BD4BC3"/>
    <w:rsid w:val="00BD4C55"/>
    <w:rsid w:val="00BD4CC0"/>
    <w:rsid w:val="00BD4F6D"/>
    <w:rsid w:val="00BD4FE9"/>
    <w:rsid w:val="00BD5111"/>
    <w:rsid w:val="00BD59B9"/>
    <w:rsid w:val="00BD59EE"/>
    <w:rsid w:val="00BD5AD4"/>
    <w:rsid w:val="00BD5F8E"/>
    <w:rsid w:val="00BD5FCA"/>
    <w:rsid w:val="00BD64F1"/>
    <w:rsid w:val="00BD653D"/>
    <w:rsid w:val="00BD6855"/>
    <w:rsid w:val="00BD6D85"/>
    <w:rsid w:val="00BD6DEA"/>
    <w:rsid w:val="00BD7C73"/>
    <w:rsid w:val="00BE01AD"/>
    <w:rsid w:val="00BE04A5"/>
    <w:rsid w:val="00BE0A86"/>
    <w:rsid w:val="00BE0BE3"/>
    <w:rsid w:val="00BE0BEA"/>
    <w:rsid w:val="00BE1950"/>
    <w:rsid w:val="00BE2571"/>
    <w:rsid w:val="00BE2751"/>
    <w:rsid w:val="00BE2793"/>
    <w:rsid w:val="00BE27D3"/>
    <w:rsid w:val="00BE28E7"/>
    <w:rsid w:val="00BE2E5C"/>
    <w:rsid w:val="00BE36CC"/>
    <w:rsid w:val="00BE3813"/>
    <w:rsid w:val="00BE393E"/>
    <w:rsid w:val="00BE3C93"/>
    <w:rsid w:val="00BE3CD3"/>
    <w:rsid w:val="00BE426A"/>
    <w:rsid w:val="00BE4301"/>
    <w:rsid w:val="00BE520A"/>
    <w:rsid w:val="00BE5406"/>
    <w:rsid w:val="00BE5BF2"/>
    <w:rsid w:val="00BE64AA"/>
    <w:rsid w:val="00BE6801"/>
    <w:rsid w:val="00BE69BB"/>
    <w:rsid w:val="00BE6DFC"/>
    <w:rsid w:val="00BE7094"/>
    <w:rsid w:val="00BE7160"/>
    <w:rsid w:val="00BE7455"/>
    <w:rsid w:val="00BE780B"/>
    <w:rsid w:val="00BE7E01"/>
    <w:rsid w:val="00BF01F9"/>
    <w:rsid w:val="00BF0A04"/>
    <w:rsid w:val="00BF0A20"/>
    <w:rsid w:val="00BF0C82"/>
    <w:rsid w:val="00BF0D9D"/>
    <w:rsid w:val="00BF162E"/>
    <w:rsid w:val="00BF191E"/>
    <w:rsid w:val="00BF1E7D"/>
    <w:rsid w:val="00BF1F2E"/>
    <w:rsid w:val="00BF203C"/>
    <w:rsid w:val="00BF22B6"/>
    <w:rsid w:val="00BF23DD"/>
    <w:rsid w:val="00BF264D"/>
    <w:rsid w:val="00BF28C3"/>
    <w:rsid w:val="00BF2B62"/>
    <w:rsid w:val="00BF2BAA"/>
    <w:rsid w:val="00BF2CCE"/>
    <w:rsid w:val="00BF2E18"/>
    <w:rsid w:val="00BF2F5D"/>
    <w:rsid w:val="00BF35B1"/>
    <w:rsid w:val="00BF3903"/>
    <w:rsid w:val="00BF3A0B"/>
    <w:rsid w:val="00BF3BC0"/>
    <w:rsid w:val="00BF44D4"/>
    <w:rsid w:val="00BF4D9D"/>
    <w:rsid w:val="00BF4DA4"/>
    <w:rsid w:val="00BF5778"/>
    <w:rsid w:val="00BF57DE"/>
    <w:rsid w:val="00BF5D87"/>
    <w:rsid w:val="00BF5E1E"/>
    <w:rsid w:val="00BF5ECF"/>
    <w:rsid w:val="00BF65CD"/>
    <w:rsid w:val="00BF730C"/>
    <w:rsid w:val="00BF759E"/>
    <w:rsid w:val="00BF7E75"/>
    <w:rsid w:val="00BF7F62"/>
    <w:rsid w:val="00C00A4F"/>
    <w:rsid w:val="00C01033"/>
    <w:rsid w:val="00C012F5"/>
    <w:rsid w:val="00C014C4"/>
    <w:rsid w:val="00C0287D"/>
    <w:rsid w:val="00C03D86"/>
    <w:rsid w:val="00C03E57"/>
    <w:rsid w:val="00C04246"/>
    <w:rsid w:val="00C0472B"/>
    <w:rsid w:val="00C047B0"/>
    <w:rsid w:val="00C0483E"/>
    <w:rsid w:val="00C04C50"/>
    <w:rsid w:val="00C04DEA"/>
    <w:rsid w:val="00C050DB"/>
    <w:rsid w:val="00C0597C"/>
    <w:rsid w:val="00C05B57"/>
    <w:rsid w:val="00C05B94"/>
    <w:rsid w:val="00C05C59"/>
    <w:rsid w:val="00C05E0B"/>
    <w:rsid w:val="00C06105"/>
    <w:rsid w:val="00C0649A"/>
    <w:rsid w:val="00C06879"/>
    <w:rsid w:val="00C06B28"/>
    <w:rsid w:val="00C06BC8"/>
    <w:rsid w:val="00C070BF"/>
    <w:rsid w:val="00C07364"/>
    <w:rsid w:val="00C07BA7"/>
    <w:rsid w:val="00C07EB0"/>
    <w:rsid w:val="00C07EFB"/>
    <w:rsid w:val="00C101EC"/>
    <w:rsid w:val="00C10568"/>
    <w:rsid w:val="00C1090A"/>
    <w:rsid w:val="00C109A6"/>
    <w:rsid w:val="00C10F7E"/>
    <w:rsid w:val="00C11023"/>
    <w:rsid w:val="00C11036"/>
    <w:rsid w:val="00C111ED"/>
    <w:rsid w:val="00C11813"/>
    <w:rsid w:val="00C12492"/>
    <w:rsid w:val="00C12DE9"/>
    <w:rsid w:val="00C1322C"/>
    <w:rsid w:val="00C132C8"/>
    <w:rsid w:val="00C1346B"/>
    <w:rsid w:val="00C134BA"/>
    <w:rsid w:val="00C140F7"/>
    <w:rsid w:val="00C14361"/>
    <w:rsid w:val="00C14669"/>
    <w:rsid w:val="00C146B2"/>
    <w:rsid w:val="00C14DD9"/>
    <w:rsid w:val="00C150EB"/>
    <w:rsid w:val="00C15A13"/>
    <w:rsid w:val="00C15D91"/>
    <w:rsid w:val="00C15DF5"/>
    <w:rsid w:val="00C162AA"/>
    <w:rsid w:val="00C162BC"/>
    <w:rsid w:val="00C16533"/>
    <w:rsid w:val="00C165B7"/>
    <w:rsid w:val="00C1677A"/>
    <w:rsid w:val="00C167F8"/>
    <w:rsid w:val="00C170C0"/>
    <w:rsid w:val="00C17BBD"/>
    <w:rsid w:val="00C17BE6"/>
    <w:rsid w:val="00C17E34"/>
    <w:rsid w:val="00C20550"/>
    <w:rsid w:val="00C206A4"/>
    <w:rsid w:val="00C20842"/>
    <w:rsid w:val="00C20A13"/>
    <w:rsid w:val="00C20C40"/>
    <w:rsid w:val="00C2103F"/>
    <w:rsid w:val="00C210A6"/>
    <w:rsid w:val="00C21545"/>
    <w:rsid w:val="00C21870"/>
    <w:rsid w:val="00C21915"/>
    <w:rsid w:val="00C219F9"/>
    <w:rsid w:val="00C21D84"/>
    <w:rsid w:val="00C21D9C"/>
    <w:rsid w:val="00C221D5"/>
    <w:rsid w:val="00C22490"/>
    <w:rsid w:val="00C226E8"/>
    <w:rsid w:val="00C23C30"/>
    <w:rsid w:val="00C2413D"/>
    <w:rsid w:val="00C2419D"/>
    <w:rsid w:val="00C2477D"/>
    <w:rsid w:val="00C24E74"/>
    <w:rsid w:val="00C2505C"/>
    <w:rsid w:val="00C251D9"/>
    <w:rsid w:val="00C25432"/>
    <w:rsid w:val="00C25749"/>
    <w:rsid w:val="00C25915"/>
    <w:rsid w:val="00C25B9A"/>
    <w:rsid w:val="00C25C9E"/>
    <w:rsid w:val="00C25FC0"/>
    <w:rsid w:val="00C26C8E"/>
    <w:rsid w:val="00C270C1"/>
    <w:rsid w:val="00C270CC"/>
    <w:rsid w:val="00C2728B"/>
    <w:rsid w:val="00C272C4"/>
    <w:rsid w:val="00C27473"/>
    <w:rsid w:val="00C30165"/>
    <w:rsid w:val="00C30987"/>
    <w:rsid w:val="00C30AFA"/>
    <w:rsid w:val="00C30B58"/>
    <w:rsid w:val="00C30D8E"/>
    <w:rsid w:val="00C30DEB"/>
    <w:rsid w:val="00C30E89"/>
    <w:rsid w:val="00C31358"/>
    <w:rsid w:val="00C31439"/>
    <w:rsid w:val="00C31C12"/>
    <w:rsid w:val="00C31E6E"/>
    <w:rsid w:val="00C324FF"/>
    <w:rsid w:val="00C32704"/>
    <w:rsid w:val="00C32969"/>
    <w:rsid w:val="00C32A12"/>
    <w:rsid w:val="00C32AF1"/>
    <w:rsid w:val="00C32C41"/>
    <w:rsid w:val="00C3322C"/>
    <w:rsid w:val="00C3344C"/>
    <w:rsid w:val="00C338C9"/>
    <w:rsid w:val="00C34A5D"/>
    <w:rsid w:val="00C34D97"/>
    <w:rsid w:val="00C34EAD"/>
    <w:rsid w:val="00C3507E"/>
    <w:rsid w:val="00C35370"/>
    <w:rsid w:val="00C357AA"/>
    <w:rsid w:val="00C359E1"/>
    <w:rsid w:val="00C35AC0"/>
    <w:rsid w:val="00C35BCB"/>
    <w:rsid w:val="00C35FAE"/>
    <w:rsid w:val="00C362EF"/>
    <w:rsid w:val="00C36605"/>
    <w:rsid w:val="00C36B01"/>
    <w:rsid w:val="00C36BCF"/>
    <w:rsid w:val="00C36C82"/>
    <w:rsid w:val="00C37BB6"/>
    <w:rsid w:val="00C37D0B"/>
    <w:rsid w:val="00C37DBE"/>
    <w:rsid w:val="00C4027A"/>
    <w:rsid w:val="00C4097C"/>
    <w:rsid w:val="00C40BD7"/>
    <w:rsid w:val="00C40EFB"/>
    <w:rsid w:val="00C40FD6"/>
    <w:rsid w:val="00C41864"/>
    <w:rsid w:val="00C41CD3"/>
    <w:rsid w:val="00C4238C"/>
    <w:rsid w:val="00C42B7C"/>
    <w:rsid w:val="00C42CCE"/>
    <w:rsid w:val="00C42D07"/>
    <w:rsid w:val="00C434B3"/>
    <w:rsid w:val="00C4364B"/>
    <w:rsid w:val="00C43C5C"/>
    <w:rsid w:val="00C43E12"/>
    <w:rsid w:val="00C443F2"/>
    <w:rsid w:val="00C448BB"/>
    <w:rsid w:val="00C44E9F"/>
    <w:rsid w:val="00C450A2"/>
    <w:rsid w:val="00C4516D"/>
    <w:rsid w:val="00C455E7"/>
    <w:rsid w:val="00C4577D"/>
    <w:rsid w:val="00C45EDF"/>
    <w:rsid w:val="00C46590"/>
    <w:rsid w:val="00C46DE1"/>
    <w:rsid w:val="00C46F79"/>
    <w:rsid w:val="00C46FC9"/>
    <w:rsid w:val="00C474A3"/>
    <w:rsid w:val="00C47BCF"/>
    <w:rsid w:val="00C509E0"/>
    <w:rsid w:val="00C51011"/>
    <w:rsid w:val="00C51174"/>
    <w:rsid w:val="00C515D3"/>
    <w:rsid w:val="00C51B84"/>
    <w:rsid w:val="00C52067"/>
    <w:rsid w:val="00C52634"/>
    <w:rsid w:val="00C52B31"/>
    <w:rsid w:val="00C5304D"/>
    <w:rsid w:val="00C532A1"/>
    <w:rsid w:val="00C537ED"/>
    <w:rsid w:val="00C53AA8"/>
    <w:rsid w:val="00C5431F"/>
    <w:rsid w:val="00C5456C"/>
    <w:rsid w:val="00C54994"/>
    <w:rsid w:val="00C54DE2"/>
    <w:rsid w:val="00C5546B"/>
    <w:rsid w:val="00C557C0"/>
    <w:rsid w:val="00C56020"/>
    <w:rsid w:val="00C565FD"/>
    <w:rsid w:val="00C575DC"/>
    <w:rsid w:val="00C579C8"/>
    <w:rsid w:val="00C57C36"/>
    <w:rsid w:val="00C6039F"/>
    <w:rsid w:val="00C60451"/>
    <w:rsid w:val="00C60670"/>
    <w:rsid w:val="00C60737"/>
    <w:rsid w:val="00C61257"/>
    <w:rsid w:val="00C61346"/>
    <w:rsid w:val="00C6136E"/>
    <w:rsid w:val="00C617D8"/>
    <w:rsid w:val="00C61968"/>
    <w:rsid w:val="00C61B60"/>
    <w:rsid w:val="00C6262A"/>
    <w:rsid w:val="00C6361D"/>
    <w:rsid w:val="00C63817"/>
    <w:rsid w:val="00C63B82"/>
    <w:rsid w:val="00C63B87"/>
    <w:rsid w:val="00C63BB3"/>
    <w:rsid w:val="00C63C0B"/>
    <w:rsid w:val="00C6414E"/>
    <w:rsid w:val="00C642B6"/>
    <w:rsid w:val="00C6479D"/>
    <w:rsid w:val="00C64EA9"/>
    <w:rsid w:val="00C65140"/>
    <w:rsid w:val="00C652F1"/>
    <w:rsid w:val="00C65D22"/>
    <w:rsid w:val="00C65E23"/>
    <w:rsid w:val="00C65F25"/>
    <w:rsid w:val="00C6660B"/>
    <w:rsid w:val="00C666DD"/>
    <w:rsid w:val="00C66CF0"/>
    <w:rsid w:val="00C67029"/>
    <w:rsid w:val="00C6714B"/>
    <w:rsid w:val="00C678DC"/>
    <w:rsid w:val="00C67C2A"/>
    <w:rsid w:val="00C67C61"/>
    <w:rsid w:val="00C701F5"/>
    <w:rsid w:val="00C70382"/>
    <w:rsid w:val="00C705E4"/>
    <w:rsid w:val="00C70786"/>
    <w:rsid w:val="00C7081B"/>
    <w:rsid w:val="00C70FF3"/>
    <w:rsid w:val="00C715E0"/>
    <w:rsid w:val="00C72389"/>
    <w:rsid w:val="00C72D39"/>
    <w:rsid w:val="00C72E75"/>
    <w:rsid w:val="00C734A5"/>
    <w:rsid w:val="00C7376F"/>
    <w:rsid w:val="00C73B96"/>
    <w:rsid w:val="00C73C80"/>
    <w:rsid w:val="00C73DC6"/>
    <w:rsid w:val="00C73FD8"/>
    <w:rsid w:val="00C74A5B"/>
    <w:rsid w:val="00C74D6F"/>
    <w:rsid w:val="00C74F1F"/>
    <w:rsid w:val="00C756C4"/>
    <w:rsid w:val="00C75A98"/>
    <w:rsid w:val="00C75B01"/>
    <w:rsid w:val="00C75BFB"/>
    <w:rsid w:val="00C75E0F"/>
    <w:rsid w:val="00C76228"/>
    <w:rsid w:val="00C762BE"/>
    <w:rsid w:val="00C763B6"/>
    <w:rsid w:val="00C7658F"/>
    <w:rsid w:val="00C765D7"/>
    <w:rsid w:val="00C766E2"/>
    <w:rsid w:val="00C77B9A"/>
    <w:rsid w:val="00C80C33"/>
    <w:rsid w:val="00C80F2F"/>
    <w:rsid w:val="00C8378D"/>
    <w:rsid w:val="00C83B22"/>
    <w:rsid w:val="00C845B7"/>
    <w:rsid w:val="00C858A1"/>
    <w:rsid w:val="00C8600E"/>
    <w:rsid w:val="00C86505"/>
    <w:rsid w:val="00C86F92"/>
    <w:rsid w:val="00C8742E"/>
    <w:rsid w:val="00C87484"/>
    <w:rsid w:val="00C874D1"/>
    <w:rsid w:val="00C876B5"/>
    <w:rsid w:val="00C902AA"/>
    <w:rsid w:val="00C904DF"/>
    <w:rsid w:val="00C9058E"/>
    <w:rsid w:val="00C909AB"/>
    <w:rsid w:val="00C91540"/>
    <w:rsid w:val="00C9158B"/>
    <w:rsid w:val="00C91703"/>
    <w:rsid w:val="00C91B1E"/>
    <w:rsid w:val="00C91C4E"/>
    <w:rsid w:val="00C91CF5"/>
    <w:rsid w:val="00C920F6"/>
    <w:rsid w:val="00C923FF"/>
    <w:rsid w:val="00C92C19"/>
    <w:rsid w:val="00C9345A"/>
    <w:rsid w:val="00C935B8"/>
    <w:rsid w:val="00C93AA0"/>
    <w:rsid w:val="00C94090"/>
    <w:rsid w:val="00C949F5"/>
    <w:rsid w:val="00C94FBE"/>
    <w:rsid w:val="00C95433"/>
    <w:rsid w:val="00C955D1"/>
    <w:rsid w:val="00C95AB8"/>
    <w:rsid w:val="00C95F0C"/>
    <w:rsid w:val="00C96891"/>
    <w:rsid w:val="00C96993"/>
    <w:rsid w:val="00C96D6C"/>
    <w:rsid w:val="00C96ED9"/>
    <w:rsid w:val="00C96EE5"/>
    <w:rsid w:val="00C97601"/>
    <w:rsid w:val="00C97657"/>
    <w:rsid w:val="00C97C97"/>
    <w:rsid w:val="00CA1166"/>
    <w:rsid w:val="00CA1566"/>
    <w:rsid w:val="00CA1759"/>
    <w:rsid w:val="00CA18A7"/>
    <w:rsid w:val="00CA1A2F"/>
    <w:rsid w:val="00CA1C75"/>
    <w:rsid w:val="00CA1D01"/>
    <w:rsid w:val="00CA1DB7"/>
    <w:rsid w:val="00CA1F0E"/>
    <w:rsid w:val="00CA2A66"/>
    <w:rsid w:val="00CA2AD6"/>
    <w:rsid w:val="00CA2FBC"/>
    <w:rsid w:val="00CA3229"/>
    <w:rsid w:val="00CA3282"/>
    <w:rsid w:val="00CA34F9"/>
    <w:rsid w:val="00CA4545"/>
    <w:rsid w:val="00CA4884"/>
    <w:rsid w:val="00CA59B8"/>
    <w:rsid w:val="00CA6653"/>
    <w:rsid w:val="00CA6EE9"/>
    <w:rsid w:val="00CA77E7"/>
    <w:rsid w:val="00CA7FBB"/>
    <w:rsid w:val="00CB0597"/>
    <w:rsid w:val="00CB0687"/>
    <w:rsid w:val="00CB08DC"/>
    <w:rsid w:val="00CB1691"/>
    <w:rsid w:val="00CB1C0C"/>
    <w:rsid w:val="00CB1C2D"/>
    <w:rsid w:val="00CB1CA5"/>
    <w:rsid w:val="00CB1CC6"/>
    <w:rsid w:val="00CB1FB7"/>
    <w:rsid w:val="00CB2443"/>
    <w:rsid w:val="00CB2579"/>
    <w:rsid w:val="00CB2D0D"/>
    <w:rsid w:val="00CB33B9"/>
    <w:rsid w:val="00CB395E"/>
    <w:rsid w:val="00CB3A8F"/>
    <w:rsid w:val="00CB4229"/>
    <w:rsid w:val="00CB43FE"/>
    <w:rsid w:val="00CB45F8"/>
    <w:rsid w:val="00CB4A05"/>
    <w:rsid w:val="00CB5131"/>
    <w:rsid w:val="00CB5179"/>
    <w:rsid w:val="00CB568D"/>
    <w:rsid w:val="00CB5968"/>
    <w:rsid w:val="00CB6AFC"/>
    <w:rsid w:val="00CB74C3"/>
    <w:rsid w:val="00CB77DC"/>
    <w:rsid w:val="00CB7E6A"/>
    <w:rsid w:val="00CB7ECA"/>
    <w:rsid w:val="00CB7F5E"/>
    <w:rsid w:val="00CC0119"/>
    <w:rsid w:val="00CC091C"/>
    <w:rsid w:val="00CC0B00"/>
    <w:rsid w:val="00CC0E78"/>
    <w:rsid w:val="00CC10BA"/>
    <w:rsid w:val="00CC11E1"/>
    <w:rsid w:val="00CC1266"/>
    <w:rsid w:val="00CC18C6"/>
    <w:rsid w:val="00CC1AFD"/>
    <w:rsid w:val="00CC29B3"/>
    <w:rsid w:val="00CC2BDE"/>
    <w:rsid w:val="00CC2F9B"/>
    <w:rsid w:val="00CC31EC"/>
    <w:rsid w:val="00CC38BA"/>
    <w:rsid w:val="00CC3CFB"/>
    <w:rsid w:val="00CC43B2"/>
    <w:rsid w:val="00CC4D9D"/>
    <w:rsid w:val="00CC5218"/>
    <w:rsid w:val="00CC54F6"/>
    <w:rsid w:val="00CC5A45"/>
    <w:rsid w:val="00CC5BE8"/>
    <w:rsid w:val="00CC65DB"/>
    <w:rsid w:val="00CC673D"/>
    <w:rsid w:val="00CC67D4"/>
    <w:rsid w:val="00CC6E76"/>
    <w:rsid w:val="00CC731B"/>
    <w:rsid w:val="00CC7676"/>
    <w:rsid w:val="00CC7832"/>
    <w:rsid w:val="00CC7B75"/>
    <w:rsid w:val="00CC7BC7"/>
    <w:rsid w:val="00CC7D9F"/>
    <w:rsid w:val="00CC7E21"/>
    <w:rsid w:val="00CC7FEC"/>
    <w:rsid w:val="00CD02E6"/>
    <w:rsid w:val="00CD102F"/>
    <w:rsid w:val="00CD1112"/>
    <w:rsid w:val="00CD1A91"/>
    <w:rsid w:val="00CD1F29"/>
    <w:rsid w:val="00CD2779"/>
    <w:rsid w:val="00CD2E4B"/>
    <w:rsid w:val="00CD3CE5"/>
    <w:rsid w:val="00CD3CEB"/>
    <w:rsid w:val="00CD420A"/>
    <w:rsid w:val="00CD42BB"/>
    <w:rsid w:val="00CD42D7"/>
    <w:rsid w:val="00CD42ED"/>
    <w:rsid w:val="00CD490E"/>
    <w:rsid w:val="00CD4964"/>
    <w:rsid w:val="00CD5284"/>
    <w:rsid w:val="00CD5946"/>
    <w:rsid w:val="00CD5BD2"/>
    <w:rsid w:val="00CD6279"/>
    <w:rsid w:val="00CD63DA"/>
    <w:rsid w:val="00CD6A39"/>
    <w:rsid w:val="00CD6B96"/>
    <w:rsid w:val="00CD6CA0"/>
    <w:rsid w:val="00CD7156"/>
    <w:rsid w:val="00CD71C6"/>
    <w:rsid w:val="00CD749F"/>
    <w:rsid w:val="00CE035E"/>
    <w:rsid w:val="00CE0C01"/>
    <w:rsid w:val="00CE0F1A"/>
    <w:rsid w:val="00CE1328"/>
    <w:rsid w:val="00CE1BBC"/>
    <w:rsid w:val="00CE1CBE"/>
    <w:rsid w:val="00CE1D3C"/>
    <w:rsid w:val="00CE1F5A"/>
    <w:rsid w:val="00CE209D"/>
    <w:rsid w:val="00CE272F"/>
    <w:rsid w:val="00CE277A"/>
    <w:rsid w:val="00CE2D7F"/>
    <w:rsid w:val="00CE3400"/>
    <w:rsid w:val="00CE38F8"/>
    <w:rsid w:val="00CE3C63"/>
    <w:rsid w:val="00CE4184"/>
    <w:rsid w:val="00CE44DC"/>
    <w:rsid w:val="00CE453E"/>
    <w:rsid w:val="00CE4A76"/>
    <w:rsid w:val="00CE4A97"/>
    <w:rsid w:val="00CE5F7A"/>
    <w:rsid w:val="00CE61A8"/>
    <w:rsid w:val="00CE6AF6"/>
    <w:rsid w:val="00CE6E54"/>
    <w:rsid w:val="00CE6F2A"/>
    <w:rsid w:val="00CE713D"/>
    <w:rsid w:val="00CE7BD0"/>
    <w:rsid w:val="00CE7E48"/>
    <w:rsid w:val="00CE7EDB"/>
    <w:rsid w:val="00CF0247"/>
    <w:rsid w:val="00CF036F"/>
    <w:rsid w:val="00CF063E"/>
    <w:rsid w:val="00CF065E"/>
    <w:rsid w:val="00CF12E0"/>
    <w:rsid w:val="00CF1F26"/>
    <w:rsid w:val="00CF1F40"/>
    <w:rsid w:val="00CF26A1"/>
    <w:rsid w:val="00CF2886"/>
    <w:rsid w:val="00CF2ABF"/>
    <w:rsid w:val="00CF2EBB"/>
    <w:rsid w:val="00CF3444"/>
    <w:rsid w:val="00CF3659"/>
    <w:rsid w:val="00CF3F6E"/>
    <w:rsid w:val="00CF4C20"/>
    <w:rsid w:val="00CF5159"/>
    <w:rsid w:val="00CF57B2"/>
    <w:rsid w:val="00CF5C7A"/>
    <w:rsid w:val="00CF603F"/>
    <w:rsid w:val="00CF67DF"/>
    <w:rsid w:val="00CF68B1"/>
    <w:rsid w:val="00CF6922"/>
    <w:rsid w:val="00CF6C84"/>
    <w:rsid w:val="00CF6D76"/>
    <w:rsid w:val="00CF73A4"/>
    <w:rsid w:val="00CF7747"/>
    <w:rsid w:val="00CF7A36"/>
    <w:rsid w:val="00D00689"/>
    <w:rsid w:val="00D00C59"/>
    <w:rsid w:val="00D0103D"/>
    <w:rsid w:val="00D0138C"/>
    <w:rsid w:val="00D01545"/>
    <w:rsid w:val="00D01806"/>
    <w:rsid w:val="00D018FD"/>
    <w:rsid w:val="00D019E8"/>
    <w:rsid w:val="00D01B4F"/>
    <w:rsid w:val="00D02183"/>
    <w:rsid w:val="00D02410"/>
    <w:rsid w:val="00D026E7"/>
    <w:rsid w:val="00D0293F"/>
    <w:rsid w:val="00D02A71"/>
    <w:rsid w:val="00D02F06"/>
    <w:rsid w:val="00D030D5"/>
    <w:rsid w:val="00D033CA"/>
    <w:rsid w:val="00D039FC"/>
    <w:rsid w:val="00D03D23"/>
    <w:rsid w:val="00D0452E"/>
    <w:rsid w:val="00D05416"/>
    <w:rsid w:val="00D05502"/>
    <w:rsid w:val="00D056C0"/>
    <w:rsid w:val="00D05892"/>
    <w:rsid w:val="00D058A3"/>
    <w:rsid w:val="00D05C75"/>
    <w:rsid w:val="00D05F26"/>
    <w:rsid w:val="00D06063"/>
    <w:rsid w:val="00D06084"/>
    <w:rsid w:val="00D06131"/>
    <w:rsid w:val="00D07346"/>
    <w:rsid w:val="00D07793"/>
    <w:rsid w:val="00D078B3"/>
    <w:rsid w:val="00D079ED"/>
    <w:rsid w:val="00D07DA0"/>
    <w:rsid w:val="00D07F22"/>
    <w:rsid w:val="00D101A8"/>
    <w:rsid w:val="00D10310"/>
    <w:rsid w:val="00D10397"/>
    <w:rsid w:val="00D10855"/>
    <w:rsid w:val="00D10A3A"/>
    <w:rsid w:val="00D10BA1"/>
    <w:rsid w:val="00D10CAE"/>
    <w:rsid w:val="00D1112F"/>
    <w:rsid w:val="00D11669"/>
    <w:rsid w:val="00D1184C"/>
    <w:rsid w:val="00D11856"/>
    <w:rsid w:val="00D11A2C"/>
    <w:rsid w:val="00D11B5D"/>
    <w:rsid w:val="00D11BDF"/>
    <w:rsid w:val="00D124E5"/>
    <w:rsid w:val="00D12ACC"/>
    <w:rsid w:val="00D12BC8"/>
    <w:rsid w:val="00D13044"/>
    <w:rsid w:val="00D13526"/>
    <w:rsid w:val="00D13655"/>
    <w:rsid w:val="00D13749"/>
    <w:rsid w:val="00D14121"/>
    <w:rsid w:val="00D14D48"/>
    <w:rsid w:val="00D14E24"/>
    <w:rsid w:val="00D14EE7"/>
    <w:rsid w:val="00D14F29"/>
    <w:rsid w:val="00D14F40"/>
    <w:rsid w:val="00D15210"/>
    <w:rsid w:val="00D15362"/>
    <w:rsid w:val="00D16623"/>
    <w:rsid w:val="00D16A40"/>
    <w:rsid w:val="00D16DC4"/>
    <w:rsid w:val="00D16DEC"/>
    <w:rsid w:val="00D16E03"/>
    <w:rsid w:val="00D1715D"/>
    <w:rsid w:val="00D175A9"/>
    <w:rsid w:val="00D17F9A"/>
    <w:rsid w:val="00D2011A"/>
    <w:rsid w:val="00D2073F"/>
    <w:rsid w:val="00D20BB8"/>
    <w:rsid w:val="00D214E7"/>
    <w:rsid w:val="00D21CA0"/>
    <w:rsid w:val="00D21CD3"/>
    <w:rsid w:val="00D21E8A"/>
    <w:rsid w:val="00D2267C"/>
    <w:rsid w:val="00D22895"/>
    <w:rsid w:val="00D23005"/>
    <w:rsid w:val="00D2333E"/>
    <w:rsid w:val="00D23D0E"/>
    <w:rsid w:val="00D24D9F"/>
    <w:rsid w:val="00D25604"/>
    <w:rsid w:val="00D25B8C"/>
    <w:rsid w:val="00D26691"/>
    <w:rsid w:val="00D26FC2"/>
    <w:rsid w:val="00D270B3"/>
    <w:rsid w:val="00D27135"/>
    <w:rsid w:val="00D2725B"/>
    <w:rsid w:val="00D30DFC"/>
    <w:rsid w:val="00D31D2C"/>
    <w:rsid w:val="00D3264A"/>
    <w:rsid w:val="00D32A6E"/>
    <w:rsid w:val="00D32E8E"/>
    <w:rsid w:val="00D33354"/>
    <w:rsid w:val="00D33742"/>
    <w:rsid w:val="00D33F14"/>
    <w:rsid w:val="00D34079"/>
    <w:rsid w:val="00D34502"/>
    <w:rsid w:val="00D34734"/>
    <w:rsid w:val="00D34820"/>
    <w:rsid w:val="00D3542A"/>
    <w:rsid w:val="00D35677"/>
    <w:rsid w:val="00D35F5A"/>
    <w:rsid w:val="00D3614C"/>
    <w:rsid w:val="00D3659C"/>
    <w:rsid w:val="00D3697A"/>
    <w:rsid w:val="00D370E5"/>
    <w:rsid w:val="00D37164"/>
    <w:rsid w:val="00D37659"/>
    <w:rsid w:val="00D37D9C"/>
    <w:rsid w:val="00D40641"/>
    <w:rsid w:val="00D40820"/>
    <w:rsid w:val="00D40DB3"/>
    <w:rsid w:val="00D40DF5"/>
    <w:rsid w:val="00D41403"/>
    <w:rsid w:val="00D41678"/>
    <w:rsid w:val="00D41FB8"/>
    <w:rsid w:val="00D42003"/>
    <w:rsid w:val="00D42E52"/>
    <w:rsid w:val="00D43AC8"/>
    <w:rsid w:val="00D43C10"/>
    <w:rsid w:val="00D43D05"/>
    <w:rsid w:val="00D44334"/>
    <w:rsid w:val="00D4447C"/>
    <w:rsid w:val="00D44859"/>
    <w:rsid w:val="00D44C91"/>
    <w:rsid w:val="00D456E2"/>
    <w:rsid w:val="00D45A41"/>
    <w:rsid w:val="00D45ADC"/>
    <w:rsid w:val="00D460F1"/>
    <w:rsid w:val="00D46251"/>
    <w:rsid w:val="00D468F2"/>
    <w:rsid w:val="00D469BF"/>
    <w:rsid w:val="00D472AF"/>
    <w:rsid w:val="00D4761C"/>
    <w:rsid w:val="00D47C8E"/>
    <w:rsid w:val="00D47FF7"/>
    <w:rsid w:val="00D500BD"/>
    <w:rsid w:val="00D503C0"/>
    <w:rsid w:val="00D50917"/>
    <w:rsid w:val="00D51001"/>
    <w:rsid w:val="00D519BB"/>
    <w:rsid w:val="00D51DD0"/>
    <w:rsid w:val="00D5273C"/>
    <w:rsid w:val="00D532EB"/>
    <w:rsid w:val="00D53636"/>
    <w:rsid w:val="00D536EF"/>
    <w:rsid w:val="00D538D4"/>
    <w:rsid w:val="00D538D8"/>
    <w:rsid w:val="00D54DBF"/>
    <w:rsid w:val="00D5556B"/>
    <w:rsid w:val="00D55628"/>
    <w:rsid w:val="00D55663"/>
    <w:rsid w:val="00D557F2"/>
    <w:rsid w:val="00D5594A"/>
    <w:rsid w:val="00D56808"/>
    <w:rsid w:val="00D56812"/>
    <w:rsid w:val="00D57193"/>
    <w:rsid w:val="00D573B4"/>
    <w:rsid w:val="00D5745E"/>
    <w:rsid w:val="00D57B31"/>
    <w:rsid w:val="00D60069"/>
    <w:rsid w:val="00D60692"/>
    <w:rsid w:val="00D6071B"/>
    <w:rsid w:val="00D607FB"/>
    <w:rsid w:val="00D60FA5"/>
    <w:rsid w:val="00D610F3"/>
    <w:rsid w:val="00D6110B"/>
    <w:rsid w:val="00D61148"/>
    <w:rsid w:val="00D6183E"/>
    <w:rsid w:val="00D619CF"/>
    <w:rsid w:val="00D61ABC"/>
    <w:rsid w:val="00D61BDD"/>
    <w:rsid w:val="00D61CA4"/>
    <w:rsid w:val="00D6249A"/>
    <w:rsid w:val="00D62C04"/>
    <w:rsid w:val="00D6301D"/>
    <w:rsid w:val="00D632E4"/>
    <w:rsid w:val="00D63416"/>
    <w:rsid w:val="00D63796"/>
    <w:rsid w:val="00D639B5"/>
    <w:rsid w:val="00D63A6C"/>
    <w:rsid w:val="00D63D48"/>
    <w:rsid w:val="00D63F84"/>
    <w:rsid w:val="00D64303"/>
    <w:rsid w:val="00D6449A"/>
    <w:rsid w:val="00D647A4"/>
    <w:rsid w:val="00D64FD1"/>
    <w:rsid w:val="00D65004"/>
    <w:rsid w:val="00D65096"/>
    <w:rsid w:val="00D6546E"/>
    <w:rsid w:val="00D6569D"/>
    <w:rsid w:val="00D6586A"/>
    <w:rsid w:val="00D65B43"/>
    <w:rsid w:val="00D65C51"/>
    <w:rsid w:val="00D66196"/>
    <w:rsid w:val="00D66B22"/>
    <w:rsid w:val="00D66BCB"/>
    <w:rsid w:val="00D67569"/>
    <w:rsid w:val="00D67BAA"/>
    <w:rsid w:val="00D67EC9"/>
    <w:rsid w:val="00D70537"/>
    <w:rsid w:val="00D7066E"/>
    <w:rsid w:val="00D70792"/>
    <w:rsid w:val="00D70C58"/>
    <w:rsid w:val="00D70F5C"/>
    <w:rsid w:val="00D710A9"/>
    <w:rsid w:val="00D71424"/>
    <w:rsid w:val="00D7153E"/>
    <w:rsid w:val="00D72A3E"/>
    <w:rsid w:val="00D72BC8"/>
    <w:rsid w:val="00D72D57"/>
    <w:rsid w:val="00D7356A"/>
    <w:rsid w:val="00D73B6C"/>
    <w:rsid w:val="00D73C62"/>
    <w:rsid w:val="00D73E90"/>
    <w:rsid w:val="00D747A7"/>
    <w:rsid w:val="00D7587C"/>
    <w:rsid w:val="00D7591E"/>
    <w:rsid w:val="00D75FF5"/>
    <w:rsid w:val="00D765B1"/>
    <w:rsid w:val="00D76EF0"/>
    <w:rsid w:val="00D779E9"/>
    <w:rsid w:val="00D77C22"/>
    <w:rsid w:val="00D77C87"/>
    <w:rsid w:val="00D77DA6"/>
    <w:rsid w:val="00D80648"/>
    <w:rsid w:val="00D809C1"/>
    <w:rsid w:val="00D80B5C"/>
    <w:rsid w:val="00D80D2C"/>
    <w:rsid w:val="00D80DD3"/>
    <w:rsid w:val="00D81894"/>
    <w:rsid w:val="00D82181"/>
    <w:rsid w:val="00D824DF"/>
    <w:rsid w:val="00D82A76"/>
    <w:rsid w:val="00D82C6F"/>
    <w:rsid w:val="00D83191"/>
    <w:rsid w:val="00D831F1"/>
    <w:rsid w:val="00D8336B"/>
    <w:rsid w:val="00D835C6"/>
    <w:rsid w:val="00D835CD"/>
    <w:rsid w:val="00D83BD4"/>
    <w:rsid w:val="00D83BFB"/>
    <w:rsid w:val="00D841D6"/>
    <w:rsid w:val="00D84DD7"/>
    <w:rsid w:val="00D854F7"/>
    <w:rsid w:val="00D86022"/>
    <w:rsid w:val="00D8613A"/>
    <w:rsid w:val="00D862B0"/>
    <w:rsid w:val="00D86773"/>
    <w:rsid w:val="00D86B2E"/>
    <w:rsid w:val="00D86BBA"/>
    <w:rsid w:val="00D86DB1"/>
    <w:rsid w:val="00D872C1"/>
    <w:rsid w:val="00D874AE"/>
    <w:rsid w:val="00D87830"/>
    <w:rsid w:val="00D87866"/>
    <w:rsid w:val="00D87A96"/>
    <w:rsid w:val="00D87E3C"/>
    <w:rsid w:val="00D9006A"/>
    <w:rsid w:val="00D901A5"/>
    <w:rsid w:val="00D901FD"/>
    <w:rsid w:val="00D902A0"/>
    <w:rsid w:val="00D902DD"/>
    <w:rsid w:val="00D9044A"/>
    <w:rsid w:val="00D904EC"/>
    <w:rsid w:val="00D907D7"/>
    <w:rsid w:val="00D90BFB"/>
    <w:rsid w:val="00D910FE"/>
    <w:rsid w:val="00D9150D"/>
    <w:rsid w:val="00D91CEB"/>
    <w:rsid w:val="00D91F7E"/>
    <w:rsid w:val="00D9209C"/>
    <w:rsid w:val="00D920D6"/>
    <w:rsid w:val="00D921BE"/>
    <w:rsid w:val="00D92719"/>
    <w:rsid w:val="00D92B1C"/>
    <w:rsid w:val="00D931C3"/>
    <w:rsid w:val="00D93E1C"/>
    <w:rsid w:val="00D943AD"/>
    <w:rsid w:val="00D94F7E"/>
    <w:rsid w:val="00D9517F"/>
    <w:rsid w:val="00D95B90"/>
    <w:rsid w:val="00D972DF"/>
    <w:rsid w:val="00D9746A"/>
    <w:rsid w:val="00D97B01"/>
    <w:rsid w:val="00D97C41"/>
    <w:rsid w:val="00DA0680"/>
    <w:rsid w:val="00DA09FE"/>
    <w:rsid w:val="00DA0D82"/>
    <w:rsid w:val="00DA0F6A"/>
    <w:rsid w:val="00DA1542"/>
    <w:rsid w:val="00DA172A"/>
    <w:rsid w:val="00DA1753"/>
    <w:rsid w:val="00DA1F6B"/>
    <w:rsid w:val="00DA1F8E"/>
    <w:rsid w:val="00DA2779"/>
    <w:rsid w:val="00DA2A2F"/>
    <w:rsid w:val="00DA2BA1"/>
    <w:rsid w:val="00DA41DF"/>
    <w:rsid w:val="00DA42A8"/>
    <w:rsid w:val="00DA49C5"/>
    <w:rsid w:val="00DA4A20"/>
    <w:rsid w:val="00DA4F0F"/>
    <w:rsid w:val="00DA5902"/>
    <w:rsid w:val="00DA6459"/>
    <w:rsid w:val="00DA64FC"/>
    <w:rsid w:val="00DA6961"/>
    <w:rsid w:val="00DA6A1D"/>
    <w:rsid w:val="00DA6F2A"/>
    <w:rsid w:val="00DA70A2"/>
    <w:rsid w:val="00DA75D8"/>
    <w:rsid w:val="00DA7A4B"/>
    <w:rsid w:val="00DA7ACC"/>
    <w:rsid w:val="00DB0F93"/>
    <w:rsid w:val="00DB17F5"/>
    <w:rsid w:val="00DB19B1"/>
    <w:rsid w:val="00DB230F"/>
    <w:rsid w:val="00DB278D"/>
    <w:rsid w:val="00DB2A8D"/>
    <w:rsid w:val="00DB2AD1"/>
    <w:rsid w:val="00DB2F5C"/>
    <w:rsid w:val="00DB377B"/>
    <w:rsid w:val="00DB38A0"/>
    <w:rsid w:val="00DB3C59"/>
    <w:rsid w:val="00DB3CBC"/>
    <w:rsid w:val="00DB4162"/>
    <w:rsid w:val="00DB49DE"/>
    <w:rsid w:val="00DB4BD2"/>
    <w:rsid w:val="00DB4EA5"/>
    <w:rsid w:val="00DB571D"/>
    <w:rsid w:val="00DB59FD"/>
    <w:rsid w:val="00DB5A9B"/>
    <w:rsid w:val="00DB60EF"/>
    <w:rsid w:val="00DB62AD"/>
    <w:rsid w:val="00DB6631"/>
    <w:rsid w:val="00DB67A2"/>
    <w:rsid w:val="00DB690A"/>
    <w:rsid w:val="00DB6E34"/>
    <w:rsid w:val="00DB768E"/>
    <w:rsid w:val="00DB79E5"/>
    <w:rsid w:val="00DB7B81"/>
    <w:rsid w:val="00DB7BC4"/>
    <w:rsid w:val="00DC02B2"/>
    <w:rsid w:val="00DC04E1"/>
    <w:rsid w:val="00DC12E8"/>
    <w:rsid w:val="00DC1A8B"/>
    <w:rsid w:val="00DC1D59"/>
    <w:rsid w:val="00DC206C"/>
    <w:rsid w:val="00DC228D"/>
    <w:rsid w:val="00DC2482"/>
    <w:rsid w:val="00DC2D5C"/>
    <w:rsid w:val="00DC2F5F"/>
    <w:rsid w:val="00DC2F74"/>
    <w:rsid w:val="00DC3078"/>
    <w:rsid w:val="00DC3086"/>
    <w:rsid w:val="00DC34EA"/>
    <w:rsid w:val="00DC37BD"/>
    <w:rsid w:val="00DC3889"/>
    <w:rsid w:val="00DC3AEA"/>
    <w:rsid w:val="00DC3C99"/>
    <w:rsid w:val="00DC4118"/>
    <w:rsid w:val="00DC42AF"/>
    <w:rsid w:val="00DC4361"/>
    <w:rsid w:val="00DC455B"/>
    <w:rsid w:val="00DC4B81"/>
    <w:rsid w:val="00DC4B93"/>
    <w:rsid w:val="00DC5F11"/>
    <w:rsid w:val="00DC5FAE"/>
    <w:rsid w:val="00DC62BC"/>
    <w:rsid w:val="00DC6901"/>
    <w:rsid w:val="00DC6A43"/>
    <w:rsid w:val="00DC6BD0"/>
    <w:rsid w:val="00DC6C10"/>
    <w:rsid w:val="00DC71F7"/>
    <w:rsid w:val="00DC7231"/>
    <w:rsid w:val="00DC787B"/>
    <w:rsid w:val="00DC78B2"/>
    <w:rsid w:val="00DD09DC"/>
    <w:rsid w:val="00DD12E2"/>
    <w:rsid w:val="00DD16E7"/>
    <w:rsid w:val="00DD177B"/>
    <w:rsid w:val="00DD1CBF"/>
    <w:rsid w:val="00DD2D60"/>
    <w:rsid w:val="00DD3022"/>
    <w:rsid w:val="00DD319B"/>
    <w:rsid w:val="00DD3361"/>
    <w:rsid w:val="00DD37D5"/>
    <w:rsid w:val="00DD38FB"/>
    <w:rsid w:val="00DD397F"/>
    <w:rsid w:val="00DD3D5C"/>
    <w:rsid w:val="00DD4200"/>
    <w:rsid w:val="00DD46DD"/>
    <w:rsid w:val="00DD47D8"/>
    <w:rsid w:val="00DD482D"/>
    <w:rsid w:val="00DD54FD"/>
    <w:rsid w:val="00DD5A6E"/>
    <w:rsid w:val="00DD5C06"/>
    <w:rsid w:val="00DD5D1D"/>
    <w:rsid w:val="00DD5DD0"/>
    <w:rsid w:val="00DD63FD"/>
    <w:rsid w:val="00DD6ACB"/>
    <w:rsid w:val="00DD6E3B"/>
    <w:rsid w:val="00DD70A7"/>
    <w:rsid w:val="00DD7238"/>
    <w:rsid w:val="00DD735B"/>
    <w:rsid w:val="00DD75DF"/>
    <w:rsid w:val="00DD7833"/>
    <w:rsid w:val="00DE03C3"/>
    <w:rsid w:val="00DE07DE"/>
    <w:rsid w:val="00DE0987"/>
    <w:rsid w:val="00DE09EA"/>
    <w:rsid w:val="00DE0E1F"/>
    <w:rsid w:val="00DE14DB"/>
    <w:rsid w:val="00DE1BB0"/>
    <w:rsid w:val="00DE20CE"/>
    <w:rsid w:val="00DE27B9"/>
    <w:rsid w:val="00DE291C"/>
    <w:rsid w:val="00DE3281"/>
    <w:rsid w:val="00DE32BD"/>
    <w:rsid w:val="00DE4C6A"/>
    <w:rsid w:val="00DE4F04"/>
    <w:rsid w:val="00DE522B"/>
    <w:rsid w:val="00DE5C5D"/>
    <w:rsid w:val="00DE710A"/>
    <w:rsid w:val="00DE79CA"/>
    <w:rsid w:val="00DE7F6D"/>
    <w:rsid w:val="00DF04F9"/>
    <w:rsid w:val="00DF0A7C"/>
    <w:rsid w:val="00DF0B12"/>
    <w:rsid w:val="00DF0C0A"/>
    <w:rsid w:val="00DF11CA"/>
    <w:rsid w:val="00DF1784"/>
    <w:rsid w:val="00DF19FE"/>
    <w:rsid w:val="00DF2132"/>
    <w:rsid w:val="00DF2161"/>
    <w:rsid w:val="00DF21D2"/>
    <w:rsid w:val="00DF2488"/>
    <w:rsid w:val="00DF254F"/>
    <w:rsid w:val="00DF26F1"/>
    <w:rsid w:val="00DF27D5"/>
    <w:rsid w:val="00DF2866"/>
    <w:rsid w:val="00DF2D87"/>
    <w:rsid w:val="00DF2EF3"/>
    <w:rsid w:val="00DF413F"/>
    <w:rsid w:val="00DF41F4"/>
    <w:rsid w:val="00DF439C"/>
    <w:rsid w:val="00DF44B4"/>
    <w:rsid w:val="00DF4642"/>
    <w:rsid w:val="00DF4993"/>
    <w:rsid w:val="00DF4B20"/>
    <w:rsid w:val="00DF4E4F"/>
    <w:rsid w:val="00DF52EB"/>
    <w:rsid w:val="00DF5489"/>
    <w:rsid w:val="00DF54C2"/>
    <w:rsid w:val="00DF5538"/>
    <w:rsid w:val="00DF58D4"/>
    <w:rsid w:val="00DF5CFE"/>
    <w:rsid w:val="00DF5DCE"/>
    <w:rsid w:val="00DF5FCB"/>
    <w:rsid w:val="00DF67BA"/>
    <w:rsid w:val="00DF68B6"/>
    <w:rsid w:val="00DF7419"/>
    <w:rsid w:val="00DF7628"/>
    <w:rsid w:val="00E00725"/>
    <w:rsid w:val="00E008B2"/>
    <w:rsid w:val="00E00B08"/>
    <w:rsid w:val="00E00D33"/>
    <w:rsid w:val="00E011D4"/>
    <w:rsid w:val="00E02965"/>
    <w:rsid w:val="00E03055"/>
    <w:rsid w:val="00E03063"/>
    <w:rsid w:val="00E03599"/>
    <w:rsid w:val="00E03B69"/>
    <w:rsid w:val="00E0438E"/>
    <w:rsid w:val="00E04631"/>
    <w:rsid w:val="00E04FDF"/>
    <w:rsid w:val="00E05618"/>
    <w:rsid w:val="00E05786"/>
    <w:rsid w:val="00E05EB7"/>
    <w:rsid w:val="00E0650D"/>
    <w:rsid w:val="00E06B90"/>
    <w:rsid w:val="00E06C46"/>
    <w:rsid w:val="00E06E11"/>
    <w:rsid w:val="00E0707C"/>
    <w:rsid w:val="00E07792"/>
    <w:rsid w:val="00E0783E"/>
    <w:rsid w:val="00E07915"/>
    <w:rsid w:val="00E10607"/>
    <w:rsid w:val="00E10B17"/>
    <w:rsid w:val="00E10B2C"/>
    <w:rsid w:val="00E10F3E"/>
    <w:rsid w:val="00E1127C"/>
    <w:rsid w:val="00E11351"/>
    <w:rsid w:val="00E11BCD"/>
    <w:rsid w:val="00E11F35"/>
    <w:rsid w:val="00E12115"/>
    <w:rsid w:val="00E122D6"/>
    <w:rsid w:val="00E12340"/>
    <w:rsid w:val="00E1279C"/>
    <w:rsid w:val="00E12E8A"/>
    <w:rsid w:val="00E132A2"/>
    <w:rsid w:val="00E135E3"/>
    <w:rsid w:val="00E140DB"/>
    <w:rsid w:val="00E14410"/>
    <w:rsid w:val="00E144A5"/>
    <w:rsid w:val="00E1547E"/>
    <w:rsid w:val="00E15996"/>
    <w:rsid w:val="00E15A85"/>
    <w:rsid w:val="00E15B7C"/>
    <w:rsid w:val="00E15CE9"/>
    <w:rsid w:val="00E16144"/>
    <w:rsid w:val="00E162F9"/>
    <w:rsid w:val="00E16B94"/>
    <w:rsid w:val="00E16D5B"/>
    <w:rsid w:val="00E175F1"/>
    <w:rsid w:val="00E1798C"/>
    <w:rsid w:val="00E17C6D"/>
    <w:rsid w:val="00E17F95"/>
    <w:rsid w:val="00E202D0"/>
    <w:rsid w:val="00E2047C"/>
    <w:rsid w:val="00E20680"/>
    <w:rsid w:val="00E20C81"/>
    <w:rsid w:val="00E21688"/>
    <w:rsid w:val="00E22111"/>
    <w:rsid w:val="00E222FC"/>
    <w:rsid w:val="00E223D9"/>
    <w:rsid w:val="00E225AC"/>
    <w:rsid w:val="00E22CB9"/>
    <w:rsid w:val="00E22F11"/>
    <w:rsid w:val="00E23746"/>
    <w:rsid w:val="00E23BEA"/>
    <w:rsid w:val="00E24147"/>
    <w:rsid w:val="00E247B4"/>
    <w:rsid w:val="00E2492F"/>
    <w:rsid w:val="00E24F33"/>
    <w:rsid w:val="00E251A2"/>
    <w:rsid w:val="00E25286"/>
    <w:rsid w:val="00E254E5"/>
    <w:rsid w:val="00E254F5"/>
    <w:rsid w:val="00E25896"/>
    <w:rsid w:val="00E25BCE"/>
    <w:rsid w:val="00E269D3"/>
    <w:rsid w:val="00E26A34"/>
    <w:rsid w:val="00E26E66"/>
    <w:rsid w:val="00E27456"/>
    <w:rsid w:val="00E27A00"/>
    <w:rsid w:val="00E27A19"/>
    <w:rsid w:val="00E27CF0"/>
    <w:rsid w:val="00E27F2C"/>
    <w:rsid w:val="00E301D1"/>
    <w:rsid w:val="00E30EAD"/>
    <w:rsid w:val="00E30EE0"/>
    <w:rsid w:val="00E30F72"/>
    <w:rsid w:val="00E31B8A"/>
    <w:rsid w:val="00E3206C"/>
    <w:rsid w:val="00E3215F"/>
    <w:rsid w:val="00E32A05"/>
    <w:rsid w:val="00E32BE3"/>
    <w:rsid w:val="00E32E70"/>
    <w:rsid w:val="00E3371C"/>
    <w:rsid w:val="00E34147"/>
    <w:rsid w:val="00E34CB6"/>
    <w:rsid w:val="00E34D35"/>
    <w:rsid w:val="00E3515A"/>
    <w:rsid w:val="00E3585C"/>
    <w:rsid w:val="00E35F9D"/>
    <w:rsid w:val="00E3606E"/>
    <w:rsid w:val="00E368B6"/>
    <w:rsid w:val="00E36E2C"/>
    <w:rsid w:val="00E36ECB"/>
    <w:rsid w:val="00E3707E"/>
    <w:rsid w:val="00E37291"/>
    <w:rsid w:val="00E37602"/>
    <w:rsid w:val="00E37C0C"/>
    <w:rsid w:val="00E4061B"/>
    <w:rsid w:val="00E40C05"/>
    <w:rsid w:val="00E40C6C"/>
    <w:rsid w:val="00E410D6"/>
    <w:rsid w:val="00E417BC"/>
    <w:rsid w:val="00E41946"/>
    <w:rsid w:val="00E41A79"/>
    <w:rsid w:val="00E426DA"/>
    <w:rsid w:val="00E4281C"/>
    <w:rsid w:val="00E42B3B"/>
    <w:rsid w:val="00E42C94"/>
    <w:rsid w:val="00E43398"/>
    <w:rsid w:val="00E433BE"/>
    <w:rsid w:val="00E436CF"/>
    <w:rsid w:val="00E437BC"/>
    <w:rsid w:val="00E43977"/>
    <w:rsid w:val="00E43CD5"/>
    <w:rsid w:val="00E4522B"/>
    <w:rsid w:val="00E4591C"/>
    <w:rsid w:val="00E4630A"/>
    <w:rsid w:val="00E46901"/>
    <w:rsid w:val="00E469DD"/>
    <w:rsid w:val="00E46C23"/>
    <w:rsid w:val="00E473E7"/>
    <w:rsid w:val="00E47A98"/>
    <w:rsid w:val="00E47D1E"/>
    <w:rsid w:val="00E50111"/>
    <w:rsid w:val="00E50CB1"/>
    <w:rsid w:val="00E513DD"/>
    <w:rsid w:val="00E5145C"/>
    <w:rsid w:val="00E514AA"/>
    <w:rsid w:val="00E5164B"/>
    <w:rsid w:val="00E516F2"/>
    <w:rsid w:val="00E518D5"/>
    <w:rsid w:val="00E51954"/>
    <w:rsid w:val="00E52159"/>
    <w:rsid w:val="00E52360"/>
    <w:rsid w:val="00E52857"/>
    <w:rsid w:val="00E5396F"/>
    <w:rsid w:val="00E53C6F"/>
    <w:rsid w:val="00E542B6"/>
    <w:rsid w:val="00E54971"/>
    <w:rsid w:val="00E549B0"/>
    <w:rsid w:val="00E54CA9"/>
    <w:rsid w:val="00E550C7"/>
    <w:rsid w:val="00E55516"/>
    <w:rsid w:val="00E55F48"/>
    <w:rsid w:val="00E562E6"/>
    <w:rsid w:val="00E56586"/>
    <w:rsid w:val="00E5662B"/>
    <w:rsid w:val="00E5721E"/>
    <w:rsid w:val="00E5734B"/>
    <w:rsid w:val="00E57739"/>
    <w:rsid w:val="00E57BBE"/>
    <w:rsid w:val="00E57DCD"/>
    <w:rsid w:val="00E605ED"/>
    <w:rsid w:val="00E60BE7"/>
    <w:rsid w:val="00E60DA7"/>
    <w:rsid w:val="00E60DE1"/>
    <w:rsid w:val="00E60DF1"/>
    <w:rsid w:val="00E61262"/>
    <w:rsid w:val="00E6130D"/>
    <w:rsid w:val="00E614CE"/>
    <w:rsid w:val="00E620C5"/>
    <w:rsid w:val="00E62139"/>
    <w:rsid w:val="00E6239D"/>
    <w:rsid w:val="00E626BE"/>
    <w:rsid w:val="00E62825"/>
    <w:rsid w:val="00E62D73"/>
    <w:rsid w:val="00E62E78"/>
    <w:rsid w:val="00E63879"/>
    <w:rsid w:val="00E63EF1"/>
    <w:rsid w:val="00E63F97"/>
    <w:rsid w:val="00E6422A"/>
    <w:rsid w:val="00E644BF"/>
    <w:rsid w:val="00E6468D"/>
    <w:rsid w:val="00E64788"/>
    <w:rsid w:val="00E64B70"/>
    <w:rsid w:val="00E6537D"/>
    <w:rsid w:val="00E65528"/>
    <w:rsid w:val="00E6553D"/>
    <w:rsid w:val="00E65E5B"/>
    <w:rsid w:val="00E65FE0"/>
    <w:rsid w:val="00E66042"/>
    <w:rsid w:val="00E66F17"/>
    <w:rsid w:val="00E672F0"/>
    <w:rsid w:val="00E67381"/>
    <w:rsid w:val="00E67BA4"/>
    <w:rsid w:val="00E70A71"/>
    <w:rsid w:val="00E70F61"/>
    <w:rsid w:val="00E712F5"/>
    <w:rsid w:val="00E71D0B"/>
    <w:rsid w:val="00E72054"/>
    <w:rsid w:val="00E7246B"/>
    <w:rsid w:val="00E72FBA"/>
    <w:rsid w:val="00E73199"/>
    <w:rsid w:val="00E73266"/>
    <w:rsid w:val="00E7362F"/>
    <w:rsid w:val="00E739B0"/>
    <w:rsid w:val="00E74013"/>
    <w:rsid w:val="00E741AB"/>
    <w:rsid w:val="00E743A9"/>
    <w:rsid w:val="00E74A3E"/>
    <w:rsid w:val="00E74CBF"/>
    <w:rsid w:val="00E74FC7"/>
    <w:rsid w:val="00E75FFA"/>
    <w:rsid w:val="00E76018"/>
    <w:rsid w:val="00E764C6"/>
    <w:rsid w:val="00E776DD"/>
    <w:rsid w:val="00E77BFE"/>
    <w:rsid w:val="00E77CAE"/>
    <w:rsid w:val="00E77DDD"/>
    <w:rsid w:val="00E8018B"/>
    <w:rsid w:val="00E80430"/>
    <w:rsid w:val="00E8055B"/>
    <w:rsid w:val="00E807E2"/>
    <w:rsid w:val="00E816AF"/>
    <w:rsid w:val="00E81C5F"/>
    <w:rsid w:val="00E81D89"/>
    <w:rsid w:val="00E81E6A"/>
    <w:rsid w:val="00E8224D"/>
    <w:rsid w:val="00E82407"/>
    <w:rsid w:val="00E825EC"/>
    <w:rsid w:val="00E829ED"/>
    <w:rsid w:val="00E82B4E"/>
    <w:rsid w:val="00E83286"/>
    <w:rsid w:val="00E8372C"/>
    <w:rsid w:val="00E83A82"/>
    <w:rsid w:val="00E83CF0"/>
    <w:rsid w:val="00E83EBA"/>
    <w:rsid w:val="00E84126"/>
    <w:rsid w:val="00E84532"/>
    <w:rsid w:val="00E84542"/>
    <w:rsid w:val="00E84621"/>
    <w:rsid w:val="00E846AF"/>
    <w:rsid w:val="00E84B9A"/>
    <w:rsid w:val="00E856DD"/>
    <w:rsid w:val="00E85A14"/>
    <w:rsid w:val="00E85D3D"/>
    <w:rsid w:val="00E864BC"/>
    <w:rsid w:val="00E86D91"/>
    <w:rsid w:val="00E86F02"/>
    <w:rsid w:val="00E87202"/>
    <w:rsid w:val="00E87347"/>
    <w:rsid w:val="00E87B3F"/>
    <w:rsid w:val="00E904D3"/>
    <w:rsid w:val="00E90569"/>
    <w:rsid w:val="00E9072E"/>
    <w:rsid w:val="00E908B6"/>
    <w:rsid w:val="00E90A49"/>
    <w:rsid w:val="00E910FD"/>
    <w:rsid w:val="00E915BF"/>
    <w:rsid w:val="00E9176C"/>
    <w:rsid w:val="00E92BD6"/>
    <w:rsid w:val="00E92DEA"/>
    <w:rsid w:val="00E93029"/>
    <w:rsid w:val="00E9381A"/>
    <w:rsid w:val="00E93D98"/>
    <w:rsid w:val="00E9404C"/>
    <w:rsid w:val="00E95021"/>
    <w:rsid w:val="00E95025"/>
    <w:rsid w:val="00E95227"/>
    <w:rsid w:val="00E9556B"/>
    <w:rsid w:val="00E95576"/>
    <w:rsid w:val="00E958A6"/>
    <w:rsid w:val="00E9636B"/>
    <w:rsid w:val="00E96576"/>
    <w:rsid w:val="00E96D09"/>
    <w:rsid w:val="00E96FED"/>
    <w:rsid w:val="00E97776"/>
    <w:rsid w:val="00E979FE"/>
    <w:rsid w:val="00EA08B3"/>
    <w:rsid w:val="00EA09C8"/>
    <w:rsid w:val="00EA0AC5"/>
    <w:rsid w:val="00EA0F13"/>
    <w:rsid w:val="00EA114B"/>
    <w:rsid w:val="00EA1178"/>
    <w:rsid w:val="00EA1449"/>
    <w:rsid w:val="00EA1822"/>
    <w:rsid w:val="00EA182F"/>
    <w:rsid w:val="00EA19E3"/>
    <w:rsid w:val="00EA1BEA"/>
    <w:rsid w:val="00EA1D08"/>
    <w:rsid w:val="00EA2415"/>
    <w:rsid w:val="00EA28ED"/>
    <w:rsid w:val="00EA29DF"/>
    <w:rsid w:val="00EA3073"/>
    <w:rsid w:val="00EA3163"/>
    <w:rsid w:val="00EA3433"/>
    <w:rsid w:val="00EA3498"/>
    <w:rsid w:val="00EA397A"/>
    <w:rsid w:val="00EA3F5A"/>
    <w:rsid w:val="00EA4C44"/>
    <w:rsid w:val="00EA4D19"/>
    <w:rsid w:val="00EA4F8A"/>
    <w:rsid w:val="00EA57A3"/>
    <w:rsid w:val="00EA5A7F"/>
    <w:rsid w:val="00EA5C9A"/>
    <w:rsid w:val="00EA660E"/>
    <w:rsid w:val="00EA6C70"/>
    <w:rsid w:val="00EA7530"/>
    <w:rsid w:val="00EA7BF6"/>
    <w:rsid w:val="00EA7C61"/>
    <w:rsid w:val="00EB0092"/>
    <w:rsid w:val="00EB042B"/>
    <w:rsid w:val="00EB046F"/>
    <w:rsid w:val="00EB1712"/>
    <w:rsid w:val="00EB1D2C"/>
    <w:rsid w:val="00EB1E86"/>
    <w:rsid w:val="00EB2307"/>
    <w:rsid w:val="00EB3226"/>
    <w:rsid w:val="00EB3564"/>
    <w:rsid w:val="00EB38F4"/>
    <w:rsid w:val="00EB3C9C"/>
    <w:rsid w:val="00EB3DBF"/>
    <w:rsid w:val="00EB3EB1"/>
    <w:rsid w:val="00EB3F8C"/>
    <w:rsid w:val="00EB4036"/>
    <w:rsid w:val="00EB40F5"/>
    <w:rsid w:val="00EB4B1A"/>
    <w:rsid w:val="00EB52AF"/>
    <w:rsid w:val="00EB5537"/>
    <w:rsid w:val="00EB5940"/>
    <w:rsid w:val="00EB5F11"/>
    <w:rsid w:val="00EB61ED"/>
    <w:rsid w:val="00EB65AC"/>
    <w:rsid w:val="00EB6BC8"/>
    <w:rsid w:val="00EB7320"/>
    <w:rsid w:val="00EB74D6"/>
    <w:rsid w:val="00EB7608"/>
    <w:rsid w:val="00EB760C"/>
    <w:rsid w:val="00EC07D1"/>
    <w:rsid w:val="00EC08F4"/>
    <w:rsid w:val="00EC0A69"/>
    <w:rsid w:val="00EC0D4A"/>
    <w:rsid w:val="00EC1A00"/>
    <w:rsid w:val="00EC1C96"/>
    <w:rsid w:val="00EC3971"/>
    <w:rsid w:val="00EC39A2"/>
    <w:rsid w:val="00EC4250"/>
    <w:rsid w:val="00EC446D"/>
    <w:rsid w:val="00EC483B"/>
    <w:rsid w:val="00EC4911"/>
    <w:rsid w:val="00EC50C9"/>
    <w:rsid w:val="00EC51B4"/>
    <w:rsid w:val="00EC5523"/>
    <w:rsid w:val="00EC563C"/>
    <w:rsid w:val="00EC5C13"/>
    <w:rsid w:val="00EC5C28"/>
    <w:rsid w:val="00EC5EE0"/>
    <w:rsid w:val="00EC621C"/>
    <w:rsid w:val="00EC6270"/>
    <w:rsid w:val="00EC6615"/>
    <w:rsid w:val="00EC686D"/>
    <w:rsid w:val="00EC6AA7"/>
    <w:rsid w:val="00EC6B9F"/>
    <w:rsid w:val="00EC77BC"/>
    <w:rsid w:val="00EC7833"/>
    <w:rsid w:val="00EC7A43"/>
    <w:rsid w:val="00EC7AAB"/>
    <w:rsid w:val="00ED00CE"/>
    <w:rsid w:val="00ED09D9"/>
    <w:rsid w:val="00ED0C6B"/>
    <w:rsid w:val="00ED0EAE"/>
    <w:rsid w:val="00ED0F86"/>
    <w:rsid w:val="00ED1197"/>
    <w:rsid w:val="00ED12C1"/>
    <w:rsid w:val="00ED1FE7"/>
    <w:rsid w:val="00ED23BA"/>
    <w:rsid w:val="00ED2657"/>
    <w:rsid w:val="00ED2A41"/>
    <w:rsid w:val="00ED2EB8"/>
    <w:rsid w:val="00ED34F6"/>
    <w:rsid w:val="00ED35C0"/>
    <w:rsid w:val="00ED3758"/>
    <w:rsid w:val="00ED3911"/>
    <w:rsid w:val="00ED3DA0"/>
    <w:rsid w:val="00ED3FC6"/>
    <w:rsid w:val="00ED42F0"/>
    <w:rsid w:val="00ED477D"/>
    <w:rsid w:val="00ED47B6"/>
    <w:rsid w:val="00ED4E4B"/>
    <w:rsid w:val="00ED5115"/>
    <w:rsid w:val="00ED5179"/>
    <w:rsid w:val="00ED5589"/>
    <w:rsid w:val="00ED57CE"/>
    <w:rsid w:val="00ED5887"/>
    <w:rsid w:val="00ED5C19"/>
    <w:rsid w:val="00ED5E4E"/>
    <w:rsid w:val="00ED5F50"/>
    <w:rsid w:val="00ED607E"/>
    <w:rsid w:val="00ED6202"/>
    <w:rsid w:val="00ED635F"/>
    <w:rsid w:val="00ED644A"/>
    <w:rsid w:val="00ED657F"/>
    <w:rsid w:val="00ED6A0C"/>
    <w:rsid w:val="00ED6D45"/>
    <w:rsid w:val="00ED744E"/>
    <w:rsid w:val="00ED750B"/>
    <w:rsid w:val="00ED7CF4"/>
    <w:rsid w:val="00ED7D94"/>
    <w:rsid w:val="00EE081C"/>
    <w:rsid w:val="00EE0BDC"/>
    <w:rsid w:val="00EE0CC9"/>
    <w:rsid w:val="00EE10E5"/>
    <w:rsid w:val="00EE1603"/>
    <w:rsid w:val="00EE1A55"/>
    <w:rsid w:val="00EE2153"/>
    <w:rsid w:val="00EE36B2"/>
    <w:rsid w:val="00EE3A69"/>
    <w:rsid w:val="00EE3D13"/>
    <w:rsid w:val="00EE3D35"/>
    <w:rsid w:val="00EE3EBB"/>
    <w:rsid w:val="00EE4997"/>
    <w:rsid w:val="00EE4AFC"/>
    <w:rsid w:val="00EE5CAA"/>
    <w:rsid w:val="00EE5D3F"/>
    <w:rsid w:val="00EE61AD"/>
    <w:rsid w:val="00EE6A67"/>
    <w:rsid w:val="00EE6E5F"/>
    <w:rsid w:val="00EE6EF4"/>
    <w:rsid w:val="00EE782E"/>
    <w:rsid w:val="00EE78DF"/>
    <w:rsid w:val="00EE7946"/>
    <w:rsid w:val="00EE7CAB"/>
    <w:rsid w:val="00EF00BE"/>
    <w:rsid w:val="00EF0C8E"/>
    <w:rsid w:val="00EF0D1B"/>
    <w:rsid w:val="00EF0D5E"/>
    <w:rsid w:val="00EF0F35"/>
    <w:rsid w:val="00EF110A"/>
    <w:rsid w:val="00EF123C"/>
    <w:rsid w:val="00EF14F8"/>
    <w:rsid w:val="00EF1BF6"/>
    <w:rsid w:val="00EF202A"/>
    <w:rsid w:val="00EF3458"/>
    <w:rsid w:val="00EF373E"/>
    <w:rsid w:val="00EF3D3F"/>
    <w:rsid w:val="00EF3F56"/>
    <w:rsid w:val="00EF430B"/>
    <w:rsid w:val="00EF460B"/>
    <w:rsid w:val="00EF563F"/>
    <w:rsid w:val="00EF5823"/>
    <w:rsid w:val="00EF6341"/>
    <w:rsid w:val="00EF6562"/>
    <w:rsid w:val="00EF682B"/>
    <w:rsid w:val="00EF692B"/>
    <w:rsid w:val="00EF7A5F"/>
    <w:rsid w:val="00F004EB"/>
    <w:rsid w:val="00F00518"/>
    <w:rsid w:val="00F0072E"/>
    <w:rsid w:val="00F009B0"/>
    <w:rsid w:val="00F01211"/>
    <w:rsid w:val="00F016CC"/>
    <w:rsid w:val="00F018EC"/>
    <w:rsid w:val="00F01E57"/>
    <w:rsid w:val="00F01F96"/>
    <w:rsid w:val="00F028E1"/>
    <w:rsid w:val="00F02C33"/>
    <w:rsid w:val="00F02D86"/>
    <w:rsid w:val="00F03856"/>
    <w:rsid w:val="00F038E2"/>
    <w:rsid w:val="00F038F7"/>
    <w:rsid w:val="00F04172"/>
    <w:rsid w:val="00F041AE"/>
    <w:rsid w:val="00F041BD"/>
    <w:rsid w:val="00F04535"/>
    <w:rsid w:val="00F048BD"/>
    <w:rsid w:val="00F04D17"/>
    <w:rsid w:val="00F056C8"/>
    <w:rsid w:val="00F05A31"/>
    <w:rsid w:val="00F05C62"/>
    <w:rsid w:val="00F05EE8"/>
    <w:rsid w:val="00F06508"/>
    <w:rsid w:val="00F065AE"/>
    <w:rsid w:val="00F0669A"/>
    <w:rsid w:val="00F068E6"/>
    <w:rsid w:val="00F07639"/>
    <w:rsid w:val="00F076EE"/>
    <w:rsid w:val="00F078A2"/>
    <w:rsid w:val="00F078CD"/>
    <w:rsid w:val="00F07A4A"/>
    <w:rsid w:val="00F07ADB"/>
    <w:rsid w:val="00F10954"/>
    <w:rsid w:val="00F10C9A"/>
    <w:rsid w:val="00F11097"/>
    <w:rsid w:val="00F11189"/>
    <w:rsid w:val="00F11349"/>
    <w:rsid w:val="00F11738"/>
    <w:rsid w:val="00F11892"/>
    <w:rsid w:val="00F118C6"/>
    <w:rsid w:val="00F11CCD"/>
    <w:rsid w:val="00F124C4"/>
    <w:rsid w:val="00F128E3"/>
    <w:rsid w:val="00F12FE6"/>
    <w:rsid w:val="00F1306F"/>
    <w:rsid w:val="00F13416"/>
    <w:rsid w:val="00F13590"/>
    <w:rsid w:val="00F13B6C"/>
    <w:rsid w:val="00F13EF6"/>
    <w:rsid w:val="00F13F1F"/>
    <w:rsid w:val="00F14412"/>
    <w:rsid w:val="00F14445"/>
    <w:rsid w:val="00F1473E"/>
    <w:rsid w:val="00F15553"/>
    <w:rsid w:val="00F15559"/>
    <w:rsid w:val="00F159B8"/>
    <w:rsid w:val="00F16146"/>
    <w:rsid w:val="00F16698"/>
    <w:rsid w:val="00F169D7"/>
    <w:rsid w:val="00F1756F"/>
    <w:rsid w:val="00F204AA"/>
    <w:rsid w:val="00F20DF0"/>
    <w:rsid w:val="00F210A1"/>
    <w:rsid w:val="00F21378"/>
    <w:rsid w:val="00F21940"/>
    <w:rsid w:val="00F21A36"/>
    <w:rsid w:val="00F21E4C"/>
    <w:rsid w:val="00F21F1B"/>
    <w:rsid w:val="00F2284B"/>
    <w:rsid w:val="00F22851"/>
    <w:rsid w:val="00F229EB"/>
    <w:rsid w:val="00F233FC"/>
    <w:rsid w:val="00F23E78"/>
    <w:rsid w:val="00F23EA0"/>
    <w:rsid w:val="00F24333"/>
    <w:rsid w:val="00F247C5"/>
    <w:rsid w:val="00F248B9"/>
    <w:rsid w:val="00F24944"/>
    <w:rsid w:val="00F24C06"/>
    <w:rsid w:val="00F24DDE"/>
    <w:rsid w:val="00F25298"/>
    <w:rsid w:val="00F25616"/>
    <w:rsid w:val="00F25B71"/>
    <w:rsid w:val="00F26603"/>
    <w:rsid w:val="00F267DB"/>
    <w:rsid w:val="00F269A3"/>
    <w:rsid w:val="00F271BB"/>
    <w:rsid w:val="00F272C0"/>
    <w:rsid w:val="00F27780"/>
    <w:rsid w:val="00F277A6"/>
    <w:rsid w:val="00F27A37"/>
    <w:rsid w:val="00F27A3F"/>
    <w:rsid w:val="00F27AB5"/>
    <w:rsid w:val="00F301CC"/>
    <w:rsid w:val="00F303A1"/>
    <w:rsid w:val="00F304DF"/>
    <w:rsid w:val="00F30F65"/>
    <w:rsid w:val="00F31A5B"/>
    <w:rsid w:val="00F31C91"/>
    <w:rsid w:val="00F31D19"/>
    <w:rsid w:val="00F3204F"/>
    <w:rsid w:val="00F32383"/>
    <w:rsid w:val="00F326FA"/>
    <w:rsid w:val="00F327AA"/>
    <w:rsid w:val="00F3304D"/>
    <w:rsid w:val="00F331B8"/>
    <w:rsid w:val="00F331DA"/>
    <w:rsid w:val="00F33227"/>
    <w:rsid w:val="00F336F8"/>
    <w:rsid w:val="00F33D77"/>
    <w:rsid w:val="00F33DEA"/>
    <w:rsid w:val="00F33E93"/>
    <w:rsid w:val="00F3465B"/>
    <w:rsid w:val="00F34A54"/>
    <w:rsid w:val="00F34EAC"/>
    <w:rsid w:val="00F34FA3"/>
    <w:rsid w:val="00F3523F"/>
    <w:rsid w:val="00F35840"/>
    <w:rsid w:val="00F3585E"/>
    <w:rsid w:val="00F35D9B"/>
    <w:rsid w:val="00F35FDF"/>
    <w:rsid w:val="00F368D7"/>
    <w:rsid w:val="00F36C78"/>
    <w:rsid w:val="00F375AE"/>
    <w:rsid w:val="00F40403"/>
    <w:rsid w:val="00F40AB4"/>
    <w:rsid w:val="00F41112"/>
    <w:rsid w:val="00F411B4"/>
    <w:rsid w:val="00F41594"/>
    <w:rsid w:val="00F4185B"/>
    <w:rsid w:val="00F418D3"/>
    <w:rsid w:val="00F42107"/>
    <w:rsid w:val="00F42A49"/>
    <w:rsid w:val="00F42A7A"/>
    <w:rsid w:val="00F42EFD"/>
    <w:rsid w:val="00F43039"/>
    <w:rsid w:val="00F440C9"/>
    <w:rsid w:val="00F440EE"/>
    <w:rsid w:val="00F44818"/>
    <w:rsid w:val="00F451F3"/>
    <w:rsid w:val="00F4541A"/>
    <w:rsid w:val="00F45C9E"/>
    <w:rsid w:val="00F45CA1"/>
    <w:rsid w:val="00F46168"/>
    <w:rsid w:val="00F46526"/>
    <w:rsid w:val="00F46C61"/>
    <w:rsid w:val="00F46D1B"/>
    <w:rsid w:val="00F47012"/>
    <w:rsid w:val="00F47307"/>
    <w:rsid w:val="00F4763B"/>
    <w:rsid w:val="00F47BB9"/>
    <w:rsid w:val="00F47E7E"/>
    <w:rsid w:val="00F501F3"/>
    <w:rsid w:val="00F5023D"/>
    <w:rsid w:val="00F50C6C"/>
    <w:rsid w:val="00F50F92"/>
    <w:rsid w:val="00F51056"/>
    <w:rsid w:val="00F51676"/>
    <w:rsid w:val="00F52634"/>
    <w:rsid w:val="00F52A74"/>
    <w:rsid w:val="00F52E42"/>
    <w:rsid w:val="00F531E0"/>
    <w:rsid w:val="00F534CD"/>
    <w:rsid w:val="00F534E4"/>
    <w:rsid w:val="00F536DF"/>
    <w:rsid w:val="00F53818"/>
    <w:rsid w:val="00F538E5"/>
    <w:rsid w:val="00F53D55"/>
    <w:rsid w:val="00F53F43"/>
    <w:rsid w:val="00F54144"/>
    <w:rsid w:val="00F54320"/>
    <w:rsid w:val="00F546D3"/>
    <w:rsid w:val="00F54ACF"/>
    <w:rsid w:val="00F54D7B"/>
    <w:rsid w:val="00F55384"/>
    <w:rsid w:val="00F5592B"/>
    <w:rsid w:val="00F55E20"/>
    <w:rsid w:val="00F560C2"/>
    <w:rsid w:val="00F560F9"/>
    <w:rsid w:val="00F56360"/>
    <w:rsid w:val="00F568C1"/>
    <w:rsid w:val="00F569C8"/>
    <w:rsid w:val="00F56C33"/>
    <w:rsid w:val="00F56DE0"/>
    <w:rsid w:val="00F56FD2"/>
    <w:rsid w:val="00F57133"/>
    <w:rsid w:val="00F5713F"/>
    <w:rsid w:val="00F57931"/>
    <w:rsid w:val="00F60202"/>
    <w:rsid w:val="00F60818"/>
    <w:rsid w:val="00F6092F"/>
    <w:rsid w:val="00F60AB8"/>
    <w:rsid w:val="00F60BCE"/>
    <w:rsid w:val="00F6141B"/>
    <w:rsid w:val="00F6158A"/>
    <w:rsid w:val="00F619F6"/>
    <w:rsid w:val="00F61ADE"/>
    <w:rsid w:val="00F62154"/>
    <w:rsid w:val="00F62FAC"/>
    <w:rsid w:val="00F630AA"/>
    <w:rsid w:val="00F63E68"/>
    <w:rsid w:val="00F63EC8"/>
    <w:rsid w:val="00F6440A"/>
    <w:rsid w:val="00F64AC8"/>
    <w:rsid w:val="00F64D45"/>
    <w:rsid w:val="00F64D52"/>
    <w:rsid w:val="00F64F51"/>
    <w:rsid w:val="00F652DA"/>
    <w:rsid w:val="00F65345"/>
    <w:rsid w:val="00F655CD"/>
    <w:rsid w:val="00F658E4"/>
    <w:rsid w:val="00F65936"/>
    <w:rsid w:val="00F65C86"/>
    <w:rsid w:val="00F66384"/>
    <w:rsid w:val="00F663C4"/>
    <w:rsid w:val="00F6666A"/>
    <w:rsid w:val="00F667EF"/>
    <w:rsid w:val="00F67155"/>
    <w:rsid w:val="00F672D7"/>
    <w:rsid w:val="00F674E3"/>
    <w:rsid w:val="00F67C84"/>
    <w:rsid w:val="00F700B6"/>
    <w:rsid w:val="00F7012D"/>
    <w:rsid w:val="00F7061C"/>
    <w:rsid w:val="00F70890"/>
    <w:rsid w:val="00F717DA"/>
    <w:rsid w:val="00F7215C"/>
    <w:rsid w:val="00F72873"/>
    <w:rsid w:val="00F72A89"/>
    <w:rsid w:val="00F72CD7"/>
    <w:rsid w:val="00F72DC1"/>
    <w:rsid w:val="00F731FF"/>
    <w:rsid w:val="00F733F4"/>
    <w:rsid w:val="00F73B13"/>
    <w:rsid w:val="00F73E79"/>
    <w:rsid w:val="00F73F66"/>
    <w:rsid w:val="00F7456A"/>
    <w:rsid w:val="00F74CA7"/>
    <w:rsid w:val="00F74D16"/>
    <w:rsid w:val="00F74E3B"/>
    <w:rsid w:val="00F751BE"/>
    <w:rsid w:val="00F75210"/>
    <w:rsid w:val="00F75223"/>
    <w:rsid w:val="00F75E2C"/>
    <w:rsid w:val="00F760EE"/>
    <w:rsid w:val="00F76223"/>
    <w:rsid w:val="00F76B07"/>
    <w:rsid w:val="00F77161"/>
    <w:rsid w:val="00F77596"/>
    <w:rsid w:val="00F7763B"/>
    <w:rsid w:val="00F77896"/>
    <w:rsid w:val="00F77BB3"/>
    <w:rsid w:val="00F77E65"/>
    <w:rsid w:val="00F800B0"/>
    <w:rsid w:val="00F80204"/>
    <w:rsid w:val="00F80511"/>
    <w:rsid w:val="00F80770"/>
    <w:rsid w:val="00F8097E"/>
    <w:rsid w:val="00F8149A"/>
    <w:rsid w:val="00F816B7"/>
    <w:rsid w:val="00F8178C"/>
    <w:rsid w:val="00F81C1E"/>
    <w:rsid w:val="00F81E14"/>
    <w:rsid w:val="00F8291D"/>
    <w:rsid w:val="00F83203"/>
    <w:rsid w:val="00F836D5"/>
    <w:rsid w:val="00F83F67"/>
    <w:rsid w:val="00F84461"/>
    <w:rsid w:val="00F85101"/>
    <w:rsid w:val="00F851C4"/>
    <w:rsid w:val="00F85475"/>
    <w:rsid w:val="00F858E0"/>
    <w:rsid w:val="00F864E7"/>
    <w:rsid w:val="00F8670F"/>
    <w:rsid w:val="00F86963"/>
    <w:rsid w:val="00F87086"/>
    <w:rsid w:val="00F90134"/>
    <w:rsid w:val="00F907C7"/>
    <w:rsid w:val="00F9198D"/>
    <w:rsid w:val="00F91B15"/>
    <w:rsid w:val="00F91B7E"/>
    <w:rsid w:val="00F92016"/>
    <w:rsid w:val="00F925B4"/>
    <w:rsid w:val="00F925F6"/>
    <w:rsid w:val="00F93AA3"/>
    <w:rsid w:val="00F94191"/>
    <w:rsid w:val="00F9443B"/>
    <w:rsid w:val="00F94CA5"/>
    <w:rsid w:val="00F952C5"/>
    <w:rsid w:val="00F953FE"/>
    <w:rsid w:val="00F96AB2"/>
    <w:rsid w:val="00F97540"/>
    <w:rsid w:val="00F9777B"/>
    <w:rsid w:val="00F979B0"/>
    <w:rsid w:val="00F97FB0"/>
    <w:rsid w:val="00FA0BCC"/>
    <w:rsid w:val="00FA1070"/>
    <w:rsid w:val="00FA1442"/>
    <w:rsid w:val="00FA164F"/>
    <w:rsid w:val="00FA165E"/>
    <w:rsid w:val="00FA1ACB"/>
    <w:rsid w:val="00FA1BB5"/>
    <w:rsid w:val="00FA1DD7"/>
    <w:rsid w:val="00FA1FDF"/>
    <w:rsid w:val="00FA21F4"/>
    <w:rsid w:val="00FA2F3A"/>
    <w:rsid w:val="00FA304B"/>
    <w:rsid w:val="00FA3214"/>
    <w:rsid w:val="00FA397C"/>
    <w:rsid w:val="00FA3D5B"/>
    <w:rsid w:val="00FA4BF1"/>
    <w:rsid w:val="00FA4C7D"/>
    <w:rsid w:val="00FA4E97"/>
    <w:rsid w:val="00FA4ED6"/>
    <w:rsid w:val="00FA4FD7"/>
    <w:rsid w:val="00FA5750"/>
    <w:rsid w:val="00FA578B"/>
    <w:rsid w:val="00FA5874"/>
    <w:rsid w:val="00FA6476"/>
    <w:rsid w:val="00FA6A95"/>
    <w:rsid w:val="00FA6E13"/>
    <w:rsid w:val="00FA70CC"/>
    <w:rsid w:val="00FA7277"/>
    <w:rsid w:val="00FA7316"/>
    <w:rsid w:val="00FA7339"/>
    <w:rsid w:val="00FA77D4"/>
    <w:rsid w:val="00FA798A"/>
    <w:rsid w:val="00FA7B82"/>
    <w:rsid w:val="00FA7E20"/>
    <w:rsid w:val="00FB0FF2"/>
    <w:rsid w:val="00FB17AF"/>
    <w:rsid w:val="00FB18B5"/>
    <w:rsid w:val="00FB197F"/>
    <w:rsid w:val="00FB23DD"/>
    <w:rsid w:val="00FB2830"/>
    <w:rsid w:val="00FB312F"/>
    <w:rsid w:val="00FB35C3"/>
    <w:rsid w:val="00FB409D"/>
    <w:rsid w:val="00FB4272"/>
    <w:rsid w:val="00FB546C"/>
    <w:rsid w:val="00FB580C"/>
    <w:rsid w:val="00FB584F"/>
    <w:rsid w:val="00FB5D61"/>
    <w:rsid w:val="00FB6343"/>
    <w:rsid w:val="00FB6A75"/>
    <w:rsid w:val="00FB6BF7"/>
    <w:rsid w:val="00FB746B"/>
    <w:rsid w:val="00FB74A0"/>
    <w:rsid w:val="00FB7D96"/>
    <w:rsid w:val="00FC0142"/>
    <w:rsid w:val="00FC03A1"/>
    <w:rsid w:val="00FC0623"/>
    <w:rsid w:val="00FC0D09"/>
    <w:rsid w:val="00FC1D06"/>
    <w:rsid w:val="00FC1F16"/>
    <w:rsid w:val="00FC1FB3"/>
    <w:rsid w:val="00FC2855"/>
    <w:rsid w:val="00FC2977"/>
    <w:rsid w:val="00FC317B"/>
    <w:rsid w:val="00FC3AF0"/>
    <w:rsid w:val="00FC3C61"/>
    <w:rsid w:val="00FC3C67"/>
    <w:rsid w:val="00FC3CCA"/>
    <w:rsid w:val="00FC42C3"/>
    <w:rsid w:val="00FC47DE"/>
    <w:rsid w:val="00FC48B4"/>
    <w:rsid w:val="00FC4A9E"/>
    <w:rsid w:val="00FC4DDB"/>
    <w:rsid w:val="00FC51A3"/>
    <w:rsid w:val="00FC5353"/>
    <w:rsid w:val="00FC539A"/>
    <w:rsid w:val="00FC5B42"/>
    <w:rsid w:val="00FC5DF3"/>
    <w:rsid w:val="00FC5F6D"/>
    <w:rsid w:val="00FC6457"/>
    <w:rsid w:val="00FC66C1"/>
    <w:rsid w:val="00FC6703"/>
    <w:rsid w:val="00FC6BA8"/>
    <w:rsid w:val="00FC7248"/>
    <w:rsid w:val="00FC7915"/>
    <w:rsid w:val="00FD003B"/>
    <w:rsid w:val="00FD0F80"/>
    <w:rsid w:val="00FD1149"/>
    <w:rsid w:val="00FD19A1"/>
    <w:rsid w:val="00FD2043"/>
    <w:rsid w:val="00FD20F4"/>
    <w:rsid w:val="00FD245D"/>
    <w:rsid w:val="00FD296C"/>
    <w:rsid w:val="00FD315A"/>
    <w:rsid w:val="00FD31A5"/>
    <w:rsid w:val="00FD3281"/>
    <w:rsid w:val="00FD3406"/>
    <w:rsid w:val="00FD3499"/>
    <w:rsid w:val="00FD370A"/>
    <w:rsid w:val="00FD376D"/>
    <w:rsid w:val="00FD3BEE"/>
    <w:rsid w:val="00FD3D3D"/>
    <w:rsid w:val="00FD4795"/>
    <w:rsid w:val="00FD49B4"/>
    <w:rsid w:val="00FD4B84"/>
    <w:rsid w:val="00FD5926"/>
    <w:rsid w:val="00FD5F8B"/>
    <w:rsid w:val="00FD61E3"/>
    <w:rsid w:val="00FD6751"/>
    <w:rsid w:val="00FD6D64"/>
    <w:rsid w:val="00FD701C"/>
    <w:rsid w:val="00FD73D8"/>
    <w:rsid w:val="00FD76D9"/>
    <w:rsid w:val="00FD78CB"/>
    <w:rsid w:val="00FD7DCF"/>
    <w:rsid w:val="00FD7F1A"/>
    <w:rsid w:val="00FE00DF"/>
    <w:rsid w:val="00FE01E9"/>
    <w:rsid w:val="00FE0888"/>
    <w:rsid w:val="00FE0AF7"/>
    <w:rsid w:val="00FE1448"/>
    <w:rsid w:val="00FE1B15"/>
    <w:rsid w:val="00FE22B4"/>
    <w:rsid w:val="00FE22B8"/>
    <w:rsid w:val="00FE31A3"/>
    <w:rsid w:val="00FE31B9"/>
    <w:rsid w:val="00FE3716"/>
    <w:rsid w:val="00FE37FF"/>
    <w:rsid w:val="00FE389E"/>
    <w:rsid w:val="00FE449C"/>
    <w:rsid w:val="00FE4949"/>
    <w:rsid w:val="00FE4B78"/>
    <w:rsid w:val="00FE4B9D"/>
    <w:rsid w:val="00FE55DF"/>
    <w:rsid w:val="00FE5641"/>
    <w:rsid w:val="00FE5A58"/>
    <w:rsid w:val="00FE5CAA"/>
    <w:rsid w:val="00FE6915"/>
    <w:rsid w:val="00FE6E29"/>
    <w:rsid w:val="00FE72AE"/>
    <w:rsid w:val="00FE7BC4"/>
    <w:rsid w:val="00FF0A09"/>
    <w:rsid w:val="00FF0BE3"/>
    <w:rsid w:val="00FF0BF3"/>
    <w:rsid w:val="00FF11C6"/>
    <w:rsid w:val="00FF1384"/>
    <w:rsid w:val="00FF1B34"/>
    <w:rsid w:val="00FF2495"/>
    <w:rsid w:val="00FF2AC3"/>
    <w:rsid w:val="00FF2EC4"/>
    <w:rsid w:val="00FF3625"/>
    <w:rsid w:val="00FF36AA"/>
    <w:rsid w:val="00FF3D9F"/>
    <w:rsid w:val="00FF4055"/>
    <w:rsid w:val="00FF4786"/>
    <w:rsid w:val="00FF4978"/>
    <w:rsid w:val="00FF4BA5"/>
    <w:rsid w:val="00FF4D59"/>
    <w:rsid w:val="00FF5169"/>
    <w:rsid w:val="00FF5328"/>
    <w:rsid w:val="00FF5399"/>
    <w:rsid w:val="00FF58A7"/>
    <w:rsid w:val="00FF6A50"/>
    <w:rsid w:val="00FF6D0F"/>
    <w:rsid w:val="00FF74EF"/>
    <w:rsid w:val="00FF75FD"/>
    <w:rsid w:val="00FF768D"/>
    <w:rsid w:val="00FF77F8"/>
    <w:rsid w:val="00FF786F"/>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style="mso-position-horizontal-relative:page;mso-position-vertical-relative:page" stroke="f">
      <v:stroke on="f"/>
      <o:colormru v:ext="edit" colors="white"/>
    </o:shapedefaults>
    <o:shapelayout v:ext="edit">
      <o:idmap v:ext="edit" data="1"/>
    </o:shapelayout>
  </w:shapeDefaults>
  <w:decimalSymbol w:val="."/>
  <w:listSeparator w:val=","/>
  <w14:docId w14:val="12C485FC"/>
  <w15:docId w15:val="{08E4DA0E-FA06-45E7-9C4F-AE4CD457F8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heme="minorHAnsi" w:cs="Arial"/>
        <w:color w:val="363534" w:themeColor="text1"/>
        <w:lang w:val="en-AU" w:eastAsia="en-AU" w:bidi="ar-SA"/>
      </w:rPr>
    </w:rPrDefault>
    <w:pPrDefault>
      <w:pPr>
        <w:spacing w:line="240" w:lineRule="atLeast"/>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iPriority="1" w:unhideWhenUsed="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99"/>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06CDD"/>
  </w:style>
  <w:style w:type="paragraph" w:styleId="Heading1">
    <w:name w:val="heading 1"/>
    <w:basedOn w:val="Normal"/>
    <w:next w:val="BodyText"/>
    <w:link w:val="Heading1Char"/>
    <w:qFormat/>
    <w:rsid w:val="00542B3F"/>
    <w:pPr>
      <w:keepNext/>
      <w:keepLines/>
      <w:numPr>
        <w:numId w:val="13"/>
      </w:numPr>
      <w:spacing w:before="300" w:after="360" w:line="440" w:lineRule="exact"/>
      <w:outlineLvl w:val="0"/>
    </w:pPr>
    <w:rPr>
      <w:b/>
      <w:bCs/>
      <w:color w:val="00B2A9" w:themeColor="accent1"/>
      <w:kern w:val="32"/>
      <w:sz w:val="40"/>
      <w:szCs w:val="32"/>
    </w:rPr>
  </w:style>
  <w:style w:type="paragraph" w:styleId="Heading2">
    <w:name w:val="heading 2"/>
    <w:basedOn w:val="Normal"/>
    <w:next w:val="BodyText"/>
    <w:link w:val="Heading2Char"/>
    <w:qFormat/>
    <w:rsid w:val="00542B3F"/>
    <w:pPr>
      <w:keepNext/>
      <w:keepLines/>
      <w:numPr>
        <w:ilvl w:val="1"/>
        <w:numId w:val="13"/>
      </w:numPr>
      <w:tabs>
        <w:tab w:val="left" w:pos="1418"/>
        <w:tab w:val="left" w:pos="1701"/>
        <w:tab w:val="left" w:pos="1985"/>
      </w:tabs>
      <w:spacing w:before="240" w:after="100" w:line="280" w:lineRule="exact"/>
      <w:outlineLvl w:val="1"/>
    </w:pPr>
    <w:rPr>
      <w:b/>
      <w:bCs/>
      <w:iCs/>
      <w:color w:val="00B2A9" w:themeColor="accent1"/>
      <w:kern w:val="20"/>
      <w:sz w:val="24"/>
      <w:szCs w:val="28"/>
    </w:rPr>
  </w:style>
  <w:style w:type="paragraph" w:styleId="Heading3">
    <w:name w:val="heading 3"/>
    <w:basedOn w:val="Normal"/>
    <w:next w:val="BodyText"/>
    <w:link w:val="Heading3Char"/>
    <w:qFormat/>
    <w:rsid w:val="00542B3F"/>
    <w:pPr>
      <w:keepNext/>
      <w:keepLines/>
      <w:numPr>
        <w:ilvl w:val="2"/>
        <w:numId w:val="13"/>
      </w:numPr>
      <w:tabs>
        <w:tab w:val="left" w:pos="1418"/>
        <w:tab w:val="left" w:pos="1701"/>
        <w:tab w:val="left" w:pos="1985"/>
      </w:tabs>
      <w:spacing w:before="200" w:after="100" w:line="240" w:lineRule="exact"/>
      <w:outlineLvl w:val="2"/>
    </w:pPr>
    <w:rPr>
      <w:b/>
      <w:color w:val="494847"/>
    </w:rPr>
  </w:style>
  <w:style w:type="paragraph" w:styleId="Heading4">
    <w:name w:val="heading 4"/>
    <w:basedOn w:val="Normal"/>
    <w:next w:val="BodyText"/>
    <w:link w:val="Heading4Char"/>
    <w:qFormat/>
    <w:rsid w:val="00DA2779"/>
    <w:pPr>
      <w:keepNext/>
      <w:keepLines/>
      <w:numPr>
        <w:ilvl w:val="3"/>
        <w:numId w:val="13"/>
      </w:numPr>
      <w:tabs>
        <w:tab w:val="left" w:pos="1418"/>
        <w:tab w:val="left" w:pos="1701"/>
        <w:tab w:val="left" w:pos="1985"/>
      </w:tabs>
      <w:spacing w:before="200" w:after="100"/>
      <w:outlineLvl w:val="3"/>
    </w:pPr>
    <w:rPr>
      <w:rFonts w:asciiTheme="majorHAnsi" w:eastAsiaTheme="majorEastAsia" w:hAnsiTheme="majorHAnsi" w:cstheme="majorBidi"/>
      <w:b/>
      <w:bCs/>
      <w:i/>
      <w:iCs/>
      <w:color w:val="494847"/>
    </w:rPr>
  </w:style>
  <w:style w:type="paragraph" w:styleId="Heading5">
    <w:name w:val="heading 5"/>
    <w:basedOn w:val="Normal"/>
    <w:next w:val="BodyText"/>
    <w:link w:val="Heading5Char"/>
    <w:qFormat/>
    <w:rsid w:val="00DA2779"/>
    <w:pPr>
      <w:keepNext/>
      <w:keepLines/>
      <w:spacing w:before="200" w:after="100"/>
      <w:outlineLvl w:val="4"/>
    </w:pPr>
    <w:rPr>
      <w:rFonts w:asciiTheme="majorHAnsi" w:eastAsiaTheme="majorEastAsia" w:hAnsiTheme="majorHAnsi" w:cstheme="majorBidi"/>
      <w:i/>
      <w:color w:val="494847"/>
    </w:rPr>
  </w:style>
  <w:style w:type="paragraph" w:styleId="Heading6">
    <w:name w:val="heading 6"/>
    <w:basedOn w:val="Normal"/>
    <w:next w:val="BodyText"/>
    <w:link w:val="Heading6Char"/>
    <w:semiHidden/>
    <w:qFormat/>
    <w:rsid w:val="00D14E24"/>
    <w:pPr>
      <w:keepNext/>
      <w:keepLines/>
      <w:spacing w:before="100" w:after="100"/>
      <w:outlineLvl w:val="5"/>
    </w:pPr>
    <w:rPr>
      <w:rFonts w:asciiTheme="majorHAnsi" w:eastAsiaTheme="majorEastAsia" w:hAnsiTheme="majorHAnsi" w:cstheme="majorBidi"/>
      <w:i/>
      <w:iCs/>
      <w:color w:val="00B2A9" w:themeColor="accent1"/>
    </w:rPr>
  </w:style>
  <w:style w:type="paragraph" w:styleId="Heading7">
    <w:name w:val="heading 7"/>
    <w:basedOn w:val="Normal"/>
    <w:next w:val="Normal"/>
    <w:link w:val="Heading7Char"/>
    <w:semiHidden/>
    <w:rsid w:val="007E536E"/>
    <w:pPr>
      <w:keepNext/>
      <w:keepLines/>
      <w:spacing w:before="2820" w:after="180"/>
      <w:outlineLvl w:val="6"/>
    </w:pPr>
    <w:rPr>
      <w:rFonts w:asciiTheme="majorHAnsi" w:eastAsiaTheme="majorEastAsia" w:hAnsiTheme="majorHAnsi" w:cstheme="majorBidi"/>
      <w:b/>
      <w:iCs/>
      <w:color w:val="FFFFFF"/>
    </w:rPr>
  </w:style>
  <w:style w:type="paragraph" w:styleId="Heading8">
    <w:name w:val="heading 8"/>
    <w:aliases w:val="Appendix Title"/>
    <w:basedOn w:val="Normal"/>
    <w:next w:val="BodyText"/>
    <w:link w:val="Heading8Char"/>
    <w:uiPriority w:val="1"/>
    <w:rsid w:val="000758E3"/>
    <w:pPr>
      <w:keepNext/>
      <w:keepLines/>
      <w:pageBreakBefore/>
      <w:framePr w:w="11907" w:h="1985" w:hRule="exact" w:hSpace="11340" w:vSpace="284" w:wrap="around" w:vAnchor="page" w:hAnchor="page" w:yAlign="top"/>
      <w:numPr>
        <w:numId w:val="14"/>
      </w:numPr>
      <w:tabs>
        <w:tab w:val="left" w:pos="3685"/>
      </w:tabs>
      <w:spacing w:before="1300" w:after="440" w:line="440" w:lineRule="exact"/>
      <w:ind w:right="1134"/>
      <w:outlineLvl w:val="7"/>
    </w:pPr>
    <w:rPr>
      <w:rFonts w:asciiTheme="majorHAnsi" w:eastAsiaTheme="majorEastAsia" w:hAnsiTheme="majorHAnsi" w:cstheme="majorBidi"/>
      <w:b/>
      <w:color w:val="00B2A9" w:themeColor="accent1"/>
      <w:sz w:val="40"/>
    </w:rPr>
  </w:style>
  <w:style w:type="paragraph" w:styleId="Heading9">
    <w:name w:val="heading 9"/>
    <w:aliases w:val="Appendix Heading 1"/>
    <w:basedOn w:val="Normal"/>
    <w:next w:val="BodyText"/>
    <w:link w:val="Heading9Char"/>
    <w:uiPriority w:val="1"/>
    <w:rsid w:val="00E8055B"/>
    <w:pPr>
      <w:keepNext/>
      <w:keepLines/>
      <w:numPr>
        <w:ilvl w:val="1"/>
        <w:numId w:val="14"/>
      </w:numPr>
      <w:tabs>
        <w:tab w:val="left" w:pos="1559"/>
        <w:tab w:val="left" w:pos="1843"/>
        <w:tab w:val="left" w:pos="2126"/>
        <w:tab w:val="left" w:pos="2410"/>
      </w:tabs>
      <w:spacing w:before="240" w:after="100" w:line="280" w:lineRule="exact"/>
      <w:outlineLvl w:val="8"/>
    </w:pPr>
    <w:rPr>
      <w:b/>
      <w:color w:val="00B2A9" w:themeColor="accen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4561E6"/>
    <w:pPr>
      <w:spacing w:line="240" w:lineRule="auto"/>
    </w:pPr>
  </w:style>
  <w:style w:type="paragraph" w:styleId="Footer">
    <w:name w:val="footer"/>
    <w:basedOn w:val="Normal"/>
    <w:link w:val="FooterChar"/>
    <w:rsid w:val="00F83203"/>
    <w:pPr>
      <w:spacing w:line="200" w:lineRule="atLeast"/>
    </w:pPr>
    <w:rPr>
      <w:sz w:val="16"/>
    </w:rPr>
  </w:style>
  <w:style w:type="paragraph" w:customStyle="1" w:styleId="xDisclaimertext3">
    <w:name w:val="xDisclaimer text 3"/>
    <w:basedOn w:val="xDisclaimerText"/>
    <w:rsid w:val="009363B5"/>
    <w:pPr>
      <w:spacing w:before="60" w:after="60"/>
    </w:pPr>
  </w:style>
  <w:style w:type="character" w:styleId="PageNumber">
    <w:name w:val="page number"/>
    <w:basedOn w:val="DefaultParagraphFont"/>
    <w:semiHidden/>
    <w:rsid w:val="003C3BC2"/>
    <w:rPr>
      <w:rFonts w:ascii="Arial" w:hAnsi="Arial"/>
      <w:b/>
      <w:color w:val="auto"/>
      <w:sz w:val="16"/>
    </w:rPr>
  </w:style>
  <w:style w:type="paragraph" w:customStyle="1" w:styleId="FooterOdd">
    <w:name w:val="Footer Odd"/>
    <w:next w:val="Footer"/>
    <w:rsid w:val="00F83203"/>
    <w:pPr>
      <w:spacing w:line="200" w:lineRule="atLeast"/>
      <w:jc w:val="right"/>
    </w:pPr>
    <w:rPr>
      <w:spacing w:val="2"/>
      <w:sz w:val="16"/>
    </w:rPr>
  </w:style>
  <w:style w:type="table" w:styleId="TableGrid">
    <w:name w:val="Table Grid"/>
    <w:basedOn w:val="TableNormal"/>
    <w:uiPriority w:val="59"/>
    <w:rsid w:val="00BB1F66"/>
    <w:pPr>
      <w:spacing w:before="60" w:after="60" w:line="220" w:lineRule="atLeast"/>
      <w:ind w:left="113" w:right="113"/>
    </w:pPr>
    <w:rPr>
      <w:rFonts w:cs="Times New Roman"/>
      <w:sz w:val="18"/>
    </w:rPr>
    <w:tblPr>
      <w:tblStyleColBandSize w:val="1"/>
      <w:tblBorders>
        <w:top w:val="single" w:sz="8" w:space="0" w:color="CDDC29" w:themeColor="text2"/>
        <w:bottom w:val="single" w:sz="8" w:space="0" w:color="CDDC29" w:themeColor="text2"/>
        <w:insideH w:val="single" w:sz="8" w:space="0" w:color="CDDC29" w:themeColor="text2"/>
      </w:tblBorders>
      <w:tblCellMar>
        <w:left w:w="0" w:type="dxa"/>
        <w:right w:w="0" w:type="dxa"/>
      </w:tblCellMar>
    </w:tblPr>
    <w:tblStylePr w:type="firstRow">
      <w:pPr>
        <w:wordWrap/>
        <w:spacing w:beforeLines="0" w:before="60" w:beforeAutospacing="0" w:afterLines="0" w:after="60" w:afterAutospacing="0" w:line="220" w:lineRule="atLeast"/>
        <w:jc w:val="left"/>
      </w:pPr>
      <w:rPr>
        <w:rFonts w:asciiTheme="minorHAnsi" w:hAnsiTheme="minorHAnsi"/>
        <w:b w:val="0"/>
        <w:color w:val="363534" w:themeColor="text1"/>
        <w:sz w:val="18"/>
      </w:rPr>
      <w:tblPr/>
      <w:tcPr>
        <w:shd w:val="clear" w:color="auto" w:fill="CDDC29" w:themeFill="text2"/>
      </w:tcPr>
    </w:tblStylePr>
    <w:tblStylePr w:type="lastRow">
      <w:rPr>
        <w:b w:val="0"/>
      </w:rPr>
    </w:tblStylePr>
    <w:tblStylePr w:type="lastCol">
      <w:pPr>
        <w:jc w:val="left"/>
      </w:pPr>
    </w:tblStylePr>
    <w:tblStylePr w:type="band1Vert">
      <w:tblPr/>
      <w:tcPr>
        <w:shd w:val="clear" w:color="auto" w:fill="F8FAE8" w:themeFill="background2"/>
      </w:tcPr>
    </w:tblStylePr>
    <w:tblStylePr w:type="nwCell">
      <w:pPr>
        <w:jc w:val="left"/>
      </w:pPr>
      <w:tblPr/>
      <w:tcPr>
        <w:vAlign w:val="center"/>
      </w:tcPr>
    </w:tblStylePr>
  </w:style>
  <w:style w:type="paragraph" w:customStyle="1" w:styleId="FooterEven">
    <w:name w:val="Footer Even"/>
    <w:next w:val="Footer"/>
    <w:rsid w:val="00F83203"/>
    <w:pPr>
      <w:spacing w:line="200" w:lineRule="atLeast"/>
    </w:pPr>
    <w:rPr>
      <w:sz w:val="16"/>
    </w:rPr>
  </w:style>
  <w:style w:type="character" w:customStyle="1" w:styleId="FooterChar">
    <w:name w:val="Footer Char"/>
    <w:basedOn w:val="DefaultParagraphFont"/>
    <w:link w:val="Footer"/>
    <w:rsid w:val="00F83203"/>
    <w:rPr>
      <w:sz w:val="16"/>
    </w:rPr>
  </w:style>
  <w:style w:type="paragraph" w:customStyle="1" w:styleId="FooterOddPageNumber">
    <w:name w:val="Footer Odd Page Number"/>
    <w:basedOn w:val="FooterOdd"/>
    <w:rsid w:val="001748A0"/>
    <w:pPr>
      <w:ind w:right="28"/>
    </w:pPr>
    <w:rPr>
      <w:b/>
      <w:color w:val="00B2A9" w:themeColor="accent1"/>
    </w:rPr>
  </w:style>
  <w:style w:type="paragraph" w:customStyle="1" w:styleId="FootnoteSeparator">
    <w:name w:val="Footnote Separator"/>
    <w:basedOn w:val="Normal"/>
    <w:unhideWhenUsed/>
    <w:rsid w:val="0086233C"/>
    <w:pPr>
      <w:pBdr>
        <w:top w:val="dotted" w:sz="8" w:space="0" w:color="363534" w:themeColor="text1"/>
      </w:pBdr>
      <w:spacing w:before="120" w:line="120" w:lineRule="exact"/>
    </w:pPr>
    <w:rPr>
      <w:sz w:val="16"/>
      <w:szCs w:val="16"/>
    </w:rPr>
  </w:style>
  <w:style w:type="paragraph" w:customStyle="1" w:styleId="Emailaddress">
    <w:name w:val="Email address"/>
    <w:basedOn w:val="Normal"/>
    <w:semiHidden/>
    <w:rsid w:val="00606818"/>
    <w:rPr>
      <w:sz w:val="16"/>
      <w:szCs w:val="16"/>
    </w:rPr>
  </w:style>
  <w:style w:type="character" w:customStyle="1" w:styleId="Italics">
    <w:name w:val="Italics"/>
    <w:rsid w:val="00901CD1"/>
    <w:rPr>
      <w:i/>
    </w:rPr>
  </w:style>
  <w:style w:type="paragraph" w:styleId="ListContinue">
    <w:name w:val="List Continue"/>
    <w:basedOn w:val="Normal"/>
    <w:semiHidden/>
    <w:qFormat/>
    <w:rsid w:val="00606818"/>
    <w:pPr>
      <w:spacing w:before="220" w:after="220"/>
      <w:ind w:left="340"/>
    </w:pPr>
  </w:style>
  <w:style w:type="paragraph" w:styleId="ListContinue2">
    <w:name w:val="List Continue 2"/>
    <w:basedOn w:val="Normal"/>
    <w:semiHidden/>
    <w:qFormat/>
    <w:rsid w:val="00606818"/>
    <w:pPr>
      <w:spacing w:before="220" w:after="220"/>
      <w:ind w:left="680"/>
    </w:pPr>
  </w:style>
  <w:style w:type="paragraph" w:styleId="ListNumber">
    <w:name w:val="List Number"/>
    <w:basedOn w:val="Normal"/>
    <w:qFormat/>
    <w:rsid w:val="00B876CB"/>
    <w:pPr>
      <w:numPr>
        <w:numId w:val="3"/>
      </w:numPr>
      <w:spacing w:before="120" w:after="120"/>
    </w:pPr>
  </w:style>
  <w:style w:type="paragraph" w:styleId="ListNumber2">
    <w:name w:val="List Number 2"/>
    <w:basedOn w:val="Normal"/>
    <w:qFormat/>
    <w:rsid w:val="00781566"/>
    <w:pPr>
      <w:numPr>
        <w:ilvl w:val="1"/>
        <w:numId w:val="3"/>
      </w:numPr>
      <w:spacing w:before="120" w:after="120"/>
    </w:pPr>
  </w:style>
  <w:style w:type="paragraph" w:styleId="ListNumber3">
    <w:name w:val="List Number 3"/>
    <w:basedOn w:val="Normal"/>
    <w:qFormat/>
    <w:rsid w:val="00781566"/>
    <w:pPr>
      <w:numPr>
        <w:ilvl w:val="2"/>
        <w:numId w:val="3"/>
      </w:numPr>
      <w:spacing w:before="120" w:after="120"/>
    </w:p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4561E6"/>
    <w:rPr>
      <w:color w:val="auto"/>
    </w:rPr>
  </w:style>
  <w:style w:type="paragraph" w:customStyle="1" w:styleId="TableTextBullet2">
    <w:name w:val="Table Text Bullet 2"/>
    <w:basedOn w:val="TableTextBullet"/>
    <w:qFormat/>
    <w:rsid w:val="004D4063"/>
    <w:pPr>
      <w:numPr>
        <w:ilvl w:val="1"/>
      </w:numPr>
    </w:pPr>
    <w:rPr>
      <w:bCs/>
    </w:rPr>
  </w:style>
  <w:style w:type="paragraph" w:customStyle="1" w:styleId="TableTextBullet3">
    <w:name w:val="Table Text Bullet 3"/>
    <w:basedOn w:val="TableTextBullet2"/>
    <w:qFormat/>
    <w:rsid w:val="004D4063"/>
    <w:pPr>
      <w:numPr>
        <w:ilvl w:val="2"/>
      </w:numPr>
    </w:pPr>
    <w:rPr>
      <w:bCs w:val="0"/>
    </w:rPr>
  </w:style>
  <w:style w:type="paragraph" w:customStyle="1" w:styleId="xDoublePic">
    <w:name w:val="xDoublePic"/>
    <w:basedOn w:val="xInlineShape"/>
    <w:semiHidden/>
    <w:rsid w:val="001E4751"/>
    <w:pPr>
      <w:spacing w:before="0" w:after="0"/>
    </w:pPr>
  </w:style>
  <w:style w:type="paragraph" w:styleId="BodyText">
    <w:name w:val="Body Text"/>
    <w:basedOn w:val="Normal"/>
    <w:link w:val="BodyTextChar"/>
    <w:qFormat/>
    <w:rsid w:val="0086233C"/>
    <w:pPr>
      <w:spacing w:before="60" w:after="120"/>
    </w:pPr>
    <w:rPr>
      <w:rFonts w:cs="Times New Roman"/>
      <w:lang w:eastAsia="en-US"/>
    </w:rPr>
  </w:style>
  <w:style w:type="character" w:customStyle="1" w:styleId="BodyTextChar">
    <w:name w:val="Body Text Char"/>
    <w:basedOn w:val="DefaultParagraphFont"/>
    <w:link w:val="BodyText"/>
    <w:rsid w:val="0086233C"/>
    <w:rPr>
      <w:rFonts w:cs="Times New Roman"/>
      <w:lang w:eastAsia="en-US"/>
    </w:rPr>
  </w:style>
  <w:style w:type="paragraph" w:customStyle="1" w:styleId="Footnotes">
    <w:name w:val="Footnotes"/>
    <w:basedOn w:val="Normal"/>
    <w:rsid w:val="0016301C"/>
    <w:pPr>
      <w:keepLines/>
      <w:numPr>
        <w:numId w:val="5"/>
      </w:numPr>
      <w:spacing w:before="60" w:after="100" w:afterAutospacing="1" w:line="180" w:lineRule="exact"/>
    </w:pPr>
    <w:rPr>
      <w:sz w:val="14"/>
    </w:rPr>
  </w:style>
  <w:style w:type="paragraph" w:customStyle="1" w:styleId="TableHeadingLeft">
    <w:name w:val="Table Heading Left"/>
    <w:basedOn w:val="TableTextLeft"/>
    <w:qFormat/>
    <w:rsid w:val="008C0821"/>
    <w:pPr>
      <w:keepNext/>
      <w:keepLines/>
    </w:pPr>
    <w:rPr>
      <w:b/>
    </w:rPr>
  </w:style>
  <w:style w:type="character" w:customStyle="1" w:styleId="Superscript">
    <w:name w:val="Superscript"/>
    <w:semiHidden/>
    <w:rsid w:val="0045714E"/>
    <w:rPr>
      <w:vertAlign w:val="superscript"/>
    </w:rPr>
  </w:style>
  <w:style w:type="character" w:styleId="Hyperlink">
    <w:name w:val="Hyperlink"/>
    <w:basedOn w:val="DefaultParagraphFont"/>
    <w:uiPriority w:val="99"/>
    <w:unhideWhenUsed/>
    <w:rsid w:val="00502E1D"/>
    <w:rPr>
      <w:color w:val="auto"/>
      <w:u w:val="single"/>
    </w:rPr>
  </w:style>
  <w:style w:type="paragraph" w:styleId="ListParagraph">
    <w:name w:val="List Paragraph"/>
    <w:aliases w:val="Bullet List"/>
    <w:basedOn w:val="Normal"/>
    <w:link w:val="ListParagraphChar"/>
    <w:uiPriority w:val="34"/>
    <w:qFormat/>
    <w:rsid w:val="00F0072E"/>
    <w:pPr>
      <w:ind w:left="720"/>
      <w:contextualSpacing/>
    </w:pPr>
  </w:style>
  <w:style w:type="paragraph" w:styleId="Caption">
    <w:name w:val="caption"/>
    <w:basedOn w:val="Normal"/>
    <w:next w:val="BodyText"/>
    <w:rsid w:val="00F83203"/>
    <w:pPr>
      <w:keepNext/>
      <w:spacing w:before="360" w:after="240" w:line="200" w:lineRule="atLeast"/>
    </w:pPr>
    <w:rPr>
      <w:b/>
      <w:bCs/>
      <w:sz w:val="16"/>
    </w:rPr>
  </w:style>
  <w:style w:type="character" w:styleId="FootnoteReference">
    <w:name w:val="footnote reference"/>
    <w:basedOn w:val="DefaultParagraphFont"/>
    <w:uiPriority w:val="99"/>
    <w:rsid w:val="00810B9B"/>
    <w:rPr>
      <w:color w:val="363534" w:themeColor="text1"/>
      <w:vertAlign w:val="superscript"/>
    </w:rPr>
  </w:style>
  <w:style w:type="paragraph" w:styleId="FootnoteText">
    <w:name w:val="footnote text"/>
    <w:basedOn w:val="Normal"/>
    <w:link w:val="FootnoteTextChar"/>
    <w:uiPriority w:val="99"/>
    <w:rsid w:val="00F83203"/>
    <w:pPr>
      <w:tabs>
        <w:tab w:val="left" w:pos="284"/>
      </w:tabs>
      <w:spacing w:after="60" w:line="180" w:lineRule="atLeast"/>
      <w:ind w:left="284" w:hanging="284"/>
    </w:pPr>
    <w:rPr>
      <w:kern w:val="16"/>
      <w:sz w:val="14"/>
    </w:rPr>
  </w:style>
  <w:style w:type="character" w:customStyle="1" w:styleId="FootnoteTextChar">
    <w:name w:val="Footnote Text Char"/>
    <w:basedOn w:val="DefaultParagraphFont"/>
    <w:link w:val="FootnoteText"/>
    <w:uiPriority w:val="99"/>
    <w:rsid w:val="00F83203"/>
    <w:rPr>
      <w:kern w:val="16"/>
      <w:sz w:val="14"/>
    </w:rPr>
  </w:style>
  <w:style w:type="paragraph" w:styleId="ListBullet">
    <w:name w:val="List Bullet"/>
    <w:basedOn w:val="Normal"/>
    <w:unhideWhenUsed/>
    <w:qFormat/>
    <w:rsid w:val="004D4063"/>
    <w:pPr>
      <w:numPr>
        <w:numId w:val="6"/>
      </w:numPr>
      <w:spacing w:before="120" w:after="120"/>
    </w:pPr>
  </w:style>
  <w:style w:type="paragraph" w:styleId="ListBullet2">
    <w:name w:val="List Bullet 2"/>
    <w:basedOn w:val="ListBullet"/>
    <w:unhideWhenUsed/>
    <w:qFormat/>
    <w:rsid w:val="004D4063"/>
    <w:pPr>
      <w:numPr>
        <w:ilvl w:val="1"/>
      </w:numPr>
    </w:pPr>
  </w:style>
  <w:style w:type="paragraph" w:styleId="ListBullet3">
    <w:name w:val="List Bullet 3"/>
    <w:basedOn w:val="Normal"/>
    <w:unhideWhenUsed/>
    <w:rsid w:val="004D4063"/>
    <w:pPr>
      <w:numPr>
        <w:ilvl w:val="2"/>
        <w:numId w:val="6"/>
      </w:numPr>
      <w:spacing w:before="120" w:after="120"/>
    </w:pPr>
  </w:style>
  <w:style w:type="paragraph" w:styleId="Subtitle">
    <w:name w:val="Subtitle"/>
    <w:basedOn w:val="Normal"/>
    <w:next w:val="Normal"/>
    <w:link w:val="SubtitleChar"/>
    <w:uiPriority w:val="99"/>
    <w:rsid w:val="001748A0"/>
    <w:pPr>
      <w:numPr>
        <w:ilvl w:val="1"/>
      </w:numPr>
      <w:spacing w:line="400" w:lineRule="exact"/>
      <w:jc w:val="right"/>
    </w:pPr>
    <w:rPr>
      <w:rFonts w:asciiTheme="majorHAnsi" w:eastAsiaTheme="majorEastAsia" w:hAnsiTheme="majorHAnsi" w:cstheme="majorBidi"/>
      <w:iCs/>
      <w:color w:val="FFFFFF" w:themeColor="background1"/>
      <w:sz w:val="32"/>
      <w:szCs w:val="24"/>
    </w:rPr>
  </w:style>
  <w:style w:type="character" w:customStyle="1" w:styleId="SubtitleChar">
    <w:name w:val="Subtitle Char"/>
    <w:basedOn w:val="DefaultParagraphFont"/>
    <w:link w:val="Subtitle"/>
    <w:uiPriority w:val="99"/>
    <w:rsid w:val="001748A0"/>
    <w:rPr>
      <w:rFonts w:asciiTheme="majorHAnsi" w:eastAsiaTheme="majorEastAsia" w:hAnsiTheme="majorHAnsi" w:cstheme="majorBidi"/>
      <w:iCs/>
      <w:color w:val="FFFFFF" w:themeColor="background1"/>
      <w:sz w:val="32"/>
      <w:szCs w:val="24"/>
    </w:rPr>
  </w:style>
  <w:style w:type="paragraph" w:customStyle="1" w:styleId="TableTextLeft">
    <w:name w:val="Table Text Left"/>
    <w:basedOn w:val="Normal"/>
    <w:link w:val="TableTextLeftChar"/>
    <w:qFormat/>
    <w:rsid w:val="006669FB"/>
    <w:pPr>
      <w:spacing w:before="60" w:after="60" w:line="220" w:lineRule="atLeast"/>
      <w:ind w:left="113" w:right="113"/>
    </w:pPr>
    <w:rPr>
      <w:sz w:val="18"/>
    </w:rPr>
  </w:style>
  <w:style w:type="table" w:styleId="TableColumns3">
    <w:name w:val="Table Columns 3"/>
    <w:basedOn w:val="TableNormal"/>
    <w:rsid w:val="00606818"/>
    <w:rPr>
      <w:rFonts w:ascii="Times New Roman" w:hAnsi="Times New Roman"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TableTextBullet">
    <w:name w:val="Table Text Bullet"/>
    <w:basedOn w:val="TableTextLeft"/>
    <w:qFormat/>
    <w:rsid w:val="004D4063"/>
    <w:pPr>
      <w:numPr>
        <w:numId w:val="8"/>
      </w:numPr>
    </w:pPr>
  </w:style>
  <w:style w:type="paragraph" w:customStyle="1" w:styleId="TableTextNumbered">
    <w:name w:val="Table Text Numbered"/>
    <w:basedOn w:val="TableTextLeft"/>
    <w:qFormat/>
    <w:rsid w:val="00041903"/>
    <w:pPr>
      <w:numPr>
        <w:numId w:val="2"/>
      </w:numPr>
    </w:pPr>
  </w:style>
  <w:style w:type="paragraph" w:customStyle="1" w:styleId="TableTextNumbered2">
    <w:name w:val="Table Text Numbered 2"/>
    <w:basedOn w:val="TableTextNumbered"/>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LeftBold">
    <w:name w:val="Table Text Left Bold"/>
    <w:basedOn w:val="TableTextLeft"/>
    <w:qFormat/>
    <w:rsid w:val="001F668A"/>
    <w:rPr>
      <w:b/>
    </w:rPr>
  </w:style>
  <w:style w:type="paragraph" w:customStyle="1" w:styleId="BoldHeading">
    <w:name w:val="Bold Heading"/>
    <w:basedOn w:val="Normal"/>
    <w:next w:val="BodyText"/>
    <w:qFormat/>
    <w:rsid w:val="00E825EC"/>
    <w:pPr>
      <w:spacing w:before="280" w:after="240"/>
    </w:pPr>
    <w:rPr>
      <w:b/>
    </w:rPr>
  </w:style>
  <w:style w:type="paragraph" w:customStyle="1" w:styleId="xInlineShape">
    <w:name w:val="xInlineShape"/>
    <w:basedOn w:val="Normal"/>
    <w:next w:val="BodyText"/>
    <w:uiPriority w:val="3"/>
    <w:semiHidden/>
    <w:rsid w:val="00236737"/>
    <w:pPr>
      <w:keepNext/>
      <w:spacing w:before="120" w:after="20" w:line="240" w:lineRule="auto"/>
    </w:pPr>
  </w:style>
  <w:style w:type="character" w:customStyle="1" w:styleId="Heading4Char">
    <w:name w:val="Heading 4 Char"/>
    <w:basedOn w:val="DefaultParagraphFont"/>
    <w:link w:val="Heading4"/>
    <w:rsid w:val="00DA2779"/>
    <w:rPr>
      <w:rFonts w:asciiTheme="majorHAnsi" w:eastAsiaTheme="majorEastAsia" w:hAnsiTheme="majorHAnsi" w:cstheme="majorBidi"/>
      <w:b/>
      <w:bCs/>
      <w:i/>
      <w:iCs/>
      <w:color w:val="494847"/>
    </w:rPr>
  </w:style>
  <w:style w:type="paragraph" w:customStyle="1" w:styleId="xDisclaimerHeading">
    <w:name w:val="xDisclaimer Heading"/>
    <w:basedOn w:val="Normal"/>
    <w:rsid w:val="0086233C"/>
    <w:pPr>
      <w:spacing w:before="170" w:after="20" w:line="170" w:lineRule="atLeast"/>
    </w:pPr>
    <w:rPr>
      <w:b/>
      <w:sz w:val="16"/>
    </w:rPr>
  </w:style>
  <w:style w:type="paragraph" w:styleId="Title">
    <w:name w:val="Title"/>
    <w:basedOn w:val="Normal"/>
    <w:next w:val="Normal"/>
    <w:link w:val="TitleChar"/>
    <w:uiPriority w:val="99"/>
    <w:rsid w:val="002C2E8E"/>
    <w:pPr>
      <w:spacing w:after="360" w:line="600" w:lineRule="exact"/>
      <w:jc w:val="right"/>
    </w:pPr>
    <w:rPr>
      <w:rFonts w:asciiTheme="majorHAnsi" w:eastAsiaTheme="majorEastAsia" w:hAnsiTheme="majorHAnsi" w:cstheme="majorBidi"/>
      <w:b/>
      <w:color w:val="FFFFFF" w:themeColor="background1"/>
      <w:spacing w:val="-2"/>
      <w:sz w:val="54"/>
      <w:szCs w:val="52"/>
    </w:rPr>
  </w:style>
  <w:style w:type="character" w:customStyle="1" w:styleId="TitleChar">
    <w:name w:val="Title Char"/>
    <w:basedOn w:val="DefaultParagraphFont"/>
    <w:link w:val="Title"/>
    <w:uiPriority w:val="99"/>
    <w:rsid w:val="000758E3"/>
    <w:rPr>
      <w:rFonts w:asciiTheme="majorHAnsi" w:eastAsiaTheme="majorEastAsia" w:hAnsiTheme="majorHAnsi" w:cstheme="majorBidi"/>
      <w:b/>
      <w:color w:val="FFFFFF" w:themeColor="background1"/>
      <w:spacing w:val="-2"/>
      <w:sz w:val="54"/>
      <w:szCs w:val="52"/>
    </w:rPr>
  </w:style>
  <w:style w:type="table" w:customStyle="1" w:styleId="TableAsPlaceholder">
    <w:name w:val="Table As Placeholder"/>
    <w:basedOn w:val="TableNormal"/>
    <w:uiPriority w:val="99"/>
    <w:qFormat/>
    <w:rsid w:val="001F4435"/>
    <w:tblPr>
      <w:tblCellMar>
        <w:left w:w="0" w:type="dxa"/>
        <w:right w:w="0" w:type="dxa"/>
      </w:tblCellMar>
    </w:tblPr>
  </w:style>
  <w:style w:type="paragraph" w:styleId="TOC1">
    <w:name w:val="toc 1"/>
    <w:basedOn w:val="Normal"/>
    <w:next w:val="Normal"/>
    <w:uiPriority w:val="39"/>
    <w:rsid w:val="003636EA"/>
    <w:pPr>
      <w:tabs>
        <w:tab w:val="right" w:leader="dot" w:pos="9582"/>
      </w:tabs>
      <w:spacing w:before="240" w:after="60"/>
      <w:ind w:right="851"/>
    </w:pPr>
    <w:rPr>
      <w:b/>
      <w:noProof/>
      <w:color w:val="00B2A9" w:themeColor="accent1"/>
      <w:sz w:val="24"/>
      <w:szCs w:val="24"/>
    </w:rPr>
  </w:style>
  <w:style w:type="paragraph" w:styleId="TOCHeading">
    <w:name w:val="TOC Heading"/>
    <w:basedOn w:val="Normal"/>
    <w:uiPriority w:val="39"/>
    <w:qFormat/>
    <w:rsid w:val="00096B2D"/>
    <w:pPr>
      <w:framePr w:w="11907" w:h="1985" w:hSpace="11340" w:vSpace="284" w:wrap="around" w:vAnchor="page" w:hAnchor="page" w:yAlign="top"/>
      <w:tabs>
        <w:tab w:val="left" w:pos="1134"/>
        <w:tab w:val="left" w:pos="2268"/>
        <w:tab w:val="left" w:pos="3402"/>
        <w:tab w:val="left" w:pos="4536"/>
        <w:tab w:val="left" w:pos="5103"/>
      </w:tabs>
      <w:spacing w:before="1300" w:after="440" w:line="240" w:lineRule="auto"/>
      <w:ind w:left="1134" w:right="1134"/>
    </w:pPr>
    <w:rPr>
      <w:b/>
      <w:color w:val="00B2A9" w:themeColor="accent1"/>
      <w:sz w:val="40"/>
      <w:szCs w:val="40"/>
    </w:rPr>
  </w:style>
  <w:style w:type="paragraph" w:styleId="TOC2">
    <w:name w:val="toc 2"/>
    <w:basedOn w:val="Normal"/>
    <w:next w:val="Normal"/>
    <w:uiPriority w:val="39"/>
    <w:rsid w:val="00887CC1"/>
    <w:pPr>
      <w:tabs>
        <w:tab w:val="right" w:leader="dot" w:pos="9582"/>
      </w:tabs>
      <w:spacing w:before="120" w:after="60"/>
      <w:ind w:right="851"/>
    </w:pPr>
    <w:rPr>
      <w:b/>
      <w:noProof/>
      <w:szCs w:val="28"/>
    </w:rPr>
  </w:style>
  <w:style w:type="paragraph" w:styleId="TOC3">
    <w:name w:val="toc 3"/>
    <w:basedOn w:val="Normal"/>
    <w:next w:val="Normal"/>
    <w:uiPriority w:val="39"/>
    <w:rsid w:val="003636EA"/>
    <w:pPr>
      <w:tabs>
        <w:tab w:val="right" w:leader="dot" w:pos="9582"/>
      </w:tabs>
      <w:spacing w:before="60" w:after="60"/>
      <w:ind w:left="142" w:right="851"/>
    </w:pPr>
    <w:rPr>
      <w:rFonts w:eastAsiaTheme="minorEastAsia" w:cstheme="minorBidi"/>
      <w:b/>
      <w:noProof/>
      <w:color w:val="4F4E4E"/>
    </w:rPr>
  </w:style>
  <w:style w:type="paragraph" w:styleId="TOC4">
    <w:name w:val="toc 4"/>
    <w:basedOn w:val="Normal"/>
    <w:uiPriority w:val="39"/>
    <w:rsid w:val="003636EA"/>
    <w:pPr>
      <w:tabs>
        <w:tab w:val="right" w:leader="dot" w:pos="9582"/>
      </w:tabs>
      <w:spacing w:before="60" w:after="60"/>
      <w:ind w:left="284" w:right="851"/>
    </w:pPr>
    <w:rPr>
      <w:noProof/>
      <w:color w:val="4F4E4E"/>
    </w:rPr>
  </w:style>
  <w:style w:type="paragraph" w:styleId="TableofFigures">
    <w:name w:val="table of figures"/>
    <w:basedOn w:val="Normal"/>
    <w:next w:val="Normal"/>
    <w:uiPriority w:val="99"/>
    <w:rsid w:val="0016301C"/>
    <w:pPr>
      <w:tabs>
        <w:tab w:val="right" w:leader="dot" w:pos="9582"/>
      </w:tabs>
      <w:spacing w:before="60" w:after="60"/>
      <w:ind w:right="851"/>
    </w:pPr>
  </w:style>
  <w:style w:type="paragraph" w:customStyle="1" w:styleId="TOFHeading">
    <w:name w:val="TOF Heading"/>
    <w:basedOn w:val="Normal"/>
    <w:uiPriority w:val="99"/>
    <w:rsid w:val="003636EA"/>
    <w:pPr>
      <w:keepNext/>
      <w:tabs>
        <w:tab w:val="left" w:pos="2268"/>
      </w:tabs>
      <w:spacing w:before="240" w:after="60"/>
    </w:pPr>
    <w:rPr>
      <w:b/>
      <w:color w:val="00B2A9" w:themeColor="accent1"/>
      <w:sz w:val="24"/>
      <w:szCs w:val="32"/>
    </w:rPr>
  </w:style>
  <w:style w:type="paragraph" w:customStyle="1" w:styleId="BodyText12ptBefore">
    <w:name w:val="Body Text 12pt Before"/>
    <w:basedOn w:val="BodyText"/>
    <w:next w:val="BodyText"/>
    <w:qFormat/>
    <w:rsid w:val="00097538"/>
    <w:pPr>
      <w:spacing w:before="240"/>
    </w:pPr>
  </w:style>
  <w:style w:type="character" w:customStyle="1" w:styleId="Heading7Char">
    <w:name w:val="Heading 7 Char"/>
    <w:basedOn w:val="DefaultParagraphFont"/>
    <w:link w:val="Heading7"/>
    <w:semiHidden/>
    <w:rsid w:val="007E536E"/>
    <w:rPr>
      <w:rFonts w:asciiTheme="majorHAnsi" w:eastAsiaTheme="majorEastAsia" w:hAnsiTheme="majorHAnsi" w:cstheme="majorBidi"/>
      <w:b/>
      <w:iCs/>
      <w:color w:val="FFFFFF"/>
      <w:sz w:val="22"/>
    </w:rPr>
  </w:style>
  <w:style w:type="character" w:customStyle="1" w:styleId="Heading9Char">
    <w:name w:val="Heading 9 Char"/>
    <w:aliases w:val="Appendix Heading 1 Char"/>
    <w:basedOn w:val="DefaultParagraphFont"/>
    <w:link w:val="Heading9"/>
    <w:uiPriority w:val="1"/>
    <w:rsid w:val="00E8055B"/>
    <w:rPr>
      <w:b/>
      <w:color w:val="00B2A9" w:themeColor="accent1"/>
      <w:sz w:val="24"/>
    </w:rPr>
  </w:style>
  <w:style w:type="paragraph" w:customStyle="1" w:styleId="AppendixHeading3">
    <w:name w:val="Appendix Heading 3"/>
    <w:basedOn w:val="Normal"/>
    <w:next w:val="BodyText"/>
    <w:uiPriority w:val="2"/>
    <w:rsid w:val="00E8055B"/>
    <w:pPr>
      <w:keepNext/>
      <w:keepLines/>
      <w:numPr>
        <w:ilvl w:val="3"/>
        <w:numId w:val="14"/>
      </w:numPr>
      <w:tabs>
        <w:tab w:val="left" w:pos="1559"/>
        <w:tab w:val="left" w:pos="1843"/>
        <w:tab w:val="left" w:pos="2126"/>
        <w:tab w:val="left" w:pos="2410"/>
        <w:tab w:val="left" w:pos="6804"/>
      </w:tabs>
      <w:spacing w:before="200" w:after="100" w:line="240" w:lineRule="exact"/>
    </w:pPr>
    <w:rPr>
      <w:rFonts w:asciiTheme="majorHAnsi" w:hAnsiTheme="majorHAnsi"/>
      <w:b/>
      <w:i/>
      <w:color w:val="494847"/>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1D25DB"/>
    <w:pPr>
      <w:tabs>
        <w:tab w:val="right" w:pos="9582"/>
      </w:tabs>
      <w:spacing w:before="240" w:after="60"/>
      <w:ind w:right="851"/>
    </w:pPr>
    <w:rPr>
      <w:b/>
      <w:color w:val="00B2A9" w:themeColor="accent1"/>
      <w:sz w:val="24"/>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uiPriority w:val="39"/>
    <w:rsid w:val="001D25DB"/>
    <w:pPr>
      <w:tabs>
        <w:tab w:val="right" w:leader="dot" w:pos="9582"/>
      </w:tabs>
      <w:spacing w:before="240" w:after="60"/>
      <w:ind w:right="851"/>
      <w:contextualSpacing/>
    </w:pPr>
    <w:rPr>
      <w:b/>
      <w:color w:val="00B2A9" w:themeColor="accent1"/>
      <w:sz w:val="24"/>
    </w:rPr>
  </w:style>
  <w:style w:type="character" w:customStyle="1" w:styleId="Bold">
    <w:name w:val="Bold"/>
    <w:rsid w:val="00EE3D13"/>
    <w:rPr>
      <w:b/>
    </w:rPr>
  </w:style>
  <w:style w:type="paragraph" w:customStyle="1" w:styleId="xContactDetails">
    <w:name w:val="xContact Details"/>
    <w:basedOn w:val="TableTextLeft"/>
    <w:uiPriority w:val="3"/>
    <w:semiHidden/>
    <w:rsid w:val="009363B5"/>
    <w:pPr>
      <w:spacing w:before="40"/>
      <w:contextualSpacing/>
    </w:pPr>
    <w:rPr>
      <w:sz w:val="16"/>
    </w:rPr>
  </w:style>
  <w:style w:type="paragraph" w:customStyle="1" w:styleId="xEntityDetails">
    <w:name w:val="xEntity Details"/>
    <w:basedOn w:val="xContactDetails"/>
    <w:uiPriority w:val="3"/>
    <w:semiHidden/>
    <w:rsid w:val="00537024"/>
    <w:pPr>
      <w:framePr w:wrap="around" w:hAnchor="text"/>
    </w:pPr>
  </w:style>
  <w:style w:type="paragraph" w:customStyle="1" w:styleId="xStatus">
    <w:name w:val="xStatus"/>
    <w:basedOn w:val="Normal"/>
    <w:uiPriority w:val="3"/>
    <w:semiHidden/>
    <w:rsid w:val="006072AD"/>
    <w:pPr>
      <w:tabs>
        <w:tab w:val="left" w:pos="1134"/>
        <w:tab w:val="left" w:pos="2268"/>
        <w:tab w:val="left" w:pos="3402"/>
        <w:tab w:val="left" w:pos="4536"/>
        <w:tab w:val="left" w:pos="5103"/>
      </w:tabs>
      <w:spacing w:line="240" w:lineRule="auto"/>
      <w:jc w:val="center"/>
    </w:pPr>
    <w:rPr>
      <w:caps/>
      <w:color w:val="EAEAEA"/>
      <w:spacing w:val="40"/>
      <w:sz w:val="200"/>
      <w:szCs w:val="24"/>
    </w:rPr>
  </w:style>
  <w:style w:type="paragraph" w:customStyle="1" w:styleId="AppendixHeading2">
    <w:name w:val="Appendix Heading 2"/>
    <w:basedOn w:val="Normal"/>
    <w:next w:val="BodyText"/>
    <w:uiPriority w:val="2"/>
    <w:rsid w:val="00E8055B"/>
    <w:pPr>
      <w:keepNext/>
      <w:keepLines/>
      <w:numPr>
        <w:ilvl w:val="2"/>
        <w:numId w:val="14"/>
      </w:numPr>
      <w:tabs>
        <w:tab w:val="left" w:pos="1559"/>
        <w:tab w:val="left" w:pos="1843"/>
        <w:tab w:val="left" w:pos="2126"/>
        <w:tab w:val="left" w:pos="2410"/>
      </w:tabs>
      <w:spacing w:before="200" w:after="100" w:line="240" w:lineRule="exact"/>
    </w:pPr>
    <w:rPr>
      <w:b/>
      <w:color w:val="494847"/>
    </w:rPr>
  </w:style>
  <w:style w:type="character" w:customStyle="1" w:styleId="Heading8Char">
    <w:name w:val="Heading 8 Char"/>
    <w:aliases w:val="Appendix Title Char"/>
    <w:basedOn w:val="DefaultParagraphFont"/>
    <w:link w:val="Heading8"/>
    <w:uiPriority w:val="1"/>
    <w:rsid w:val="000758E3"/>
    <w:rPr>
      <w:rFonts w:asciiTheme="majorHAnsi" w:eastAsiaTheme="majorEastAsia" w:hAnsiTheme="majorHAnsi" w:cstheme="majorBidi"/>
      <w:b/>
      <w:color w:val="00B2A9" w:themeColor="accent1"/>
      <w:sz w:val="40"/>
    </w:rPr>
  </w:style>
  <w:style w:type="paragraph" w:styleId="Quote">
    <w:name w:val="Quote"/>
    <w:basedOn w:val="Normal"/>
    <w:link w:val="QuoteChar"/>
    <w:qFormat/>
    <w:rsid w:val="004D4063"/>
    <w:pPr>
      <w:tabs>
        <w:tab w:val="left" w:pos="1134"/>
      </w:tabs>
      <w:spacing w:before="120" w:after="120"/>
      <w:ind w:left="284"/>
    </w:pPr>
    <w:rPr>
      <w:i/>
      <w:iCs/>
    </w:rPr>
  </w:style>
  <w:style w:type="character" w:customStyle="1" w:styleId="QuoteChar">
    <w:name w:val="Quote Char"/>
    <w:basedOn w:val="DefaultParagraphFont"/>
    <w:link w:val="Quote"/>
    <w:rsid w:val="004D4063"/>
    <w:rPr>
      <w:i/>
      <w:iCs/>
    </w:rPr>
  </w:style>
  <w:style w:type="character" w:styleId="IntenseEmphasis">
    <w:name w:val="Intense Emphasis"/>
    <w:semiHidden/>
    <w:rsid w:val="00644027"/>
    <w:rPr>
      <w:b/>
      <w:bCs/>
      <w:i/>
      <w:iCs/>
      <w:color w:val="auto"/>
    </w:rPr>
  </w:style>
  <w:style w:type="character" w:customStyle="1" w:styleId="Heading6Char">
    <w:name w:val="Heading 6 Char"/>
    <w:basedOn w:val="DefaultParagraphFont"/>
    <w:link w:val="Heading6"/>
    <w:semiHidden/>
    <w:rsid w:val="006D10E8"/>
    <w:rPr>
      <w:rFonts w:asciiTheme="majorHAnsi" w:eastAsiaTheme="majorEastAsia" w:hAnsiTheme="majorHAnsi" w:cstheme="majorBidi"/>
      <w:i/>
      <w:iCs/>
      <w:color w:val="00B2A9" w:themeColor="accent1"/>
    </w:rPr>
  </w:style>
  <w:style w:type="character" w:customStyle="1" w:styleId="Heading5Char">
    <w:name w:val="Heading 5 Char"/>
    <w:basedOn w:val="DefaultParagraphFont"/>
    <w:link w:val="Heading5"/>
    <w:rsid w:val="00DA2779"/>
    <w:rPr>
      <w:rFonts w:asciiTheme="majorHAnsi" w:eastAsiaTheme="majorEastAsia" w:hAnsiTheme="majorHAnsi" w:cstheme="majorBidi"/>
      <w:i/>
      <w:color w:val="494847"/>
    </w:rPr>
  </w:style>
  <w:style w:type="paragraph" w:styleId="BlockText">
    <w:name w:val="Block Text"/>
    <w:basedOn w:val="Normal"/>
    <w:semiHidden/>
    <w:unhideWhenUsed/>
    <w:rsid w:val="0049165E"/>
    <w:pPr>
      <w:pBdr>
        <w:top w:val="single" w:sz="2" w:space="10" w:color="00B2A9" w:themeColor="accent1" w:frame="1"/>
        <w:left w:val="single" w:sz="2" w:space="10" w:color="00B2A9" w:themeColor="accent1" w:frame="1"/>
        <w:bottom w:val="single" w:sz="2" w:space="10" w:color="00B2A9" w:themeColor="accent1" w:frame="1"/>
        <w:right w:val="single" w:sz="2" w:space="10" w:color="00B2A9" w:themeColor="accent1" w:frame="1"/>
      </w:pBdr>
      <w:ind w:left="1152" w:right="1152"/>
    </w:pPr>
    <w:rPr>
      <w:rFonts w:eastAsiaTheme="minorEastAsia" w:cstheme="minorBidi"/>
      <w:i/>
      <w:iCs/>
      <w:color w:val="CDDC29" w:themeColor="text2"/>
    </w:rPr>
  </w:style>
  <w:style w:type="paragraph" w:styleId="IntenseQuote">
    <w:name w:val="Intense Quote"/>
    <w:basedOn w:val="Normal"/>
    <w:next w:val="Normal"/>
    <w:link w:val="IntenseQuoteChar"/>
    <w:semiHidden/>
    <w:rsid w:val="00315585"/>
    <w:pPr>
      <w:pBdr>
        <w:bottom w:val="single" w:sz="4" w:space="4" w:color="00B2A9" w:themeColor="accent1"/>
      </w:pBdr>
      <w:spacing w:before="200" w:after="280"/>
      <w:ind w:left="936" w:right="936"/>
    </w:pPr>
    <w:rPr>
      <w:b/>
      <w:bCs/>
      <w:i/>
      <w:iCs/>
      <w:color w:val="F8FAE8" w:themeColor="background2"/>
    </w:rPr>
  </w:style>
  <w:style w:type="character" w:customStyle="1" w:styleId="IntenseQuoteChar">
    <w:name w:val="Intense Quote Char"/>
    <w:basedOn w:val="DefaultParagraphFont"/>
    <w:link w:val="IntenseQuote"/>
    <w:semiHidden/>
    <w:rsid w:val="00F31C91"/>
    <w:rPr>
      <w:rFonts w:ascii="Arial" w:hAnsi="Arial" w:cs="Times New Roman"/>
      <w:b/>
      <w:bCs/>
      <w:i/>
      <w:iCs/>
      <w:color w:val="F8FAE8" w:themeColor="background2"/>
      <w:sz w:val="20"/>
      <w:szCs w:val="20"/>
      <w:lang w:eastAsia="en-US"/>
    </w:rPr>
  </w:style>
  <w:style w:type="paragraph" w:customStyle="1" w:styleId="PullOutBoxBodyText">
    <w:name w:val="Pull Out Box Body Text"/>
    <w:basedOn w:val="Normal"/>
    <w:qFormat/>
    <w:rsid w:val="00C91CF5"/>
    <w:pPr>
      <w:spacing w:before="120" w:after="120"/>
      <w:ind w:left="142" w:right="142"/>
    </w:pPr>
  </w:style>
  <w:style w:type="paragraph" w:customStyle="1" w:styleId="PullOutBoxHeading">
    <w:name w:val="Pull Out Box Heading"/>
    <w:basedOn w:val="PullOutBoxBodyText"/>
    <w:next w:val="PullOutBoxBodyText"/>
    <w:qFormat/>
    <w:rsid w:val="007879D1"/>
    <w:pPr>
      <w:keepNext/>
      <w:keepLines/>
    </w:pPr>
    <w:rPr>
      <w:b/>
      <w:szCs w:val="24"/>
    </w:rPr>
  </w:style>
  <w:style w:type="paragraph" w:customStyle="1" w:styleId="PullOutBoxBullet">
    <w:name w:val="Pull Out Box Bullet"/>
    <w:basedOn w:val="PullOutBoxBodyText"/>
    <w:qFormat/>
    <w:rsid w:val="004D4063"/>
    <w:pPr>
      <w:numPr>
        <w:numId w:val="9"/>
      </w:numPr>
    </w:pPr>
  </w:style>
  <w:style w:type="paragraph" w:customStyle="1" w:styleId="PullOutBoxBullet2">
    <w:name w:val="Pull Out Box Bullet 2"/>
    <w:basedOn w:val="PullOutBoxBodyText"/>
    <w:qFormat/>
    <w:rsid w:val="004D4063"/>
    <w:pPr>
      <w:numPr>
        <w:ilvl w:val="1"/>
        <w:numId w:val="9"/>
      </w:numPr>
    </w:pPr>
  </w:style>
  <w:style w:type="paragraph" w:customStyle="1" w:styleId="PullOutBoxBullet3">
    <w:name w:val="Pull Out Box Bullet 3"/>
    <w:basedOn w:val="PullOutBoxBodyText"/>
    <w:qFormat/>
    <w:rsid w:val="004D4063"/>
    <w:pPr>
      <w:numPr>
        <w:ilvl w:val="2"/>
        <w:numId w:val="9"/>
      </w:numPr>
    </w:pPr>
  </w:style>
  <w:style w:type="paragraph" w:customStyle="1" w:styleId="xBackPageWebAddress">
    <w:name w:val="xBack Page Web Address"/>
    <w:basedOn w:val="Normal"/>
    <w:semiHidden/>
    <w:rsid w:val="00A14B4E"/>
    <w:pPr>
      <w:spacing w:before="140"/>
    </w:pPr>
    <w:rPr>
      <w:color w:val="FFFFFF"/>
      <w:spacing w:val="-6"/>
      <w:sz w:val="36"/>
      <w:szCs w:val="36"/>
    </w:rPr>
  </w:style>
  <w:style w:type="paragraph" w:customStyle="1" w:styleId="xBackPage">
    <w:name w:val="xBack Page"/>
    <w:basedOn w:val="Normal"/>
    <w:semiHidden/>
    <w:rsid w:val="00A14B4E"/>
    <w:rPr>
      <w:color w:val="FFFFFF"/>
    </w:rPr>
  </w:style>
  <w:style w:type="paragraph" w:customStyle="1" w:styleId="Source">
    <w:name w:val="Source"/>
    <w:basedOn w:val="Normal"/>
    <w:next w:val="BodyText"/>
    <w:rsid w:val="00F83203"/>
    <w:pPr>
      <w:spacing w:before="60" w:after="60" w:line="180" w:lineRule="atLeast"/>
    </w:pPr>
    <w:rPr>
      <w:b/>
      <w:i/>
      <w:sz w:val="14"/>
    </w:rPr>
  </w:style>
  <w:style w:type="paragraph" w:customStyle="1" w:styleId="xDisclaimerText">
    <w:name w:val="xDisclaimer Text"/>
    <w:basedOn w:val="xContactDetails"/>
    <w:rsid w:val="009363B5"/>
    <w:pPr>
      <w:spacing w:before="0" w:after="0" w:line="175" w:lineRule="atLeast"/>
      <w:ind w:left="0" w:right="0"/>
      <w:contextualSpacing w:val="0"/>
    </w:pPr>
  </w:style>
  <w:style w:type="paragraph" w:customStyle="1" w:styleId="IntroFeatureText">
    <w:name w:val="Intro/Feature Text"/>
    <w:basedOn w:val="Normal"/>
    <w:next w:val="BodyText"/>
    <w:qFormat/>
    <w:rsid w:val="00F124C4"/>
    <w:pPr>
      <w:spacing w:before="60" w:after="180" w:line="360" w:lineRule="exact"/>
    </w:pPr>
    <w:rPr>
      <w:color w:val="00B2A9" w:themeColor="accent1"/>
      <w:spacing w:val="-2"/>
      <w:sz w:val="32"/>
    </w:rPr>
  </w:style>
  <w:style w:type="character" w:customStyle="1" w:styleId="BoldAndItalics">
    <w:name w:val="Bold And Italics"/>
    <w:semiHidden/>
    <w:rsid w:val="00901CD1"/>
    <w:rPr>
      <w:b/>
      <w:i/>
    </w:rPr>
  </w:style>
  <w:style w:type="paragraph" w:customStyle="1" w:styleId="TableTextRight">
    <w:name w:val="Table Text Right"/>
    <w:basedOn w:val="TableTextLeft"/>
    <w:qFormat/>
    <w:rsid w:val="0096416C"/>
    <w:pPr>
      <w:jc w:val="right"/>
    </w:pPr>
  </w:style>
  <w:style w:type="paragraph" w:customStyle="1" w:styleId="CaptionDescriptive">
    <w:name w:val="Caption Descriptive"/>
    <w:basedOn w:val="BodyText"/>
    <w:next w:val="BodyText"/>
    <w:rsid w:val="00F83203"/>
    <w:pPr>
      <w:spacing w:after="60" w:line="240" w:lineRule="auto"/>
      <w:ind w:right="227"/>
    </w:pPr>
    <w:rPr>
      <w:i/>
      <w:sz w:val="18"/>
      <w:szCs w:val="14"/>
    </w:rPr>
  </w:style>
  <w:style w:type="table" w:customStyle="1" w:styleId="PullOutBoxTable">
    <w:name w:val="Pull Out Box Table"/>
    <w:basedOn w:val="TableNormal"/>
    <w:uiPriority w:val="99"/>
    <w:rsid w:val="00443176"/>
    <w:pPr>
      <w:spacing w:line="240" w:lineRule="auto"/>
    </w:pPr>
    <w:tblPr>
      <w:tblBorders>
        <w:top w:val="single" w:sz="4" w:space="0" w:color="CDDC29" w:themeColor="text2"/>
        <w:left w:val="single" w:sz="4" w:space="0" w:color="CDDC29" w:themeColor="text2"/>
        <w:bottom w:val="single" w:sz="4" w:space="0" w:color="CDDC29" w:themeColor="text2"/>
        <w:right w:val="single" w:sz="4" w:space="0" w:color="CDDC29" w:themeColor="text2"/>
      </w:tblBorders>
      <w:tblCellMar>
        <w:top w:w="85" w:type="dxa"/>
        <w:left w:w="0" w:type="dxa"/>
        <w:bottom w:w="85" w:type="dxa"/>
        <w:right w:w="0" w:type="dxa"/>
      </w:tblCellMar>
    </w:tblPr>
    <w:tcPr>
      <w:shd w:val="clear" w:color="auto" w:fill="auto"/>
    </w:tcPr>
  </w:style>
  <w:style w:type="paragraph" w:styleId="NoSpacing">
    <w:name w:val="No Spacing"/>
    <w:next w:val="BodyText"/>
    <w:rsid w:val="00ED5179"/>
    <w:pPr>
      <w:spacing w:line="240" w:lineRule="auto"/>
    </w:pPr>
  </w:style>
  <w:style w:type="paragraph" w:styleId="Date">
    <w:name w:val="Date"/>
    <w:basedOn w:val="Normal"/>
    <w:next w:val="Normal"/>
    <w:link w:val="DateChar"/>
    <w:semiHidden/>
    <w:rsid w:val="003260D0"/>
    <w:rPr>
      <w:b/>
      <w:color w:val="FFFFFF"/>
      <w:sz w:val="36"/>
    </w:rPr>
  </w:style>
  <w:style w:type="character" w:customStyle="1" w:styleId="DateChar">
    <w:name w:val="Date Char"/>
    <w:basedOn w:val="DefaultParagraphFont"/>
    <w:link w:val="Date"/>
    <w:semiHidden/>
    <w:rsid w:val="00C65140"/>
    <w:rPr>
      <w:color w:val="FFFFFF"/>
      <w:sz w:val="36"/>
    </w:rPr>
  </w:style>
  <w:style w:type="paragraph" w:styleId="NormalWeb">
    <w:name w:val="Normal (Web)"/>
    <w:basedOn w:val="Normal"/>
    <w:uiPriority w:val="99"/>
    <w:unhideWhenUsed/>
    <w:rsid w:val="007C1A65"/>
    <w:rPr>
      <w:rFonts w:eastAsiaTheme="minorEastAsia" w:cs="Times New Roman"/>
      <w:szCs w:val="24"/>
    </w:rPr>
  </w:style>
  <w:style w:type="character" w:customStyle="1" w:styleId="MySuperscript">
    <w:name w:val="MySuperscript"/>
    <w:uiPriority w:val="1"/>
    <w:semiHidden/>
    <w:rsid w:val="007D5534"/>
    <w:rPr>
      <w:vertAlign w:val="superscript"/>
    </w:rPr>
  </w:style>
  <w:style w:type="character" w:customStyle="1" w:styleId="MySubscript">
    <w:name w:val="MySubscript"/>
    <w:uiPriority w:val="1"/>
    <w:semiHidden/>
    <w:rsid w:val="00EB3C9C"/>
    <w:rPr>
      <w:vertAlign w:val="subscript"/>
    </w:rPr>
  </w:style>
  <w:style w:type="character" w:customStyle="1" w:styleId="MySuperscriptItalics">
    <w:name w:val="MySuperscript&amp;Italics"/>
    <w:uiPriority w:val="1"/>
    <w:semiHidden/>
    <w:rsid w:val="00405BA7"/>
    <w:rPr>
      <w:i/>
      <w:vertAlign w:val="superscript"/>
    </w:rPr>
  </w:style>
  <w:style w:type="character" w:customStyle="1" w:styleId="MySubscriptItalics">
    <w:name w:val="MySubscript&amp;Italics"/>
    <w:uiPriority w:val="1"/>
    <w:semiHidden/>
    <w:rsid w:val="00405BA7"/>
    <w:rPr>
      <w:i/>
      <w:vertAlign w:val="subscript"/>
    </w:rPr>
  </w:style>
  <w:style w:type="paragraph" w:customStyle="1" w:styleId="QuoteBullet">
    <w:name w:val="Quote Bullet"/>
    <w:basedOn w:val="Quote"/>
    <w:qFormat/>
    <w:rsid w:val="004D4063"/>
    <w:pPr>
      <w:numPr>
        <w:numId w:val="7"/>
      </w:numPr>
    </w:pPr>
  </w:style>
  <w:style w:type="paragraph" w:customStyle="1" w:styleId="QuoteBullet2">
    <w:name w:val="Quote Bullet 2"/>
    <w:basedOn w:val="Quote"/>
    <w:qFormat/>
    <w:rsid w:val="004D4063"/>
    <w:pPr>
      <w:numPr>
        <w:ilvl w:val="1"/>
        <w:numId w:val="7"/>
      </w:numPr>
      <w:tabs>
        <w:tab w:val="clear" w:pos="1134"/>
      </w:tabs>
    </w:pPr>
  </w:style>
  <w:style w:type="character" w:styleId="CommentReference">
    <w:name w:val="annotation reference"/>
    <w:basedOn w:val="DefaultParagraphFont"/>
    <w:uiPriority w:val="99"/>
    <w:semiHidden/>
    <w:rsid w:val="00732B4D"/>
    <w:rPr>
      <w:sz w:val="16"/>
      <w:szCs w:val="16"/>
    </w:rPr>
  </w:style>
  <w:style w:type="paragraph" w:styleId="CommentText">
    <w:name w:val="annotation text"/>
    <w:basedOn w:val="Normal"/>
    <w:link w:val="CommentTextChar"/>
    <w:uiPriority w:val="99"/>
    <w:semiHidden/>
    <w:rsid w:val="00732B4D"/>
    <w:pPr>
      <w:spacing w:line="240" w:lineRule="auto"/>
    </w:pPr>
  </w:style>
  <w:style w:type="character" w:customStyle="1" w:styleId="CommentTextChar">
    <w:name w:val="Comment Text Char"/>
    <w:basedOn w:val="DefaultParagraphFont"/>
    <w:link w:val="CommentText"/>
    <w:uiPriority w:val="99"/>
    <w:semiHidden/>
    <w:rsid w:val="000758E3"/>
  </w:style>
  <w:style w:type="paragraph" w:styleId="CommentSubject">
    <w:name w:val="annotation subject"/>
    <w:basedOn w:val="CommentText"/>
    <w:next w:val="CommentText"/>
    <w:link w:val="CommentSubjectChar"/>
    <w:semiHidden/>
    <w:rsid w:val="00732B4D"/>
    <w:rPr>
      <w:b/>
      <w:bCs/>
    </w:rPr>
  </w:style>
  <w:style w:type="character" w:customStyle="1" w:styleId="CommentSubjectChar">
    <w:name w:val="Comment Subject Char"/>
    <w:basedOn w:val="CommentTextChar"/>
    <w:link w:val="CommentSubject"/>
    <w:semiHidden/>
    <w:rsid w:val="000758E3"/>
    <w:rPr>
      <w:b/>
      <w:bCs/>
    </w:rPr>
  </w:style>
  <w:style w:type="paragraph" w:customStyle="1" w:styleId="PullOutBoxNumbered">
    <w:name w:val="Pull Out Box Numbered"/>
    <w:basedOn w:val="PullOutBoxBodyText"/>
    <w:qFormat/>
    <w:rsid w:val="007879D1"/>
    <w:pPr>
      <w:numPr>
        <w:numId w:val="4"/>
      </w:numPr>
    </w:pPr>
  </w:style>
  <w:style w:type="paragraph" w:customStyle="1" w:styleId="PullOutBoxNumbered2">
    <w:name w:val="Pull Out Box Numbered 2"/>
    <w:basedOn w:val="PullOutBoxBodyText"/>
    <w:qFormat/>
    <w:rsid w:val="007A4BA3"/>
    <w:pPr>
      <w:numPr>
        <w:ilvl w:val="1"/>
        <w:numId w:val="4"/>
      </w:numPr>
    </w:pPr>
  </w:style>
  <w:style w:type="paragraph" w:customStyle="1" w:styleId="PullOutBoxNumbered3">
    <w:name w:val="Pull Out Box Numbered 3"/>
    <w:basedOn w:val="PullOutBoxBodyText"/>
    <w:qFormat/>
    <w:rsid w:val="007879D1"/>
    <w:pPr>
      <w:numPr>
        <w:ilvl w:val="2"/>
        <w:numId w:val="4"/>
      </w:numPr>
    </w:pPr>
  </w:style>
  <w:style w:type="table" w:styleId="TableGrid1">
    <w:name w:val="Table Grid 1"/>
    <w:basedOn w:val="TableNormal"/>
    <w:rsid w:val="00B9749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Classic1">
    <w:name w:val="Table Classic 1"/>
    <w:basedOn w:val="TableNormal"/>
    <w:rsid w:val="00630767"/>
    <w:rPr>
      <w:sz w:val="16"/>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rsid w:val="00630767"/>
    <w:rPr>
      <w:sz w:val="16"/>
    </w:rPr>
    <w:tblPr>
      <w:tblBorders>
        <w:top w:val="single" w:sz="4" w:space="0" w:color="auto"/>
        <w:bottom w:val="single" w:sz="4" w:space="0" w:color="auto"/>
        <w:insideH w:val="single" w:sz="4" w:space="0" w:color="auto"/>
        <w:insideV w:val="single" w:sz="4" w:space="0" w:color="auto"/>
      </w:tblBorders>
    </w:tblPr>
    <w:tblStylePr w:type="firstRow">
      <w:rPr>
        <w:b/>
        <w:bCs/>
      </w:rPr>
      <w:tblPr/>
      <w:tcPr>
        <w:tcBorders>
          <w:top w:val="nil"/>
          <w:left w:val="nil"/>
          <w:bottom w:val="single" w:sz="24" w:space="0" w:color="CDDC29" w:themeColor="text2"/>
          <w:right w:val="nil"/>
          <w:insideV w:val="single" w:sz="4"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2">
    <w:name w:val="Table Subtle 2"/>
    <w:basedOn w:val="TableNormal"/>
    <w:rsid w:val="0063076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xDisclaimerText2">
    <w:name w:val="xDisclaimer Text 2"/>
    <w:basedOn w:val="xDisclaimerText"/>
    <w:rsid w:val="009363B5"/>
    <w:pPr>
      <w:spacing w:before="180" w:after="170"/>
    </w:pPr>
  </w:style>
  <w:style w:type="paragraph" w:customStyle="1" w:styleId="Heading1TopofPage">
    <w:name w:val="Heading 1 Top of Page"/>
    <w:basedOn w:val="Heading1"/>
    <w:link w:val="Heading1TopofPageChar"/>
    <w:rsid w:val="00FA1442"/>
    <w:pPr>
      <w:pageBreakBefore/>
      <w:framePr w:w="11906" w:h="1701" w:hSpace="11339" w:wrap="around" w:vAnchor="page" w:hAnchor="page" w:x="1" w:y="1"/>
      <w:spacing w:before="1300" w:after="440"/>
      <w:ind w:left="1134" w:right="1134"/>
    </w:pPr>
    <w:rPr>
      <w:b w:val="0"/>
      <w:bCs w:val="0"/>
    </w:rPr>
  </w:style>
  <w:style w:type="paragraph" w:customStyle="1" w:styleId="SectionHeading">
    <w:name w:val="Section Heading"/>
    <w:basedOn w:val="Normal"/>
    <w:next w:val="BodyText"/>
    <w:semiHidden/>
    <w:qFormat/>
    <w:rsid w:val="00065E7A"/>
    <w:pPr>
      <w:keepLines/>
      <w:pageBreakBefore/>
      <w:framePr w:w="11907" w:h="3402" w:hSpace="181" w:wrap="around" w:vAnchor="page" w:hAnchor="page" w:xAlign="right" w:yAlign="top"/>
      <w:spacing w:before="1300"/>
      <w:ind w:left="3969" w:right="1134"/>
      <w:suppressOverlap/>
      <w:jc w:val="right"/>
      <w:outlineLvl w:val="4"/>
    </w:pPr>
    <w:rPr>
      <w:b/>
      <w:color w:val="FFFFFF" w:themeColor="background1"/>
      <w:sz w:val="52"/>
      <w:szCs w:val="40"/>
    </w:rPr>
  </w:style>
  <w:style w:type="paragraph" w:customStyle="1" w:styleId="HighlightBoxText">
    <w:name w:val="Highlight Box Text"/>
    <w:basedOn w:val="Normal"/>
    <w:qFormat/>
    <w:rsid w:val="00345B5F"/>
    <w:pPr>
      <w:spacing w:before="120" w:after="120" w:line="300" w:lineRule="atLeast"/>
      <w:ind w:left="227" w:right="227"/>
    </w:pPr>
    <w:rPr>
      <w:spacing w:val="-2"/>
      <w:sz w:val="24"/>
    </w:rPr>
  </w:style>
  <w:style w:type="character" w:styleId="FollowedHyperlink">
    <w:name w:val="FollowedHyperlink"/>
    <w:basedOn w:val="DefaultParagraphFont"/>
    <w:rsid w:val="00502E1D"/>
    <w:rPr>
      <w:color w:val="800080" w:themeColor="followedHyperlink"/>
      <w:u w:val="single"/>
    </w:rPr>
  </w:style>
  <w:style w:type="paragraph" w:customStyle="1" w:styleId="TitleBarText">
    <w:name w:val="Title Bar Text"/>
    <w:basedOn w:val="Normal"/>
    <w:uiPriority w:val="99"/>
    <w:qFormat/>
    <w:rsid w:val="001C2AAB"/>
    <w:pPr>
      <w:spacing w:line="360" w:lineRule="exact"/>
      <w:jc w:val="right"/>
    </w:pPr>
    <w:rPr>
      <w:color w:val="FFFFFF"/>
      <w:spacing w:val="-2"/>
      <w:sz w:val="28"/>
      <w:szCs w:val="28"/>
    </w:rPr>
  </w:style>
  <w:style w:type="table" w:customStyle="1" w:styleId="LogoPlaceholder">
    <w:name w:val="Logo Placeholder"/>
    <w:basedOn w:val="TableNormal"/>
    <w:uiPriority w:val="99"/>
    <w:rsid w:val="00802595"/>
    <w:pPr>
      <w:spacing w:line="240" w:lineRule="auto"/>
    </w:pPr>
    <w:tblPr>
      <w:tblCellSpacing w:w="142" w:type="dxa"/>
      <w:tblCellMar>
        <w:left w:w="0" w:type="dxa"/>
        <w:right w:w="0" w:type="dxa"/>
      </w:tblCellMar>
    </w:tblPr>
    <w:trPr>
      <w:tblCellSpacing w:w="142" w:type="dxa"/>
    </w:trPr>
  </w:style>
  <w:style w:type="paragraph" w:customStyle="1" w:styleId="TableHeadingRight">
    <w:name w:val="Table Heading Right"/>
    <w:basedOn w:val="TableHeadingLeft"/>
    <w:qFormat/>
    <w:rsid w:val="0086233C"/>
    <w:pPr>
      <w:jc w:val="right"/>
    </w:pPr>
    <w:rPr>
      <w:rFonts w:cs="Times New Roman"/>
    </w:rPr>
  </w:style>
  <w:style w:type="paragraph" w:customStyle="1" w:styleId="xCoverStatus">
    <w:name w:val="xCoverStatus"/>
    <w:basedOn w:val="Normal"/>
    <w:semiHidden/>
    <w:rsid w:val="00F77596"/>
    <w:rPr>
      <w:b/>
      <w:caps/>
      <w:color w:val="FF0000"/>
      <w:sz w:val="48"/>
      <w:szCs w:val="52"/>
    </w:rPr>
  </w:style>
  <w:style w:type="paragraph" w:customStyle="1" w:styleId="TableTextCentre">
    <w:name w:val="Table Text Centre"/>
    <w:basedOn w:val="TableTextLeft"/>
    <w:qFormat/>
    <w:rsid w:val="00447351"/>
    <w:pPr>
      <w:jc w:val="center"/>
    </w:pPr>
  </w:style>
  <w:style w:type="paragraph" w:customStyle="1" w:styleId="TableHeadingCentre">
    <w:name w:val="Table Heading Centre"/>
    <w:basedOn w:val="TableHeadingLeft"/>
    <w:qFormat/>
    <w:rsid w:val="004F07F4"/>
    <w:pPr>
      <w:jc w:val="center"/>
    </w:pPr>
  </w:style>
  <w:style w:type="paragraph" w:customStyle="1" w:styleId="Footnotes2">
    <w:name w:val="Footnotes 2"/>
    <w:basedOn w:val="Normal"/>
    <w:rsid w:val="0016301C"/>
    <w:pPr>
      <w:numPr>
        <w:ilvl w:val="1"/>
        <w:numId w:val="5"/>
      </w:numPr>
      <w:spacing w:after="100" w:afterAutospacing="1" w:line="180" w:lineRule="atLeast"/>
      <w:ind w:left="568" w:hanging="284"/>
      <w:contextualSpacing/>
    </w:pPr>
    <w:rPr>
      <w:sz w:val="14"/>
    </w:rPr>
  </w:style>
  <w:style w:type="table" w:customStyle="1" w:styleId="HighlightTable">
    <w:name w:val="Highlight Table"/>
    <w:basedOn w:val="TableNormal"/>
    <w:uiPriority w:val="99"/>
    <w:rsid w:val="00FA1442"/>
    <w:pPr>
      <w:spacing w:line="240" w:lineRule="auto"/>
    </w:pPr>
    <w:rPr>
      <w:sz w:val="24"/>
    </w:rPr>
    <w:tblPr>
      <w:tblCellMar>
        <w:top w:w="227" w:type="dxa"/>
        <w:left w:w="0" w:type="dxa"/>
        <w:bottom w:w="227" w:type="dxa"/>
        <w:right w:w="0" w:type="dxa"/>
      </w:tblCellMar>
    </w:tblPr>
    <w:tcPr>
      <w:shd w:val="clear" w:color="auto" w:fill="CDDC29"/>
    </w:tcPr>
  </w:style>
  <w:style w:type="paragraph" w:customStyle="1" w:styleId="BodyText100ThemeColour">
    <w:name w:val="Body Text 100% Theme Colour"/>
    <w:basedOn w:val="BodyText"/>
    <w:qFormat/>
    <w:rsid w:val="00096B2D"/>
    <w:rPr>
      <w:color w:val="00B2A9" w:themeColor="accent1"/>
    </w:rPr>
  </w:style>
  <w:style w:type="paragraph" w:customStyle="1" w:styleId="CaptionImageorFigure">
    <w:name w:val="Caption Image or Figure"/>
    <w:basedOn w:val="Caption"/>
    <w:qFormat/>
    <w:rsid w:val="00F041AE"/>
    <w:pPr>
      <w:spacing w:before="60" w:after="120"/>
    </w:pPr>
  </w:style>
  <w:style w:type="paragraph" w:customStyle="1" w:styleId="PhotoCredit">
    <w:name w:val="Photo Credit"/>
    <w:basedOn w:val="CaptionDescriptive"/>
    <w:next w:val="BodyText"/>
    <w:qFormat/>
    <w:rsid w:val="00BC0FB0"/>
    <w:rPr>
      <w:i w:val="0"/>
      <w:sz w:val="16"/>
    </w:rPr>
  </w:style>
  <w:style w:type="paragraph" w:customStyle="1" w:styleId="ListAlpha">
    <w:name w:val="List Alpha"/>
    <w:basedOn w:val="Normal"/>
    <w:qFormat/>
    <w:rsid w:val="00893106"/>
    <w:pPr>
      <w:numPr>
        <w:numId w:val="10"/>
      </w:numPr>
      <w:spacing w:before="120" w:after="120"/>
    </w:pPr>
  </w:style>
  <w:style w:type="paragraph" w:customStyle="1" w:styleId="ListAlpha2">
    <w:name w:val="List Alpha 2"/>
    <w:basedOn w:val="Normal"/>
    <w:qFormat/>
    <w:rsid w:val="00893106"/>
    <w:pPr>
      <w:numPr>
        <w:ilvl w:val="1"/>
        <w:numId w:val="10"/>
      </w:numPr>
      <w:spacing w:before="120" w:after="120"/>
    </w:pPr>
  </w:style>
  <w:style w:type="paragraph" w:customStyle="1" w:styleId="ListAlpha3">
    <w:name w:val="List Alpha 3"/>
    <w:basedOn w:val="Normal"/>
    <w:qFormat/>
    <w:rsid w:val="00893106"/>
    <w:pPr>
      <w:numPr>
        <w:ilvl w:val="2"/>
        <w:numId w:val="10"/>
      </w:numPr>
      <w:spacing w:before="120" w:after="120"/>
    </w:pPr>
  </w:style>
  <w:style w:type="paragraph" w:customStyle="1" w:styleId="HighlightBoxHeading">
    <w:name w:val="Highlight Box Heading"/>
    <w:basedOn w:val="HighlightBoxText"/>
    <w:qFormat/>
    <w:rsid w:val="0072771D"/>
    <w:rPr>
      <w:b/>
    </w:rPr>
  </w:style>
  <w:style w:type="paragraph" w:customStyle="1" w:styleId="HighlightBoxBullet">
    <w:name w:val="Highlight Box Bullet"/>
    <w:basedOn w:val="HighlightBoxText"/>
    <w:qFormat/>
    <w:rsid w:val="00781566"/>
    <w:pPr>
      <w:numPr>
        <w:numId w:val="12"/>
      </w:numPr>
      <w:tabs>
        <w:tab w:val="left" w:pos="454"/>
      </w:tabs>
    </w:pPr>
  </w:style>
  <w:style w:type="character" w:customStyle="1" w:styleId="MyUnderline">
    <w:name w:val="MyUnderline"/>
    <w:uiPriority w:val="1"/>
    <w:semiHidden/>
    <w:rsid w:val="00F62FAC"/>
    <w:rPr>
      <w:u w:val="single"/>
      <w:lang w:eastAsia="en-AU"/>
    </w:rPr>
  </w:style>
  <w:style w:type="character" w:customStyle="1" w:styleId="MyBoldItalicsUnderline">
    <w:name w:val="MyBoldItalicsUnderline"/>
    <w:uiPriority w:val="1"/>
    <w:semiHidden/>
    <w:rsid w:val="00F62FAC"/>
    <w:rPr>
      <w:b/>
      <w:i/>
      <w:u w:val="single"/>
    </w:rPr>
  </w:style>
  <w:style w:type="character" w:customStyle="1" w:styleId="MyBoldUnderline">
    <w:name w:val="MyBoldUnderline"/>
    <w:uiPriority w:val="1"/>
    <w:semiHidden/>
    <w:rsid w:val="00F62FAC"/>
    <w:rPr>
      <w:b/>
      <w:u w:val="single"/>
    </w:rPr>
  </w:style>
  <w:style w:type="character" w:customStyle="1" w:styleId="MyItalicsUnderline">
    <w:name w:val="MyItalicsUnderline"/>
    <w:uiPriority w:val="1"/>
    <w:semiHidden/>
    <w:rsid w:val="00F62FAC"/>
    <w:rPr>
      <w:i/>
      <w:u w:val="single"/>
    </w:rPr>
  </w:style>
  <w:style w:type="paragraph" w:customStyle="1" w:styleId="SmallBodyText">
    <w:name w:val="Small Body Text"/>
    <w:basedOn w:val="xDisclaimerText"/>
    <w:qFormat/>
    <w:rsid w:val="006D0741"/>
    <w:pPr>
      <w:spacing w:before="40" w:after="40" w:line="220" w:lineRule="atLeast"/>
    </w:pPr>
    <w:rPr>
      <w:sz w:val="18"/>
    </w:rPr>
  </w:style>
  <w:style w:type="paragraph" w:customStyle="1" w:styleId="SmallBullet">
    <w:name w:val="Small Bullet"/>
    <w:basedOn w:val="SmallBodyText"/>
    <w:qFormat/>
    <w:rsid w:val="00D14E24"/>
    <w:pPr>
      <w:numPr>
        <w:numId w:val="11"/>
      </w:numPr>
    </w:pPr>
  </w:style>
  <w:style w:type="paragraph" w:customStyle="1" w:styleId="SmallHeading">
    <w:name w:val="Small Heading"/>
    <w:basedOn w:val="xDisclaimerHeading"/>
    <w:next w:val="SmallBodyText"/>
    <w:qFormat/>
    <w:rsid w:val="006D0741"/>
    <w:pPr>
      <w:spacing w:after="40" w:line="220" w:lineRule="atLeast"/>
    </w:pPr>
    <w:rPr>
      <w:sz w:val="18"/>
    </w:rPr>
  </w:style>
  <w:style w:type="paragraph" w:customStyle="1" w:styleId="xWeb">
    <w:name w:val="xWeb"/>
    <w:basedOn w:val="Normal"/>
    <w:qFormat/>
    <w:rsid w:val="001B758A"/>
    <w:pPr>
      <w:spacing w:line="240" w:lineRule="auto"/>
    </w:pPr>
    <w:rPr>
      <w:b/>
      <w:color w:val="FFFFFF"/>
      <w:spacing w:val="-4"/>
      <w:sz w:val="25"/>
      <w:szCs w:val="42"/>
    </w:rPr>
  </w:style>
  <w:style w:type="table" w:customStyle="1" w:styleId="DELWPTableNormal">
    <w:name w:val="DELWP Table Normal"/>
    <w:basedOn w:val="TableNormal"/>
    <w:uiPriority w:val="99"/>
    <w:rsid w:val="00C2477D"/>
    <w:pPr>
      <w:spacing w:line="240" w:lineRule="auto"/>
    </w:pPr>
    <w:tblPr/>
  </w:style>
  <w:style w:type="paragraph" w:customStyle="1" w:styleId="xAccessibilityText">
    <w:name w:val="xAccessibility Text"/>
    <w:basedOn w:val="Normal"/>
    <w:semiHidden/>
    <w:qFormat/>
    <w:rsid w:val="0086451D"/>
    <w:pPr>
      <w:spacing w:line="300" w:lineRule="exact"/>
    </w:pPr>
    <w:rPr>
      <w:sz w:val="24"/>
    </w:rPr>
  </w:style>
  <w:style w:type="paragraph" w:customStyle="1" w:styleId="xAccessibilityHeading">
    <w:name w:val="xAccessibility Heading"/>
    <w:basedOn w:val="Normal"/>
    <w:semiHidden/>
    <w:qFormat/>
    <w:rsid w:val="0086451D"/>
    <w:pPr>
      <w:spacing w:before="170" w:after="20" w:line="300" w:lineRule="exact"/>
    </w:pPr>
    <w:rPr>
      <w:b/>
      <w:sz w:val="24"/>
    </w:rPr>
  </w:style>
  <w:style w:type="paragraph" w:customStyle="1" w:styleId="FooterEvenPageNumber">
    <w:name w:val="Footer Even Page Number"/>
    <w:basedOn w:val="FooterEven"/>
    <w:rsid w:val="001748A0"/>
    <w:pPr>
      <w:framePr w:wrap="around" w:vAnchor="page" w:hAnchor="margin" w:yAlign="bottom"/>
    </w:pPr>
    <w:rPr>
      <w:b/>
      <w:color w:val="00B2A9" w:themeColor="accent1"/>
    </w:rPr>
  </w:style>
  <w:style w:type="character" w:customStyle="1" w:styleId="Heading2Char">
    <w:name w:val="Heading 2 Char"/>
    <w:basedOn w:val="DefaultParagraphFont"/>
    <w:link w:val="Heading2"/>
    <w:rsid w:val="00D901FD"/>
    <w:rPr>
      <w:b/>
      <w:bCs/>
      <w:iCs/>
      <w:color w:val="00B2A9" w:themeColor="accent1"/>
      <w:kern w:val="20"/>
      <w:sz w:val="24"/>
      <w:szCs w:val="28"/>
    </w:rPr>
  </w:style>
  <w:style w:type="character" w:customStyle="1" w:styleId="Heading1Char">
    <w:name w:val="Heading 1 Char"/>
    <w:basedOn w:val="DefaultParagraphFont"/>
    <w:link w:val="Heading1"/>
    <w:rsid w:val="00321955"/>
    <w:rPr>
      <w:b/>
      <w:bCs/>
      <w:color w:val="00B2A9" w:themeColor="accent1"/>
      <w:kern w:val="32"/>
      <w:sz w:val="40"/>
      <w:szCs w:val="32"/>
    </w:rPr>
  </w:style>
  <w:style w:type="character" w:customStyle="1" w:styleId="Heading3Char">
    <w:name w:val="Heading 3 Char"/>
    <w:basedOn w:val="DefaultParagraphFont"/>
    <w:link w:val="Heading3"/>
    <w:rsid w:val="00321955"/>
    <w:rPr>
      <w:b/>
      <w:color w:val="494847"/>
    </w:rPr>
  </w:style>
  <w:style w:type="character" w:customStyle="1" w:styleId="HiddenText">
    <w:name w:val="Hidden Text"/>
    <w:basedOn w:val="DefaultParagraphFont"/>
    <w:uiPriority w:val="1"/>
    <w:qFormat/>
    <w:rsid w:val="00DC6A43"/>
    <w:rPr>
      <w:vanish/>
      <w:color w:val="FF0000"/>
      <w:sz w:val="20"/>
      <w:u w:val="dotted"/>
    </w:rPr>
  </w:style>
  <w:style w:type="paragraph" w:customStyle="1" w:styleId="xWebCoverPage">
    <w:name w:val="xWebCoverPage"/>
    <w:basedOn w:val="xWeb"/>
    <w:semiHidden/>
    <w:qFormat/>
    <w:rsid w:val="00606CDD"/>
    <w:rPr>
      <w:color w:val="00B2A9"/>
    </w:rPr>
  </w:style>
  <w:style w:type="character" w:customStyle="1" w:styleId="TableTextLeftChar">
    <w:name w:val="Table Text Left Char"/>
    <w:basedOn w:val="DefaultParagraphFont"/>
    <w:link w:val="TableTextLeft"/>
    <w:rsid w:val="00756F57"/>
    <w:rPr>
      <w:sz w:val="18"/>
    </w:rPr>
  </w:style>
  <w:style w:type="numbering" w:customStyle="1" w:styleId="DELWPHeadings">
    <w:name w:val="DELWP Headings"/>
    <w:basedOn w:val="NoList"/>
    <w:rsid w:val="00FA1442"/>
    <w:pPr>
      <w:numPr>
        <w:numId w:val="13"/>
      </w:numPr>
    </w:pPr>
  </w:style>
  <w:style w:type="character" w:customStyle="1" w:styleId="Heading1TopofPageChar">
    <w:name w:val="Heading 1 Top of Page Char"/>
    <w:basedOn w:val="DefaultParagraphFont"/>
    <w:link w:val="Heading1TopofPage"/>
    <w:rsid w:val="00FA1442"/>
    <w:rPr>
      <w:color w:val="00B2A9" w:themeColor="accent1"/>
      <w:kern w:val="32"/>
      <w:sz w:val="40"/>
      <w:szCs w:val="32"/>
    </w:rPr>
  </w:style>
  <w:style w:type="numbering" w:customStyle="1" w:styleId="DELWPAppendices">
    <w:name w:val="DELWP Appendices"/>
    <w:basedOn w:val="DELWPHeadings"/>
    <w:rsid w:val="00FA1442"/>
    <w:pPr>
      <w:numPr>
        <w:numId w:val="14"/>
      </w:numPr>
    </w:pPr>
  </w:style>
  <w:style w:type="character" w:customStyle="1" w:styleId="ListParagraphChar">
    <w:name w:val="List Paragraph Char"/>
    <w:aliases w:val="Bullet List Char"/>
    <w:basedOn w:val="DefaultParagraphFont"/>
    <w:link w:val="ListParagraph"/>
    <w:uiPriority w:val="34"/>
    <w:rsid w:val="00FA1442"/>
  </w:style>
  <w:style w:type="paragraph" w:customStyle="1" w:styleId="Questiontext">
    <w:name w:val="Question text"/>
    <w:basedOn w:val="PullOutBoxBodyText"/>
    <w:qFormat/>
    <w:rsid w:val="0032034A"/>
    <w:pPr>
      <w:keepLines/>
      <w:numPr>
        <w:numId w:val="18"/>
      </w:numPr>
      <w:tabs>
        <w:tab w:val="left" w:pos="1418"/>
      </w:tabs>
      <w:ind w:left="1417" w:right="170" w:hanging="1247"/>
    </w:pPr>
    <w:rPr>
      <w:color w:val="auto"/>
    </w:rPr>
  </w:style>
  <w:style w:type="character" w:customStyle="1" w:styleId="st1">
    <w:name w:val="st1"/>
    <w:basedOn w:val="DefaultParagraphFont"/>
    <w:rsid w:val="00374EE8"/>
  </w:style>
  <w:style w:type="character" w:styleId="Emphasis">
    <w:name w:val="Emphasis"/>
    <w:basedOn w:val="DefaultParagraphFont"/>
    <w:uiPriority w:val="20"/>
    <w:qFormat/>
    <w:rsid w:val="00374EE8"/>
    <w:rPr>
      <w:i/>
      <w:iCs/>
    </w:rPr>
  </w:style>
  <w:style w:type="character" w:customStyle="1" w:styleId="s1">
    <w:name w:val="s1"/>
    <w:basedOn w:val="DefaultParagraphFont"/>
    <w:rsid w:val="00374EE8"/>
  </w:style>
  <w:style w:type="character" w:styleId="UnresolvedMention">
    <w:name w:val="Unresolved Mention"/>
    <w:basedOn w:val="DefaultParagraphFont"/>
    <w:uiPriority w:val="99"/>
    <w:semiHidden/>
    <w:unhideWhenUsed/>
    <w:rsid w:val="00B65D01"/>
    <w:rPr>
      <w:color w:val="808080"/>
      <w:shd w:val="clear" w:color="auto" w:fill="E6E6E6"/>
    </w:rPr>
  </w:style>
  <w:style w:type="paragraph" w:styleId="Revision">
    <w:name w:val="Revision"/>
    <w:hidden/>
    <w:uiPriority w:val="99"/>
    <w:semiHidden/>
    <w:rsid w:val="001A75A5"/>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7395497">
      <w:bodyDiv w:val="1"/>
      <w:marLeft w:val="0"/>
      <w:marRight w:val="0"/>
      <w:marTop w:val="0"/>
      <w:marBottom w:val="0"/>
      <w:divBdr>
        <w:top w:val="none" w:sz="0" w:space="0" w:color="auto"/>
        <w:left w:val="none" w:sz="0" w:space="0" w:color="auto"/>
        <w:bottom w:val="none" w:sz="0" w:space="0" w:color="auto"/>
        <w:right w:val="none" w:sz="0" w:space="0" w:color="auto"/>
      </w:divBdr>
    </w:div>
    <w:div w:id="288901098">
      <w:bodyDiv w:val="1"/>
      <w:marLeft w:val="0"/>
      <w:marRight w:val="0"/>
      <w:marTop w:val="0"/>
      <w:marBottom w:val="0"/>
      <w:divBdr>
        <w:top w:val="none" w:sz="0" w:space="0" w:color="auto"/>
        <w:left w:val="none" w:sz="0" w:space="0" w:color="auto"/>
        <w:bottom w:val="none" w:sz="0" w:space="0" w:color="auto"/>
        <w:right w:val="none" w:sz="0" w:space="0" w:color="auto"/>
      </w:divBdr>
    </w:div>
    <w:div w:id="472529926">
      <w:bodyDiv w:val="1"/>
      <w:marLeft w:val="0"/>
      <w:marRight w:val="0"/>
      <w:marTop w:val="0"/>
      <w:marBottom w:val="0"/>
      <w:divBdr>
        <w:top w:val="none" w:sz="0" w:space="0" w:color="auto"/>
        <w:left w:val="none" w:sz="0" w:space="0" w:color="auto"/>
        <w:bottom w:val="none" w:sz="0" w:space="0" w:color="auto"/>
        <w:right w:val="none" w:sz="0" w:space="0" w:color="auto"/>
      </w:divBdr>
    </w:div>
    <w:div w:id="563488317">
      <w:bodyDiv w:val="1"/>
      <w:marLeft w:val="0"/>
      <w:marRight w:val="0"/>
      <w:marTop w:val="0"/>
      <w:marBottom w:val="0"/>
      <w:divBdr>
        <w:top w:val="none" w:sz="0" w:space="0" w:color="auto"/>
        <w:left w:val="none" w:sz="0" w:space="0" w:color="auto"/>
        <w:bottom w:val="none" w:sz="0" w:space="0" w:color="auto"/>
        <w:right w:val="none" w:sz="0" w:space="0" w:color="auto"/>
      </w:divBdr>
    </w:div>
    <w:div w:id="572937643">
      <w:bodyDiv w:val="1"/>
      <w:marLeft w:val="0"/>
      <w:marRight w:val="0"/>
      <w:marTop w:val="0"/>
      <w:marBottom w:val="0"/>
      <w:divBdr>
        <w:top w:val="none" w:sz="0" w:space="0" w:color="auto"/>
        <w:left w:val="none" w:sz="0" w:space="0" w:color="auto"/>
        <w:bottom w:val="none" w:sz="0" w:space="0" w:color="auto"/>
        <w:right w:val="none" w:sz="0" w:space="0" w:color="auto"/>
      </w:divBdr>
    </w:div>
    <w:div w:id="745416947">
      <w:bodyDiv w:val="1"/>
      <w:marLeft w:val="0"/>
      <w:marRight w:val="0"/>
      <w:marTop w:val="0"/>
      <w:marBottom w:val="0"/>
      <w:divBdr>
        <w:top w:val="none" w:sz="0" w:space="0" w:color="auto"/>
        <w:left w:val="none" w:sz="0" w:space="0" w:color="auto"/>
        <w:bottom w:val="none" w:sz="0" w:space="0" w:color="auto"/>
        <w:right w:val="none" w:sz="0" w:space="0" w:color="auto"/>
      </w:divBdr>
    </w:div>
    <w:div w:id="754858376">
      <w:bodyDiv w:val="1"/>
      <w:marLeft w:val="0"/>
      <w:marRight w:val="0"/>
      <w:marTop w:val="0"/>
      <w:marBottom w:val="0"/>
      <w:divBdr>
        <w:top w:val="none" w:sz="0" w:space="0" w:color="auto"/>
        <w:left w:val="none" w:sz="0" w:space="0" w:color="auto"/>
        <w:bottom w:val="none" w:sz="0" w:space="0" w:color="auto"/>
        <w:right w:val="none" w:sz="0" w:space="0" w:color="auto"/>
      </w:divBdr>
    </w:div>
    <w:div w:id="808133796">
      <w:bodyDiv w:val="1"/>
      <w:marLeft w:val="0"/>
      <w:marRight w:val="0"/>
      <w:marTop w:val="0"/>
      <w:marBottom w:val="0"/>
      <w:divBdr>
        <w:top w:val="none" w:sz="0" w:space="0" w:color="auto"/>
        <w:left w:val="none" w:sz="0" w:space="0" w:color="auto"/>
        <w:bottom w:val="none" w:sz="0" w:space="0" w:color="auto"/>
        <w:right w:val="none" w:sz="0" w:space="0" w:color="auto"/>
      </w:divBdr>
    </w:div>
    <w:div w:id="882139518">
      <w:bodyDiv w:val="1"/>
      <w:marLeft w:val="0"/>
      <w:marRight w:val="0"/>
      <w:marTop w:val="0"/>
      <w:marBottom w:val="0"/>
      <w:divBdr>
        <w:top w:val="none" w:sz="0" w:space="0" w:color="auto"/>
        <w:left w:val="none" w:sz="0" w:space="0" w:color="auto"/>
        <w:bottom w:val="none" w:sz="0" w:space="0" w:color="auto"/>
        <w:right w:val="none" w:sz="0" w:space="0" w:color="auto"/>
      </w:divBdr>
    </w:div>
    <w:div w:id="1131051187">
      <w:bodyDiv w:val="1"/>
      <w:marLeft w:val="0"/>
      <w:marRight w:val="0"/>
      <w:marTop w:val="0"/>
      <w:marBottom w:val="0"/>
      <w:divBdr>
        <w:top w:val="none" w:sz="0" w:space="0" w:color="auto"/>
        <w:left w:val="none" w:sz="0" w:space="0" w:color="auto"/>
        <w:bottom w:val="none" w:sz="0" w:space="0" w:color="auto"/>
        <w:right w:val="none" w:sz="0" w:space="0" w:color="auto"/>
      </w:divBdr>
    </w:div>
    <w:div w:id="1435176247">
      <w:bodyDiv w:val="1"/>
      <w:marLeft w:val="0"/>
      <w:marRight w:val="0"/>
      <w:marTop w:val="0"/>
      <w:marBottom w:val="0"/>
      <w:divBdr>
        <w:top w:val="none" w:sz="0" w:space="0" w:color="auto"/>
        <w:left w:val="none" w:sz="0" w:space="0" w:color="auto"/>
        <w:bottom w:val="none" w:sz="0" w:space="0" w:color="auto"/>
        <w:right w:val="none" w:sz="0" w:space="0" w:color="auto"/>
      </w:divBdr>
    </w:div>
    <w:div w:id="1491865820">
      <w:bodyDiv w:val="1"/>
      <w:marLeft w:val="0"/>
      <w:marRight w:val="0"/>
      <w:marTop w:val="0"/>
      <w:marBottom w:val="0"/>
      <w:divBdr>
        <w:top w:val="none" w:sz="0" w:space="0" w:color="auto"/>
        <w:left w:val="none" w:sz="0" w:space="0" w:color="auto"/>
        <w:bottom w:val="none" w:sz="0" w:space="0" w:color="auto"/>
        <w:right w:val="none" w:sz="0" w:space="0" w:color="auto"/>
      </w:divBdr>
    </w:div>
    <w:div w:id="1600917173">
      <w:bodyDiv w:val="1"/>
      <w:marLeft w:val="0"/>
      <w:marRight w:val="0"/>
      <w:marTop w:val="0"/>
      <w:marBottom w:val="0"/>
      <w:divBdr>
        <w:top w:val="none" w:sz="0" w:space="0" w:color="auto"/>
        <w:left w:val="none" w:sz="0" w:space="0" w:color="auto"/>
        <w:bottom w:val="none" w:sz="0" w:space="0" w:color="auto"/>
        <w:right w:val="none" w:sz="0" w:space="0" w:color="auto"/>
      </w:divBdr>
    </w:div>
    <w:div w:id="1806002013">
      <w:bodyDiv w:val="1"/>
      <w:marLeft w:val="0"/>
      <w:marRight w:val="0"/>
      <w:marTop w:val="0"/>
      <w:marBottom w:val="0"/>
      <w:divBdr>
        <w:top w:val="none" w:sz="0" w:space="0" w:color="auto"/>
        <w:left w:val="none" w:sz="0" w:space="0" w:color="auto"/>
        <w:bottom w:val="none" w:sz="0" w:space="0" w:color="auto"/>
        <w:right w:val="none" w:sz="0" w:space="0" w:color="auto"/>
      </w:divBdr>
    </w:div>
    <w:div w:id="2095973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g"/><Relationship Id="rId26" Type="http://schemas.openxmlformats.org/officeDocument/2006/relationships/hyperlink" Target="mailto:customer.service@delwp.vic.gov.au" TargetMode="External"/><Relationship Id="rId39" Type="http://schemas.openxmlformats.org/officeDocument/2006/relationships/chart" Target="charts/chart1.xml"/><Relationship Id="rId21" Type="http://schemas.openxmlformats.org/officeDocument/2006/relationships/footer" Target="footer1.xml"/><Relationship Id="rId34" Type="http://schemas.openxmlformats.org/officeDocument/2006/relationships/header" Target="header5.xml"/><Relationship Id="rId42" Type="http://schemas.openxmlformats.org/officeDocument/2006/relationships/image" Target="media/image18.jpeg"/><Relationship Id="rId47" Type="http://schemas.openxmlformats.org/officeDocument/2006/relationships/hyperlink" Target="http://www.engage.vic.gov.au/waste/" TargetMode="External"/><Relationship Id="rId50" Type="http://schemas.openxmlformats.org/officeDocument/2006/relationships/hyperlink" Target="http://www.environment.act.gov.au/energy/cleaner-energy/energy_from_waste" TargetMode="External"/><Relationship Id="rId55" Type="http://schemas.openxmlformats.org/officeDocument/2006/relationships/hyperlink" Target="http://www.environment.gov.au/climate-change/emissions-reduction-fund/methods" TargetMode="External"/><Relationship Id="rId63" Type="http://schemas.openxmlformats.org/officeDocument/2006/relationships/hyperlink" Target="http://www.hz-inova.com/cms/wp-content/uploads/2014/12/hzi_ref_issy_en.pdf%20on%201%20July%202017" TargetMode="External"/><Relationship Id="rId68" Type="http://schemas.openxmlformats.org/officeDocument/2006/relationships/hyperlink" Target="http://www.sustainability.vic.gov.au/organicsstrategy" TargetMode="External"/><Relationship Id="rId7" Type="http://schemas.openxmlformats.org/officeDocument/2006/relationships/endnotes" Target="endnotes.xml"/><Relationship Id="rId71" Type="http://schemas.openxmlformats.org/officeDocument/2006/relationships/hyperlink" Target="http://www.yvw.com.au/about-us/major-projects/waste-energy-facility" TargetMode="Externa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header" Target="header2.xml"/><Relationship Id="rId11" Type="http://schemas.openxmlformats.org/officeDocument/2006/relationships/image" Target="media/image4.png"/><Relationship Id="rId24" Type="http://schemas.openxmlformats.org/officeDocument/2006/relationships/image" Target="media/image15.emf"/><Relationship Id="rId32" Type="http://schemas.openxmlformats.org/officeDocument/2006/relationships/footer" Target="footer5.xml"/><Relationship Id="rId37" Type="http://schemas.openxmlformats.org/officeDocument/2006/relationships/header" Target="header6.xml"/><Relationship Id="rId40" Type="http://schemas.openxmlformats.org/officeDocument/2006/relationships/image" Target="media/image16.png"/><Relationship Id="rId45" Type="http://schemas.openxmlformats.org/officeDocument/2006/relationships/chart" Target="charts/chart4.xml"/><Relationship Id="rId53" Type="http://schemas.openxmlformats.org/officeDocument/2006/relationships/hyperlink" Target="https://www.cefc.com.au/media/158193/cefc-factsheet_australian-bioenergy-fund_lr.pdf" TargetMode="External"/><Relationship Id="rId58" Type="http://schemas.openxmlformats.org/officeDocument/2006/relationships/hyperlink" Target="http://www.wtert.co.uk/public-health/air-quality" TargetMode="External"/><Relationship Id="rId66" Type="http://schemas.openxmlformats.org/officeDocument/2006/relationships/hyperlink" Target="http://www.environment.gov.au/protection/national-waste-policy/national-waste-reports/national-waste-report-2016" TargetMode="External"/><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3.xml"/><Relationship Id="rId28" Type="http://schemas.openxmlformats.org/officeDocument/2006/relationships/hyperlink" Target="http://www.delwp.vic.gov.au" TargetMode="External"/><Relationship Id="rId36" Type="http://schemas.openxmlformats.org/officeDocument/2006/relationships/footer" Target="footer7.xml"/><Relationship Id="rId49" Type="http://schemas.openxmlformats.org/officeDocument/2006/relationships/hyperlink" Target="mailto:wastepolicy@delwp.vic.gov.au" TargetMode="External"/><Relationship Id="rId57" Type="http://schemas.openxmlformats.org/officeDocument/2006/relationships/hyperlink" Target="https://www.climatechange.vic.gov.au/__data/assets/pdf_file/0021/55254/DELWPClimateChange_Framework.pdf" TargetMode="External"/><Relationship Id="rId61" Type="http://schemas.openxmlformats.org/officeDocument/2006/relationships/hyperlink" Target="http://www.epa.vic.gov.au/~/media/Publications/1062.pdf" TargetMode="External"/><Relationship Id="rId10" Type="http://schemas.openxmlformats.org/officeDocument/2006/relationships/image" Target="media/image3.png"/><Relationship Id="rId19" Type="http://schemas.openxmlformats.org/officeDocument/2006/relationships/image" Target="media/image12.jpg"/><Relationship Id="rId31" Type="http://schemas.openxmlformats.org/officeDocument/2006/relationships/header" Target="header3.xml"/><Relationship Id="rId44" Type="http://schemas.openxmlformats.org/officeDocument/2006/relationships/chart" Target="charts/chart3.xml"/><Relationship Id="rId52" Type="http://schemas.openxmlformats.org/officeDocument/2006/relationships/hyperlink" Target="https://www.aemo.com.au/Electricity/National-Electricity-Market-NEM/Planning-and-forecasting/Generation-information" TargetMode="External"/><Relationship Id="rId60" Type="http://schemas.openxmlformats.org/officeDocument/2006/relationships/hyperlink" Target="http://www.epa.vic.gov.au/agc/r_cc_causes.html" TargetMode="External"/><Relationship Id="rId65" Type="http://schemas.openxmlformats.org/officeDocument/2006/relationships/hyperlink" Target="https://www.melbournewater.com.au/whatwedo/Liveability-and-environment/energy/Pages/Energy-efficiencies-and-renewable-sources.aspx" TargetMode="External"/><Relationship Id="rId73"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 Id="rId27" Type="http://schemas.openxmlformats.org/officeDocument/2006/relationships/hyperlink" Target="http://www.relayservice.com.au" TargetMode="External"/><Relationship Id="rId30" Type="http://schemas.openxmlformats.org/officeDocument/2006/relationships/footer" Target="footer4.xml"/><Relationship Id="rId35" Type="http://schemas.openxmlformats.org/officeDocument/2006/relationships/footer" Target="footer6.xml"/><Relationship Id="rId43" Type="http://schemas.openxmlformats.org/officeDocument/2006/relationships/chart" Target="charts/chart2.xml"/><Relationship Id="rId48" Type="http://schemas.openxmlformats.org/officeDocument/2006/relationships/hyperlink" Target="mailto:wastepolicy@delwp.vic.gov.au" TargetMode="External"/><Relationship Id="rId56" Type="http://schemas.openxmlformats.org/officeDocument/2006/relationships/hyperlink" Target="https://www.energy.vic.gov.au/__data/assets/pdf_file/0022/80509/VRET-fact-sheet-Bill.pdf" TargetMode="External"/><Relationship Id="rId64" Type="http://schemas.openxmlformats.org/officeDocument/2006/relationships/hyperlink" Target="http://www.premier.vic.gov.au/new-waste-to-energy-water-plant/" TargetMode="External"/><Relationship Id="rId69" Type="http://schemas.openxmlformats.org/officeDocument/2006/relationships/hyperlink" Target="http://www.sustainability.vic.gov.au/services-and-advice/business/investment-facilitation-service/waste-data-portal/waste-projection-model" TargetMode="External"/><Relationship Id="rId8" Type="http://schemas.openxmlformats.org/officeDocument/2006/relationships/image" Target="media/image1.png"/><Relationship Id="rId51" Type="http://schemas.openxmlformats.org/officeDocument/2006/relationships/hyperlink" Target="https://www.iea-biogas.net/files/daten-redaktion/download/publi-task37/digestate_quality_web_new.pdf"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hyperlink" Target="http://creativecommons.org/licenses/by/4.0/" TargetMode="External"/><Relationship Id="rId33" Type="http://schemas.openxmlformats.org/officeDocument/2006/relationships/header" Target="header4.xml"/><Relationship Id="rId38" Type="http://schemas.openxmlformats.org/officeDocument/2006/relationships/footer" Target="footer8.xml"/><Relationship Id="rId46" Type="http://schemas.openxmlformats.org/officeDocument/2006/relationships/image" Target="media/image19.jpeg"/><Relationship Id="rId59" Type="http://schemas.openxmlformats.org/officeDocument/2006/relationships/hyperlink" Target="http://www.ennovia.fr/en/references/cve-paris-isseane-2/" TargetMode="External"/><Relationship Id="rId67" Type="http://schemas.openxmlformats.org/officeDocument/2006/relationships/hyperlink" Target="http://biomassproducer.com.au/case_study/powering-a-distillery-on-grape-waste/" TargetMode="External"/><Relationship Id="rId20" Type="http://schemas.openxmlformats.org/officeDocument/2006/relationships/header" Target="header1.xml"/><Relationship Id="rId41" Type="http://schemas.openxmlformats.org/officeDocument/2006/relationships/image" Target="media/image17.png"/><Relationship Id="rId54" Type="http://schemas.openxmlformats.org/officeDocument/2006/relationships/hyperlink" Target="http://www.environment.gov.au/energy/publications/australian-energy-update-2017" TargetMode="External"/><Relationship Id="rId62" Type="http://schemas.openxmlformats.org/officeDocument/2006/relationships/hyperlink" Target="https://urldefense.proofpoint.com/v2/url?u=http-3A__www.epa.sa.gov.au_files_11053-5Freforming-5Fwaste-5Faug2015.pdf&amp;d=DwMF-g&amp;c=JnBkUqWXzx2bz-3a05d47Q&amp;r=9XnoJx5uQCSmwbiuSMQ4hri9LiuzZZiB0d727mz87Io&amp;m=nfmhVyOZvkqZ2ihd0AgTiy_jtOwKIJTn1nwLNFkyKaI&amp;s=h-x69ZCuWeTupbZF0kh8n2D8QiYqFsunfUx11h8L2bU&amp;e=" TargetMode="External"/><Relationship Id="rId70" Type="http://schemas.openxmlformats.org/officeDocument/2006/relationships/hyperlink" Target="http://www.world-nuclear.org/uploadedFiles/org/WNA/Publications/Working_Group_Reports/comparison_of_lifecycle.pdf"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footer3.xml.rels><?xml version="1.0" encoding="UTF-8" standalone="yes"?>
<Relationships xmlns="http://schemas.openxmlformats.org/package/2006/relationships"><Relationship Id="rId2" Type="http://schemas.openxmlformats.org/officeDocument/2006/relationships/image" Target="media/image14.emf"/><Relationship Id="rId1" Type="http://schemas.openxmlformats.org/officeDocument/2006/relationships/image" Target="media/image13.emf"/></Relationships>
</file>

<file path=word/_rels/footnotes.xml.rels><?xml version="1.0" encoding="UTF-8" standalone="yes"?>
<Relationships xmlns="http://schemas.openxmlformats.org/package/2006/relationships"><Relationship Id="rId3" Type="http://schemas.openxmlformats.org/officeDocument/2006/relationships/hyperlink" Target="http://www.premier.vic.gov.au/new-waste-to-energy-water-plant/" TargetMode="External"/><Relationship Id="rId2" Type="http://schemas.openxmlformats.org/officeDocument/2006/relationships/hyperlink" Target="http://www.yvw.com.au/about-us/major-projects/waste-energy-facility" TargetMode="External"/><Relationship Id="rId1" Type="http://schemas.openxmlformats.org/officeDocument/2006/relationships/hyperlink" Target="http://www.volund.dk/Waste_to_Energy/References/ARC_Amager_Bakke_Copenhagen" TargetMode="External"/><Relationship Id="rId4" Type="http://schemas.openxmlformats.org/officeDocument/2006/relationships/hyperlink" Target="http://www.sustainability.vic.gov.au/services-and-advice/business/investment-facilitation-service/waste-data-portal/waste-projection-mode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p16\AppData\Roaming\Microsoft\Templates\DELWP%20Report%20template_macros.dotm"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internal.vic.gov.au\DEPI\Groupdata\CBD\Data3\EP&amp;CC-ACTIVE\E&amp;PI\WASTE%20&amp;%20RESOURCE%20RECOVERY\5.%20Projects\18.%20Waste%20to%20Energy\6.%20Waste%20to%20Energy%20Policy%20Development\3.%20Inputs\Pictures\GRAPH%20REFERENCE%20DOC.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internal.vic.gov.au\DEPI\Groupdata\CBD\Data3\EP&amp;CC-ACTIVE\E&amp;PI\WASTE%20&amp;%20RESOURCE%20RECOVERY\5.%20Projects\18.%20Waste%20to%20Energy\6.%20Waste%20to%20Energy%20Policy%20Development\3.%20Inputs\Pictures\GRAPH%20REFERENCE%20DOC.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internal.vic.gov.au\DEPI\Groupdata\CBD\Data3\EP&amp;CC-ACTIVE\E&amp;PI\WASTE%20&amp;%20RESOURCE%20RECOVERY\5.%20Projects\18.%20Waste%20to%20Energy\6.%20Waste%20to%20Energy%20Policy%20Development\3.%20Inputs\Pictures\GRAPH%20REFERENCE%20DOC.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'Figure 1'!$C$34</c:f>
              <c:strCache>
                <c:ptCount val="1"/>
                <c:pt idx="0">
                  <c:v>Disposal</c:v>
                </c:pt>
              </c:strCache>
            </c:strRef>
          </c:tx>
          <c:spPr>
            <a:solidFill>
              <a:schemeClr val="accent1"/>
            </a:solidFill>
            <a:ln>
              <a:noFill/>
            </a:ln>
            <a:effectLst/>
          </c:spPr>
          <c:invertIfNegative val="0"/>
          <c:cat>
            <c:strRef>
              <c:f>'Figure 1'!$B$35:$B$37</c:f>
              <c:strCache>
                <c:ptCount val="3"/>
                <c:pt idx="0">
                  <c:v>MSW</c:v>
                </c:pt>
                <c:pt idx="1">
                  <c:v>C&amp;I</c:v>
                </c:pt>
                <c:pt idx="2">
                  <c:v>C&amp;D</c:v>
                </c:pt>
              </c:strCache>
            </c:strRef>
          </c:cat>
          <c:val>
            <c:numRef>
              <c:f>'Figure 1'!$C$35:$C$37</c:f>
              <c:numCache>
                <c:formatCode>General</c:formatCode>
                <c:ptCount val="3"/>
                <c:pt idx="0">
                  <c:v>1.45</c:v>
                </c:pt>
                <c:pt idx="1">
                  <c:v>2.02</c:v>
                </c:pt>
                <c:pt idx="2">
                  <c:v>1.1839999999999999</c:v>
                </c:pt>
              </c:numCache>
            </c:numRef>
          </c:val>
          <c:extLst>
            <c:ext xmlns:c16="http://schemas.microsoft.com/office/drawing/2014/chart" uri="{C3380CC4-5D6E-409C-BE32-E72D297353CC}">
              <c16:uniqueId val="{00000000-82C5-4268-9BBA-92B6DD6E799A}"/>
            </c:ext>
          </c:extLst>
        </c:ser>
        <c:ser>
          <c:idx val="1"/>
          <c:order val="1"/>
          <c:tx>
            <c:strRef>
              <c:f>'Figure 1'!$D$34</c:f>
              <c:strCache>
                <c:ptCount val="1"/>
                <c:pt idx="0">
                  <c:v>Recycling</c:v>
                </c:pt>
              </c:strCache>
            </c:strRef>
          </c:tx>
          <c:spPr>
            <a:solidFill>
              <a:schemeClr val="accent2"/>
            </a:solidFill>
            <a:ln>
              <a:noFill/>
            </a:ln>
            <a:effectLst/>
          </c:spPr>
          <c:invertIfNegative val="0"/>
          <c:cat>
            <c:strRef>
              <c:f>'Figure 1'!$B$35:$B$37</c:f>
              <c:strCache>
                <c:ptCount val="3"/>
                <c:pt idx="0">
                  <c:v>MSW</c:v>
                </c:pt>
                <c:pt idx="1">
                  <c:v>C&amp;I</c:v>
                </c:pt>
                <c:pt idx="2">
                  <c:v>C&amp;D</c:v>
                </c:pt>
              </c:strCache>
            </c:strRef>
          </c:cat>
          <c:val>
            <c:numRef>
              <c:f>'Figure 1'!$D$35:$D$37</c:f>
              <c:numCache>
                <c:formatCode>General</c:formatCode>
                <c:ptCount val="3"/>
                <c:pt idx="0">
                  <c:v>1.24</c:v>
                </c:pt>
                <c:pt idx="1">
                  <c:v>5.0940000000000003</c:v>
                </c:pt>
                <c:pt idx="2">
                  <c:v>3.6360000000000001</c:v>
                </c:pt>
              </c:numCache>
            </c:numRef>
          </c:val>
          <c:extLst>
            <c:ext xmlns:c16="http://schemas.microsoft.com/office/drawing/2014/chart" uri="{C3380CC4-5D6E-409C-BE32-E72D297353CC}">
              <c16:uniqueId val="{00000001-82C5-4268-9BBA-92B6DD6E799A}"/>
            </c:ext>
          </c:extLst>
        </c:ser>
        <c:ser>
          <c:idx val="2"/>
          <c:order val="2"/>
          <c:tx>
            <c:strRef>
              <c:f>'Figure 1'!$E$34</c:f>
              <c:strCache>
                <c:ptCount val="1"/>
                <c:pt idx="0">
                  <c:v>Energy recovery</c:v>
                </c:pt>
              </c:strCache>
            </c:strRef>
          </c:tx>
          <c:spPr>
            <a:solidFill>
              <a:schemeClr val="accent3"/>
            </a:solidFill>
            <a:ln>
              <a:noFill/>
            </a:ln>
            <a:effectLst/>
          </c:spPr>
          <c:invertIfNegative val="0"/>
          <c:cat>
            <c:strRef>
              <c:f>'Figure 1'!$B$35:$B$37</c:f>
              <c:strCache>
                <c:ptCount val="3"/>
                <c:pt idx="0">
                  <c:v>MSW</c:v>
                </c:pt>
                <c:pt idx="1">
                  <c:v>C&amp;I</c:v>
                </c:pt>
                <c:pt idx="2">
                  <c:v>C&amp;D</c:v>
                </c:pt>
              </c:strCache>
            </c:strRef>
          </c:cat>
          <c:val>
            <c:numRef>
              <c:f>'Figure 1'!$E$35:$E$37</c:f>
              <c:numCache>
                <c:formatCode>General</c:formatCode>
                <c:ptCount val="3"/>
                <c:pt idx="0">
                  <c:v>0.4</c:v>
                </c:pt>
                <c:pt idx="1">
                  <c:v>0.20399999999999999</c:v>
                </c:pt>
                <c:pt idx="2">
                  <c:v>1.6E-2</c:v>
                </c:pt>
              </c:numCache>
            </c:numRef>
          </c:val>
          <c:extLst>
            <c:ext xmlns:c16="http://schemas.microsoft.com/office/drawing/2014/chart" uri="{C3380CC4-5D6E-409C-BE32-E72D297353CC}">
              <c16:uniqueId val="{00000002-82C5-4268-9BBA-92B6DD6E799A}"/>
            </c:ext>
          </c:extLst>
        </c:ser>
        <c:dLbls>
          <c:showLegendKey val="0"/>
          <c:showVal val="0"/>
          <c:showCatName val="0"/>
          <c:showSerName val="0"/>
          <c:showPercent val="0"/>
          <c:showBubbleSize val="0"/>
        </c:dLbls>
        <c:gapWidth val="150"/>
        <c:overlap val="100"/>
        <c:axId val="499677824"/>
        <c:axId val="500152600"/>
      </c:barChart>
      <c:catAx>
        <c:axId val="49967782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AU"/>
                  <a:t>Waste generation source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0152600"/>
        <c:crosses val="autoZero"/>
        <c:auto val="1"/>
        <c:lblAlgn val="ctr"/>
        <c:lblOffset val="100"/>
        <c:noMultiLvlLbl val="0"/>
      </c:catAx>
      <c:valAx>
        <c:axId val="500152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AU"/>
                  <a:t>Million tonnes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6778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'Figure 5'!$B$42</c:f>
              <c:strCache>
                <c:ptCount val="1"/>
                <c:pt idx="0">
                  <c:v>Landfilled </c:v>
                </c:pt>
              </c:strCache>
            </c:strRef>
          </c:tx>
          <c:spPr>
            <a:solidFill>
              <a:schemeClr val="accent1"/>
            </a:solidFill>
            <a:ln>
              <a:noFill/>
            </a:ln>
            <a:effectLst/>
          </c:spPr>
          <c:invertIfNegative val="0"/>
          <c:cat>
            <c:strRef>
              <c:f>'Figure 5'!$A$43:$A$51</c:f>
              <c:strCache>
                <c:ptCount val="9"/>
                <c:pt idx="0">
                  <c:v>Organics</c:v>
                </c:pt>
                <c:pt idx="1">
                  <c:v>Paper/cardboard</c:v>
                </c:pt>
                <c:pt idx="2">
                  <c:v>Plastics</c:v>
                </c:pt>
                <c:pt idx="3">
                  <c:v>Tyres/rubber</c:v>
                </c:pt>
                <c:pt idx="4">
                  <c:v>Textiles</c:v>
                </c:pt>
                <c:pt idx="5">
                  <c:v>Metals</c:v>
                </c:pt>
                <c:pt idx="6">
                  <c:v>Aggregates masonry and soil</c:v>
                </c:pt>
                <c:pt idx="7">
                  <c:v>Glass</c:v>
                </c:pt>
                <c:pt idx="8">
                  <c:v>Other</c:v>
                </c:pt>
              </c:strCache>
            </c:strRef>
          </c:cat>
          <c:val>
            <c:numRef>
              <c:f>'Figure 5'!$B$43:$B$51</c:f>
              <c:numCache>
                <c:formatCode>General</c:formatCode>
                <c:ptCount val="9"/>
                <c:pt idx="0">
                  <c:v>1.4530000000000001</c:v>
                </c:pt>
                <c:pt idx="1">
                  <c:v>0.47299999999999998</c:v>
                </c:pt>
                <c:pt idx="2">
                  <c:v>0.41699999999999998</c:v>
                </c:pt>
                <c:pt idx="3">
                  <c:v>6.0000000000000001E-3</c:v>
                </c:pt>
                <c:pt idx="4">
                  <c:v>0.154</c:v>
                </c:pt>
                <c:pt idx="5">
                  <c:v>6.9000000000000006E-2</c:v>
                </c:pt>
                <c:pt idx="6">
                  <c:v>0.96199999999999997</c:v>
                </c:pt>
                <c:pt idx="7">
                  <c:v>0.08</c:v>
                </c:pt>
                <c:pt idx="8">
                  <c:v>0.56999999999999995</c:v>
                </c:pt>
              </c:numCache>
            </c:numRef>
          </c:val>
          <c:extLst>
            <c:ext xmlns:c16="http://schemas.microsoft.com/office/drawing/2014/chart" uri="{C3380CC4-5D6E-409C-BE32-E72D297353CC}">
              <c16:uniqueId val="{00000000-F5EA-4023-914B-773188974EBC}"/>
            </c:ext>
          </c:extLst>
        </c:ser>
        <c:ser>
          <c:idx val="1"/>
          <c:order val="1"/>
          <c:tx>
            <c:strRef>
              <c:f>'Figure 5'!$C$42</c:f>
              <c:strCache>
                <c:ptCount val="1"/>
                <c:pt idx="0">
                  <c:v>Recovered</c:v>
                </c:pt>
              </c:strCache>
            </c:strRef>
          </c:tx>
          <c:spPr>
            <a:solidFill>
              <a:schemeClr val="accent2"/>
            </a:solidFill>
            <a:ln>
              <a:noFill/>
            </a:ln>
            <a:effectLst/>
          </c:spPr>
          <c:invertIfNegative val="0"/>
          <c:cat>
            <c:strRef>
              <c:f>'Figure 5'!$A$43:$A$51</c:f>
              <c:strCache>
                <c:ptCount val="9"/>
                <c:pt idx="0">
                  <c:v>Organics</c:v>
                </c:pt>
                <c:pt idx="1">
                  <c:v>Paper/cardboard</c:v>
                </c:pt>
                <c:pt idx="2">
                  <c:v>Plastics</c:v>
                </c:pt>
                <c:pt idx="3">
                  <c:v>Tyres/rubber</c:v>
                </c:pt>
                <c:pt idx="4">
                  <c:v>Textiles</c:v>
                </c:pt>
                <c:pt idx="5">
                  <c:v>Metals</c:v>
                </c:pt>
                <c:pt idx="6">
                  <c:v>Aggregates masonry and soil</c:v>
                </c:pt>
                <c:pt idx="7">
                  <c:v>Glass</c:v>
                </c:pt>
                <c:pt idx="8">
                  <c:v>Other</c:v>
                </c:pt>
              </c:strCache>
            </c:strRef>
          </c:cat>
          <c:val>
            <c:numRef>
              <c:f>'Figure 5'!$C$43:$C$51</c:f>
              <c:numCache>
                <c:formatCode>#,##0.000_ ;\-#,##0.000\ </c:formatCode>
                <c:ptCount val="9"/>
                <c:pt idx="0">
                  <c:v>1.0353540000000498</c:v>
                </c:pt>
                <c:pt idx="1">
                  <c:v>1.550708</c:v>
                </c:pt>
                <c:pt idx="2">
                  <c:v>0.14912800000000001</c:v>
                </c:pt>
                <c:pt idx="3">
                  <c:v>5.3671999999999997E-2</c:v>
                </c:pt>
                <c:pt idx="4">
                  <c:v>2.0339999999999998E-3</c:v>
                </c:pt>
                <c:pt idx="5">
                  <c:v>1.4247259999999999</c:v>
                </c:pt>
                <c:pt idx="6">
                  <c:v>4.0932700000000004</c:v>
                </c:pt>
                <c:pt idx="7">
                  <c:v>0.17318900000000001</c:v>
                </c:pt>
                <c:pt idx="8">
                  <c:v>6.3689999999999997E-3</c:v>
                </c:pt>
              </c:numCache>
            </c:numRef>
          </c:val>
          <c:extLst>
            <c:ext xmlns:c16="http://schemas.microsoft.com/office/drawing/2014/chart" uri="{C3380CC4-5D6E-409C-BE32-E72D297353CC}">
              <c16:uniqueId val="{00000001-F5EA-4023-914B-773188974EBC}"/>
            </c:ext>
          </c:extLst>
        </c:ser>
        <c:dLbls>
          <c:showLegendKey val="0"/>
          <c:showVal val="0"/>
          <c:showCatName val="0"/>
          <c:showSerName val="0"/>
          <c:showPercent val="0"/>
          <c:showBubbleSize val="0"/>
        </c:dLbls>
        <c:gapWidth val="150"/>
        <c:overlap val="100"/>
        <c:axId val="510317440"/>
        <c:axId val="510317768"/>
      </c:barChart>
      <c:catAx>
        <c:axId val="51031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AU"/>
                  <a:t>Materials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10317768"/>
        <c:crosses val="autoZero"/>
        <c:auto val="1"/>
        <c:lblAlgn val="ctr"/>
        <c:lblOffset val="100"/>
        <c:noMultiLvlLbl val="0"/>
      </c:catAx>
      <c:valAx>
        <c:axId val="5103177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AU"/>
                  <a:t>Million tonnes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10317440"/>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Victorian CO2-e  Emissions per sector in 2015</c:v>
                </c:pt>
              </c:strCache>
            </c:strRef>
          </c:tx>
          <c:dPt>
            <c:idx val="0"/>
            <c:bubble3D val="0"/>
            <c:spPr>
              <a:gradFill>
                <a:gsLst>
                  <a:gs pos="100000">
                    <a:schemeClr val="accent1">
                      <a:lumMod val="60000"/>
                      <a:lumOff val="40000"/>
                    </a:schemeClr>
                  </a:gs>
                  <a:gs pos="0">
                    <a:schemeClr val="accent1"/>
                  </a:gs>
                </a:gsLst>
                <a:lin ang="5400000" scaled="0"/>
              </a:gradFill>
              <a:ln w="19050">
                <a:solidFill>
                  <a:schemeClr val="lt1"/>
                </a:solidFill>
              </a:ln>
              <a:effectLst/>
            </c:spPr>
            <c:extLst>
              <c:ext xmlns:c16="http://schemas.microsoft.com/office/drawing/2014/chart" uri="{C3380CC4-5D6E-409C-BE32-E72D297353CC}">
                <c16:uniqueId val="{00000001-164F-47BA-9321-C9391CE53B82}"/>
              </c:ext>
            </c:extLst>
          </c:dPt>
          <c:dPt>
            <c:idx val="1"/>
            <c:bubble3D val="0"/>
            <c:spPr>
              <a:gradFill>
                <a:gsLst>
                  <a:gs pos="100000">
                    <a:schemeClr val="accent2">
                      <a:lumMod val="60000"/>
                      <a:lumOff val="40000"/>
                    </a:schemeClr>
                  </a:gs>
                  <a:gs pos="0">
                    <a:schemeClr val="accent2"/>
                  </a:gs>
                </a:gsLst>
                <a:lin ang="5400000" scaled="0"/>
              </a:gradFill>
              <a:ln w="19050">
                <a:solidFill>
                  <a:schemeClr val="lt1"/>
                </a:solidFill>
              </a:ln>
              <a:effectLst/>
            </c:spPr>
            <c:extLst>
              <c:ext xmlns:c16="http://schemas.microsoft.com/office/drawing/2014/chart" uri="{C3380CC4-5D6E-409C-BE32-E72D297353CC}">
                <c16:uniqueId val="{00000003-164F-47BA-9321-C9391CE53B82}"/>
              </c:ext>
            </c:extLst>
          </c:dPt>
          <c:dPt>
            <c:idx val="2"/>
            <c:bubble3D val="0"/>
            <c:spPr>
              <a:gradFill>
                <a:gsLst>
                  <a:gs pos="100000">
                    <a:schemeClr val="accent3">
                      <a:lumMod val="60000"/>
                      <a:lumOff val="40000"/>
                    </a:schemeClr>
                  </a:gs>
                  <a:gs pos="0">
                    <a:schemeClr val="accent3"/>
                  </a:gs>
                </a:gsLst>
                <a:lin ang="5400000" scaled="0"/>
              </a:gradFill>
              <a:ln w="19050">
                <a:solidFill>
                  <a:schemeClr val="lt1"/>
                </a:solidFill>
              </a:ln>
              <a:effectLst/>
            </c:spPr>
            <c:extLst>
              <c:ext xmlns:c16="http://schemas.microsoft.com/office/drawing/2014/chart" uri="{C3380CC4-5D6E-409C-BE32-E72D297353CC}">
                <c16:uniqueId val="{00000005-164F-47BA-9321-C9391CE53B82}"/>
              </c:ext>
            </c:extLst>
          </c:dPt>
          <c:dPt>
            <c:idx val="3"/>
            <c:bubble3D val="0"/>
            <c:spPr>
              <a:gradFill>
                <a:gsLst>
                  <a:gs pos="100000">
                    <a:schemeClr val="accent4">
                      <a:lumMod val="60000"/>
                      <a:lumOff val="40000"/>
                    </a:schemeClr>
                  </a:gs>
                  <a:gs pos="0">
                    <a:schemeClr val="accent4"/>
                  </a:gs>
                </a:gsLst>
                <a:lin ang="5400000" scaled="0"/>
              </a:gradFill>
              <a:ln w="19050">
                <a:solidFill>
                  <a:schemeClr val="lt1"/>
                </a:solidFill>
              </a:ln>
              <a:effectLst/>
            </c:spPr>
            <c:extLst>
              <c:ext xmlns:c16="http://schemas.microsoft.com/office/drawing/2014/chart" uri="{C3380CC4-5D6E-409C-BE32-E72D297353CC}">
                <c16:uniqueId val="{00000007-164F-47BA-9321-C9391CE53B8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en-US"/>
              </a:p>
            </c:txPr>
            <c:dLblPos val="out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Energy</c:v>
                </c:pt>
                <c:pt idx="1">
                  <c:v>Industrial Proccesses and Product Use</c:v>
                </c:pt>
                <c:pt idx="2">
                  <c:v>Agriculture</c:v>
                </c:pt>
                <c:pt idx="3">
                  <c:v>Waste</c:v>
                </c:pt>
              </c:strCache>
            </c:strRef>
          </c:cat>
          <c:val>
            <c:numRef>
              <c:f>Sheet1!$B$2:$B$5</c:f>
              <c:numCache>
                <c:formatCode>General</c:formatCode>
                <c:ptCount val="4"/>
                <c:pt idx="0">
                  <c:v>104.3</c:v>
                </c:pt>
                <c:pt idx="1">
                  <c:v>3.7</c:v>
                </c:pt>
                <c:pt idx="2">
                  <c:v>14.7</c:v>
                </c:pt>
                <c:pt idx="3">
                  <c:v>2.2999999999999998</c:v>
                </c:pt>
              </c:numCache>
            </c:numRef>
          </c:val>
          <c:extLst>
            <c:ext xmlns:c16="http://schemas.microsoft.com/office/drawing/2014/chart" uri="{C3380CC4-5D6E-409C-BE32-E72D297353CC}">
              <c16:uniqueId val="{00000008-164F-47BA-9321-C9391CE53B82}"/>
            </c:ext>
          </c:extLst>
        </c:ser>
        <c:dLbls>
          <c:dLblPos val="outEnd"/>
          <c:showLegendKey val="0"/>
          <c:showVal val="0"/>
          <c:showCatName val="0"/>
          <c:showSerName val="0"/>
          <c:showPercent val="1"/>
          <c:showBubbleSize val="0"/>
          <c:showLeaderLines val="1"/>
        </c:dLbls>
        <c:firstSliceAng val="0"/>
      </c:pieChart>
      <c:spPr>
        <a:noFill/>
        <a:ln>
          <a:noFill/>
        </a:ln>
        <a:effectLst/>
      </c:spPr>
    </c:plotArea>
    <c:legend>
      <c:legendPos val="b"/>
      <c:overlay val="0"/>
      <c:spPr>
        <a:solidFill>
          <a:schemeClr val="lt1">
            <a:alpha val="50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pattFill prst="dkDnDiag">
      <a:fgClr>
        <a:schemeClr val="lt1"/>
      </a:fgClr>
      <a:bgClr>
        <a:schemeClr val="dk1">
          <a:lumMod val="10000"/>
          <a:lumOff val="90000"/>
        </a:schemeClr>
      </a:bgClr>
    </a:pattFill>
    <a:ln w="9525" cap="flat" cmpd="sng" algn="ctr">
      <a:solidFill>
        <a:schemeClr val="tx2"/>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'Figure 7'!$B$35</c:f>
              <c:strCache>
                <c:ptCount val="1"/>
                <c:pt idx="0">
                  <c:v>Average million tonnes CO2e/MWh</c:v>
                </c:pt>
              </c:strCache>
            </c:strRef>
          </c:tx>
          <c:spPr>
            <a:solidFill>
              <a:schemeClr val="accent1"/>
            </a:solidFill>
            <a:ln>
              <a:noFill/>
            </a:ln>
            <a:effectLst/>
          </c:spPr>
          <c:invertIfNegative val="0"/>
          <c:cat>
            <c:strRef>
              <c:f>'Figure 7'!$A$36:$A$44</c:f>
              <c:strCache>
                <c:ptCount val="9"/>
                <c:pt idx="0">
                  <c:v>Brown coal</c:v>
                </c:pt>
                <c:pt idx="1">
                  <c:v>Black coal</c:v>
                </c:pt>
                <c:pt idx="2">
                  <c:v>Oil</c:v>
                </c:pt>
                <c:pt idx="3">
                  <c:v>Natural gas</c:v>
                </c:pt>
                <c:pt idx="4">
                  <c:v>Solar PV</c:v>
                </c:pt>
                <c:pt idx="5">
                  <c:v>Biomass</c:v>
                </c:pt>
                <c:pt idx="6">
                  <c:v>Nuclear</c:v>
                </c:pt>
                <c:pt idx="7">
                  <c:v>Hydro</c:v>
                </c:pt>
                <c:pt idx="8">
                  <c:v>Wind</c:v>
                </c:pt>
              </c:strCache>
            </c:strRef>
          </c:cat>
          <c:val>
            <c:numRef>
              <c:f>'Figure 7'!$B$36:$B$44</c:f>
              <c:numCache>
                <c:formatCode>General</c:formatCode>
                <c:ptCount val="9"/>
                <c:pt idx="0">
                  <c:v>1.069</c:v>
                </c:pt>
                <c:pt idx="1">
                  <c:v>0.88800000000000001</c:v>
                </c:pt>
                <c:pt idx="2">
                  <c:v>0.73499999999999999</c:v>
                </c:pt>
                <c:pt idx="3">
                  <c:v>0.5</c:v>
                </c:pt>
                <c:pt idx="4">
                  <c:v>8.5000000000000006E-2</c:v>
                </c:pt>
                <c:pt idx="5">
                  <c:v>4.4999999999999998E-2</c:v>
                </c:pt>
                <c:pt idx="6">
                  <c:v>2.8000000000000001E-2</c:v>
                </c:pt>
                <c:pt idx="7">
                  <c:v>2.5999999999999999E-2</c:v>
                </c:pt>
                <c:pt idx="8">
                  <c:v>2.5999999999999999E-2</c:v>
                </c:pt>
              </c:numCache>
            </c:numRef>
          </c:val>
          <c:extLst>
            <c:ext xmlns:c16="http://schemas.microsoft.com/office/drawing/2014/chart" uri="{C3380CC4-5D6E-409C-BE32-E72D297353CC}">
              <c16:uniqueId val="{00000000-A7AE-493D-93E2-3FBD9A913743}"/>
            </c:ext>
          </c:extLst>
        </c:ser>
        <c:dLbls>
          <c:showLegendKey val="0"/>
          <c:showVal val="0"/>
          <c:showCatName val="0"/>
          <c:showSerName val="0"/>
          <c:showPercent val="0"/>
          <c:showBubbleSize val="0"/>
        </c:dLbls>
        <c:gapWidth val="247"/>
        <c:axId val="629249816"/>
        <c:axId val="629249488"/>
      </c:barChart>
      <c:catAx>
        <c:axId val="629249816"/>
        <c:scaling>
          <c:orientation val="minMax"/>
        </c:scaling>
        <c:delete val="0"/>
        <c:axPos val="l"/>
        <c:majorGridlines>
          <c:spPr>
            <a:ln w="9525" cap="flat" cmpd="sng" algn="ctr">
              <a:solidFill>
                <a:schemeClr val="dk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dk1">
                        <a:lumMod val="65000"/>
                        <a:lumOff val="35000"/>
                      </a:schemeClr>
                    </a:solidFill>
                    <a:latin typeface="+mn-lt"/>
                    <a:ea typeface="+mn-ea"/>
                    <a:cs typeface="+mn-cs"/>
                  </a:defRPr>
                </a:pPr>
                <a:r>
                  <a:rPr lang="en-AU"/>
                  <a:t>Generation method</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n-US"/>
          </a:p>
        </c:txPr>
        <c:crossAx val="629249488"/>
        <c:crosses val="autoZero"/>
        <c:auto val="1"/>
        <c:lblAlgn val="ctr"/>
        <c:lblOffset val="100"/>
        <c:noMultiLvlLbl val="0"/>
      </c:catAx>
      <c:valAx>
        <c:axId val="629249488"/>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dk1">
                        <a:lumMod val="65000"/>
                        <a:lumOff val="35000"/>
                      </a:schemeClr>
                    </a:solidFill>
                    <a:latin typeface="+mn-lt"/>
                    <a:ea typeface="+mn-ea"/>
                    <a:cs typeface="+mn-cs"/>
                  </a:defRPr>
                </a:pPr>
                <a:r>
                  <a:rPr lang="en-AU"/>
                  <a:t>Average</a:t>
                </a:r>
                <a:r>
                  <a:rPr lang="en-AU" baseline="0"/>
                  <a:t> </a:t>
                </a:r>
                <a:r>
                  <a:rPr lang="en-AU"/>
                  <a:t>tonnes of CO2-e / MWh</a:t>
                </a:r>
              </a:p>
            </c:rich>
          </c:tx>
          <c:layout>
            <c:manualLayout>
              <c:xMode val="edge"/>
              <c:yMode val="edge"/>
              <c:x val="0.16077501321313037"/>
              <c:y val="0.9226650591801817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29249816"/>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6">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cap="none" spc="0" normalizeH="0" baseline="0"/>
  </cs:categoryAxis>
  <cs:chartArea>
    <cs:lnRef idx="0"/>
    <cs:fillRef idx="0"/>
    <cs:effectRef idx="0"/>
    <cs:fontRef idx="minor">
      <a:schemeClr val="dk1"/>
    </cs:fontRef>
    <cs:spPr>
      <a:pattFill prst="dkDnDiag">
        <a:fgClr>
          <a:schemeClr val="lt1"/>
        </a:fgClr>
        <a:bgClr>
          <a:schemeClr val="dk1">
            <a:lumMod val="10000"/>
            <a:lumOff val="90000"/>
          </a:schemeClr>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19050">
        <a:solidFill>
          <a:schemeClr val="lt1"/>
        </a:solidFill>
      </a:ln>
    </cs:spPr>
  </cs:dataPoint>
  <cs:dataPoint3D>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50800">
        <a:solidFill>
          <a:schemeClr val="lt1"/>
        </a:solidFill>
      </a:ln>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50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4BA9CC8EAC5F4D268870332890357DFC"/>
        <w:category>
          <w:name w:val="General"/>
          <w:gallery w:val="placeholder"/>
        </w:category>
        <w:types>
          <w:type w:val="bbPlcHdr"/>
        </w:types>
        <w:behaviors>
          <w:behavior w:val="content"/>
        </w:behaviors>
        <w:guid w:val="{F273C285-7A4F-4F1E-B806-62DD1BE8450C}"/>
      </w:docPartPr>
      <w:docPartBody>
        <w:p w:rsidR="009E0115" w:rsidRDefault="009E0115">
          <w:pPr>
            <w:pStyle w:val="4BA9CC8EAC5F4D268870332890357DFC"/>
          </w:pPr>
          <w:r w:rsidRPr="00F66997">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Webdings">
    <w:panose1 w:val="05030102010509060703"/>
    <w:charset w:val="02"/>
    <w:family w:val="roman"/>
    <w:pitch w:val="variable"/>
    <w:sig w:usb0="00000000" w:usb1="10000000" w:usb2="00000000" w:usb3="00000000" w:csb0="80000000" w:csb1="00000000"/>
  </w:font>
  <w:font w:name="Helv">
    <w:panose1 w:val="020B0604020202030204"/>
    <w:charset w:val="00"/>
    <w:family w:val="swiss"/>
    <w:notTrueType/>
    <w:pitch w:val="variable"/>
    <w:sig w:usb0="00000003" w:usb1="00000000" w:usb2="00000000" w:usb3="00000000" w:csb0="00000001" w:csb1="00000000"/>
  </w:font>
  <w:font w:name="MingLiU">
    <w:altName w:val="細明體"/>
    <w:panose1 w:val="02020509000000000000"/>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Interstate">
    <w:altName w:val="Calibri"/>
    <w:charset w:val="00"/>
    <w:family w:val="auto"/>
    <w:pitch w:val="default"/>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115"/>
    <w:rsid w:val="000A1125"/>
    <w:rsid w:val="002F57CB"/>
    <w:rsid w:val="003506A7"/>
    <w:rsid w:val="00401F87"/>
    <w:rsid w:val="004335C1"/>
    <w:rsid w:val="006E6F72"/>
    <w:rsid w:val="007D19C7"/>
    <w:rsid w:val="008E45E8"/>
    <w:rsid w:val="0092248C"/>
    <w:rsid w:val="009E0115"/>
    <w:rsid w:val="00A14F35"/>
    <w:rsid w:val="00B176B3"/>
    <w:rsid w:val="00BE26C0"/>
    <w:rsid w:val="00D3656E"/>
    <w:rsid w:val="00D74260"/>
    <w:rsid w:val="00DC771C"/>
    <w:rsid w:val="00FF511B"/>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Pr>
      <w:color w:val="808080"/>
    </w:rPr>
  </w:style>
  <w:style w:type="paragraph" w:customStyle="1" w:styleId="4BA9CC8EAC5F4D268870332890357DFC">
    <w:name w:val="4BA9CC8EAC5F4D268870332890357DF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BOP">
  <a:themeElements>
    <a:clrScheme name="DELWP Sub-Brand Offical">
      <a:dk1>
        <a:srgbClr val="363534"/>
      </a:dk1>
      <a:lt1>
        <a:sysClr val="window" lastClr="FFFFFF"/>
      </a:lt1>
      <a:dk2>
        <a:srgbClr val="CDDC29"/>
      </a:dk2>
      <a:lt2>
        <a:srgbClr val="F8FAE8"/>
      </a:lt2>
      <a:accent1>
        <a:srgbClr val="00B2A9"/>
      </a:accent1>
      <a:accent2>
        <a:srgbClr val="CDDC29"/>
      </a:accent2>
      <a:accent3>
        <a:srgbClr val="0072CE"/>
      </a:accent3>
      <a:accent4>
        <a:srgbClr val="FDDA24"/>
      </a:accent4>
      <a:accent5>
        <a:srgbClr val="201547"/>
      </a:accent5>
      <a:accent6>
        <a:srgbClr val="E9EEAE"/>
      </a:accent6>
      <a:hlink>
        <a:srgbClr val="0000FF"/>
      </a:hlink>
      <a:folHlink>
        <a:srgbClr val="800080"/>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8A85B379-380C-4850-8E95-5E74450F32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DELWP Report template_macros.dotm</Template>
  <TotalTime>25</TotalTime>
  <Pages>43</Pages>
  <Words>18886</Words>
  <Characters>107653</Characters>
  <Application>Microsoft Office Word</Application>
  <DocSecurity>0</DocSecurity>
  <Lines>897</Lines>
  <Paragraphs>252</Paragraphs>
  <ScaleCrop>false</ScaleCrop>
  <HeadingPairs>
    <vt:vector size="2" baseType="variant">
      <vt:variant>
        <vt:lpstr>Title</vt:lpstr>
      </vt:variant>
      <vt:variant>
        <vt:i4>1</vt:i4>
      </vt:variant>
    </vt:vector>
  </HeadingPairs>
  <TitlesOfParts>
    <vt:vector size="1" baseType="lpstr">
      <vt:lpstr>Turning waste into energy</vt:lpstr>
    </vt:vector>
  </TitlesOfParts>
  <Company/>
  <LinksUpToDate>false</LinksUpToDate>
  <CharactersWithSpaces>126287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Turning waste into energy</dc:title>
  <dc:subject/>
  <dc:creator>Craig Barrell (DELWP)</dc:creator>
  <cp:keywords/>
  <dc:description/>
  <cp:lastModifiedBy>Katrina Lee (DELWP)</cp:lastModifiedBy>
  <cp:revision>14</cp:revision>
  <cp:lastPrinted>2017-10-26T00:38:00Z</cp:lastPrinted>
  <dcterms:created xsi:type="dcterms:W3CDTF">2017-10-25T05:16:00Z</dcterms:created>
  <dcterms:modified xsi:type="dcterms:W3CDTF">2017-10-26T00:38:00Z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Turning waste into energy</vt:lpwstr>
  </property>
  <property fmtid="{D5CDD505-2E9C-101B-9397-08002B2CF9AE}" pid="3" name="xSubtitle">
    <vt:lpwstr>Join the discussion</vt:lpwstr>
  </property>
  <property fmtid="{D5CDD505-2E9C-101B-9397-08002B2CF9AE}" pid="4" name="xDate">
    <vt:lpwstr/>
  </property>
  <property fmtid="{D5CDD505-2E9C-101B-9397-08002B2CF9AE}" pid="5" name="xTOCH2">
    <vt:lpwstr>S</vt:lpwstr>
  </property>
  <property fmtid="{D5CDD505-2E9C-101B-9397-08002B2CF9AE}" pid="6" name="xTOCH3">
    <vt:lpwstr>S</vt:lpwstr>
  </property>
  <property fmtid="{D5CDD505-2E9C-101B-9397-08002B2CF9AE}" pid="7" name="xTOCTable">
    <vt:lpwstr>H</vt:lpwstr>
  </property>
  <property fmtid="{D5CDD505-2E9C-101B-9397-08002B2CF9AE}" pid="8" name="xTOCFigure">
    <vt:lpwstr>H</vt:lpwstr>
  </property>
  <property fmtid="{D5CDD505-2E9C-101B-9397-08002B2CF9AE}" pid="9" name="xTOCApp">
    <vt:lpwstr>H</vt:lpwstr>
  </property>
  <property fmtid="{D5CDD505-2E9C-101B-9397-08002B2CF9AE}" pid="10" name="xStatus">
    <vt:lpwstr/>
  </property>
  <property fmtid="{D5CDD505-2E9C-101B-9397-08002B2CF9AE}" pid="11" name="xCR">
    <vt:lpwstr>Heading</vt:lpwstr>
  </property>
  <property fmtid="{D5CDD505-2E9C-101B-9397-08002B2CF9AE}" pid="12" name="xHeadingsNumbered">
    <vt:lpwstr>-1</vt:lpwstr>
  </property>
  <property fmtid="{D5CDD505-2E9C-101B-9397-08002B2CF9AE}" pid="13" name="xDoctype">
    <vt:lpwstr/>
  </property>
  <property fmtid="{D5CDD505-2E9C-101B-9397-08002B2CF9AE}" pid="14" name="xTOCH4">
    <vt:lpwstr>H</vt:lpwstr>
  </property>
  <property fmtid="{D5CDD505-2E9C-101B-9397-08002B2CF9AE}" pid="15" name="xFooterTitle">
    <vt:lpwstr>Turning waste into energy</vt:lpwstr>
  </property>
  <property fmtid="{D5CDD505-2E9C-101B-9397-08002B2CF9AE}" pid="16" name="xFooterSubtitle">
    <vt:lpwstr>Join the discussion</vt:lpwstr>
  </property>
  <property fmtid="{D5CDD505-2E9C-101B-9397-08002B2CF9AE}" pid="17" name="xAppendixName">
    <vt:lpwstr>Appendix</vt:lpwstr>
  </property>
</Properties>
</file>